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4BD3" w:rsidRPr="00464BD3" w:rsidRDefault="00464BD3" w:rsidP="00464BD3">
      <w:pPr>
        <w:widowControl w:val="0"/>
        <w:autoSpaceDE w:val="0"/>
        <w:autoSpaceDN w:val="0"/>
        <w:spacing w:before="73" w:after="0" w:line="240" w:lineRule="auto"/>
        <w:ind w:right="218"/>
        <w:jc w:val="right"/>
        <w:rPr>
          <w:rFonts w:ascii="Times New Roman" w:eastAsia="Times New Roman" w:hAnsi="Times New Roman" w:cs="Times New Roman"/>
          <w:sz w:val="24"/>
        </w:rPr>
      </w:pPr>
      <w:r w:rsidRPr="00464BD3">
        <w:rPr>
          <w:rFonts w:ascii="Times New Roman" w:eastAsia="Times New Roman" w:hAnsi="Times New Roman" w:cs="Times New Roman"/>
          <w:sz w:val="24"/>
        </w:rPr>
        <w:t>Приложение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11</w:t>
      </w:r>
    </w:p>
    <w:p w:rsidR="00464BD3" w:rsidRPr="00464BD3" w:rsidRDefault="00464BD3" w:rsidP="00464BD3">
      <w:pPr>
        <w:widowControl w:val="0"/>
        <w:autoSpaceDE w:val="0"/>
        <w:autoSpaceDN w:val="0"/>
        <w:spacing w:after="0" w:line="240" w:lineRule="auto"/>
        <w:rPr>
          <w:rFonts w:ascii="Times New Roman" w:eastAsia="Times New Roman" w:hAnsi="Times New Roman" w:cs="Times New Roman"/>
          <w:sz w:val="20"/>
          <w:szCs w:val="26"/>
        </w:rPr>
      </w:pPr>
    </w:p>
    <w:p w:rsidR="00464BD3" w:rsidRPr="00464BD3" w:rsidRDefault="00464BD3" w:rsidP="00464BD3">
      <w:pPr>
        <w:widowControl w:val="0"/>
        <w:autoSpaceDE w:val="0"/>
        <w:autoSpaceDN w:val="0"/>
        <w:spacing w:after="0" w:line="240" w:lineRule="auto"/>
        <w:rPr>
          <w:rFonts w:ascii="Times New Roman" w:eastAsia="Times New Roman" w:hAnsi="Times New Roman" w:cs="Times New Roman"/>
          <w:sz w:val="20"/>
          <w:szCs w:val="26"/>
        </w:rPr>
      </w:pPr>
    </w:p>
    <w:p w:rsidR="00464BD3" w:rsidRPr="00464BD3" w:rsidRDefault="00464BD3" w:rsidP="00464BD3">
      <w:pPr>
        <w:widowControl w:val="0"/>
        <w:autoSpaceDE w:val="0"/>
        <w:autoSpaceDN w:val="0"/>
        <w:spacing w:after="0" w:line="240" w:lineRule="auto"/>
        <w:rPr>
          <w:rFonts w:ascii="Times New Roman" w:eastAsia="Times New Roman" w:hAnsi="Times New Roman" w:cs="Times New Roman"/>
          <w:sz w:val="20"/>
          <w:szCs w:val="26"/>
        </w:rPr>
      </w:pPr>
    </w:p>
    <w:p w:rsidR="00464BD3" w:rsidRPr="00464BD3" w:rsidRDefault="00464BD3" w:rsidP="00464BD3">
      <w:pPr>
        <w:widowControl w:val="0"/>
        <w:autoSpaceDE w:val="0"/>
        <w:autoSpaceDN w:val="0"/>
        <w:spacing w:after="0" w:line="240" w:lineRule="auto"/>
        <w:rPr>
          <w:rFonts w:ascii="Times New Roman" w:eastAsia="Times New Roman" w:hAnsi="Times New Roman" w:cs="Times New Roman"/>
          <w:sz w:val="20"/>
          <w:szCs w:val="26"/>
        </w:rPr>
      </w:pPr>
    </w:p>
    <w:p w:rsidR="00464BD3" w:rsidRPr="00464BD3" w:rsidRDefault="00464BD3" w:rsidP="00464BD3">
      <w:pPr>
        <w:widowControl w:val="0"/>
        <w:autoSpaceDE w:val="0"/>
        <w:autoSpaceDN w:val="0"/>
        <w:spacing w:after="0" w:line="240" w:lineRule="auto"/>
        <w:rPr>
          <w:rFonts w:ascii="Times New Roman" w:eastAsia="Times New Roman" w:hAnsi="Times New Roman" w:cs="Times New Roman"/>
          <w:sz w:val="20"/>
          <w:szCs w:val="26"/>
        </w:rPr>
      </w:pPr>
    </w:p>
    <w:p w:rsidR="00464BD3" w:rsidRPr="00464BD3" w:rsidRDefault="00464BD3" w:rsidP="00464BD3">
      <w:pPr>
        <w:widowControl w:val="0"/>
        <w:autoSpaceDE w:val="0"/>
        <w:autoSpaceDN w:val="0"/>
        <w:spacing w:after="0" w:line="240" w:lineRule="auto"/>
        <w:rPr>
          <w:rFonts w:ascii="Times New Roman" w:eastAsia="Times New Roman" w:hAnsi="Times New Roman" w:cs="Times New Roman"/>
          <w:sz w:val="20"/>
          <w:szCs w:val="26"/>
        </w:rPr>
      </w:pPr>
    </w:p>
    <w:p w:rsidR="00464BD3" w:rsidRPr="00464BD3" w:rsidRDefault="00464BD3" w:rsidP="00464BD3">
      <w:pPr>
        <w:widowControl w:val="0"/>
        <w:autoSpaceDE w:val="0"/>
        <w:autoSpaceDN w:val="0"/>
        <w:spacing w:after="0" w:line="240" w:lineRule="auto"/>
        <w:rPr>
          <w:rFonts w:ascii="Times New Roman" w:eastAsia="Times New Roman" w:hAnsi="Times New Roman" w:cs="Times New Roman"/>
          <w:sz w:val="20"/>
          <w:szCs w:val="26"/>
        </w:rPr>
      </w:pPr>
    </w:p>
    <w:p w:rsidR="00464BD3" w:rsidRPr="00464BD3" w:rsidRDefault="00464BD3" w:rsidP="00464BD3">
      <w:pPr>
        <w:widowControl w:val="0"/>
        <w:autoSpaceDE w:val="0"/>
        <w:autoSpaceDN w:val="0"/>
        <w:spacing w:after="0" w:line="240" w:lineRule="auto"/>
        <w:rPr>
          <w:rFonts w:ascii="Times New Roman" w:eastAsia="Times New Roman" w:hAnsi="Times New Roman" w:cs="Times New Roman"/>
          <w:sz w:val="20"/>
          <w:szCs w:val="26"/>
        </w:rPr>
      </w:pPr>
    </w:p>
    <w:p w:rsidR="00464BD3" w:rsidRPr="00464BD3" w:rsidRDefault="00464BD3" w:rsidP="00464BD3">
      <w:pPr>
        <w:widowControl w:val="0"/>
        <w:autoSpaceDE w:val="0"/>
        <w:autoSpaceDN w:val="0"/>
        <w:spacing w:after="0" w:line="240" w:lineRule="auto"/>
        <w:rPr>
          <w:rFonts w:ascii="Times New Roman" w:eastAsia="Times New Roman" w:hAnsi="Times New Roman" w:cs="Times New Roman"/>
          <w:sz w:val="20"/>
          <w:szCs w:val="26"/>
        </w:rPr>
      </w:pPr>
    </w:p>
    <w:p w:rsidR="00464BD3" w:rsidRPr="00464BD3" w:rsidRDefault="00464BD3" w:rsidP="00464BD3">
      <w:pPr>
        <w:widowControl w:val="0"/>
        <w:autoSpaceDE w:val="0"/>
        <w:autoSpaceDN w:val="0"/>
        <w:spacing w:after="0" w:line="240" w:lineRule="auto"/>
        <w:rPr>
          <w:rFonts w:ascii="Times New Roman" w:eastAsia="Times New Roman" w:hAnsi="Times New Roman" w:cs="Times New Roman"/>
          <w:sz w:val="20"/>
          <w:szCs w:val="26"/>
        </w:rPr>
      </w:pPr>
    </w:p>
    <w:p w:rsidR="00464BD3" w:rsidRPr="00464BD3" w:rsidRDefault="00464BD3" w:rsidP="00464BD3">
      <w:pPr>
        <w:widowControl w:val="0"/>
        <w:autoSpaceDE w:val="0"/>
        <w:autoSpaceDN w:val="0"/>
        <w:spacing w:after="0" w:line="240" w:lineRule="auto"/>
        <w:rPr>
          <w:rFonts w:ascii="Times New Roman" w:eastAsia="Times New Roman" w:hAnsi="Times New Roman" w:cs="Times New Roman"/>
          <w:sz w:val="20"/>
          <w:szCs w:val="26"/>
        </w:rPr>
      </w:pPr>
    </w:p>
    <w:p w:rsidR="00464BD3" w:rsidRPr="00464BD3" w:rsidRDefault="00464BD3" w:rsidP="00464BD3">
      <w:pPr>
        <w:widowControl w:val="0"/>
        <w:autoSpaceDE w:val="0"/>
        <w:autoSpaceDN w:val="0"/>
        <w:spacing w:after="0" w:line="240" w:lineRule="auto"/>
        <w:rPr>
          <w:rFonts w:ascii="Times New Roman" w:eastAsia="Times New Roman" w:hAnsi="Times New Roman" w:cs="Times New Roman"/>
          <w:sz w:val="20"/>
          <w:szCs w:val="26"/>
        </w:rPr>
      </w:pPr>
    </w:p>
    <w:p w:rsidR="00464BD3" w:rsidRPr="00464BD3" w:rsidRDefault="00464BD3" w:rsidP="00464BD3">
      <w:pPr>
        <w:widowControl w:val="0"/>
        <w:autoSpaceDE w:val="0"/>
        <w:autoSpaceDN w:val="0"/>
        <w:spacing w:after="0" w:line="240" w:lineRule="auto"/>
        <w:rPr>
          <w:rFonts w:ascii="Times New Roman" w:eastAsia="Times New Roman" w:hAnsi="Times New Roman" w:cs="Times New Roman"/>
          <w:sz w:val="20"/>
          <w:szCs w:val="26"/>
        </w:rPr>
      </w:pPr>
    </w:p>
    <w:p w:rsidR="00464BD3" w:rsidRPr="00464BD3" w:rsidRDefault="00464BD3" w:rsidP="00464BD3">
      <w:pPr>
        <w:widowControl w:val="0"/>
        <w:autoSpaceDE w:val="0"/>
        <w:autoSpaceDN w:val="0"/>
        <w:spacing w:after="0" w:line="240" w:lineRule="auto"/>
        <w:rPr>
          <w:rFonts w:ascii="Times New Roman" w:eastAsia="Times New Roman" w:hAnsi="Times New Roman" w:cs="Times New Roman"/>
          <w:sz w:val="20"/>
          <w:szCs w:val="26"/>
        </w:rPr>
      </w:pPr>
    </w:p>
    <w:p w:rsidR="00464BD3" w:rsidRPr="00464BD3" w:rsidRDefault="00464BD3" w:rsidP="00464BD3">
      <w:pPr>
        <w:widowControl w:val="0"/>
        <w:autoSpaceDE w:val="0"/>
        <w:autoSpaceDN w:val="0"/>
        <w:spacing w:after="0" w:line="240" w:lineRule="auto"/>
        <w:rPr>
          <w:rFonts w:ascii="Times New Roman" w:eastAsia="Times New Roman" w:hAnsi="Times New Roman" w:cs="Times New Roman"/>
          <w:sz w:val="20"/>
          <w:szCs w:val="26"/>
        </w:rPr>
      </w:pPr>
    </w:p>
    <w:p w:rsidR="00464BD3" w:rsidRPr="00464BD3" w:rsidRDefault="00464BD3" w:rsidP="00464BD3">
      <w:pPr>
        <w:widowControl w:val="0"/>
        <w:autoSpaceDE w:val="0"/>
        <w:autoSpaceDN w:val="0"/>
        <w:spacing w:after="0" w:line="240" w:lineRule="auto"/>
        <w:rPr>
          <w:rFonts w:ascii="Times New Roman" w:eastAsia="Times New Roman" w:hAnsi="Times New Roman" w:cs="Times New Roman"/>
          <w:sz w:val="20"/>
          <w:szCs w:val="26"/>
        </w:rPr>
      </w:pPr>
    </w:p>
    <w:p w:rsidR="00464BD3" w:rsidRPr="00464BD3" w:rsidRDefault="00464BD3" w:rsidP="00464BD3">
      <w:pPr>
        <w:widowControl w:val="0"/>
        <w:autoSpaceDE w:val="0"/>
        <w:autoSpaceDN w:val="0"/>
        <w:spacing w:before="7" w:after="0" w:line="240" w:lineRule="auto"/>
        <w:rPr>
          <w:rFonts w:ascii="Times New Roman" w:eastAsia="Times New Roman" w:hAnsi="Times New Roman" w:cs="Times New Roman"/>
          <w:sz w:val="17"/>
          <w:szCs w:val="26"/>
        </w:rPr>
      </w:pPr>
    </w:p>
    <w:p w:rsidR="00464BD3" w:rsidRPr="00464BD3" w:rsidRDefault="00464BD3" w:rsidP="00464BD3">
      <w:pPr>
        <w:widowControl w:val="0"/>
        <w:autoSpaceDE w:val="0"/>
        <w:autoSpaceDN w:val="0"/>
        <w:spacing w:before="86" w:after="0" w:line="240" w:lineRule="auto"/>
        <w:ind w:left="1600" w:right="1495"/>
        <w:jc w:val="center"/>
        <w:rPr>
          <w:rFonts w:ascii="Times New Roman" w:eastAsia="Times New Roman" w:hAnsi="Times New Roman" w:cs="Times New Roman"/>
          <w:b/>
          <w:sz w:val="32"/>
        </w:rPr>
      </w:pPr>
      <w:r w:rsidRPr="00464BD3">
        <w:rPr>
          <w:rFonts w:ascii="Times New Roman" w:eastAsia="Times New Roman" w:hAnsi="Times New Roman" w:cs="Times New Roman"/>
          <w:b/>
          <w:sz w:val="32"/>
        </w:rPr>
        <w:t>РАБОЧАЯ</w:t>
      </w:r>
      <w:r w:rsidRPr="00464BD3">
        <w:rPr>
          <w:rFonts w:ascii="Times New Roman" w:eastAsia="Times New Roman" w:hAnsi="Times New Roman" w:cs="Times New Roman"/>
          <w:b/>
          <w:spacing w:val="-2"/>
          <w:sz w:val="32"/>
        </w:rPr>
        <w:t xml:space="preserve"> </w:t>
      </w:r>
      <w:r w:rsidRPr="00464BD3">
        <w:rPr>
          <w:rFonts w:ascii="Times New Roman" w:eastAsia="Times New Roman" w:hAnsi="Times New Roman" w:cs="Times New Roman"/>
          <w:b/>
          <w:sz w:val="32"/>
        </w:rPr>
        <w:t>ПРОГРАММА</w:t>
      </w:r>
    </w:p>
    <w:p w:rsidR="00464BD3" w:rsidRPr="00464BD3" w:rsidRDefault="00464BD3" w:rsidP="00464BD3">
      <w:pPr>
        <w:widowControl w:val="0"/>
        <w:autoSpaceDE w:val="0"/>
        <w:autoSpaceDN w:val="0"/>
        <w:spacing w:before="182" w:after="0" w:line="240" w:lineRule="auto"/>
        <w:ind w:left="1600" w:right="1494"/>
        <w:jc w:val="center"/>
        <w:rPr>
          <w:rFonts w:ascii="Times New Roman" w:eastAsia="Times New Roman" w:hAnsi="Times New Roman" w:cs="Times New Roman"/>
          <w:b/>
          <w:sz w:val="32"/>
        </w:rPr>
      </w:pPr>
      <w:r w:rsidRPr="00464BD3">
        <w:rPr>
          <w:rFonts w:ascii="Times New Roman" w:eastAsia="Times New Roman" w:hAnsi="Times New Roman" w:cs="Times New Roman"/>
          <w:b/>
          <w:sz w:val="32"/>
        </w:rPr>
        <w:t>учебного</w:t>
      </w:r>
      <w:r w:rsidRPr="00464BD3">
        <w:rPr>
          <w:rFonts w:ascii="Times New Roman" w:eastAsia="Times New Roman" w:hAnsi="Times New Roman" w:cs="Times New Roman"/>
          <w:b/>
          <w:spacing w:val="-8"/>
          <w:sz w:val="32"/>
        </w:rPr>
        <w:t xml:space="preserve"> </w:t>
      </w:r>
      <w:r w:rsidRPr="00464BD3">
        <w:rPr>
          <w:rFonts w:ascii="Times New Roman" w:eastAsia="Times New Roman" w:hAnsi="Times New Roman" w:cs="Times New Roman"/>
          <w:b/>
          <w:sz w:val="32"/>
        </w:rPr>
        <w:t>предмета</w:t>
      </w:r>
    </w:p>
    <w:p w:rsidR="00464BD3" w:rsidRPr="00464BD3" w:rsidRDefault="00464BD3" w:rsidP="00464BD3">
      <w:pPr>
        <w:widowControl w:val="0"/>
        <w:autoSpaceDE w:val="0"/>
        <w:autoSpaceDN w:val="0"/>
        <w:spacing w:before="184" w:after="0" w:line="240" w:lineRule="auto"/>
        <w:ind w:left="1600" w:right="1492"/>
        <w:jc w:val="center"/>
        <w:rPr>
          <w:rFonts w:ascii="Times New Roman" w:eastAsia="Times New Roman" w:hAnsi="Times New Roman" w:cs="Times New Roman"/>
          <w:b/>
          <w:sz w:val="32"/>
        </w:rPr>
      </w:pPr>
      <w:r w:rsidRPr="00464BD3">
        <w:rPr>
          <w:rFonts w:ascii="Times New Roman" w:eastAsia="Times New Roman" w:hAnsi="Times New Roman" w:cs="Times New Roman"/>
          <w:b/>
          <w:sz w:val="32"/>
        </w:rPr>
        <w:t>«МУЗЫКА»</w:t>
      </w:r>
    </w:p>
    <w:p w:rsidR="00464BD3" w:rsidRPr="00464BD3" w:rsidRDefault="00464BD3" w:rsidP="00464BD3">
      <w:pPr>
        <w:widowControl w:val="0"/>
        <w:autoSpaceDE w:val="0"/>
        <w:autoSpaceDN w:val="0"/>
        <w:spacing w:before="184" w:after="0" w:line="240" w:lineRule="auto"/>
        <w:ind w:left="1599" w:right="1496"/>
        <w:jc w:val="center"/>
        <w:rPr>
          <w:rFonts w:ascii="Times New Roman" w:eastAsia="Times New Roman" w:hAnsi="Times New Roman" w:cs="Times New Roman"/>
          <w:b/>
          <w:sz w:val="32"/>
        </w:rPr>
      </w:pPr>
      <w:r w:rsidRPr="00464BD3">
        <w:rPr>
          <w:rFonts w:ascii="Times New Roman" w:eastAsia="Times New Roman" w:hAnsi="Times New Roman" w:cs="Times New Roman"/>
          <w:b/>
          <w:sz w:val="32"/>
        </w:rPr>
        <w:t>Срок</w:t>
      </w:r>
      <w:r w:rsidRPr="00464BD3">
        <w:rPr>
          <w:rFonts w:ascii="Times New Roman" w:eastAsia="Times New Roman" w:hAnsi="Times New Roman" w:cs="Times New Roman"/>
          <w:b/>
          <w:spacing w:val="-4"/>
          <w:sz w:val="32"/>
        </w:rPr>
        <w:t xml:space="preserve"> </w:t>
      </w:r>
      <w:r w:rsidRPr="00464BD3">
        <w:rPr>
          <w:rFonts w:ascii="Times New Roman" w:eastAsia="Times New Roman" w:hAnsi="Times New Roman" w:cs="Times New Roman"/>
          <w:b/>
          <w:sz w:val="32"/>
        </w:rPr>
        <w:t>освоения</w:t>
      </w:r>
      <w:r w:rsidRPr="00464BD3">
        <w:rPr>
          <w:rFonts w:ascii="Times New Roman" w:eastAsia="Times New Roman" w:hAnsi="Times New Roman" w:cs="Times New Roman"/>
          <w:b/>
          <w:spacing w:val="-3"/>
          <w:sz w:val="32"/>
        </w:rPr>
        <w:t xml:space="preserve"> </w:t>
      </w:r>
      <w:r w:rsidRPr="00464BD3">
        <w:rPr>
          <w:rFonts w:ascii="Times New Roman" w:eastAsia="Times New Roman" w:hAnsi="Times New Roman" w:cs="Times New Roman"/>
          <w:b/>
          <w:sz w:val="32"/>
        </w:rPr>
        <w:t>программы:</w:t>
      </w:r>
      <w:r w:rsidRPr="00464BD3">
        <w:rPr>
          <w:rFonts w:ascii="Times New Roman" w:eastAsia="Times New Roman" w:hAnsi="Times New Roman" w:cs="Times New Roman"/>
          <w:b/>
          <w:spacing w:val="-3"/>
          <w:sz w:val="32"/>
        </w:rPr>
        <w:t xml:space="preserve"> </w:t>
      </w:r>
      <w:r w:rsidRPr="00464BD3">
        <w:rPr>
          <w:rFonts w:ascii="Times New Roman" w:eastAsia="Times New Roman" w:hAnsi="Times New Roman" w:cs="Times New Roman"/>
          <w:b/>
          <w:sz w:val="32"/>
        </w:rPr>
        <w:t>1</w:t>
      </w:r>
      <w:r w:rsidRPr="00464BD3">
        <w:rPr>
          <w:rFonts w:ascii="Times New Roman" w:eastAsia="Times New Roman" w:hAnsi="Times New Roman" w:cs="Times New Roman"/>
          <w:b/>
          <w:spacing w:val="-3"/>
          <w:sz w:val="32"/>
        </w:rPr>
        <w:t xml:space="preserve"> </w:t>
      </w:r>
      <w:r w:rsidRPr="00464BD3">
        <w:rPr>
          <w:rFonts w:ascii="Times New Roman" w:eastAsia="Times New Roman" w:hAnsi="Times New Roman" w:cs="Times New Roman"/>
          <w:b/>
          <w:sz w:val="32"/>
        </w:rPr>
        <w:t>год</w:t>
      </w:r>
      <w:r w:rsidRPr="00464BD3">
        <w:rPr>
          <w:rFonts w:ascii="Times New Roman" w:eastAsia="Times New Roman" w:hAnsi="Times New Roman" w:cs="Times New Roman"/>
          <w:b/>
          <w:spacing w:val="-1"/>
          <w:sz w:val="32"/>
        </w:rPr>
        <w:t xml:space="preserve"> </w:t>
      </w:r>
      <w:r w:rsidRPr="00464BD3">
        <w:rPr>
          <w:rFonts w:ascii="Times New Roman" w:eastAsia="Times New Roman" w:hAnsi="Times New Roman" w:cs="Times New Roman"/>
          <w:b/>
          <w:sz w:val="32"/>
        </w:rPr>
        <w:t>(1</w:t>
      </w:r>
      <w:r w:rsidRPr="00464BD3">
        <w:rPr>
          <w:rFonts w:ascii="Times New Roman" w:eastAsia="Times New Roman" w:hAnsi="Times New Roman" w:cs="Times New Roman"/>
          <w:b/>
          <w:spacing w:val="1"/>
          <w:sz w:val="32"/>
        </w:rPr>
        <w:t xml:space="preserve"> </w:t>
      </w:r>
      <w:r w:rsidRPr="00464BD3">
        <w:rPr>
          <w:rFonts w:ascii="Times New Roman" w:eastAsia="Times New Roman" w:hAnsi="Times New Roman" w:cs="Times New Roman"/>
          <w:b/>
          <w:sz w:val="32"/>
        </w:rPr>
        <w:t>-</w:t>
      </w:r>
      <w:r w:rsidRPr="00464BD3">
        <w:rPr>
          <w:rFonts w:ascii="Times New Roman" w:eastAsia="Times New Roman" w:hAnsi="Times New Roman" w:cs="Times New Roman"/>
          <w:b/>
          <w:spacing w:val="-5"/>
          <w:sz w:val="32"/>
        </w:rPr>
        <w:t xml:space="preserve"> </w:t>
      </w:r>
      <w:r w:rsidRPr="00464BD3">
        <w:rPr>
          <w:rFonts w:ascii="Times New Roman" w:eastAsia="Times New Roman" w:hAnsi="Times New Roman" w:cs="Times New Roman"/>
          <w:b/>
          <w:sz w:val="32"/>
        </w:rPr>
        <w:t>4</w:t>
      </w:r>
      <w:r w:rsidRPr="00464BD3">
        <w:rPr>
          <w:rFonts w:ascii="Times New Roman" w:eastAsia="Times New Roman" w:hAnsi="Times New Roman" w:cs="Times New Roman"/>
          <w:b/>
          <w:spacing w:val="-2"/>
          <w:sz w:val="32"/>
        </w:rPr>
        <w:t xml:space="preserve"> </w:t>
      </w:r>
      <w:r w:rsidRPr="00464BD3">
        <w:rPr>
          <w:rFonts w:ascii="Times New Roman" w:eastAsia="Times New Roman" w:hAnsi="Times New Roman" w:cs="Times New Roman"/>
          <w:b/>
          <w:sz w:val="32"/>
        </w:rPr>
        <w:t>классы)</w:t>
      </w:r>
    </w:p>
    <w:p w:rsidR="00464BD3" w:rsidRPr="00464BD3" w:rsidRDefault="00464BD3" w:rsidP="00464BD3">
      <w:pPr>
        <w:widowControl w:val="0"/>
        <w:autoSpaceDE w:val="0"/>
        <w:autoSpaceDN w:val="0"/>
        <w:spacing w:after="0" w:line="240" w:lineRule="auto"/>
        <w:jc w:val="center"/>
        <w:rPr>
          <w:rFonts w:ascii="Times New Roman" w:eastAsia="Times New Roman" w:hAnsi="Times New Roman" w:cs="Times New Roman"/>
          <w:sz w:val="32"/>
        </w:rPr>
        <w:sectPr w:rsidR="00464BD3" w:rsidRPr="00464BD3" w:rsidSect="007C6ED2">
          <w:footerReference w:type="default" r:id="rId5"/>
          <w:pgSz w:w="11910" w:h="16840"/>
          <w:pgMar w:top="1040" w:right="740" w:bottom="280" w:left="1060" w:header="0" w:footer="0" w:gutter="0"/>
          <w:pgNumType w:start="2"/>
          <w:cols w:space="720"/>
        </w:sectPr>
      </w:pPr>
    </w:p>
    <w:p w:rsidR="00464BD3" w:rsidRPr="00464BD3" w:rsidRDefault="00464BD3" w:rsidP="00464BD3">
      <w:pPr>
        <w:widowControl w:val="0"/>
        <w:autoSpaceDE w:val="0"/>
        <w:autoSpaceDN w:val="0"/>
        <w:spacing w:before="74" w:after="50" w:line="240" w:lineRule="auto"/>
        <w:ind w:left="1600" w:right="1490"/>
        <w:jc w:val="center"/>
        <w:outlineLvl w:val="0"/>
        <w:rPr>
          <w:rFonts w:ascii="Times New Roman" w:eastAsia="Times New Roman" w:hAnsi="Times New Roman" w:cs="Times New Roman"/>
          <w:b/>
          <w:bCs/>
          <w:sz w:val="28"/>
          <w:szCs w:val="28"/>
          <w:u w:color="000000"/>
        </w:rPr>
      </w:pPr>
      <w:r w:rsidRPr="00464BD3">
        <w:rPr>
          <w:rFonts w:ascii="Times New Roman" w:eastAsia="Times New Roman" w:hAnsi="Times New Roman" w:cs="Times New Roman"/>
          <w:b/>
          <w:bCs/>
          <w:sz w:val="28"/>
          <w:szCs w:val="28"/>
          <w:u w:color="000000"/>
        </w:rPr>
        <w:lastRenderedPageBreak/>
        <w:t>СОДЕРЖАНИЕ</w:t>
      </w: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50"/>
        <w:gridCol w:w="1315"/>
      </w:tblGrid>
      <w:tr w:rsidR="00464BD3" w:rsidRPr="00464BD3" w:rsidTr="00EF0B46">
        <w:trPr>
          <w:trHeight w:val="703"/>
        </w:trPr>
        <w:tc>
          <w:tcPr>
            <w:tcW w:w="8150" w:type="dxa"/>
          </w:tcPr>
          <w:p w:rsidR="00464BD3" w:rsidRPr="00464BD3" w:rsidRDefault="00464BD3" w:rsidP="00464BD3">
            <w:pPr>
              <w:spacing w:before="221"/>
              <w:ind w:left="2598" w:right="2589"/>
              <w:jc w:val="center"/>
              <w:rPr>
                <w:rFonts w:ascii="Times New Roman" w:eastAsia="Times New Roman" w:hAnsi="Times New Roman" w:cs="Times New Roman"/>
                <w:b/>
                <w:sz w:val="28"/>
              </w:rPr>
            </w:pPr>
            <w:r w:rsidRPr="00464BD3">
              <w:rPr>
                <w:rFonts w:ascii="Times New Roman" w:eastAsia="Times New Roman" w:hAnsi="Times New Roman" w:cs="Times New Roman"/>
                <w:b/>
                <w:sz w:val="28"/>
              </w:rPr>
              <w:t>Наименование</w:t>
            </w:r>
            <w:r w:rsidRPr="00464BD3">
              <w:rPr>
                <w:rFonts w:ascii="Times New Roman" w:eastAsia="Times New Roman" w:hAnsi="Times New Roman" w:cs="Times New Roman"/>
                <w:b/>
                <w:spacing w:val="-3"/>
                <w:sz w:val="28"/>
              </w:rPr>
              <w:t xml:space="preserve"> </w:t>
            </w:r>
            <w:r w:rsidRPr="00464BD3">
              <w:rPr>
                <w:rFonts w:ascii="Times New Roman" w:eastAsia="Times New Roman" w:hAnsi="Times New Roman" w:cs="Times New Roman"/>
                <w:b/>
                <w:sz w:val="28"/>
              </w:rPr>
              <w:t>раздела</w:t>
            </w:r>
          </w:p>
        </w:tc>
        <w:tc>
          <w:tcPr>
            <w:tcW w:w="1315" w:type="dxa"/>
          </w:tcPr>
          <w:p w:rsidR="00464BD3" w:rsidRPr="00464BD3" w:rsidRDefault="00464BD3" w:rsidP="00464BD3">
            <w:pPr>
              <w:spacing w:before="221"/>
              <w:ind w:left="352" w:right="347"/>
              <w:jc w:val="center"/>
              <w:rPr>
                <w:rFonts w:ascii="Times New Roman" w:eastAsia="Times New Roman" w:hAnsi="Times New Roman" w:cs="Times New Roman"/>
                <w:b/>
                <w:sz w:val="28"/>
              </w:rPr>
            </w:pPr>
            <w:r w:rsidRPr="00464BD3">
              <w:rPr>
                <w:rFonts w:ascii="Times New Roman" w:eastAsia="Times New Roman" w:hAnsi="Times New Roman" w:cs="Times New Roman"/>
                <w:b/>
                <w:sz w:val="28"/>
              </w:rPr>
              <w:t>Стр.</w:t>
            </w:r>
          </w:p>
        </w:tc>
      </w:tr>
      <w:tr w:rsidR="00464BD3" w:rsidRPr="00464BD3" w:rsidTr="00EF0B46">
        <w:trPr>
          <w:trHeight w:val="705"/>
        </w:trPr>
        <w:tc>
          <w:tcPr>
            <w:tcW w:w="8150" w:type="dxa"/>
          </w:tcPr>
          <w:p w:rsidR="00464BD3" w:rsidRPr="00464BD3" w:rsidRDefault="00464BD3" w:rsidP="00464BD3">
            <w:pPr>
              <w:spacing w:before="223"/>
              <w:ind w:left="108"/>
              <w:rPr>
                <w:rFonts w:ascii="Times New Roman" w:eastAsia="Times New Roman" w:hAnsi="Times New Roman" w:cs="Times New Roman"/>
                <w:sz w:val="28"/>
              </w:rPr>
            </w:pPr>
            <w:r w:rsidRPr="00464BD3">
              <w:rPr>
                <w:rFonts w:ascii="Times New Roman" w:eastAsia="Times New Roman" w:hAnsi="Times New Roman" w:cs="Times New Roman"/>
                <w:sz w:val="28"/>
              </w:rPr>
              <w:t>Пояснительная</w:t>
            </w:r>
            <w:r w:rsidRPr="00464BD3">
              <w:rPr>
                <w:rFonts w:ascii="Times New Roman" w:eastAsia="Times New Roman" w:hAnsi="Times New Roman" w:cs="Times New Roman"/>
                <w:spacing w:val="-3"/>
                <w:sz w:val="28"/>
              </w:rPr>
              <w:t xml:space="preserve"> </w:t>
            </w:r>
            <w:r w:rsidRPr="00464BD3">
              <w:rPr>
                <w:rFonts w:ascii="Times New Roman" w:eastAsia="Times New Roman" w:hAnsi="Times New Roman" w:cs="Times New Roman"/>
                <w:sz w:val="28"/>
              </w:rPr>
              <w:t>записка</w:t>
            </w:r>
          </w:p>
        </w:tc>
        <w:tc>
          <w:tcPr>
            <w:tcW w:w="1315" w:type="dxa"/>
          </w:tcPr>
          <w:p w:rsidR="00464BD3" w:rsidRPr="00464BD3" w:rsidRDefault="00464BD3" w:rsidP="00464BD3">
            <w:pPr>
              <w:spacing w:before="223"/>
              <w:ind w:left="6"/>
              <w:jc w:val="center"/>
              <w:rPr>
                <w:rFonts w:ascii="Times New Roman" w:eastAsia="Times New Roman" w:hAnsi="Times New Roman" w:cs="Times New Roman"/>
                <w:sz w:val="28"/>
              </w:rPr>
            </w:pPr>
            <w:r w:rsidRPr="00464BD3">
              <w:rPr>
                <w:rFonts w:ascii="Times New Roman" w:eastAsia="Times New Roman" w:hAnsi="Times New Roman" w:cs="Times New Roman"/>
                <w:sz w:val="28"/>
              </w:rPr>
              <w:t>3</w:t>
            </w:r>
          </w:p>
        </w:tc>
      </w:tr>
      <w:tr w:rsidR="00464BD3" w:rsidRPr="00464BD3" w:rsidTr="00EF0B46">
        <w:trPr>
          <w:trHeight w:val="702"/>
        </w:trPr>
        <w:tc>
          <w:tcPr>
            <w:tcW w:w="8150" w:type="dxa"/>
          </w:tcPr>
          <w:p w:rsidR="00464BD3" w:rsidRPr="00464BD3" w:rsidRDefault="00464BD3" w:rsidP="00464BD3">
            <w:pPr>
              <w:spacing w:before="220"/>
              <w:ind w:left="108"/>
              <w:rPr>
                <w:rFonts w:ascii="Times New Roman" w:eastAsia="Times New Roman" w:hAnsi="Times New Roman" w:cs="Times New Roman"/>
                <w:sz w:val="28"/>
              </w:rPr>
            </w:pPr>
            <w:r w:rsidRPr="00464BD3">
              <w:rPr>
                <w:rFonts w:ascii="Times New Roman" w:eastAsia="Times New Roman" w:hAnsi="Times New Roman" w:cs="Times New Roman"/>
                <w:sz w:val="28"/>
              </w:rPr>
              <w:t>Содержание</w:t>
            </w:r>
            <w:r w:rsidRPr="00464BD3">
              <w:rPr>
                <w:rFonts w:ascii="Times New Roman" w:eastAsia="Times New Roman" w:hAnsi="Times New Roman" w:cs="Times New Roman"/>
                <w:spacing w:val="-5"/>
                <w:sz w:val="28"/>
              </w:rPr>
              <w:t xml:space="preserve"> </w:t>
            </w:r>
            <w:r w:rsidRPr="00464BD3">
              <w:rPr>
                <w:rFonts w:ascii="Times New Roman" w:eastAsia="Times New Roman" w:hAnsi="Times New Roman" w:cs="Times New Roman"/>
                <w:sz w:val="28"/>
              </w:rPr>
              <w:t>учебного предмета</w:t>
            </w:r>
            <w:r w:rsidRPr="00464BD3">
              <w:rPr>
                <w:rFonts w:ascii="Times New Roman" w:eastAsia="Times New Roman" w:hAnsi="Times New Roman" w:cs="Times New Roman"/>
                <w:spacing w:val="66"/>
                <w:sz w:val="28"/>
              </w:rPr>
              <w:t xml:space="preserve"> </w:t>
            </w:r>
            <w:r w:rsidRPr="00464BD3">
              <w:rPr>
                <w:rFonts w:ascii="Times New Roman" w:eastAsia="Times New Roman" w:hAnsi="Times New Roman" w:cs="Times New Roman"/>
                <w:sz w:val="28"/>
              </w:rPr>
              <w:t>«Музыка»</w:t>
            </w:r>
          </w:p>
        </w:tc>
        <w:tc>
          <w:tcPr>
            <w:tcW w:w="1315" w:type="dxa"/>
          </w:tcPr>
          <w:p w:rsidR="00464BD3" w:rsidRPr="00464BD3" w:rsidRDefault="00464BD3" w:rsidP="00464BD3">
            <w:pPr>
              <w:spacing w:before="220"/>
              <w:ind w:left="6"/>
              <w:jc w:val="center"/>
              <w:rPr>
                <w:rFonts w:ascii="Times New Roman" w:eastAsia="Times New Roman" w:hAnsi="Times New Roman" w:cs="Times New Roman"/>
                <w:sz w:val="28"/>
              </w:rPr>
            </w:pPr>
            <w:r w:rsidRPr="00464BD3">
              <w:rPr>
                <w:rFonts w:ascii="Times New Roman" w:eastAsia="Times New Roman" w:hAnsi="Times New Roman" w:cs="Times New Roman"/>
                <w:sz w:val="28"/>
              </w:rPr>
              <w:t>3</w:t>
            </w:r>
          </w:p>
        </w:tc>
      </w:tr>
      <w:tr w:rsidR="00464BD3" w:rsidRPr="00464BD3" w:rsidTr="00EF0B46">
        <w:trPr>
          <w:trHeight w:val="705"/>
        </w:trPr>
        <w:tc>
          <w:tcPr>
            <w:tcW w:w="8150" w:type="dxa"/>
          </w:tcPr>
          <w:p w:rsidR="00464BD3" w:rsidRPr="00464BD3" w:rsidRDefault="00464BD3" w:rsidP="00464BD3">
            <w:pPr>
              <w:spacing w:before="223"/>
              <w:ind w:left="108"/>
              <w:rPr>
                <w:rFonts w:ascii="Times New Roman" w:eastAsia="Times New Roman" w:hAnsi="Times New Roman" w:cs="Times New Roman"/>
                <w:sz w:val="28"/>
              </w:rPr>
            </w:pPr>
            <w:r w:rsidRPr="00464BD3">
              <w:rPr>
                <w:rFonts w:ascii="Times New Roman" w:eastAsia="Times New Roman" w:hAnsi="Times New Roman" w:cs="Times New Roman"/>
                <w:sz w:val="28"/>
              </w:rPr>
              <w:t>1</w:t>
            </w:r>
            <w:r w:rsidRPr="00464BD3">
              <w:rPr>
                <w:rFonts w:ascii="Times New Roman" w:eastAsia="Times New Roman" w:hAnsi="Times New Roman" w:cs="Times New Roman"/>
                <w:spacing w:val="1"/>
                <w:sz w:val="28"/>
              </w:rPr>
              <w:t xml:space="preserve"> </w:t>
            </w:r>
            <w:r w:rsidRPr="00464BD3">
              <w:rPr>
                <w:rFonts w:ascii="Times New Roman" w:eastAsia="Times New Roman" w:hAnsi="Times New Roman" w:cs="Times New Roman"/>
                <w:sz w:val="28"/>
              </w:rPr>
              <w:t>класс</w:t>
            </w:r>
          </w:p>
        </w:tc>
        <w:tc>
          <w:tcPr>
            <w:tcW w:w="1315" w:type="dxa"/>
          </w:tcPr>
          <w:p w:rsidR="00464BD3" w:rsidRPr="00464BD3" w:rsidRDefault="00464BD3" w:rsidP="00464BD3">
            <w:pPr>
              <w:rPr>
                <w:rFonts w:ascii="Times New Roman" w:eastAsia="Times New Roman" w:hAnsi="Times New Roman" w:cs="Times New Roman"/>
                <w:sz w:val="28"/>
              </w:rPr>
            </w:pPr>
          </w:p>
        </w:tc>
      </w:tr>
      <w:tr w:rsidR="00464BD3" w:rsidRPr="00464BD3" w:rsidTr="00EF0B46">
        <w:trPr>
          <w:trHeight w:val="702"/>
        </w:trPr>
        <w:tc>
          <w:tcPr>
            <w:tcW w:w="8150" w:type="dxa"/>
          </w:tcPr>
          <w:p w:rsidR="00464BD3" w:rsidRPr="00464BD3" w:rsidRDefault="00464BD3" w:rsidP="00464BD3">
            <w:pPr>
              <w:spacing w:before="220"/>
              <w:ind w:left="108"/>
              <w:rPr>
                <w:rFonts w:ascii="Times New Roman" w:eastAsia="Times New Roman" w:hAnsi="Times New Roman" w:cs="Times New Roman"/>
                <w:sz w:val="28"/>
              </w:rPr>
            </w:pPr>
            <w:r w:rsidRPr="00464BD3">
              <w:rPr>
                <w:rFonts w:ascii="Times New Roman" w:eastAsia="Times New Roman" w:hAnsi="Times New Roman" w:cs="Times New Roman"/>
                <w:sz w:val="28"/>
              </w:rPr>
              <w:t>2</w:t>
            </w:r>
            <w:r w:rsidRPr="00464BD3">
              <w:rPr>
                <w:rFonts w:ascii="Times New Roman" w:eastAsia="Times New Roman" w:hAnsi="Times New Roman" w:cs="Times New Roman"/>
                <w:spacing w:val="1"/>
                <w:sz w:val="28"/>
              </w:rPr>
              <w:t xml:space="preserve"> </w:t>
            </w:r>
            <w:r w:rsidRPr="00464BD3">
              <w:rPr>
                <w:rFonts w:ascii="Times New Roman" w:eastAsia="Times New Roman" w:hAnsi="Times New Roman" w:cs="Times New Roman"/>
                <w:sz w:val="28"/>
              </w:rPr>
              <w:t>класс</w:t>
            </w:r>
          </w:p>
        </w:tc>
        <w:tc>
          <w:tcPr>
            <w:tcW w:w="1315" w:type="dxa"/>
          </w:tcPr>
          <w:p w:rsidR="00464BD3" w:rsidRPr="00464BD3" w:rsidRDefault="00464BD3" w:rsidP="00464BD3">
            <w:pPr>
              <w:rPr>
                <w:rFonts w:ascii="Times New Roman" w:eastAsia="Times New Roman" w:hAnsi="Times New Roman" w:cs="Times New Roman"/>
                <w:sz w:val="28"/>
              </w:rPr>
            </w:pPr>
          </w:p>
        </w:tc>
      </w:tr>
      <w:tr w:rsidR="00464BD3" w:rsidRPr="00464BD3" w:rsidTr="00EF0B46">
        <w:trPr>
          <w:trHeight w:val="705"/>
        </w:trPr>
        <w:tc>
          <w:tcPr>
            <w:tcW w:w="8150" w:type="dxa"/>
          </w:tcPr>
          <w:p w:rsidR="00464BD3" w:rsidRPr="00464BD3" w:rsidRDefault="00464BD3" w:rsidP="00464BD3">
            <w:pPr>
              <w:spacing w:before="223"/>
              <w:ind w:left="108"/>
              <w:rPr>
                <w:rFonts w:ascii="Times New Roman" w:eastAsia="Times New Roman" w:hAnsi="Times New Roman" w:cs="Times New Roman"/>
                <w:sz w:val="28"/>
              </w:rPr>
            </w:pPr>
            <w:r w:rsidRPr="00464BD3">
              <w:rPr>
                <w:rFonts w:ascii="Times New Roman" w:eastAsia="Times New Roman" w:hAnsi="Times New Roman" w:cs="Times New Roman"/>
                <w:sz w:val="28"/>
              </w:rPr>
              <w:t>3</w:t>
            </w:r>
            <w:r w:rsidRPr="00464BD3">
              <w:rPr>
                <w:rFonts w:ascii="Times New Roman" w:eastAsia="Times New Roman" w:hAnsi="Times New Roman" w:cs="Times New Roman"/>
                <w:spacing w:val="1"/>
                <w:sz w:val="28"/>
              </w:rPr>
              <w:t xml:space="preserve"> </w:t>
            </w:r>
            <w:r w:rsidRPr="00464BD3">
              <w:rPr>
                <w:rFonts w:ascii="Times New Roman" w:eastAsia="Times New Roman" w:hAnsi="Times New Roman" w:cs="Times New Roman"/>
                <w:sz w:val="28"/>
              </w:rPr>
              <w:t>класс</w:t>
            </w:r>
          </w:p>
        </w:tc>
        <w:tc>
          <w:tcPr>
            <w:tcW w:w="1315" w:type="dxa"/>
          </w:tcPr>
          <w:p w:rsidR="00464BD3" w:rsidRPr="00464BD3" w:rsidRDefault="00464BD3" w:rsidP="00464BD3">
            <w:pPr>
              <w:rPr>
                <w:rFonts w:ascii="Times New Roman" w:eastAsia="Times New Roman" w:hAnsi="Times New Roman" w:cs="Times New Roman"/>
                <w:sz w:val="28"/>
              </w:rPr>
            </w:pPr>
          </w:p>
        </w:tc>
      </w:tr>
      <w:tr w:rsidR="00464BD3" w:rsidRPr="00464BD3" w:rsidTr="00EF0B46">
        <w:trPr>
          <w:trHeight w:val="702"/>
        </w:trPr>
        <w:tc>
          <w:tcPr>
            <w:tcW w:w="8150" w:type="dxa"/>
          </w:tcPr>
          <w:p w:rsidR="00464BD3" w:rsidRPr="00464BD3" w:rsidRDefault="00464BD3" w:rsidP="00464BD3">
            <w:pPr>
              <w:spacing w:before="220"/>
              <w:ind w:left="108"/>
              <w:rPr>
                <w:rFonts w:ascii="Times New Roman" w:eastAsia="Times New Roman" w:hAnsi="Times New Roman" w:cs="Times New Roman"/>
                <w:sz w:val="28"/>
              </w:rPr>
            </w:pPr>
            <w:r w:rsidRPr="00464BD3">
              <w:rPr>
                <w:rFonts w:ascii="Times New Roman" w:eastAsia="Times New Roman" w:hAnsi="Times New Roman" w:cs="Times New Roman"/>
                <w:sz w:val="28"/>
              </w:rPr>
              <w:t>4</w:t>
            </w:r>
            <w:r w:rsidRPr="00464BD3">
              <w:rPr>
                <w:rFonts w:ascii="Times New Roman" w:eastAsia="Times New Roman" w:hAnsi="Times New Roman" w:cs="Times New Roman"/>
                <w:spacing w:val="1"/>
                <w:sz w:val="28"/>
              </w:rPr>
              <w:t xml:space="preserve"> </w:t>
            </w:r>
            <w:r w:rsidRPr="00464BD3">
              <w:rPr>
                <w:rFonts w:ascii="Times New Roman" w:eastAsia="Times New Roman" w:hAnsi="Times New Roman" w:cs="Times New Roman"/>
                <w:sz w:val="28"/>
              </w:rPr>
              <w:t>класс</w:t>
            </w:r>
          </w:p>
        </w:tc>
        <w:tc>
          <w:tcPr>
            <w:tcW w:w="1315" w:type="dxa"/>
          </w:tcPr>
          <w:p w:rsidR="00464BD3" w:rsidRPr="00464BD3" w:rsidRDefault="00464BD3" w:rsidP="00464BD3">
            <w:pPr>
              <w:rPr>
                <w:rFonts w:ascii="Times New Roman" w:eastAsia="Times New Roman" w:hAnsi="Times New Roman" w:cs="Times New Roman"/>
                <w:sz w:val="28"/>
              </w:rPr>
            </w:pPr>
          </w:p>
        </w:tc>
      </w:tr>
      <w:tr w:rsidR="00464BD3" w:rsidRPr="00464BD3" w:rsidTr="00EF0B46">
        <w:trPr>
          <w:trHeight w:val="1501"/>
        </w:trPr>
        <w:tc>
          <w:tcPr>
            <w:tcW w:w="8150" w:type="dxa"/>
          </w:tcPr>
          <w:p w:rsidR="00464BD3" w:rsidRPr="00464BD3" w:rsidRDefault="00464BD3" w:rsidP="00464BD3">
            <w:pPr>
              <w:rPr>
                <w:rFonts w:ascii="Times New Roman" w:eastAsia="Times New Roman" w:hAnsi="Times New Roman" w:cs="Times New Roman"/>
                <w:b/>
                <w:sz w:val="30"/>
                <w:lang w:val="ru-RU"/>
              </w:rPr>
            </w:pPr>
          </w:p>
          <w:p w:rsidR="00464BD3" w:rsidRPr="00464BD3" w:rsidRDefault="00464BD3" w:rsidP="00464BD3">
            <w:pPr>
              <w:spacing w:before="4"/>
              <w:rPr>
                <w:rFonts w:ascii="Times New Roman" w:eastAsia="Times New Roman" w:hAnsi="Times New Roman" w:cs="Times New Roman"/>
                <w:b/>
                <w:sz w:val="36"/>
                <w:lang w:val="ru-RU"/>
              </w:rPr>
            </w:pPr>
          </w:p>
          <w:p w:rsidR="00464BD3" w:rsidRPr="00464BD3" w:rsidRDefault="00464BD3" w:rsidP="00464BD3">
            <w:pPr>
              <w:ind w:left="108"/>
              <w:rPr>
                <w:rFonts w:ascii="Times New Roman" w:eastAsia="Times New Roman" w:hAnsi="Times New Roman" w:cs="Times New Roman"/>
                <w:sz w:val="28"/>
                <w:lang w:val="ru-RU"/>
              </w:rPr>
            </w:pPr>
            <w:r w:rsidRPr="00464BD3">
              <w:rPr>
                <w:rFonts w:ascii="Times New Roman" w:eastAsia="Times New Roman" w:hAnsi="Times New Roman" w:cs="Times New Roman"/>
                <w:sz w:val="28"/>
                <w:lang w:val="ru-RU"/>
              </w:rPr>
              <w:t>Планируемые</w:t>
            </w:r>
            <w:r w:rsidRPr="00464BD3">
              <w:rPr>
                <w:rFonts w:ascii="Times New Roman" w:eastAsia="Times New Roman" w:hAnsi="Times New Roman" w:cs="Times New Roman"/>
                <w:spacing w:val="-7"/>
                <w:sz w:val="28"/>
                <w:lang w:val="ru-RU"/>
              </w:rPr>
              <w:t xml:space="preserve"> </w:t>
            </w:r>
            <w:r w:rsidRPr="00464BD3">
              <w:rPr>
                <w:rFonts w:ascii="Times New Roman" w:eastAsia="Times New Roman" w:hAnsi="Times New Roman" w:cs="Times New Roman"/>
                <w:sz w:val="28"/>
                <w:lang w:val="ru-RU"/>
              </w:rPr>
              <w:t>результаты</w:t>
            </w:r>
            <w:r w:rsidRPr="00464BD3">
              <w:rPr>
                <w:rFonts w:ascii="Times New Roman" w:eastAsia="Times New Roman" w:hAnsi="Times New Roman" w:cs="Times New Roman"/>
                <w:spacing w:val="-3"/>
                <w:sz w:val="28"/>
                <w:lang w:val="ru-RU"/>
              </w:rPr>
              <w:t xml:space="preserve"> </w:t>
            </w:r>
            <w:r w:rsidRPr="00464BD3">
              <w:rPr>
                <w:rFonts w:ascii="Times New Roman" w:eastAsia="Times New Roman" w:hAnsi="Times New Roman" w:cs="Times New Roman"/>
                <w:sz w:val="28"/>
                <w:lang w:val="ru-RU"/>
              </w:rPr>
              <w:t>освоения</w:t>
            </w:r>
            <w:r w:rsidRPr="00464BD3">
              <w:rPr>
                <w:rFonts w:ascii="Times New Roman" w:eastAsia="Times New Roman" w:hAnsi="Times New Roman" w:cs="Times New Roman"/>
                <w:spacing w:val="-4"/>
                <w:sz w:val="28"/>
                <w:lang w:val="ru-RU"/>
              </w:rPr>
              <w:t xml:space="preserve"> </w:t>
            </w:r>
            <w:r w:rsidRPr="00464BD3">
              <w:rPr>
                <w:rFonts w:ascii="Times New Roman" w:eastAsia="Times New Roman" w:hAnsi="Times New Roman" w:cs="Times New Roman"/>
                <w:sz w:val="28"/>
                <w:lang w:val="ru-RU"/>
              </w:rPr>
              <w:t>учебного</w:t>
            </w:r>
            <w:r w:rsidRPr="00464BD3">
              <w:rPr>
                <w:rFonts w:ascii="Times New Roman" w:eastAsia="Times New Roman" w:hAnsi="Times New Roman" w:cs="Times New Roman"/>
                <w:spacing w:val="-2"/>
                <w:sz w:val="28"/>
                <w:lang w:val="ru-RU"/>
              </w:rPr>
              <w:t xml:space="preserve"> </w:t>
            </w:r>
            <w:r w:rsidRPr="00464BD3">
              <w:rPr>
                <w:rFonts w:ascii="Times New Roman" w:eastAsia="Times New Roman" w:hAnsi="Times New Roman" w:cs="Times New Roman"/>
                <w:sz w:val="28"/>
                <w:lang w:val="ru-RU"/>
              </w:rPr>
              <w:t>предмета</w:t>
            </w:r>
          </w:p>
          <w:p w:rsidR="00464BD3" w:rsidRPr="00464BD3" w:rsidRDefault="00464BD3" w:rsidP="00464BD3">
            <w:pPr>
              <w:spacing w:before="48"/>
              <w:ind w:left="108"/>
              <w:rPr>
                <w:rFonts w:ascii="Times New Roman" w:eastAsia="Times New Roman" w:hAnsi="Times New Roman" w:cs="Times New Roman"/>
                <w:sz w:val="28"/>
                <w:lang w:val="ru-RU"/>
              </w:rPr>
            </w:pPr>
            <w:r w:rsidRPr="00464BD3">
              <w:rPr>
                <w:rFonts w:ascii="Times New Roman" w:eastAsia="Times New Roman" w:hAnsi="Times New Roman" w:cs="Times New Roman"/>
                <w:sz w:val="28"/>
                <w:lang w:val="ru-RU"/>
              </w:rPr>
              <w:t>«Музыка»</w:t>
            </w:r>
            <w:r w:rsidRPr="00464BD3">
              <w:rPr>
                <w:rFonts w:ascii="Times New Roman" w:eastAsia="Times New Roman" w:hAnsi="Times New Roman" w:cs="Times New Roman"/>
                <w:spacing w:val="-4"/>
                <w:sz w:val="28"/>
                <w:lang w:val="ru-RU"/>
              </w:rPr>
              <w:t xml:space="preserve"> </w:t>
            </w:r>
            <w:r w:rsidRPr="00464BD3">
              <w:rPr>
                <w:rFonts w:ascii="Times New Roman" w:eastAsia="Times New Roman" w:hAnsi="Times New Roman" w:cs="Times New Roman"/>
                <w:sz w:val="28"/>
                <w:lang w:val="ru-RU"/>
              </w:rPr>
              <w:t>на</w:t>
            </w:r>
            <w:r w:rsidRPr="00464BD3">
              <w:rPr>
                <w:rFonts w:ascii="Times New Roman" w:eastAsia="Times New Roman" w:hAnsi="Times New Roman" w:cs="Times New Roman"/>
                <w:spacing w:val="-3"/>
                <w:sz w:val="28"/>
                <w:lang w:val="ru-RU"/>
              </w:rPr>
              <w:t xml:space="preserve"> </w:t>
            </w:r>
            <w:r w:rsidRPr="00464BD3">
              <w:rPr>
                <w:rFonts w:ascii="Times New Roman" w:eastAsia="Times New Roman" w:hAnsi="Times New Roman" w:cs="Times New Roman"/>
                <w:sz w:val="28"/>
                <w:lang w:val="ru-RU"/>
              </w:rPr>
              <w:t>уровне</w:t>
            </w:r>
            <w:r w:rsidRPr="00464BD3">
              <w:rPr>
                <w:rFonts w:ascii="Times New Roman" w:eastAsia="Times New Roman" w:hAnsi="Times New Roman" w:cs="Times New Roman"/>
                <w:spacing w:val="-2"/>
                <w:sz w:val="28"/>
                <w:lang w:val="ru-RU"/>
              </w:rPr>
              <w:t xml:space="preserve"> </w:t>
            </w:r>
            <w:r w:rsidRPr="00464BD3">
              <w:rPr>
                <w:rFonts w:ascii="Times New Roman" w:eastAsia="Times New Roman" w:hAnsi="Times New Roman" w:cs="Times New Roman"/>
                <w:sz w:val="28"/>
                <w:lang w:val="ru-RU"/>
              </w:rPr>
              <w:t>начального</w:t>
            </w:r>
            <w:r w:rsidRPr="00464BD3">
              <w:rPr>
                <w:rFonts w:ascii="Times New Roman" w:eastAsia="Times New Roman" w:hAnsi="Times New Roman" w:cs="Times New Roman"/>
                <w:spacing w:val="-2"/>
                <w:sz w:val="28"/>
                <w:lang w:val="ru-RU"/>
              </w:rPr>
              <w:t xml:space="preserve"> </w:t>
            </w:r>
            <w:r w:rsidRPr="00464BD3">
              <w:rPr>
                <w:rFonts w:ascii="Times New Roman" w:eastAsia="Times New Roman" w:hAnsi="Times New Roman" w:cs="Times New Roman"/>
                <w:sz w:val="28"/>
                <w:lang w:val="ru-RU"/>
              </w:rPr>
              <w:t>общего</w:t>
            </w:r>
            <w:r w:rsidRPr="00464BD3">
              <w:rPr>
                <w:rFonts w:ascii="Times New Roman" w:eastAsia="Times New Roman" w:hAnsi="Times New Roman" w:cs="Times New Roman"/>
                <w:spacing w:val="-2"/>
                <w:sz w:val="28"/>
                <w:lang w:val="ru-RU"/>
              </w:rPr>
              <w:t xml:space="preserve"> </w:t>
            </w:r>
            <w:r w:rsidRPr="00464BD3">
              <w:rPr>
                <w:rFonts w:ascii="Times New Roman" w:eastAsia="Times New Roman" w:hAnsi="Times New Roman" w:cs="Times New Roman"/>
                <w:sz w:val="28"/>
                <w:lang w:val="ru-RU"/>
              </w:rPr>
              <w:t>образования</w:t>
            </w:r>
          </w:p>
        </w:tc>
        <w:tc>
          <w:tcPr>
            <w:tcW w:w="1315" w:type="dxa"/>
          </w:tcPr>
          <w:p w:rsidR="00464BD3" w:rsidRPr="00464BD3" w:rsidRDefault="00464BD3" w:rsidP="00464BD3">
            <w:pPr>
              <w:rPr>
                <w:rFonts w:ascii="Times New Roman" w:eastAsia="Times New Roman" w:hAnsi="Times New Roman" w:cs="Times New Roman"/>
                <w:sz w:val="28"/>
                <w:lang w:val="ru-RU"/>
              </w:rPr>
            </w:pPr>
          </w:p>
        </w:tc>
      </w:tr>
      <w:tr w:rsidR="00464BD3" w:rsidRPr="00464BD3" w:rsidTr="00EF0B46">
        <w:trPr>
          <w:trHeight w:val="705"/>
        </w:trPr>
        <w:tc>
          <w:tcPr>
            <w:tcW w:w="8150" w:type="dxa"/>
          </w:tcPr>
          <w:p w:rsidR="00464BD3" w:rsidRPr="00464BD3" w:rsidRDefault="00464BD3" w:rsidP="00464BD3">
            <w:pPr>
              <w:spacing w:before="223"/>
              <w:ind w:left="108"/>
              <w:rPr>
                <w:rFonts w:ascii="Times New Roman" w:eastAsia="Times New Roman" w:hAnsi="Times New Roman" w:cs="Times New Roman"/>
                <w:sz w:val="28"/>
              </w:rPr>
            </w:pPr>
            <w:r w:rsidRPr="00464BD3">
              <w:rPr>
                <w:rFonts w:ascii="Times New Roman" w:eastAsia="Times New Roman" w:hAnsi="Times New Roman" w:cs="Times New Roman"/>
                <w:sz w:val="28"/>
              </w:rPr>
              <w:t>Личностные</w:t>
            </w:r>
            <w:r w:rsidRPr="00464BD3">
              <w:rPr>
                <w:rFonts w:ascii="Times New Roman" w:eastAsia="Times New Roman" w:hAnsi="Times New Roman" w:cs="Times New Roman"/>
                <w:spacing w:val="-3"/>
                <w:sz w:val="28"/>
              </w:rPr>
              <w:t xml:space="preserve"> </w:t>
            </w:r>
            <w:r w:rsidRPr="00464BD3">
              <w:rPr>
                <w:rFonts w:ascii="Times New Roman" w:eastAsia="Times New Roman" w:hAnsi="Times New Roman" w:cs="Times New Roman"/>
                <w:sz w:val="28"/>
              </w:rPr>
              <w:t>результаты</w:t>
            </w:r>
          </w:p>
        </w:tc>
        <w:tc>
          <w:tcPr>
            <w:tcW w:w="1315" w:type="dxa"/>
          </w:tcPr>
          <w:p w:rsidR="00464BD3" w:rsidRPr="00464BD3" w:rsidRDefault="00464BD3" w:rsidP="00464BD3">
            <w:pPr>
              <w:rPr>
                <w:rFonts w:ascii="Times New Roman" w:eastAsia="Times New Roman" w:hAnsi="Times New Roman" w:cs="Times New Roman"/>
                <w:sz w:val="28"/>
              </w:rPr>
            </w:pPr>
          </w:p>
        </w:tc>
      </w:tr>
      <w:tr w:rsidR="00464BD3" w:rsidRPr="00464BD3" w:rsidTr="00EF0B46">
        <w:trPr>
          <w:trHeight w:val="703"/>
        </w:trPr>
        <w:tc>
          <w:tcPr>
            <w:tcW w:w="8150" w:type="dxa"/>
          </w:tcPr>
          <w:p w:rsidR="00464BD3" w:rsidRPr="00464BD3" w:rsidRDefault="00464BD3" w:rsidP="00464BD3">
            <w:pPr>
              <w:spacing w:before="220"/>
              <w:ind w:left="108"/>
              <w:rPr>
                <w:rFonts w:ascii="Times New Roman" w:eastAsia="Times New Roman" w:hAnsi="Times New Roman" w:cs="Times New Roman"/>
                <w:sz w:val="28"/>
              </w:rPr>
            </w:pPr>
            <w:r w:rsidRPr="00464BD3">
              <w:rPr>
                <w:rFonts w:ascii="Times New Roman" w:eastAsia="Times New Roman" w:hAnsi="Times New Roman" w:cs="Times New Roman"/>
                <w:sz w:val="28"/>
              </w:rPr>
              <w:t>Метапредметные</w:t>
            </w:r>
            <w:r w:rsidRPr="00464BD3">
              <w:rPr>
                <w:rFonts w:ascii="Times New Roman" w:eastAsia="Times New Roman" w:hAnsi="Times New Roman" w:cs="Times New Roman"/>
                <w:spacing w:val="-4"/>
                <w:sz w:val="28"/>
              </w:rPr>
              <w:t xml:space="preserve"> </w:t>
            </w:r>
            <w:r w:rsidRPr="00464BD3">
              <w:rPr>
                <w:rFonts w:ascii="Times New Roman" w:eastAsia="Times New Roman" w:hAnsi="Times New Roman" w:cs="Times New Roman"/>
                <w:sz w:val="28"/>
              </w:rPr>
              <w:t>результаты</w:t>
            </w:r>
          </w:p>
        </w:tc>
        <w:tc>
          <w:tcPr>
            <w:tcW w:w="1315" w:type="dxa"/>
          </w:tcPr>
          <w:p w:rsidR="00464BD3" w:rsidRPr="00464BD3" w:rsidRDefault="00464BD3" w:rsidP="00464BD3">
            <w:pPr>
              <w:rPr>
                <w:rFonts w:ascii="Times New Roman" w:eastAsia="Times New Roman" w:hAnsi="Times New Roman" w:cs="Times New Roman"/>
                <w:sz w:val="28"/>
              </w:rPr>
            </w:pPr>
          </w:p>
        </w:tc>
      </w:tr>
      <w:tr w:rsidR="00464BD3" w:rsidRPr="00464BD3" w:rsidTr="00EF0B46">
        <w:trPr>
          <w:trHeight w:val="705"/>
        </w:trPr>
        <w:tc>
          <w:tcPr>
            <w:tcW w:w="8150" w:type="dxa"/>
          </w:tcPr>
          <w:p w:rsidR="00464BD3" w:rsidRPr="00464BD3" w:rsidRDefault="00464BD3" w:rsidP="00464BD3">
            <w:pPr>
              <w:spacing w:before="223"/>
              <w:ind w:left="108"/>
              <w:rPr>
                <w:rFonts w:ascii="Times New Roman" w:eastAsia="Times New Roman" w:hAnsi="Times New Roman" w:cs="Times New Roman"/>
                <w:sz w:val="28"/>
              </w:rPr>
            </w:pPr>
            <w:r w:rsidRPr="00464BD3">
              <w:rPr>
                <w:rFonts w:ascii="Times New Roman" w:eastAsia="Times New Roman" w:hAnsi="Times New Roman" w:cs="Times New Roman"/>
                <w:sz w:val="28"/>
              </w:rPr>
              <w:t>Предметные</w:t>
            </w:r>
            <w:r w:rsidRPr="00464BD3">
              <w:rPr>
                <w:rFonts w:ascii="Times New Roman" w:eastAsia="Times New Roman" w:hAnsi="Times New Roman" w:cs="Times New Roman"/>
                <w:spacing w:val="-5"/>
                <w:sz w:val="28"/>
              </w:rPr>
              <w:t xml:space="preserve"> </w:t>
            </w:r>
            <w:r w:rsidRPr="00464BD3">
              <w:rPr>
                <w:rFonts w:ascii="Times New Roman" w:eastAsia="Times New Roman" w:hAnsi="Times New Roman" w:cs="Times New Roman"/>
                <w:sz w:val="28"/>
              </w:rPr>
              <w:t>результаты</w:t>
            </w:r>
          </w:p>
        </w:tc>
        <w:tc>
          <w:tcPr>
            <w:tcW w:w="1315" w:type="dxa"/>
          </w:tcPr>
          <w:p w:rsidR="00464BD3" w:rsidRPr="00464BD3" w:rsidRDefault="00464BD3" w:rsidP="00464BD3">
            <w:pPr>
              <w:rPr>
                <w:rFonts w:ascii="Times New Roman" w:eastAsia="Times New Roman" w:hAnsi="Times New Roman" w:cs="Times New Roman"/>
                <w:sz w:val="28"/>
              </w:rPr>
            </w:pPr>
          </w:p>
        </w:tc>
      </w:tr>
      <w:tr w:rsidR="00464BD3" w:rsidRPr="00464BD3" w:rsidTr="00EF0B46">
        <w:trPr>
          <w:trHeight w:val="702"/>
        </w:trPr>
        <w:tc>
          <w:tcPr>
            <w:tcW w:w="8150" w:type="dxa"/>
          </w:tcPr>
          <w:p w:rsidR="00464BD3" w:rsidRPr="00464BD3" w:rsidRDefault="00464BD3" w:rsidP="00464BD3">
            <w:pPr>
              <w:spacing w:before="220"/>
              <w:ind w:left="108"/>
              <w:rPr>
                <w:rFonts w:ascii="Times New Roman" w:eastAsia="Times New Roman" w:hAnsi="Times New Roman" w:cs="Times New Roman"/>
                <w:sz w:val="28"/>
              </w:rPr>
            </w:pPr>
            <w:r w:rsidRPr="00464BD3">
              <w:rPr>
                <w:rFonts w:ascii="Times New Roman" w:eastAsia="Times New Roman" w:hAnsi="Times New Roman" w:cs="Times New Roman"/>
                <w:sz w:val="28"/>
              </w:rPr>
              <w:t>Тематическое</w:t>
            </w:r>
            <w:r w:rsidRPr="00464BD3">
              <w:rPr>
                <w:rFonts w:ascii="Times New Roman" w:eastAsia="Times New Roman" w:hAnsi="Times New Roman" w:cs="Times New Roman"/>
                <w:spacing w:val="-5"/>
                <w:sz w:val="28"/>
              </w:rPr>
              <w:t xml:space="preserve"> </w:t>
            </w:r>
            <w:r w:rsidRPr="00464BD3">
              <w:rPr>
                <w:rFonts w:ascii="Times New Roman" w:eastAsia="Times New Roman" w:hAnsi="Times New Roman" w:cs="Times New Roman"/>
                <w:sz w:val="28"/>
              </w:rPr>
              <w:t>планирование</w:t>
            </w:r>
          </w:p>
        </w:tc>
        <w:tc>
          <w:tcPr>
            <w:tcW w:w="1315" w:type="dxa"/>
          </w:tcPr>
          <w:p w:rsidR="00464BD3" w:rsidRPr="00464BD3" w:rsidRDefault="00464BD3" w:rsidP="00464BD3">
            <w:pPr>
              <w:rPr>
                <w:rFonts w:ascii="Times New Roman" w:eastAsia="Times New Roman" w:hAnsi="Times New Roman" w:cs="Times New Roman"/>
                <w:sz w:val="28"/>
              </w:rPr>
            </w:pPr>
          </w:p>
        </w:tc>
      </w:tr>
      <w:tr w:rsidR="00464BD3" w:rsidRPr="00464BD3" w:rsidTr="00EF0B46">
        <w:trPr>
          <w:trHeight w:val="705"/>
        </w:trPr>
        <w:tc>
          <w:tcPr>
            <w:tcW w:w="8150" w:type="dxa"/>
          </w:tcPr>
          <w:p w:rsidR="00464BD3" w:rsidRPr="00464BD3" w:rsidRDefault="00464BD3" w:rsidP="00464BD3">
            <w:pPr>
              <w:spacing w:before="223"/>
              <w:ind w:left="108"/>
              <w:rPr>
                <w:rFonts w:ascii="Times New Roman" w:eastAsia="Times New Roman" w:hAnsi="Times New Roman" w:cs="Times New Roman"/>
                <w:sz w:val="28"/>
              </w:rPr>
            </w:pPr>
            <w:r w:rsidRPr="00464BD3">
              <w:rPr>
                <w:rFonts w:ascii="Times New Roman" w:eastAsia="Times New Roman" w:hAnsi="Times New Roman" w:cs="Times New Roman"/>
                <w:sz w:val="28"/>
              </w:rPr>
              <w:t>1</w:t>
            </w:r>
            <w:r w:rsidRPr="00464BD3">
              <w:rPr>
                <w:rFonts w:ascii="Times New Roman" w:eastAsia="Times New Roman" w:hAnsi="Times New Roman" w:cs="Times New Roman"/>
                <w:spacing w:val="1"/>
                <w:sz w:val="28"/>
              </w:rPr>
              <w:t xml:space="preserve"> </w:t>
            </w:r>
            <w:r w:rsidRPr="00464BD3">
              <w:rPr>
                <w:rFonts w:ascii="Times New Roman" w:eastAsia="Times New Roman" w:hAnsi="Times New Roman" w:cs="Times New Roman"/>
                <w:sz w:val="28"/>
              </w:rPr>
              <w:t>класс</w:t>
            </w:r>
          </w:p>
        </w:tc>
        <w:tc>
          <w:tcPr>
            <w:tcW w:w="1315" w:type="dxa"/>
          </w:tcPr>
          <w:p w:rsidR="00464BD3" w:rsidRPr="00464BD3" w:rsidRDefault="00464BD3" w:rsidP="00464BD3">
            <w:pPr>
              <w:rPr>
                <w:rFonts w:ascii="Times New Roman" w:eastAsia="Times New Roman" w:hAnsi="Times New Roman" w:cs="Times New Roman"/>
                <w:sz w:val="28"/>
              </w:rPr>
            </w:pPr>
          </w:p>
        </w:tc>
      </w:tr>
      <w:tr w:rsidR="00464BD3" w:rsidRPr="00464BD3" w:rsidTr="00EF0B46">
        <w:trPr>
          <w:trHeight w:val="702"/>
        </w:trPr>
        <w:tc>
          <w:tcPr>
            <w:tcW w:w="8150" w:type="dxa"/>
          </w:tcPr>
          <w:p w:rsidR="00464BD3" w:rsidRPr="00464BD3" w:rsidRDefault="00464BD3" w:rsidP="00464BD3">
            <w:pPr>
              <w:spacing w:before="220"/>
              <w:ind w:left="108"/>
              <w:rPr>
                <w:rFonts w:ascii="Times New Roman" w:eastAsia="Times New Roman" w:hAnsi="Times New Roman" w:cs="Times New Roman"/>
                <w:sz w:val="28"/>
              </w:rPr>
            </w:pPr>
            <w:r w:rsidRPr="00464BD3">
              <w:rPr>
                <w:rFonts w:ascii="Times New Roman" w:eastAsia="Times New Roman" w:hAnsi="Times New Roman" w:cs="Times New Roman"/>
                <w:sz w:val="28"/>
              </w:rPr>
              <w:t>2</w:t>
            </w:r>
            <w:r w:rsidRPr="00464BD3">
              <w:rPr>
                <w:rFonts w:ascii="Times New Roman" w:eastAsia="Times New Roman" w:hAnsi="Times New Roman" w:cs="Times New Roman"/>
                <w:spacing w:val="1"/>
                <w:sz w:val="28"/>
              </w:rPr>
              <w:t xml:space="preserve"> </w:t>
            </w:r>
            <w:r w:rsidRPr="00464BD3">
              <w:rPr>
                <w:rFonts w:ascii="Times New Roman" w:eastAsia="Times New Roman" w:hAnsi="Times New Roman" w:cs="Times New Roman"/>
                <w:sz w:val="28"/>
              </w:rPr>
              <w:t>класс</w:t>
            </w:r>
          </w:p>
        </w:tc>
        <w:tc>
          <w:tcPr>
            <w:tcW w:w="1315" w:type="dxa"/>
          </w:tcPr>
          <w:p w:rsidR="00464BD3" w:rsidRPr="00464BD3" w:rsidRDefault="00464BD3" w:rsidP="00464BD3">
            <w:pPr>
              <w:rPr>
                <w:rFonts w:ascii="Times New Roman" w:eastAsia="Times New Roman" w:hAnsi="Times New Roman" w:cs="Times New Roman"/>
                <w:sz w:val="28"/>
              </w:rPr>
            </w:pPr>
          </w:p>
        </w:tc>
      </w:tr>
      <w:tr w:rsidR="00464BD3" w:rsidRPr="00464BD3" w:rsidTr="00EF0B46">
        <w:trPr>
          <w:trHeight w:val="705"/>
        </w:trPr>
        <w:tc>
          <w:tcPr>
            <w:tcW w:w="8150" w:type="dxa"/>
          </w:tcPr>
          <w:p w:rsidR="00464BD3" w:rsidRPr="00464BD3" w:rsidRDefault="00464BD3" w:rsidP="00464BD3">
            <w:pPr>
              <w:spacing w:before="223"/>
              <w:ind w:left="108"/>
              <w:rPr>
                <w:rFonts w:ascii="Times New Roman" w:eastAsia="Times New Roman" w:hAnsi="Times New Roman" w:cs="Times New Roman"/>
                <w:sz w:val="28"/>
              </w:rPr>
            </w:pPr>
            <w:r w:rsidRPr="00464BD3">
              <w:rPr>
                <w:rFonts w:ascii="Times New Roman" w:eastAsia="Times New Roman" w:hAnsi="Times New Roman" w:cs="Times New Roman"/>
                <w:sz w:val="28"/>
              </w:rPr>
              <w:t>3</w:t>
            </w:r>
            <w:r w:rsidRPr="00464BD3">
              <w:rPr>
                <w:rFonts w:ascii="Times New Roman" w:eastAsia="Times New Roman" w:hAnsi="Times New Roman" w:cs="Times New Roman"/>
                <w:spacing w:val="1"/>
                <w:sz w:val="28"/>
              </w:rPr>
              <w:t xml:space="preserve"> </w:t>
            </w:r>
            <w:r w:rsidRPr="00464BD3">
              <w:rPr>
                <w:rFonts w:ascii="Times New Roman" w:eastAsia="Times New Roman" w:hAnsi="Times New Roman" w:cs="Times New Roman"/>
                <w:sz w:val="28"/>
              </w:rPr>
              <w:t>класс</w:t>
            </w:r>
          </w:p>
        </w:tc>
        <w:tc>
          <w:tcPr>
            <w:tcW w:w="1315" w:type="dxa"/>
          </w:tcPr>
          <w:p w:rsidR="00464BD3" w:rsidRPr="00464BD3" w:rsidRDefault="00464BD3" w:rsidP="00464BD3">
            <w:pPr>
              <w:rPr>
                <w:rFonts w:ascii="Times New Roman" w:eastAsia="Times New Roman" w:hAnsi="Times New Roman" w:cs="Times New Roman"/>
                <w:sz w:val="28"/>
              </w:rPr>
            </w:pPr>
          </w:p>
        </w:tc>
      </w:tr>
      <w:tr w:rsidR="00464BD3" w:rsidRPr="00464BD3" w:rsidTr="00EF0B46">
        <w:trPr>
          <w:trHeight w:val="722"/>
        </w:trPr>
        <w:tc>
          <w:tcPr>
            <w:tcW w:w="8150" w:type="dxa"/>
          </w:tcPr>
          <w:p w:rsidR="00464BD3" w:rsidRPr="00464BD3" w:rsidRDefault="00464BD3" w:rsidP="00464BD3">
            <w:pPr>
              <w:spacing w:before="240"/>
              <w:ind w:left="108"/>
              <w:rPr>
                <w:rFonts w:ascii="Times New Roman" w:eastAsia="Times New Roman" w:hAnsi="Times New Roman" w:cs="Times New Roman"/>
                <w:sz w:val="28"/>
              </w:rPr>
            </w:pPr>
            <w:r w:rsidRPr="00464BD3">
              <w:rPr>
                <w:rFonts w:ascii="Times New Roman" w:eastAsia="Times New Roman" w:hAnsi="Times New Roman" w:cs="Times New Roman"/>
                <w:sz w:val="28"/>
              </w:rPr>
              <w:t>4</w:t>
            </w:r>
            <w:r w:rsidRPr="00464BD3">
              <w:rPr>
                <w:rFonts w:ascii="Times New Roman" w:eastAsia="Times New Roman" w:hAnsi="Times New Roman" w:cs="Times New Roman"/>
                <w:spacing w:val="1"/>
                <w:sz w:val="28"/>
              </w:rPr>
              <w:t xml:space="preserve"> </w:t>
            </w:r>
            <w:r w:rsidRPr="00464BD3">
              <w:rPr>
                <w:rFonts w:ascii="Times New Roman" w:eastAsia="Times New Roman" w:hAnsi="Times New Roman" w:cs="Times New Roman"/>
                <w:sz w:val="28"/>
              </w:rPr>
              <w:t>класс</w:t>
            </w:r>
          </w:p>
        </w:tc>
        <w:tc>
          <w:tcPr>
            <w:tcW w:w="1315" w:type="dxa"/>
          </w:tcPr>
          <w:p w:rsidR="00464BD3" w:rsidRPr="00464BD3" w:rsidRDefault="00464BD3" w:rsidP="00464BD3">
            <w:pPr>
              <w:rPr>
                <w:rFonts w:ascii="Times New Roman" w:eastAsia="Times New Roman" w:hAnsi="Times New Roman" w:cs="Times New Roman"/>
                <w:sz w:val="28"/>
              </w:rPr>
            </w:pPr>
          </w:p>
        </w:tc>
      </w:tr>
    </w:tbl>
    <w:p w:rsidR="00464BD3" w:rsidRPr="00464BD3" w:rsidRDefault="00464BD3" w:rsidP="00464BD3">
      <w:pPr>
        <w:widowControl w:val="0"/>
        <w:autoSpaceDE w:val="0"/>
        <w:autoSpaceDN w:val="0"/>
        <w:spacing w:after="0" w:line="240" w:lineRule="auto"/>
        <w:rPr>
          <w:rFonts w:ascii="Times New Roman" w:eastAsia="Times New Roman" w:hAnsi="Times New Roman" w:cs="Times New Roman"/>
          <w:sz w:val="28"/>
        </w:rPr>
        <w:sectPr w:rsidR="00464BD3" w:rsidRPr="00464BD3" w:rsidSect="007C6ED2">
          <w:footerReference w:type="default" r:id="rId6"/>
          <w:pgSz w:w="11910" w:h="16840"/>
          <w:pgMar w:top="1040" w:right="740" w:bottom="1180" w:left="1060" w:header="0" w:footer="985" w:gutter="0"/>
          <w:pgNumType w:start="2"/>
          <w:cols w:space="720"/>
        </w:sectPr>
      </w:pPr>
    </w:p>
    <w:p w:rsidR="00464BD3" w:rsidRPr="00464BD3" w:rsidRDefault="00464BD3" w:rsidP="00464BD3">
      <w:pPr>
        <w:widowControl w:val="0"/>
        <w:autoSpaceDE w:val="0"/>
        <w:autoSpaceDN w:val="0"/>
        <w:spacing w:before="74" w:after="0" w:line="240" w:lineRule="auto"/>
        <w:ind w:left="1600" w:right="1494"/>
        <w:jc w:val="center"/>
        <w:rPr>
          <w:rFonts w:ascii="Times New Roman" w:eastAsia="Times New Roman" w:hAnsi="Times New Roman" w:cs="Times New Roman"/>
          <w:b/>
          <w:sz w:val="28"/>
        </w:rPr>
      </w:pPr>
      <w:r w:rsidRPr="00464BD3">
        <w:rPr>
          <w:rFonts w:ascii="Times New Roman" w:eastAsia="Times New Roman" w:hAnsi="Times New Roman" w:cs="Times New Roman"/>
          <w:b/>
          <w:sz w:val="28"/>
        </w:rPr>
        <w:lastRenderedPageBreak/>
        <w:t>ПОЯСНИТЕЛЬНАЯ</w:t>
      </w:r>
      <w:r w:rsidRPr="00464BD3">
        <w:rPr>
          <w:rFonts w:ascii="Times New Roman" w:eastAsia="Times New Roman" w:hAnsi="Times New Roman" w:cs="Times New Roman"/>
          <w:b/>
          <w:spacing w:val="-5"/>
          <w:sz w:val="28"/>
        </w:rPr>
        <w:t xml:space="preserve"> </w:t>
      </w:r>
      <w:r w:rsidRPr="00464BD3">
        <w:rPr>
          <w:rFonts w:ascii="Times New Roman" w:eastAsia="Times New Roman" w:hAnsi="Times New Roman" w:cs="Times New Roman"/>
          <w:b/>
          <w:sz w:val="28"/>
        </w:rPr>
        <w:t>ЗАПИСКА</w:t>
      </w:r>
    </w:p>
    <w:p w:rsidR="00464BD3" w:rsidRPr="00464BD3" w:rsidRDefault="00464BD3" w:rsidP="00464BD3">
      <w:pPr>
        <w:widowControl w:val="0"/>
        <w:autoSpaceDE w:val="0"/>
        <w:autoSpaceDN w:val="0"/>
        <w:spacing w:before="49" w:after="0" w:line="276" w:lineRule="auto"/>
        <w:ind w:left="217" w:right="97" w:firstLine="283"/>
        <w:rPr>
          <w:rFonts w:ascii="Times New Roman" w:eastAsia="Times New Roman" w:hAnsi="Times New Roman" w:cs="Times New Roman"/>
          <w:sz w:val="24"/>
        </w:rPr>
      </w:pPr>
      <w:r w:rsidRPr="00464BD3">
        <w:rPr>
          <w:rFonts w:ascii="Times New Roman" w:eastAsia="Times New Roman" w:hAnsi="Times New Roman" w:cs="Times New Roman"/>
          <w:sz w:val="24"/>
        </w:rPr>
        <w:t>Рабочая</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программа</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по</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учебному</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курсу</w:t>
      </w:r>
      <w:r w:rsidRPr="00464BD3">
        <w:rPr>
          <w:rFonts w:ascii="Times New Roman" w:eastAsia="Times New Roman" w:hAnsi="Times New Roman" w:cs="Times New Roman"/>
          <w:spacing w:val="8"/>
          <w:sz w:val="24"/>
        </w:rPr>
        <w:t xml:space="preserve"> </w:t>
      </w:r>
      <w:r w:rsidRPr="00464BD3">
        <w:rPr>
          <w:rFonts w:ascii="Times New Roman" w:eastAsia="Times New Roman" w:hAnsi="Times New Roman" w:cs="Times New Roman"/>
          <w:sz w:val="24"/>
        </w:rPr>
        <w:t>«Музыка»</w:t>
      </w:r>
      <w:r w:rsidRPr="00464BD3">
        <w:rPr>
          <w:rFonts w:ascii="Times New Roman" w:eastAsia="Times New Roman" w:hAnsi="Times New Roman" w:cs="Times New Roman"/>
          <w:spacing w:val="6"/>
          <w:sz w:val="24"/>
        </w:rPr>
        <w:t xml:space="preserve"> </w:t>
      </w:r>
      <w:r w:rsidRPr="00464BD3">
        <w:rPr>
          <w:rFonts w:ascii="Times New Roman" w:eastAsia="Times New Roman" w:hAnsi="Times New Roman" w:cs="Times New Roman"/>
          <w:sz w:val="24"/>
        </w:rPr>
        <w:t>для</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4</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классов</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разработана</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соответствии</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нормативно-правовыми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инструктивно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методическими документами:</w:t>
      </w:r>
    </w:p>
    <w:p w:rsidR="00464BD3" w:rsidRPr="00464BD3" w:rsidRDefault="00464BD3" w:rsidP="00464BD3">
      <w:pPr>
        <w:widowControl w:val="0"/>
        <w:numPr>
          <w:ilvl w:val="0"/>
          <w:numId w:val="12"/>
        </w:numPr>
        <w:tabs>
          <w:tab w:val="left" w:pos="501"/>
        </w:tabs>
        <w:autoSpaceDE w:val="0"/>
        <w:autoSpaceDN w:val="0"/>
        <w:spacing w:after="0" w:line="276" w:lineRule="auto"/>
        <w:ind w:right="112"/>
        <w:rPr>
          <w:rFonts w:ascii="Times New Roman" w:eastAsia="Times New Roman" w:hAnsi="Times New Roman" w:cs="Times New Roman"/>
          <w:sz w:val="24"/>
        </w:rPr>
      </w:pPr>
      <w:r w:rsidRPr="00464BD3">
        <w:rPr>
          <w:rFonts w:ascii="Times New Roman" w:eastAsia="Times New Roman" w:hAnsi="Times New Roman" w:cs="Times New Roman"/>
          <w:sz w:val="24"/>
        </w:rPr>
        <w:t>Федеральный</w:t>
      </w:r>
      <w:r w:rsidRPr="00464BD3">
        <w:rPr>
          <w:rFonts w:ascii="Times New Roman" w:eastAsia="Times New Roman" w:hAnsi="Times New Roman" w:cs="Times New Roman"/>
          <w:spacing w:val="16"/>
          <w:sz w:val="24"/>
        </w:rPr>
        <w:t xml:space="preserve"> </w:t>
      </w:r>
      <w:r w:rsidRPr="00464BD3">
        <w:rPr>
          <w:rFonts w:ascii="Times New Roman" w:eastAsia="Times New Roman" w:hAnsi="Times New Roman" w:cs="Times New Roman"/>
          <w:sz w:val="24"/>
        </w:rPr>
        <w:t>государственный</w:t>
      </w:r>
      <w:r w:rsidRPr="00464BD3">
        <w:rPr>
          <w:rFonts w:ascii="Times New Roman" w:eastAsia="Times New Roman" w:hAnsi="Times New Roman" w:cs="Times New Roman"/>
          <w:spacing w:val="16"/>
          <w:sz w:val="24"/>
        </w:rPr>
        <w:t xml:space="preserve"> </w:t>
      </w:r>
      <w:r w:rsidRPr="00464BD3">
        <w:rPr>
          <w:rFonts w:ascii="Times New Roman" w:eastAsia="Times New Roman" w:hAnsi="Times New Roman" w:cs="Times New Roman"/>
          <w:sz w:val="24"/>
        </w:rPr>
        <w:t>образовательный</w:t>
      </w:r>
      <w:r w:rsidRPr="00464BD3">
        <w:rPr>
          <w:rFonts w:ascii="Times New Roman" w:eastAsia="Times New Roman" w:hAnsi="Times New Roman" w:cs="Times New Roman"/>
          <w:spacing w:val="16"/>
          <w:sz w:val="24"/>
        </w:rPr>
        <w:t xml:space="preserve"> </w:t>
      </w:r>
      <w:r w:rsidRPr="00464BD3">
        <w:rPr>
          <w:rFonts w:ascii="Times New Roman" w:eastAsia="Times New Roman" w:hAnsi="Times New Roman" w:cs="Times New Roman"/>
          <w:sz w:val="24"/>
        </w:rPr>
        <w:t>стандарт</w:t>
      </w:r>
      <w:r w:rsidRPr="00464BD3">
        <w:rPr>
          <w:rFonts w:ascii="Times New Roman" w:eastAsia="Times New Roman" w:hAnsi="Times New Roman" w:cs="Times New Roman"/>
          <w:spacing w:val="15"/>
          <w:sz w:val="24"/>
        </w:rPr>
        <w:t xml:space="preserve"> </w:t>
      </w:r>
      <w:r w:rsidRPr="00464BD3">
        <w:rPr>
          <w:rFonts w:ascii="Times New Roman" w:eastAsia="Times New Roman" w:hAnsi="Times New Roman" w:cs="Times New Roman"/>
          <w:sz w:val="24"/>
        </w:rPr>
        <w:t>начального</w:t>
      </w:r>
      <w:r w:rsidRPr="00464BD3">
        <w:rPr>
          <w:rFonts w:ascii="Times New Roman" w:eastAsia="Times New Roman" w:hAnsi="Times New Roman" w:cs="Times New Roman"/>
          <w:spacing w:val="16"/>
          <w:sz w:val="24"/>
        </w:rPr>
        <w:t xml:space="preserve"> </w:t>
      </w:r>
      <w:r w:rsidRPr="00464BD3">
        <w:rPr>
          <w:rFonts w:ascii="Times New Roman" w:eastAsia="Times New Roman" w:hAnsi="Times New Roman" w:cs="Times New Roman"/>
          <w:sz w:val="24"/>
        </w:rPr>
        <w:t>общего</w:t>
      </w:r>
      <w:r w:rsidRPr="00464BD3">
        <w:rPr>
          <w:rFonts w:ascii="Times New Roman" w:eastAsia="Times New Roman" w:hAnsi="Times New Roman" w:cs="Times New Roman"/>
          <w:spacing w:val="16"/>
          <w:sz w:val="24"/>
        </w:rPr>
        <w:t xml:space="preserve"> </w:t>
      </w:r>
      <w:r w:rsidRPr="00464BD3">
        <w:rPr>
          <w:rFonts w:ascii="Times New Roman" w:eastAsia="Times New Roman" w:hAnsi="Times New Roman" w:cs="Times New Roman"/>
          <w:sz w:val="24"/>
        </w:rPr>
        <w:t>образования</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(приказ</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Министерства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просвещения РФ</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от 31</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мая 2021</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года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286)</w:t>
      </w:r>
    </w:p>
    <w:p w:rsidR="00464BD3" w:rsidRPr="00464BD3" w:rsidRDefault="00464BD3" w:rsidP="00464BD3">
      <w:pPr>
        <w:widowControl w:val="0"/>
        <w:numPr>
          <w:ilvl w:val="0"/>
          <w:numId w:val="12"/>
        </w:numPr>
        <w:tabs>
          <w:tab w:val="left" w:pos="501"/>
        </w:tabs>
        <w:autoSpaceDE w:val="0"/>
        <w:autoSpaceDN w:val="0"/>
        <w:spacing w:before="1" w:after="0" w:line="276" w:lineRule="auto"/>
        <w:ind w:right="107"/>
        <w:rPr>
          <w:rFonts w:ascii="Times New Roman" w:eastAsia="Times New Roman" w:hAnsi="Times New Roman" w:cs="Times New Roman"/>
          <w:sz w:val="24"/>
        </w:rPr>
      </w:pPr>
      <w:r w:rsidRPr="00464BD3">
        <w:rPr>
          <w:rFonts w:ascii="Times New Roman" w:eastAsia="Times New Roman" w:hAnsi="Times New Roman" w:cs="Times New Roman"/>
          <w:sz w:val="24"/>
        </w:rPr>
        <w:t>Примерная</w:t>
      </w:r>
      <w:r w:rsidRPr="00464BD3">
        <w:rPr>
          <w:rFonts w:ascii="Times New Roman" w:eastAsia="Times New Roman" w:hAnsi="Times New Roman" w:cs="Times New Roman"/>
          <w:spacing w:val="13"/>
          <w:sz w:val="24"/>
        </w:rPr>
        <w:t xml:space="preserve"> </w:t>
      </w:r>
      <w:r w:rsidRPr="00464BD3">
        <w:rPr>
          <w:rFonts w:ascii="Times New Roman" w:eastAsia="Times New Roman" w:hAnsi="Times New Roman" w:cs="Times New Roman"/>
          <w:sz w:val="24"/>
        </w:rPr>
        <w:t>программа</w:t>
      </w:r>
      <w:r w:rsidRPr="00464BD3">
        <w:rPr>
          <w:rFonts w:ascii="Times New Roman" w:eastAsia="Times New Roman" w:hAnsi="Times New Roman" w:cs="Times New Roman"/>
          <w:spacing w:val="14"/>
          <w:sz w:val="24"/>
        </w:rPr>
        <w:t xml:space="preserve"> </w:t>
      </w:r>
      <w:r w:rsidRPr="00464BD3">
        <w:rPr>
          <w:rFonts w:ascii="Times New Roman" w:eastAsia="Times New Roman" w:hAnsi="Times New Roman" w:cs="Times New Roman"/>
          <w:sz w:val="24"/>
        </w:rPr>
        <w:t>начального</w:t>
      </w:r>
      <w:r w:rsidRPr="00464BD3">
        <w:rPr>
          <w:rFonts w:ascii="Times New Roman" w:eastAsia="Times New Roman" w:hAnsi="Times New Roman" w:cs="Times New Roman"/>
          <w:spacing w:val="13"/>
          <w:sz w:val="24"/>
        </w:rPr>
        <w:t xml:space="preserve"> </w:t>
      </w:r>
      <w:r w:rsidRPr="00464BD3">
        <w:rPr>
          <w:rFonts w:ascii="Times New Roman" w:eastAsia="Times New Roman" w:hAnsi="Times New Roman" w:cs="Times New Roman"/>
          <w:sz w:val="24"/>
        </w:rPr>
        <w:t>общего</w:t>
      </w:r>
      <w:r w:rsidRPr="00464BD3">
        <w:rPr>
          <w:rFonts w:ascii="Times New Roman" w:eastAsia="Times New Roman" w:hAnsi="Times New Roman" w:cs="Times New Roman"/>
          <w:spacing w:val="13"/>
          <w:sz w:val="24"/>
        </w:rPr>
        <w:t xml:space="preserve"> </w:t>
      </w:r>
      <w:r w:rsidRPr="00464BD3">
        <w:rPr>
          <w:rFonts w:ascii="Times New Roman" w:eastAsia="Times New Roman" w:hAnsi="Times New Roman" w:cs="Times New Roman"/>
          <w:sz w:val="24"/>
        </w:rPr>
        <w:t>образования</w:t>
      </w:r>
      <w:r w:rsidRPr="00464BD3">
        <w:rPr>
          <w:rFonts w:ascii="Times New Roman" w:eastAsia="Times New Roman" w:hAnsi="Times New Roman" w:cs="Times New Roman"/>
          <w:spacing w:val="18"/>
          <w:sz w:val="24"/>
        </w:rPr>
        <w:t xml:space="preserve"> </w:t>
      </w:r>
      <w:r w:rsidRPr="00464BD3">
        <w:rPr>
          <w:rFonts w:ascii="Times New Roman" w:eastAsia="Times New Roman" w:hAnsi="Times New Roman" w:cs="Times New Roman"/>
          <w:sz w:val="24"/>
        </w:rPr>
        <w:t>«Музыка»</w:t>
      </w:r>
      <w:r w:rsidRPr="00464BD3">
        <w:rPr>
          <w:rFonts w:ascii="Times New Roman" w:eastAsia="Times New Roman" w:hAnsi="Times New Roman" w:cs="Times New Roman"/>
          <w:spacing w:val="14"/>
          <w:sz w:val="24"/>
        </w:rPr>
        <w:t xml:space="preserve"> </w:t>
      </w:r>
      <w:r w:rsidRPr="00464BD3">
        <w:rPr>
          <w:rFonts w:ascii="Times New Roman" w:eastAsia="Times New Roman" w:hAnsi="Times New Roman" w:cs="Times New Roman"/>
          <w:sz w:val="24"/>
        </w:rPr>
        <w:t>(одобрена</w:t>
      </w:r>
      <w:r w:rsidRPr="00464BD3">
        <w:rPr>
          <w:rFonts w:ascii="Times New Roman" w:eastAsia="Times New Roman" w:hAnsi="Times New Roman" w:cs="Times New Roman"/>
          <w:spacing w:val="13"/>
          <w:sz w:val="24"/>
        </w:rPr>
        <w:t xml:space="preserve"> </w:t>
      </w:r>
      <w:r w:rsidRPr="00464BD3">
        <w:rPr>
          <w:rFonts w:ascii="Times New Roman" w:eastAsia="Times New Roman" w:hAnsi="Times New Roman" w:cs="Times New Roman"/>
          <w:sz w:val="24"/>
        </w:rPr>
        <w:t>решением</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ФУМО</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по общему образованию,</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протокол 1/22</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от 18.03.2022 г.);</w:t>
      </w:r>
    </w:p>
    <w:p w:rsidR="00464BD3" w:rsidRPr="00464BD3" w:rsidRDefault="00464BD3" w:rsidP="00464BD3">
      <w:pPr>
        <w:widowControl w:val="0"/>
        <w:numPr>
          <w:ilvl w:val="0"/>
          <w:numId w:val="12"/>
        </w:numPr>
        <w:tabs>
          <w:tab w:val="left" w:pos="501"/>
        </w:tabs>
        <w:autoSpaceDE w:val="0"/>
        <w:autoSpaceDN w:val="0"/>
        <w:spacing w:after="0" w:line="275" w:lineRule="exact"/>
        <w:ind w:left="500"/>
        <w:rPr>
          <w:rFonts w:ascii="Times New Roman" w:eastAsia="Times New Roman" w:hAnsi="Times New Roman" w:cs="Times New Roman"/>
          <w:sz w:val="24"/>
        </w:rPr>
      </w:pPr>
      <w:r w:rsidRPr="00464BD3">
        <w:rPr>
          <w:rFonts w:ascii="Times New Roman" w:eastAsia="Times New Roman" w:hAnsi="Times New Roman" w:cs="Times New Roman"/>
          <w:sz w:val="24"/>
        </w:rPr>
        <w:t>Примерная</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программа</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воспитания;</w:t>
      </w:r>
    </w:p>
    <w:p w:rsidR="00464BD3" w:rsidRPr="00464BD3" w:rsidRDefault="00464BD3" w:rsidP="00464BD3">
      <w:pPr>
        <w:widowControl w:val="0"/>
        <w:numPr>
          <w:ilvl w:val="0"/>
          <w:numId w:val="12"/>
        </w:numPr>
        <w:tabs>
          <w:tab w:val="left" w:pos="501"/>
        </w:tabs>
        <w:autoSpaceDE w:val="0"/>
        <w:autoSpaceDN w:val="0"/>
        <w:spacing w:before="41" w:after="0" w:line="240" w:lineRule="auto"/>
        <w:ind w:left="500"/>
        <w:rPr>
          <w:rFonts w:ascii="Times New Roman" w:eastAsia="Times New Roman" w:hAnsi="Times New Roman" w:cs="Times New Roman"/>
          <w:sz w:val="24"/>
        </w:rPr>
      </w:pPr>
      <w:r w:rsidRPr="00464BD3">
        <w:rPr>
          <w:rFonts w:ascii="Times New Roman" w:eastAsia="Times New Roman" w:hAnsi="Times New Roman" w:cs="Times New Roman"/>
          <w:sz w:val="24"/>
        </w:rPr>
        <w:t>УМК:</w:t>
      </w:r>
      <w:r w:rsidRPr="00464BD3">
        <w:rPr>
          <w:rFonts w:ascii="Times New Roman" w:eastAsia="Times New Roman" w:hAnsi="Times New Roman" w:cs="Times New Roman"/>
          <w:spacing w:val="49"/>
          <w:sz w:val="24"/>
        </w:rPr>
        <w:t xml:space="preserve"> </w:t>
      </w:r>
      <w:r w:rsidRPr="00464BD3">
        <w:rPr>
          <w:rFonts w:ascii="Times New Roman" w:eastAsia="Times New Roman" w:hAnsi="Times New Roman" w:cs="Times New Roman"/>
          <w:sz w:val="24"/>
        </w:rPr>
        <w:t>Музыка</w:t>
      </w:r>
      <w:r w:rsidRPr="00464BD3">
        <w:rPr>
          <w:rFonts w:ascii="Times New Roman" w:eastAsia="Times New Roman" w:hAnsi="Times New Roman" w:cs="Times New Roman"/>
          <w:spacing w:val="49"/>
          <w:sz w:val="24"/>
        </w:rPr>
        <w:t xml:space="preserve"> </w:t>
      </w:r>
      <w:r w:rsidRPr="00464BD3">
        <w:rPr>
          <w:rFonts w:ascii="Times New Roman" w:eastAsia="Times New Roman" w:hAnsi="Times New Roman" w:cs="Times New Roman"/>
          <w:sz w:val="24"/>
        </w:rPr>
        <w:t>1</w:t>
      </w:r>
      <w:r w:rsidRPr="00464BD3">
        <w:rPr>
          <w:rFonts w:ascii="Times New Roman" w:eastAsia="Times New Roman" w:hAnsi="Times New Roman" w:cs="Times New Roman"/>
          <w:spacing w:val="49"/>
          <w:sz w:val="24"/>
        </w:rPr>
        <w:t xml:space="preserve"> </w:t>
      </w:r>
      <w:r w:rsidRPr="00464BD3">
        <w:rPr>
          <w:rFonts w:ascii="Times New Roman" w:eastAsia="Times New Roman" w:hAnsi="Times New Roman" w:cs="Times New Roman"/>
          <w:sz w:val="24"/>
        </w:rPr>
        <w:t>класс</w:t>
      </w:r>
      <w:r w:rsidRPr="00464BD3">
        <w:rPr>
          <w:rFonts w:ascii="Times New Roman" w:eastAsia="Times New Roman" w:hAnsi="Times New Roman" w:cs="Times New Roman"/>
          <w:spacing w:val="52"/>
          <w:sz w:val="24"/>
        </w:rPr>
        <w:t xml:space="preserve"> </w:t>
      </w:r>
      <w:r w:rsidRPr="00464BD3">
        <w:rPr>
          <w:rFonts w:ascii="Times New Roman" w:eastAsia="Times New Roman" w:hAnsi="Times New Roman" w:cs="Times New Roman"/>
          <w:sz w:val="24"/>
        </w:rPr>
        <w:t>Критская</w:t>
      </w:r>
      <w:r w:rsidRPr="00464BD3">
        <w:rPr>
          <w:rFonts w:ascii="Times New Roman" w:eastAsia="Times New Roman" w:hAnsi="Times New Roman" w:cs="Times New Roman"/>
          <w:spacing w:val="48"/>
          <w:sz w:val="24"/>
        </w:rPr>
        <w:t xml:space="preserve"> </w:t>
      </w:r>
      <w:r w:rsidRPr="00464BD3">
        <w:rPr>
          <w:rFonts w:ascii="Times New Roman" w:eastAsia="Times New Roman" w:hAnsi="Times New Roman" w:cs="Times New Roman"/>
          <w:sz w:val="24"/>
        </w:rPr>
        <w:t>Е.Д.,</w:t>
      </w:r>
      <w:r w:rsidRPr="00464BD3">
        <w:rPr>
          <w:rFonts w:ascii="Times New Roman" w:eastAsia="Times New Roman" w:hAnsi="Times New Roman" w:cs="Times New Roman"/>
          <w:spacing w:val="48"/>
          <w:sz w:val="24"/>
        </w:rPr>
        <w:t xml:space="preserve"> </w:t>
      </w:r>
      <w:r w:rsidRPr="00464BD3">
        <w:rPr>
          <w:rFonts w:ascii="Times New Roman" w:eastAsia="Times New Roman" w:hAnsi="Times New Roman" w:cs="Times New Roman"/>
          <w:sz w:val="24"/>
        </w:rPr>
        <w:t>Сергеева</w:t>
      </w:r>
      <w:r w:rsidRPr="00464BD3">
        <w:rPr>
          <w:rFonts w:ascii="Times New Roman" w:eastAsia="Times New Roman" w:hAnsi="Times New Roman" w:cs="Times New Roman"/>
          <w:spacing w:val="47"/>
          <w:sz w:val="24"/>
        </w:rPr>
        <w:t xml:space="preserve"> </w:t>
      </w:r>
      <w:r w:rsidRPr="00464BD3">
        <w:rPr>
          <w:rFonts w:ascii="Times New Roman" w:eastAsia="Times New Roman" w:hAnsi="Times New Roman" w:cs="Times New Roman"/>
          <w:sz w:val="24"/>
        </w:rPr>
        <w:t>Г.П.,</w:t>
      </w:r>
      <w:r w:rsidRPr="00464BD3">
        <w:rPr>
          <w:rFonts w:ascii="Times New Roman" w:eastAsia="Times New Roman" w:hAnsi="Times New Roman" w:cs="Times New Roman"/>
          <w:spacing w:val="51"/>
          <w:sz w:val="24"/>
        </w:rPr>
        <w:t xml:space="preserve"> </w:t>
      </w:r>
      <w:r w:rsidRPr="00464BD3">
        <w:rPr>
          <w:rFonts w:ascii="Times New Roman" w:eastAsia="Times New Roman" w:hAnsi="Times New Roman" w:cs="Times New Roman"/>
          <w:sz w:val="24"/>
        </w:rPr>
        <w:t>Шмагина</w:t>
      </w:r>
      <w:r w:rsidRPr="00464BD3">
        <w:rPr>
          <w:rFonts w:ascii="Times New Roman" w:eastAsia="Times New Roman" w:hAnsi="Times New Roman" w:cs="Times New Roman"/>
          <w:spacing w:val="48"/>
          <w:sz w:val="24"/>
        </w:rPr>
        <w:t xml:space="preserve"> </w:t>
      </w:r>
      <w:r w:rsidRPr="00464BD3">
        <w:rPr>
          <w:rFonts w:ascii="Times New Roman" w:eastAsia="Times New Roman" w:hAnsi="Times New Roman" w:cs="Times New Roman"/>
          <w:sz w:val="24"/>
        </w:rPr>
        <w:t>Т.С.</w:t>
      </w:r>
      <w:r w:rsidRPr="00464BD3">
        <w:rPr>
          <w:rFonts w:ascii="Times New Roman" w:eastAsia="Times New Roman" w:hAnsi="Times New Roman" w:cs="Times New Roman"/>
          <w:spacing w:val="53"/>
          <w:sz w:val="24"/>
        </w:rPr>
        <w:t xml:space="preserve"> </w:t>
      </w:r>
      <w:r w:rsidRPr="00464BD3">
        <w:rPr>
          <w:rFonts w:ascii="Times New Roman" w:eastAsia="Times New Roman" w:hAnsi="Times New Roman" w:cs="Times New Roman"/>
          <w:sz w:val="24"/>
        </w:rPr>
        <w:t>(АО</w:t>
      </w:r>
      <w:r w:rsidRPr="00464BD3">
        <w:rPr>
          <w:rFonts w:ascii="Times New Roman" w:eastAsia="Times New Roman" w:hAnsi="Times New Roman" w:cs="Times New Roman"/>
          <w:spacing w:val="48"/>
          <w:sz w:val="24"/>
        </w:rPr>
        <w:t xml:space="preserve"> </w:t>
      </w:r>
      <w:r w:rsidRPr="00464BD3">
        <w:rPr>
          <w:rFonts w:ascii="Times New Roman" w:eastAsia="Times New Roman" w:hAnsi="Times New Roman" w:cs="Times New Roman"/>
          <w:sz w:val="24"/>
        </w:rPr>
        <w:t>«Издательство</w:t>
      </w:r>
    </w:p>
    <w:p w:rsidR="00464BD3" w:rsidRPr="00464BD3" w:rsidRDefault="00464BD3" w:rsidP="00464BD3">
      <w:pPr>
        <w:widowControl w:val="0"/>
        <w:autoSpaceDE w:val="0"/>
        <w:autoSpaceDN w:val="0"/>
        <w:spacing w:before="43" w:after="0" w:line="240" w:lineRule="auto"/>
        <w:ind w:left="217"/>
        <w:rPr>
          <w:rFonts w:ascii="Times New Roman" w:eastAsia="Times New Roman" w:hAnsi="Times New Roman" w:cs="Times New Roman"/>
          <w:sz w:val="24"/>
        </w:rPr>
      </w:pPr>
      <w:r w:rsidRPr="00464BD3">
        <w:rPr>
          <w:rFonts w:ascii="Times New Roman" w:eastAsia="Times New Roman" w:hAnsi="Times New Roman" w:cs="Times New Roman"/>
          <w:sz w:val="24"/>
        </w:rPr>
        <w:t>«Просвещение»);</w:t>
      </w:r>
    </w:p>
    <w:p w:rsidR="00464BD3" w:rsidRPr="00464BD3" w:rsidRDefault="00464BD3" w:rsidP="00464BD3">
      <w:pPr>
        <w:widowControl w:val="0"/>
        <w:numPr>
          <w:ilvl w:val="0"/>
          <w:numId w:val="12"/>
        </w:numPr>
        <w:tabs>
          <w:tab w:val="left" w:pos="501"/>
        </w:tabs>
        <w:autoSpaceDE w:val="0"/>
        <w:autoSpaceDN w:val="0"/>
        <w:spacing w:before="41" w:after="0" w:line="240" w:lineRule="auto"/>
        <w:ind w:left="500"/>
        <w:rPr>
          <w:rFonts w:ascii="Times New Roman" w:eastAsia="Times New Roman" w:hAnsi="Times New Roman" w:cs="Times New Roman"/>
          <w:sz w:val="24"/>
        </w:rPr>
      </w:pPr>
      <w:r w:rsidRPr="00464BD3">
        <w:rPr>
          <w:rFonts w:ascii="Times New Roman" w:eastAsia="Times New Roman" w:hAnsi="Times New Roman" w:cs="Times New Roman"/>
          <w:sz w:val="24"/>
        </w:rPr>
        <w:t>УМК:</w:t>
      </w:r>
      <w:r w:rsidRPr="00464BD3">
        <w:rPr>
          <w:rFonts w:ascii="Times New Roman" w:eastAsia="Times New Roman" w:hAnsi="Times New Roman" w:cs="Times New Roman"/>
          <w:spacing w:val="48"/>
          <w:sz w:val="24"/>
        </w:rPr>
        <w:t xml:space="preserve"> </w:t>
      </w:r>
      <w:r w:rsidRPr="00464BD3">
        <w:rPr>
          <w:rFonts w:ascii="Times New Roman" w:eastAsia="Times New Roman" w:hAnsi="Times New Roman" w:cs="Times New Roman"/>
          <w:sz w:val="24"/>
        </w:rPr>
        <w:t>Музыка</w:t>
      </w:r>
      <w:r w:rsidRPr="00464BD3">
        <w:rPr>
          <w:rFonts w:ascii="Times New Roman" w:eastAsia="Times New Roman" w:hAnsi="Times New Roman" w:cs="Times New Roman"/>
          <w:spacing w:val="48"/>
          <w:sz w:val="24"/>
        </w:rPr>
        <w:t xml:space="preserve"> </w:t>
      </w:r>
      <w:r w:rsidRPr="00464BD3">
        <w:rPr>
          <w:rFonts w:ascii="Times New Roman" w:eastAsia="Times New Roman" w:hAnsi="Times New Roman" w:cs="Times New Roman"/>
          <w:sz w:val="24"/>
        </w:rPr>
        <w:t>2</w:t>
      </w:r>
      <w:r w:rsidRPr="00464BD3">
        <w:rPr>
          <w:rFonts w:ascii="Times New Roman" w:eastAsia="Times New Roman" w:hAnsi="Times New Roman" w:cs="Times New Roman"/>
          <w:spacing w:val="49"/>
          <w:sz w:val="24"/>
        </w:rPr>
        <w:t xml:space="preserve"> </w:t>
      </w:r>
      <w:r w:rsidRPr="00464BD3">
        <w:rPr>
          <w:rFonts w:ascii="Times New Roman" w:eastAsia="Times New Roman" w:hAnsi="Times New Roman" w:cs="Times New Roman"/>
          <w:sz w:val="24"/>
        </w:rPr>
        <w:t>класс</w:t>
      </w:r>
      <w:r w:rsidRPr="00464BD3">
        <w:rPr>
          <w:rFonts w:ascii="Times New Roman" w:eastAsia="Times New Roman" w:hAnsi="Times New Roman" w:cs="Times New Roman"/>
          <w:spacing w:val="50"/>
          <w:sz w:val="24"/>
        </w:rPr>
        <w:t xml:space="preserve"> </w:t>
      </w:r>
      <w:r w:rsidRPr="00464BD3">
        <w:rPr>
          <w:rFonts w:ascii="Times New Roman" w:eastAsia="Times New Roman" w:hAnsi="Times New Roman" w:cs="Times New Roman"/>
          <w:sz w:val="24"/>
        </w:rPr>
        <w:t>Критская</w:t>
      </w:r>
      <w:r w:rsidRPr="00464BD3">
        <w:rPr>
          <w:rFonts w:ascii="Times New Roman" w:eastAsia="Times New Roman" w:hAnsi="Times New Roman" w:cs="Times New Roman"/>
          <w:spacing w:val="48"/>
          <w:sz w:val="24"/>
        </w:rPr>
        <w:t xml:space="preserve"> </w:t>
      </w:r>
      <w:r w:rsidRPr="00464BD3">
        <w:rPr>
          <w:rFonts w:ascii="Times New Roman" w:eastAsia="Times New Roman" w:hAnsi="Times New Roman" w:cs="Times New Roman"/>
          <w:sz w:val="24"/>
        </w:rPr>
        <w:t>Е.Д.,</w:t>
      </w:r>
      <w:r w:rsidRPr="00464BD3">
        <w:rPr>
          <w:rFonts w:ascii="Times New Roman" w:eastAsia="Times New Roman" w:hAnsi="Times New Roman" w:cs="Times New Roman"/>
          <w:spacing w:val="48"/>
          <w:sz w:val="24"/>
        </w:rPr>
        <w:t xml:space="preserve"> </w:t>
      </w:r>
      <w:r w:rsidRPr="00464BD3">
        <w:rPr>
          <w:rFonts w:ascii="Times New Roman" w:eastAsia="Times New Roman" w:hAnsi="Times New Roman" w:cs="Times New Roman"/>
          <w:sz w:val="24"/>
        </w:rPr>
        <w:t>Сергеева</w:t>
      </w:r>
      <w:r w:rsidRPr="00464BD3">
        <w:rPr>
          <w:rFonts w:ascii="Times New Roman" w:eastAsia="Times New Roman" w:hAnsi="Times New Roman" w:cs="Times New Roman"/>
          <w:spacing w:val="47"/>
          <w:sz w:val="24"/>
        </w:rPr>
        <w:t xml:space="preserve"> </w:t>
      </w:r>
      <w:r w:rsidRPr="00464BD3">
        <w:rPr>
          <w:rFonts w:ascii="Times New Roman" w:eastAsia="Times New Roman" w:hAnsi="Times New Roman" w:cs="Times New Roman"/>
          <w:sz w:val="24"/>
        </w:rPr>
        <w:t>Г.П.,</w:t>
      </w:r>
      <w:r w:rsidRPr="00464BD3">
        <w:rPr>
          <w:rFonts w:ascii="Times New Roman" w:eastAsia="Times New Roman" w:hAnsi="Times New Roman" w:cs="Times New Roman"/>
          <w:spacing w:val="51"/>
          <w:sz w:val="24"/>
        </w:rPr>
        <w:t xml:space="preserve"> </w:t>
      </w:r>
      <w:r w:rsidRPr="00464BD3">
        <w:rPr>
          <w:rFonts w:ascii="Times New Roman" w:eastAsia="Times New Roman" w:hAnsi="Times New Roman" w:cs="Times New Roman"/>
          <w:sz w:val="24"/>
        </w:rPr>
        <w:t>Шмагина</w:t>
      </w:r>
      <w:r w:rsidRPr="00464BD3">
        <w:rPr>
          <w:rFonts w:ascii="Times New Roman" w:eastAsia="Times New Roman" w:hAnsi="Times New Roman" w:cs="Times New Roman"/>
          <w:spacing w:val="48"/>
          <w:sz w:val="24"/>
        </w:rPr>
        <w:t xml:space="preserve"> </w:t>
      </w:r>
      <w:r w:rsidRPr="00464BD3">
        <w:rPr>
          <w:rFonts w:ascii="Times New Roman" w:eastAsia="Times New Roman" w:hAnsi="Times New Roman" w:cs="Times New Roman"/>
          <w:sz w:val="24"/>
        </w:rPr>
        <w:t>Т.С.</w:t>
      </w:r>
      <w:r w:rsidRPr="00464BD3">
        <w:rPr>
          <w:rFonts w:ascii="Times New Roman" w:eastAsia="Times New Roman" w:hAnsi="Times New Roman" w:cs="Times New Roman"/>
          <w:spacing w:val="49"/>
          <w:sz w:val="24"/>
        </w:rPr>
        <w:t xml:space="preserve"> </w:t>
      </w:r>
      <w:r w:rsidRPr="00464BD3">
        <w:rPr>
          <w:rFonts w:ascii="Times New Roman" w:eastAsia="Times New Roman" w:hAnsi="Times New Roman" w:cs="Times New Roman"/>
          <w:sz w:val="24"/>
        </w:rPr>
        <w:t>(АО</w:t>
      </w:r>
      <w:r w:rsidRPr="00464BD3">
        <w:rPr>
          <w:rFonts w:ascii="Times New Roman" w:eastAsia="Times New Roman" w:hAnsi="Times New Roman" w:cs="Times New Roman"/>
          <w:spacing w:val="48"/>
          <w:sz w:val="24"/>
        </w:rPr>
        <w:t xml:space="preserve"> </w:t>
      </w:r>
      <w:r w:rsidRPr="00464BD3">
        <w:rPr>
          <w:rFonts w:ascii="Times New Roman" w:eastAsia="Times New Roman" w:hAnsi="Times New Roman" w:cs="Times New Roman"/>
          <w:sz w:val="24"/>
        </w:rPr>
        <w:t>«Издательство</w:t>
      </w:r>
    </w:p>
    <w:p w:rsidR="00464BD3" w:rsidRPr="00464BD3" w:rsidRDefault="00464BD3" w:rsidP="00464BD3">
      <w:pPr>
        <w:widowControl w:val="0"/>
        <w:autoSpaceDE w:val="0"/>
        <w:autoSpaceDN w:val="0"/>
        <w:spacing w:before="40" w:after="0" w:line="240" w:lineRule="auto"/>
        <w:ind w:left="217"/>
        <w:rPr>
          <w:rFonts w:ascii="Times New Roman" w:eastAsia="Times New Roman" w:hAnsi="Times New Roman" w:cs="Times New Roman"/>
          <w:sz w:val="24"/>
        </w:rPr>
      </w:pPr>
      <w:r w:rsidRPr="00464BD3">
        <w:rPr>
          <w:rFonts w:ascii="Times New Roman" w:eastAsia="Times New Roman" w:hAnsi="Times New Roman" w:cs="Times New Roman"/>
          <w:sz w:val="24"/>
        </w:rPr>
        <w:t>«Просвещение»);</w:t>
      </w:r>
    </w:p>
    <w:p w:rsidR="00464BD3" w:rsidRPr="00464BD3" w:rsidRDefault="00464BD3" w:rsidP="00464BD3">
      <w:pPr>
        <w:widowControl w:val="0"/>
        <w:numPr>
          <w:ilvl w:val="0"/>
          <w:numId w:val="12"/>
        </w:numPr>
        <w:tabs>
          <w:tab w:val="left" w:pos="501"/>
        </w:tabs>
        <w:autoSpaceDE w:val="0"/>
        <w:autoSpaceDN w:val="0"/>
        <w:spacing w:before="41" w:after="0" w:line="240" w:lineRule="auto"/>
        <w:ind w:left="500"/>
        <w:rPr>
          <w:rFonts w:ascii="Times New Roman" w:eastAsia="Times New Roman" w:hAnsi="Times New Roman" w:cs="Times New Roman"/>
          <w:sz w:val="24"/>
        </w:rPr>
      </w:pPr>
      <w:r w:rsidRPr="00464BD3">
        <w:rPr>
          <w:rFonts w:ascii="Times New Roman" w:eastAsia="Times New Roman" w:hAnsi="Times New Roman" w:cs="Times New Roman"/>
          <w:sz w:val="24"/>
        </w:rPr>
        <w:t>УМК:</w:t>
      </w:r>
      <w:r w:rsidRPr="00464BD3">
        <w:rPr>
          <w:rFonts w:ascii="Times New Roman" w:eastAsia="Times New Roman" w:hAnsi="Times New Roman" w:cs="Times New Roman"/>
          <w:spacing w:val="48"/>
          <w:sz w:val="24"/>
        </w:rPr>
        <w:t xml:space="preserve"> </w:t>
      </w:r>
      <w:r w:rsidRPr="00464BD3">
        <w:rPr>
          <w:rFonts w:ascii="Times New Roman" w:eastAsia="Times New Roman" w:hAnsi="Times New Roman" w:cs="Times New Roman"/>
          <w:sz w:val="24"/>
        </w:rPr>
        <w:t>Музыка</w:t>
      </w:r>
      <w:r w:rsidRPr="00464BD3">
        <w:rPr>
          <w:rFonts w:ascii="Times New Roman" w:eastAsia="Times New Roman" w:hAnsi="Times New Roman" w:cs="Times New Roman"/>
          <w:spacing w:val="48"/>
          <w:sz w:val="24"/>
        </w:rPr>
        <w:t xml:space="preserve"> </w:t>
      </w:r>
      <w:r w:rsidRPr="00464BD3">
        <w:rPr>
          <w:rFonts w:ascii="Times New Roman" w:eastAsia="Times New Roman" w:hAnsi="Times New Roman" w:cs="Times New Roman"/>
          <w:sz w:val="24"/>
        </w:rPr>
        <w:t>3</w:t>
      </w:r>
      <w:r w:rsidRPr="00464BD3">
        <w:rPr>
          <w:rFonts w:ascii="Times New Roman" w:eastAsia="Times New Roman" w:hAnsi="Times New Roman" w:cs="Times New Roman"/>
          <w:spacing w:val="49"/>
          <w:sz w:val="24"/>
        </w:rPr>
        <w:t xml:space="preserve"> </w:t>
      </w:r>
      <w:r w:rsidRPr="00464BD3">
        <w:rPr>
          <w:rFonts w:ascii="Times New Roman" w:eastAsia="Times New Roman" w:hAnsi="Times New Roman" w:cs="Times New Roman"/>
          <w:sz w:val="24"/>
        </w:rPr>
        <w:t>класс</w:t>
      </w:r>
      <w:r w:rsidRPr="00464BD3">
        <w:rPr>
          <w:rFonts w:ascii="Times New Roman" w:eastAsia="Times New Roman" w:hAnsi="Times New Roman" w:cs="Times New Roman"/>
          <w:spacing w:val="50"/>
          <w:sz w:val="24"/>
        </w:rPr>
        <w:t xml:space="preserve"> </w:t>
      </w:r>
      <w:r w:rsidRPr="00464BD3">
        <w:rPr>
          <w:rFonts w:ascii="Times New Roman" w:eastAsia="Times New Roman" w:hAnsi="Times New Roman" w:cs="Times New Roman"/>
          <w:sz w:val="24"/>
        </w:rPr>
        <w:t>Критская</w:t>
      </w:r>
      <w:r w:rsidRPr="00464BD3">
        <w:rPr>
          <w:rFonts w:ascii="Times New Roman" w:eastAsia="Times New Roman" w:hAnsi="Times New Roman" w:cs="Times New Roman"/>
          <w:spacing w:val="48"/>
          <w:sz w:val="24"/>
        </w:rPr>
        <w:t xml:space="preserve"> </w:t>
      </w:r>
      <w:r w:rsidRPr="00464BD3">
        <w:rPr>
          <w:rFonts w:ascii="Times New Roman" w:eastAsia="Times New Roman" w:hAnsi="Times New Roman" w:cs="Times New Roman"/>
          <w:sz w:val="24"/>
        </w:rPr>
        <w:t>Е.Д.,</w:t>
      </w:r>
      <w:r w:rsidRPr="00464BD3">
        <w:rPr>
          <w:rFonts w:ascii="Times New Roman" w:eastAsia="Times New Roman" w:hAnsi="Times New Roman" w:cs="Times New Roman"/>
          <w:spacing w:val="48"/>
          <w:sz w:val="24"/>
        </w:rPr>
        <w:t xml:space="preserve"> </w:t>
      </w:r>
      <w:r w:rsidRPr="00464BD3">
        <w:rPr>
          <w:rFonts w:ascii="Times New Roman" w:eastAsia="Times New Roman" w:hAnsi="Times New Roman" w:cs="Times New Roman"/>
          <w:sz w:val="24"/>
        </w:rPr>
        <w:t>Сергеева</w:t>
      </w:r>
      <w:r w:rsidRPr="00464BD3">
        <w:rPr>
          <w:rFonts w:ascii="Times New Roman" w:eastAsia="Times New Roman" w:hAnsi="Times New Roman" w:cs="Times New Roman"/>
          <w:spacing w:val="47"/>
          <w:sz w:val="24"/>
        </w:rPr>
        <w:t xml:space="preserve"> </w:t>
      </w:r>
      <w:r w:rsidRPr="00464BD3">
        <w:rPr>
          <w:rFonts w:ascii="Times New Roman" w:eastAsia="Times New Roman" w:hAnsi="Times New Roman" w:cs="Times New Roman"/>
          <w:sz w:val="24"/>
        </w:rPr>
        <w:t>Г.П.,</w:t>
      </w:r>
      <w:r w:rsidRPr="00464BD3">
        <w:rPr>
          <w:rFonts w:ascii="Times New Roman" w:eastAsia="Times New Roman" w:hAnsi="Times New Roman" w:cs="Times New Roman"/>
          <w:spacing w:val="51"/>
          <w:sz w:val="24"/>
        </w:rPr>
        <w:t xml:space="preserve"> </w:t>
      </w:r>
      <w:r w:rsidRPr="00464BD3">
        <w:rPr>
          <w:rFonts w:ascii="Times New Roman" w:eastAsia="Times New Roman" w:hAnsi="Times New Roman" w:cs="Times New Roman"/>
          <w:sz w:val="24"/>
        </w:rPr>
        <w:t>Шмагина</w:t>
      </w:r>
      <w:r w:rsidRPr="00464BD3">
        <w:rPr>
          <w:rFonts w:ascii="Times New Roman" w:eastAsia="Times New Roman" w:hAnsi="Times New Roman" w:cs="Times New Roman"/>
          <w:spacing w:val="48"/>
          <w:sz w:val="24"/>
        </w:rPr>
        <w:t xml:space="preserve"> </w:t>
      </w:r>
      <w:r w:rsidRPr="00464BD3">
        <w:rPr>
          <w:rFonts w:ascii="Times New Roman" w:eastAsia="Times New Roman" w:hAnsi="Times New Roman" w:cs="Times New Roman"/>
          <w:sz w:val="24"/>
        </w:rPr>
        <w:t>Т.С.</w:t>
      </w:r>
      <w:r w:rsidRPr="00464BD3">
        <w:rPr>
          <w:rFonts w:ascii="Times New Roman" w:eastAsia="Times New Roman" w:hAnsi="Times New Roman" w:cs="Times New Roman"/>
          <w:spacing w:val="49"/>
          <w:sz w:val="24"/>
        </w:rPr>
        <w:t xml:space="preserve"> </w:t>
      </w:r>
      <w:r w:rsidRPr="00464BD3">
        <w:rPr>
          <w:rFonts w:ascii="Times New Roman" w:eastAsia="Times New Roman" w:hAnsi="Times New Roman" w:cs="Times New Roman"/>
          <w:sz w:val="24"/>
        </w:rPr>
        <w:t>(АО</w:t>
      </w:r>
      <w:r w:rsidRPr="00464BD3">
        <w:rPr>
          <w:rFonts w:ascii="Times New Roman" w:eastAsia="Times New Roman" w:hAnsi="Times New Roman" w:cs="Times New Roman"/>
          <w:spacing w:val="48"/>
          <w:sz w:val="24"/>
        </w:rPr>
        <w:t xml:space="preserve"> </w:t>
      </w:r>
      <w:r w:rsidRPr="00464BD3">
        <w:rPr>
          <w:rFonts w:ascii="Times New Roman" w:eastAsia="Times New Roman" w:hAnsi="Times New Roman" w:cs="Times New Roman"/>
          <w:sz w:val="24"/>
        </w:rPr>
        <w:t>«Издательство</w:t>
      </w:r>
    </w:p>
    <w:p w:rsidR="00464BD3" w:rsidRPr="00464BD3" w:rsidRDefault="00464BD3" w:rsidP="00464BD3">
      <w:pPr>
        <w:widowControl w:val="0"/>
        <w:autoSpaceDE w:val="0"/>
        <w:autoSpaceDN w:val="0"/>
        <w:spacing w:before="44" w:after="0" w:line="240" w:lineRule="auto"/>
        <w:ind w:left="217"/>
        <w:rPr>
          <w:rFonts w:ascii="Times New Roman" w:eastAsia="Times New Roman" w:hAnsi="Times New Roman" w:cs="Times New Roman"/>
          <w:sz w:val="24"/>
        </w:rPr>
      </w:pPr>
      <w:r w:rsidRPr="00464BD3">
        <w:rPr>
          <w:rFonts w:ascii="Times New Roman" w:eastAsia="Times New Roman" w:hAnsi="Times New Roman" w:cs="Times New Roman"/>
          <w:sz w:val="24"/>
        </w:rPr>
        <w:t>«Просвещение»);</w:t>
      </w:r>
    </w:p>
    <w:p w:rsidR="00464BD3" w:rsidRPr="00464BD3" w:rsidRDefault="00464BD3" w:rsidP="00464BD3">
      <w:pPr>
        <w:widowControl w:val="0"/>
        <w:numPr>
          <w:ilvl w:val="0"/>
          <w:numId w:val="12"/>
        </w:numPr>
        <w:tabs>
          <w:tab w:val="left" w:pos="501"/>
        </w:tabs>
        <w:autoSpaceDE w:val="0"/>
        <w:autoSpaceDN w:val="0"/>
        <w:spacing w:before="41" w:after="0" w:line="240" w:lineRule="auto"/>
        <w:ind w:left="500"/>
        <w:rPr>
          <w:rFonts w:ascii="Times New Roman" w:eastAsia="Times New Roman" w:hAnsi="Times New Roman" w:cs="Times New Roman"/>
          <w:sz w:val="24"/>
        </w:rPr>
      </w:pPr>
      <w:r w:rsidRPr="00464BD3">
        <w:rPr>
          <w:rFonts w:ascii="Times New Roman" w:eastAsia="Times New Roman" w:hAnsi="Times New Roman" w:cs="Times New Roman"/>
          <w:sz w:val="24"/>
        </w:rPr>
        <w:t>УМК:</w:t>
      </w:r>
      <w:r w:rsidRPr="00464BD3">
        <w:rPr>
          <w:rFonts w:ascii="Times New Roman" w:eastAsia="Times New Roman" w:hAnsi="Times New Roman" w:cs="Times New Roman"/>
          <w:spacing w:val="48"/>
          <w:sz w:val="24"/>
        </w:rPr>
        <w:t xml:space="preserve"> </w:t>
      </w:r>
      <w:r w:rsidRPr="00464BD3">
        <w:rPr>
          <w:rFonts w:ascii="Times New Roman" w:eastAsia="Times New Roman" w:hAnsi="Times New Roman" w:cs="Times New Roman"/>
          <w:sz w:val="24"/>
        </w:rPr>
        <w:t>Музыка</w:t>
      </w:r>
      <w:r w:rsidRPr="00464BD3">
        <w:rPr>
          <w:rFonts w:ascii="Times New Roman" w:eastAsia="Times New Roman" w:hAnsi="Times New Roman" w:cs="Times New Roman"/>
          <w:spacing w:val="48"/>
          <w:sz w:val="24"/>
        </w:rPr>
        <w:t xml:space="preserve"> </w:t>
      </w:r>
      <w:r w:rsidRPr="00464BD3">
        <w:rPr>
          <w:rFonts w:ascii="Times New Roman" w:eastAsia="Times New Roman" w:hAnsi="Times New Roman" w:cs="Times New Roman"/>
          <w:sz w:val="24"/>
        </w:rPr>
        <w:t>4</w:t>
      </w:r>
      <w:r w:rsidRPr="00464BD3">
        <w:rPr>
          <w:rFonts w:ascii="Times New Roman" w:eastAsia="Times New Roman" w:hAnsi="Times New Roman" w:cs="Times New Roman"/>
          <w:spacing w:val="49"/>
          <w:sz w:val="24"/>
        </w:rPr>
        <w:t xml:space="preserve"> </w:t>
      </w:r>
      <w:r w:rsidRPr="00464BD3">
        <w:rPr>
          <w:rFonts w:ascii="Times New Roman" w:eastAsia="Times New Roman" w:hAnsi="Times New Roman" w:cs="Times New Roman"/>
          <w:sz w:val="24"/>
        </w:rPr>
        <w:t>класс</w:t>
      </w:r>
      <w:r w:rsidRPr="00464BD3">
        <w:rPr>
          <w:rFonts w:ascii="Times New Roman" w:eastAsia="Times New Roman" w:hAnsi="Times New Roman" w:cs="Times New Roman"/>
          <w:spacing w:val="50"/>
          <w:sz w:val="24"/>
        </w:rPr>
        <w:t xml:space="preserve"> </w:t>
      </w:r>
      <w:r w:rsidRPr="00464BD3">
        <w:rPr>
          <w:rFonts w:ascii="Times New Roman" w:eastAsia="Times New Roman" w:hAnsi="Times New Roman" w:cs="Times New Roman"/>
          <w:sz w:val="24"/>
        </w:rPr>
        <w:t>Критская</w:t>
      </w:r>
      <w:r w:rsidRPr="00464BD3">
        <w:rPr>
          <w:rFonts w:ascii="Times New Roman" w:eastAsia="Times New Roman" w:hAnsi="Times New Roman" w:cs="Times New Roman"/>
          <w:spacing w:val="48"/>
          <w:sz w:val="24"/>
        </w:rPr>
        <w:t xml:space="preserve"> </w:t>
      </w:r>
      <w:r w:rsidRPr="00464BD3">
        <w:rPr>
          <w:rFonts w:ascii="Times New Roman" w:eastAsia="Times New Roman" w:hAnsi="Times New Roman" w:cs="Times New Roman"/>
          <w:sz w:val="24"/>
        </w:rPr>
        <w:t>Е.Д.,</w:t>
      </w:r>
      <w:r w:rsidRPr="00464BD3">
        <w:rPr>
          <w:rFonts w:ascii="Times New Roman" w:eastAsia="Times New Roman" w:hAnsi="Times New Roman" w:cs="Times New Roman"/>
          <w:spacing w:val="48"/>
          <w:sz w:val="24"/>
        </w:rPr>
        <w:t xml:space="preserve"> </w:t>
      </w:r>
      <w:r w:rsidRPr="00464BD3">
        <w:rPr>
          <w:rFonts w:ascii="Times New Roman" w:eastAsia="Times New Roman" w:hAnsi="Times New Roman" w:cs="Times New Roman"/>
          <w:sz w:val="24"/>
        </w:rPr>
        <w:t>Сергеева</w:t>
      </w:r>
      <w:r w:rsidRPr="00464BD3">
        <w:rPr>
          <w:rFonts w:ascii="Times New Roman" w:eastAsia="Times New Roman" w:hAnsi="Times New Roman" w:cs="Times New Roman"/>
          <w:spacing w:val="47"/>
          <w:sz w:val="24"/>
        </w:rPr>
        <w:t xml:space="preserve"> </w:t>
      </w:r>
      <w:r w:rsidRPr="00464BD3">
        <w:rPr>
          <w:rFonts w:ascii="Times New Roman" w:eastAsia="Times New Roman" w:hAnsi="Times New Roman" w:cs="Times New Roman"/>
          <w:sz w:val="24"/>
        </w:rPr>
        <w:t>Г.П.,</w:t>
      </w:r>
      <w:r w:rsidRPr="00464BD3">
        <w:rPr>
          <w:rFonts w:ascii="Times New Roman" w:eastAsia="Times New Roman" w:hAnsi="Times New Roman" w:cs="Times New Roman"/>
          <w:spacing w:val="51"/>
          <w:sz w:val="24"/>
        </w:rPr>
        <w:t xml:space="preserve"> </w:t>
      </w:r>
      <w:r w:rsidRPr="00464BD3">
        <w:rPr>
          <w:rFonts w:ascii="Times New Roman" w:eastAsia="Times New Roman" w:hAnsi="Times New Roman" w:cs="Times New Roman"/>
          <w:sz w:val="24"/>
        </w:rPr>
        <w:t>Шмагина</w:t>
      </w:r>
      <w:r w:rsidRPr="00464BD3">
        <w:rPr>
          <w:rFonts w:ascii="Times New Roman" w:eastAsia="Times New Roman" w:hAnsi="Times New Roman" w:cs="Times New Roman"/>
          <w:spacing w:val="48"/>
          <w:sz w:val="24"/>
        </w:rPr>
        <w:t xml:space="preserve"> </w:t>
      </w:r>
      <w:r w:rsidRPr="00464BD3">
        <w:rPr>
          <w:rFonts w:ascii="Times New Roman" w:eastAsia="Times New Roman" w:hAnsi="Times New Roman" w:cs="Times New Roman"/>
          <w:sz w:val="24"/>
        </w:rPr>
        <w:t>Т.С.</w:t>
      </w:r>
      <w:r w:rsidRPr="00464BD3">
        <w:rPr>
          <w:rFonts w:ascii="Times New Roman" w:eastAsia="Times New Roman" w:hAnsi="Times New Roman" w:cs="Times New Roman"/>
          <w:spacing w:val="56"/>
          <w:sz w:val="24"/>
        </w:rPr>
        <w:t xml:space="preserve"> </w:t>
      </w:r>
      <w:r w:rsidRPr="00464BD3">
        <w:rPr>
          <w:rFonts w:ascii="Times New Roman" w:eastAsia="Times New Roman" w:hAnsi="Times New Roman" w:cs="Times New Roman"/>
          <w:sz w:val="24"/>
        </w:rPr>
        <w:t>(АО</w:t>
      </w:r>
      <w:r w:rsidRPr="00464BD3">
        <w:rPr>
          <w:rFonts w:ascii="Times New Roman" w:eastAsia="Times New Roman" w:hAnsi="Times New Roman" w:cs="Times New Roman"/>
          <w:spacing w:val="48"/>
          <w:sz w:val="24"/>
        </w:rPr>
        <w:t xml:space="preserve"> </w:t>
      </w:r>
      <w:r w:rsidRPr="00464BD3">
        <w:rPr>
          <w:rFonts w:ascii="Times New Roman" w:eastAsia="Times New Roman" w:hAnsi="Times New Roman" w:cs="Times New Roman"/>
          <w:sz w:val="24"/>
        </w:rPr>
        <w:t>«Издательство</w:t>
      </w:r>
    </w:p>
    <w:p w:rsidR="00464BD3" w:rsidRPr="00464BD3" w:rsidRDefault="00464BD3" w:rsidP="00464BD3">
      <w:pPr>
        <w:widowControl w:val="0"/>
        <w:autoSpaceDE w:val="0"/>
        <w:autoSpaceDN w:val="0"/>
        <w:spacing w:before="41" w:after="0" w:line="240" w:lineRule="auto"/>
        <w:ind w:left="217"/>
        <w:rPr>
          <w:rFonts w:ascii="Times New Roman" w:eastAsia="Times New Roman" w:hAnsi="Times New Roman" w:cs="Times New Roman"/>
          <w:sz w:val="24"/>
        </w:rPr>
      </w:pPr>
      <w:r w:rsidRPr="00464BD3">
        <w:rPr>
          <w:rFonts w:ascii="Times New Roman" w:eastAsia="Times New Roman" w:hAnsi="Times New Roman" w:cs="Times New Roman"/>
          <w:sz w:val="24"/>
        </w:rPr>
        <w:t>«Просвещение»);</w:t>
      </w:r>
    </w:p>
    <w:p w:rsidR="00464BD3" w:rsidRPr="00464BD3" w:rsidRDefault="00464BD3" w:rsidP="00464BD3">
      <w:pPr>
        <w:widowControl w:val="0"/>
        <w:numPr>
          <w:ilvl w:val="0"/>
          <w:numId w:val="12"/>
        </w:numPr>
        <w:tabs>
          <w:tab w:val="left" w:pos="501"/>
        </w:tabs>
        <w:autoSpaceDE w:val="0"/>
        <w:autoSpaceDN w:val="0"/>
        <w:spacing w:before="41" w:after="0" w:line="240" w:lineRule="auto"/>
        <w:ind w:left="500"/>
        <w:rPr>
          <w:rFonts w:ascii="Times New Roman" w:eastAsia="Times New Roman" w:hAnsi="Times New Roman" w:cs="Times New Roman"/>
          <w:sz w:val="24"/>
        </w:rPr>
      </w:pPr>
      <w:r w:rsidRPr="00464BD3">
        <w:rPr>
          <w:rFonts w:ascii="Times New Roman" w:eastAsia="Times New Roman" w:hAnsi="Times New Roman" w:cs="Times New Roman"/>
          <w:sz w:val="24"/>
        </w:rPr>
        <w:t>Учебный</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план</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МБОУ</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«СОШ</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№33»</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г.</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Грозного.</w:t>
      </w:r>
    </w:p>
    <w:p w:rsidR="00464BD3" w:rsidRPr="00464BD3" w:rsidRDefault="00464BD3" w:rsidP="00464BD3">
      <w:pPr>
        <w:widowControl w:val="0"/>
        <w:autoSpaceDE w:val="0"/>
        <w:autoSpaceDN w:val="0"/>
        <w:spacing w:before="43" w:after="0" w:line="240" w:lineRule="auto"/>
        <w:ind w:left="217" w:right="105" w:firstLine="360"/>
        <w:jc w:val="both"/>
        <w:rPr>
          <w:rFonts w:ascii="Times New Roman" w:eastAsia="Times New Roman" w:hAnsi="Times New Roman" w:cs="Times New Roman"/>
          <w:sz w:val="24"/>
        </w:rPr>
      </w:pPr>
      <w:r w:rsidRPr="00464BD3">
        <w:rPr>
          <w:rFonts w:ascii="Times New Roman" w:eastAsia="Times New Roman" w:hAnsi="Times New Roman" w:cs="Times New Roman"/>
          <w:sz w:val="24"/>
        </w:rPr>
        <w:t>Рабочая программа по музыке на уровне начального общего образования составлена на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основе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«Требований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результатам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освоения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основной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образовательной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программы»,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представленных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Федеральном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государственном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образовательном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стандарте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начального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общего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образования,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учётом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распределённых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модулям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проверяемых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требований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результатам освоения основной образовательной программы начального общего образования,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а также на основе характеристики планируемых результатов духовно-нравственного развития,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воспитания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социализации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обучающихся,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представленной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Примерной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программе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воспитания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(одобрено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решением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ФУМО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от</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02.06.2020).</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Программа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разработана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учётом</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актуальных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целей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задач</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обучения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воспитания,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развития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обучающихся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условий,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необходимых для достижения личностных, метапредметных и предметных результатов при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освоении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предметной области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«Искусство» (Музыка).</w:t>
      </w:r>
    </w:p>
    <w:p w:rsidR="00464BD3" w:rsidRPr="00464BD3" w:rsidRDefault="00464BD3" w:rsidP="00464BD3">
      <w:pPr>
        <w:widowControl w:val="0"/>
        <w:autoSpaceDE w:val="0"/>
        <w:autoSpaceDN w:val="0"/>
        <w:spacing w:before="9" w:after="0" w:line="240" w:lineRule="auto"/>
        <w:rPr>
          <w:rFonts w:ascii="Times New Roman" w:eastAsia="Times New Roman" w:hAnsi="Times New Roman" w:cs="Times New Roman"/>
          <w:sz w:val="23"/>
          <w:szCs w:val="26"/>
        </w:rPr>
      </w:pPr>
    </w:p>
    <w:p w:rsidR="00464BD3" w:rsidRPr="00464BD3" w:rsidRDefault="00464BD3" w:rsidP="00464BD3">
      <w:pPr>
        <w:widowControl w:val="0"/>
        <w:autoSpaceDE w:val="0"/>
        <w:autoSpaceDN w:val="0"/>
        <w:spacing w:before="1" w:after="0" w:line="240" w:lineRule="auto"/>
        <w:ind w:left="217"/>
        <w:rPr>
          <w:rFonts w:ascii="Times New Roman" w:eastAsia="Times New Roman" w:hAnsi="Times New Roman" w:cs="Times New Roman"/>
          <w:b/>
          <w:sz w:val="24"/>
        </w:rPr>
      </w:pPr>
      <w:r w:rsidRPr="00464BD3">
        <w:rPr>
          <w:rFonts w:ascii="Times New Roman" w:eastAsia="Times New Roman" w:hAnsi="Times New Roman" w:cs="Times New Roman"/>
          <w:b/>
          <w:sz w:val="24"/>
        </w:rPr>
        <w:t>ОБЩАЯ</w:t>
      </w:r>
      <w:r w:rsidRPr="00464BD3">
        <w:rPr>
          <w:rFonts w:ascii="Times New Roman" w:eastAsia="Times New Roman" w:hAnsi="Times New Roman" w:cs="Times New Roman"/>
          <w:b/>
          <w:spacing w:val="-4"/>
          <w:sz w:val="24"/>
        </w:rPr>
        <w:t xml:space="preserve"> </w:t>
      </w:r>
      <w:r w:rsidRPr="00464BD3">
        <w:rPr>
          <w:rFonts w:ascii="Times New Roman" w:eastAsia="Times New Roman" w:hAnsi="Times New Roman" w:cs="Times New Roman"/>
          <w:b/>
          <w:sz w:val="24"/>
        </w:rPr>
        <w:t>ХАРАКТЕРИСТИКА</w:t>
      </w:r>
      <w:r w:rsidRPr="00464BD3">
        <w:rPr>
          <w:rFonts w:ascii="Times New Roman" w:eastAsia="Times New Roman" w:hAnsi="Times New Roman" w:cs="Times New Roman"/>
          <w:b/>
          <w:spacing w:val="-3"/>
          <w:sz w:val="24"/>
        </w:rPr>
        <w:t xml:space="preserve"> </w:t>
      </w:r>
      <w:r w:rsidRPr="00464BD3">
        <w:rPr>
          <w:rFonts w:ascii="Times New Roman" w:eastAsia="Times New Roman" w:hAnsi="Times New Roman" w:cs="Times New Roman"/>
          <w:b/>
          <w:sz w:val="24"/>
        </w:rPr>
        <w:t>УЧЕБНОГО</w:t>
      </w:r>
      <w:r w:rsidRPr="00464BD3">
        <w:rPr>
          <w:rFonts w:ascii="Times New Roman" w:eastAsia="Times New Roman" w:hAnsi="Times New Roman" w:cs="Times New Roman"/>
          <w:b/>
          <w:spacing w:val="-3"/>
          <w:sz w:val="24"/>
        </w:rPr>
        <w:t xml:space="preserve"> </w:t>
      </w:r>
      <w:r w:rsidRPr="00464BD3">
        <w:rPr>
          <w:rFonts w:ascii="Times New Roman" w:eastAsia="Times New Roman" w:hAnsi="Times New Roman" w:cs="Times New Roman"/>
          <w:b/>
          <w:sz w:val="24"/>
        </w:rPr>
        <w:t>ПРЕДМЕТА</w:t>
      </w:r>
      <w:r w:rsidRPr="00464BD3">
        <w:rPr>
          <w:rFonts w:ascii="Times New Roman" w:eastAsia="Times New Roman" w:hAnsi="Times New Roman" w:cs="Times New Roman"/>
          <w:b/>
          <w:spacing w:val="-4"/>
          <w:sz w:val="24"/>
        </w:rPr>
        <w:t xml:space="preserve"> </w:t>
      </w:r>
      <w:r w:rsidRPr="00464BD3">
        <w:rPr>
          <w:rFonts w:ascii="Times New Roman" w:eastAsia="Times New Roman" w:hAnsi="Times New Roman" w:cs="Times New Roman"/>
          <w:b/>
          <w:sz w:val="24"/>
        </w:rPr>
        <w:t>«МУЗЫКА»</w:t>
      </w:r>
    </w:p>
    <w:p w:rsidR="00464BD3" w:rsidRPr="00464BD3" w:rsidRDefault="00464BD3" w:rsidP="00464BD3">
      <w:pPr>
        <w:widowControl w:val="0"/>
        <w:autoSpaceDE w:val="0"/>
        <w:autoSpaceDN w:val="0"/>
        <w:spacing w:after="0" w:line="240" w:lineRule="auto"/>
        <w:ind w:left="217" w:right="107" w:firstLine="708"/>
        <w:jc w:val="both"/>
        <w:rPr>
          <w:rFonts w:ascii="Times New Roman" w:eastAsia="Times New Roman" w:hAnsi="Times New Roman" w:cs="Times New Roman"/>
          <w:sz w:val="24"/>
        </w:rPr>
      </w:pPr>
      <w:r w:rsidRPr="00464BD3">
        <w:rPr>
          <w:rFonts w:ascii="Times New Roman" w:eastAsia="Times New Roman" w:hAnsi="Times New Roman" w:cs="Times New Roman"/>
          <w:sz w:val="24"/>
        </w:rPr>
        <w:t>Музыка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является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неотъемлемой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частью</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культурного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наследия,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универсальным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способом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коммуникации.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Особенно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важна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для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становления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личности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младшего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школьника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как</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способ,</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форма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опыт</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самовыражения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естественного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радостного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мировосприятия.</w:t>
      </w:r>
    </w:p>
    <w:p w:rsidR="00464BD3" w:rsidRPr="00464BD3" w:rsidRDefault="00464BD3" w:rsidP="00464BD3">
      <w:pPr>
        <w:widowControl w:val="0"/>
        <w:autoSpaceDE w:val="0"/>
        <w:autoSpaceDN w:val="0"/>
        <w:spacing w:after="0" w:line="240" w:lineRule="auto"/>
        <w:ind w:left="217" w:right="105"/>
        <w:jc w:val="both"/>
        <w:rPr>
          <w:rFonts w:ascii="Times New Roman" w:eastAsia="Times New Roman" w:hAnsi="Times New Roman" w:cs="Times New Roman"/>
          <w:sz w:val="24"/>
        </w:rPr>
      </w:pP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течение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периода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начального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общего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образования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необходимо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заложить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основы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будущей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культуры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личности,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сформировать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представления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многообразии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проявлений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искусства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жизни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современного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человека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общества. Поэтому в содержании образования представлены различные пласты музыкального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искусства: фольклор, классическая, современная музыка, в том числе наиболее достойные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образцы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массовой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культуры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(джаз,</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эстрада,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кино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др.).</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этом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наиболее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эффективной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формой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освоения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искусства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является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практическое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музицирование — пение, игра на доступных музыкальных инструментах, различные формы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музыкального движения. В ходе активной музыкальной деятельности происходит постепенное</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освоение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элементов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языка,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понимание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основных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жанровых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особенностей,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принципов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 форм развития музыки.</w:t>
      </w:r>
    </w:p>
    <w:p w:rsidR="00464BD3" w:rsidRPr="00464BD3" w:rsidRDefault="00464BD3" w:rsidP="00464BD3">
      <w:pPr>
        <w:widowControl w:val="0"/>
        <w:autoSpaceDE w:val="0"/>
        <w:autoSpaceDN w:val="0"/>
        <w:spacing w:before="1" w:after="0" w:line="240" w:lineRule="auto"/>
        <w:ind w:left="217" w:right="109"/>
        <w:jc w:val="both"/>
        <w:rPr>
          <w:rFonts w:ascii="Times New Roman" w:eastAsia="Times New Roman" w:hAnsi="Times New Roman" w:cs="Times New Roman"/>
          <w:sz w:val="24"/>
        </w:rPr>
      </w:pPr>
      <w:r w:rsidRPr="00464BD3">
        <w:rPr>
          <w:rFonts w:ascii="Times New Roman" w:eastAsia="Times New Roman" w:hAnsi="Times New Roman" w:cs="Times New Roman"/>
          <w:sz w:val="24"/>
        </w:rPr>
        <w:t>Программа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предусматривает</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знакомство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обучающихся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некоторым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количеством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явлений,</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фактов музыкальной культуры (знание музыкальных произведений, фамилий композиторов 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исполнителей, специальной терминологии и т. п.). Однако этот уровень содержания обучения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не</w:t>
      </w:r>
      <w:r w:rsidRPr="00464BD3">
        <w:rPr>
          <w:rFonts w:ascii="Times New Roman" w:eastAsia="Times New Roman" w:hAnsi="Times New Roman" w:cs="Times New Roman"/>
          <w:spacing w:val="38"/>
          <w:sz w:val="24"/>
        </w:rPr>
        <w:t xml:space="preserve"> </w:t>
      </w:r>
      <w:r w:rsidRPr="00464BD3">
        <w:rPr>
          <w:rFonts w:ascii="Times New Roman" w:eastAsia="Times New Roman" w:hAnsi="Times New Roman" w:cs="Times New Roman"/>
          <w:sz w:val="24"/>
        </w:rPr>
        <w:t>является</w:t>
      </w:r>
      <w:r w:rsidRPr="00464BD3">
        <w:rPr>
          <w:rFonts w:ascii="Times New Roman" w:eastAsia="Times New Roman" w:hAnsi="Times New Roman" w:cs="Times New Roman"/>
          <w:spacing w:val="39"/>
          <w:sz w:val="24"/>
        </w:rPr>
        <w:t xml:space="preserve"> </w:t>
      </w:r>
      <w:r w:rsidRPr="00464BD3">
        <w:rPr>
          <w:rFonts w:ascii="Times New Roman" w:eastAsia="Times New Roman" w:hAnsi="Times New Roman" w:cs="Times New Roman"/>
          <w:sz w:val="24"/>
        </w:rPr>
        <w:t>главным.</w:t>
      </w:r>
      <w:r w:rsidRPr="00464BD3">
        <w:rPr>
          <w:rFonts w:ascii="Times New Roman" w:eastAsia="Times New Roman" w:hAnsi="Times New Roman" w:cs="Times New Roman"/>
          <w:spacing w:val="41"/>
          <w:sz w:val="24"/>
        </w:rPr>
        <w:t xml:space="preserve"> </w:t>
      </w:r>
      <w:r w:rsidRPr="00464BD3">
        <w:rPr>
          <w:rFonts w:ascii="Times New Roman" w:eastAsia="Times New Roman" w:hAnsi="Times New Roman" w:cs="Times New Roman"/>
          <w:sz w:val="24"/>
        </w:rPr>
        <w:t>Значительно</w:t>
      </w:r>
      <w:r w:rsidRPr="00464BD3">
        <w:rPr>
          <w:rFonts w:ascii="Times New Roman" w:eastAsia="Times New Roman" w:hAnsi="Times New Roman" w:cs="Times New Roman"/>
          <w:spacing w:val="39"/>
          <w:sz w:val="24"/>
        </w:rPr>
        <w:t xml:space="preserve"> </w:t>
      </w:r>
      <w:r w:rsidRPr="00464BD3">
        <w:rPr>
          <w:rFonts w:ascii="Times New Roman" w:eastAsia="Times New Roman" w:hAnsi="Times New Roman" w:cs="Times New Roman"/>
          <w:sz w:val="24"/>
        </w:rPr>
        <w:t>более</w:t>
      </w:r>
      <w:r w:rsidRPr="00464BD3">
        <w:rPr>
          <w:rFonts w:ascii="Times New Roman" w:eastAsia="Times New Roman" w:hAnsi="Times New Roman" w:cs="Times New Roman"/>
          <w:spacing w:val="40"/>
          <w:sz w:val="24"/>
        </w:rPr>
        <w:t xml:space="preserve"> </w:t>
      </w:r>
      <w:r w:rsidRPr="00464BD3">
        <w:rPr>
          <w:rFonts w:ascii="Times New Roman" w:eastAsia="Times New Roman" w:hAnsi="Times New Roman" w:cs="Times New Roman"/>
          <w:sz w:val="24"/>
        </w:rPr>
        <w:t>важным</w:t>
      </w:r>
      <w:r w:rsidRPr="00464BD3">
        <w:rPr>
          <w:rFonts w:ascii="Times New Roman" w:eastAsia="Times New Roman" w:hAnsi="Times New Roman" w:cs="Times New Roman"/>
          <w:spacing w:val="38"/>
          <w:sz w:val="24"/>
        </w:rPr>
        <w:t xml:space="preserve"> </w:t>
      </w:r>
      <w:r w:rsidRPr="00464BD3">
        <w:rPr>
          <w:rFonts w:ascii="Times New Roman" w:eastAsia="Times New Roman" w:hAnsi="Times New Roman" w:cs="Times New Roman"/>
          <w:sz w:val="24"/>
        </w:rPr>
        <w:t>является</w:t>
      </w:r>
      <w:r w:rsidRPr="00464BD3">
        <w:rPr>
          <w:rFonts w:ascii="Times New Roman" w:eastAsia="Times New Roman" w:hAnsi="Times New Roman" w:cs="Times New Roman"/>
          <w:spacing w:val="39"/>
          <w:sz w:val="24"/>
        </w:rPr>
        <w:t xml:space="preserve"> </w:t>
      </w:r>
      <w:r w:rsidRPr="00464BD3">
        <w:rPr>
          <w:rFonts w:ascii="Times New Roman" w:eastAsia="Times New Roman" w:hAnsi="Times New Roman" w:cs="Times New Roman"/>
          <w:sz w:val="24"/>
        </w:rPr>
        <w:t>формирование</w:t>
      </w:r>
      <w:r w:rsidRPr="00464BD3">
        <w:rPr>
          <w:rFonts w:ascii="Times New Roman" w:eastAsia="Times New Roman" w:hAnsi="Times New Roman" w:cs="Times New Roman"/>
          <w:spacing w:val="38"/>
          <w:sz w:val="24"/>
        </w:rPr>
        <w:t xml:space="preserve"> </w:t>
      </w:r>
      <w:r w:rsidRPr="00464BD3">
        <w:rPr>
          <w:rFonts w:ascii="Times New Roman" w:eastAsia="Times New Roman" w:hAnsi="Times New Roman" w:cs="Times New Roman"/>
          <w:sz w:val="24"/>
        </w:rPr>
        <w:t>эстетических</w:t>
      </w:r>
    </w:p>
    <w:p w:rsidR="00464BD3" w:rsidRPr="00464BD3" w:rsidRDefault="00464BD3" w:rsidP="00464BD3">
      <w:pPr>
        <w:widowControl w:val="0"/>
        <w:autoSpaceDE w:val="0"/>
        <w:autoSpaceDN w:val="0"/>
        <w:spacing w:after="0" w:line="240" w:lineRule="auto"/>
        <w:jc w:val="both"/>
        <w:rPr>
          <w:rFonts w:ascii="Times New Roman" w:eastAsia="Times New Roman" w:hAnsi="Times New Roman" w:cs="Times New Roman"/>
          <w:sz w:val="24"/>
        </w:rPr>
        <w:sectPr w:rsidR="00464BD3" w:rsidRPr="00464BD3" w:rsidSect="007C6ED2">
          <w:pgSz w:w="11910" w:h="16840"/>
          <w:pgMar w:top="1040" w:right="740" w:bottom="1200" w:left="1060" w:header="0" w:footer="985" w:gutter="0"/>
          <w:pgNumType w:start="2"/>
          <w:cols w:space="720"/>
        </w:sectPr>
      </w:pPr>
    </w:p>
    <w:p w:rsidR="00464BD3" w:rsidRPr="00464BD3" w:rsidRDefault="00464BD3" w:rsidP="00464BD3">
      <w:pPr>
        <w:widowControl w:val="0"/>
        <w:autoSpaceDE w:val="0"/>
        <w:autoSpaceDN w:val="0"/>
        <w:spacing w:before="73" w:after="0" w:line="240" w:lineRule="auto"/>
        <w:ind w:left="217" w:right="108"/>
        <w:jc w:val="both"/>
        <w:rPr>
          <w:rFonts w:ascii="Times New Roman" w:eastAsia="Times New Roman" w:hAnsi="Times New Roman" w:cs="Times New Roman"/>
          <w:sz w:val="24"/>
        </w:rPr>
      </w:pPr>
      <w:r w:rsidRPr="00464BD3">
        <w:rPr>
          <w:rFonts w:ascii="Times New Roman" w:eastAsia="Times New Roman" w:hAnsi="Times New Roman" w:cs="Times New Roman"/>
          <w:sz w:val="24"/>
        </w:rPr>
        <w:lastRenderedPageBreak/>
        <w:t>потребностей, проживание и осознание тех особых мыслей и чувств, состояний, отношений к</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жизни,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самому</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себе,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другим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людям,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которые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несёт</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себе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как</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«искусство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интонируемого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смысла» (Б. В. Асафьев).</w:t>
      </w:r>
    </w:p>
    <w:p w:rsidR="00464BD3" w:rsidRPr="00464BD3" w:rsidRDefault="00464BD3" w:rsidP="00464BD3">
      <w:pPr>
        <w:widowControl w:val="0"/>
        <w:autoSpaceDE w:val="0"/>
        <w:autoSpaceDN w:val="0"/>
        <w:spacing w:before="1" w:after="0" w:line="240" w:lineRule="auto"/>
        <w:ind w:left="217" w:right="105"/>
        <w:jc w:val="both"/>
        <w:rPr>
          <w:rFonts w:ascii="Times New Roman" w:eastAsia="Times New Roman" w:hAnsi="Times New Roman" w:cs="Times New Roman"/>
          <w:sz w:val="24"/>
        </w:rPr>
      </w:pPr>
      <w:r w:rsidRPr="00464BD3">
        <w:rPr>
          <w:rFonts w:ascii="Times New Roman" w:eastAsia="Times New Roman" w:hAnsi="Times New Roman" w:cs="Times New Roman"/>
          <w:sz w:val="24"/>
        </w:rPr>
        <w:t>Свойственная музыкальному восприятию идентификация с лирическим героем произведения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 В. Медушевский) является уникальным психологическим механизмом для формирования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мировоззрения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ребёнка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опосредованным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недирективным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путём.</w:t>
      </w:r>
      <w:r w:rsidRPr="00464BD3">
        <w:rPr>
          <w:rFonts w:ascii="Times New Roman" w:eastAsia="Times New Roman" w:hAnsi="Times New Roman" w:cs="Times New Roman"/>
          <w:spacing w:val="61"/>
          <w:sz w:val="24"/>
        </w:rPr>
        <w:t xml:space="preserve"> </w:t>
      </w:r>
      <w:r w:rsidRPr="00464BD3">
        <w:rPr>
          <w:rFonts w:ascii="Times New Roman" w:eastAsia="Times New Roman" w:hAnsi="Times New Roman" w:cs="Times New Roman"/>
          <w:sz w:val="24"/>
        </w:rPr>
        <w:t>Поэтому</w:t>
      </w:r>
      <w:r w:rsidRPr="00464BD3">
        <w:rPr>
          <w:rFonts w:ascii="Times New Roman" w:eastAsia="Times New Roman" w:hAnsi="Times New Roman" w:cs="Times New Roman"/>
          <w:spacing w:val="61"/>
          <w:sz w:val="24"/>
        </w:rPr>
        <w:t xml:space="preserve"> </w:t>
      </w:r>
      <w:r w:rsidRPr="00464BD3">
        <w:rPr>
          <w:rFonts w:ascii="Times New Roman" w:eastAsia="Times New Roman" w:hAnsi="Times New Roman" w:cs="Times New Roman"/>
          <w:sz w:val="24"/>
        </w:rPr>
        <w:t>ключевым</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моментом при составлении программы является отбор репертуара, который должен сочетать в</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себе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такие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качества,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как</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доступность,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высокий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художественный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уровень,</w:t>
      </w:r>
      <w:r w:rsidRPr="00464BD3">
        <w:rPr>
          <w:rFonts w:ascii="Times New Roman" w:eastAsia="Times New Roman" w:hAnsi="Times New Roman" w:cs="Times New Roman"/>
          <w:spacing w:val="60"/>
          <w:sz w:val="24"/>
        </w:rPr>
        <w:t xml:space="preserve"> </w:t>
      </w:r>
      <w:r w:rsidRPr="00464BD3">
        <w:rPr>
          <w:rFonts w:ascii="Times New Roman" w:eastAsia="Times New Roman" w:hAnsi="Times New Roman" w:cs="Times New Roman"/>
          <w:sz w:val="24"/>
        </w:rPr>
        <w:t>соответствие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системе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базовых национальных ценностей.</w:t>
      </w:r>
    </w:p>
    <w:p w:rsidR="00464BD3" w:rsidRPr="00464BD3" w:rsidRDefault="00464BD3" w:rsidP="00464BD3">
      <w:pPr>
        <w:widowControl w:val="0"/>
        <w:autoSpaceDE w:val="0"/>
        <w:autoSpaceDN w:val="0"/>
        <w:spacing w:after="0" w:line="240" w:lineRule="auto"/>
        <w:ind w:left="217" w:right="105"/>
        <w:jc w:val="both"/>
        <w:rPr>
          <w:rFonts w:ascii="Times New Roman" w:eastAsia="Times New Roman" w:hAnsi="Times New Roman" w:cs="Times New Roman"/>
          <w:sz w:val="24"/>
        </w:rPr>
      </w:pPr>
      <w:r w:rsidRPr="00464BD3">
        <w:rPr>
          <w:rFonts w:ascii="Times New Roman" w:eastAsia="Times New Roman" w:hAnsi="Times New Roman" w:cs="Times New Roman"/>
          <w:sz w:val="24"/>
        </w:rPr>
        <w:t>Одним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из</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наиболее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важных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направлений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воспитания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является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развитие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эмоционального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интеллекта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обучающихся.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Через</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опыт</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чувственного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восприятия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художественного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исполнения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формируется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эмоциональная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осознанность,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рефлексивная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установка личности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целом.</w:t>
      </w:r>
    </w:p>
    <w:p w:rsidR="00464BD3" w:rsidRPr="00464BD3" w:rsidRDefault="00464BD3" w:rsidP="00464BD3">
      <w:pPr>
        <w:widowControl w:val="0"/>
        <w:autoSpaceDE w:val="0"/>
        <w:autoSpaceDN w:val="0"/>
        <w:spacing w:after="0" w:line="240" w:lineRule="auto"/>
        <w:ind w:left="217" w:right="110"/>
        <w:jc w:val="both"/>
        <w:rPr>
          <w:rFonts w:ascii="Times New Roman" w:eastAsia="Times New Roman" w:hAnsi="Times New Roman" w:cs="Times New Roman"/>
          <w:sz w:val="24"/>
        </w:rPr>
      </w:pPr>
      <w:r w:rsidRPr="00464BD3">
        <w:rPr>
          <w:rFonts w:ascii="Times New Roman" w:eastAsia="Times New Roman" w:hAnsi="Times New Roman" w:cs="Times New Roman"/>
          <w:sz w:val="24"/>
        </w:rPr>
        <w:t>Особая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роль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организации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занятий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младших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школьников</w:t>
      </w:r>
      <w:r w:rsidRPr="00464BD3">
        <w:rPr>
          <w:rFonts w:ascii="Times New Roman" w:eastAsia="Times New Roman" w:hAnsi="Times New Roman" w:cs="Times New Roman"/>
          <w:spacing w:val="60"/>
          <w:sz w:val="24"/>
        </w:rPr>
        <w:t xml:space="preserve"> </w:t>
      </w:r>
      <w:r w:rsidRPr="00464BD3">
        <w:rPr>
          <w:rFonts w:ascii="Times New Roman" w:eastAsia="Times New Roman" w:hAnsi="Times New Roman" w:cs="Times New Roman"/>
          <w:sz w:val="24"/>
        </w:rPr>
        <w:t>принадлежит</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игровым формам деятельности, которые рассматриваются как широкий спектр конкретных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приёмов и методов, внутренне присущих самому искусству — от традиционных фольклорных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игр</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театрализованных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представлений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звуковым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импровизациям,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направленным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освоение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жанровых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особенностей,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элементов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языка,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композиционных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принципов.</w:t>
      </w:r>
    </w:p>
    <w:p w:rsidR="00464BD3" w:rsidRPr="00464BD3" w:rsidRDefault="00464BD3" w:rsidP="00464BD3">
      <w:pPr>
        <w:widowControl w:val="0"/>
        <w:autoSpaceDE w:val="0"/>
        <w:autoSpaceDN w:val="0"/>
        <w:spacing w:before="1" w:after="0" w:line="240" w:lineRule="auto"/>
        <w:ind w:left="217" w:right="109"/>
        <w:jc w:val="both"/>
        <w:rPr>
          <w:rFonts w:ascii="Times New Roman" w:eastAsia="Times New Roman" w:hAnsi="Times New Roman" w:cs="Times New Roman"/>
          <w:sz w:val="24"/>
        </w:rPr>
      </w:pPr>
      <w:r w:rsidRPr="00464BD3">
        <w:rPr>
          <w:rFonts w:ascii="Times New Roman" w:eastAsia="Times New Roman" w:hAnsi="Times New Roman" w:cs="Times New Roman"/>
          <w:sz w:val="24"/>
        </w:rPr>
        <w:t>Примерная рабочая программа разработана с целью оказания методической помощи учителю</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создании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рабочей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программы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учебному</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предмету</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Она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позволит</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учителю:</w:t>
      </w:r>
    </w:p>
    <w:p w:rsidR="00464BD3" w:rsidRPr="00464BD3" w:rsidRDefault="00464BD3" w:rsidP="00464BD3">
      <w:pPr>
        <w:widowControl w:val="0"/>
        <w:numPr>
          <w:ilvl w:val="0"/>
          <w:numId w:val="11"/>
        </w:numPr>
        <w:tabs>
          <w:tab w:val="left" w:pos="549"/>
        </w:tabs>
        <w:autoSpaceDE w:val="0"/>
        <w:autoSpaceDN w:val="0"/>
        <w:spacing w:after="0" w:line="240" w:lineRule="auto"/>
        <w:ind w:right="107"/>
        <w:jc w:val="both"/>
        <w:rPr>
          <w:rFonts w:ascii="Times New Roman" w:eastAsia="Times New Roman" w:hAnsi="Times New Roman" w:cs="Times New Roman"/>
          <w:sz w:val="24"/>
        </w:rPr>
      </w:pPr>
      <w:r w:rsidRPr="00464BD3">
        <w:rPr>
          <w:rFonts w:ascii="Times New Roman" w:eastAsia="Times New Roman" w:hAnsi="Times New Roman" w:cs="Times New Roman"/>
          <w:sz w:val="24"/>
        </w:rPr>
        <w:t>реализовать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процессе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преподавания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современные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подходы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формированию</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личностных,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метапредметных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предметных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результатов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обучения,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сформулированных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Федеральном</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государственном</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образовательном</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стандарте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основного</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общего</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образования;</w:t>
      </w:r>
    </w:p>
    <w:p w:rsidR="00464BD3" w:rsidRPr="00464BD3" w:rsidRDefault="00464BD3" w:rsidP="00464BD3">
      <w:pPr>
        <w:widowControl w:val="0"/>
        <w:numPr>
          <w:ilvl w:val="0"/>
          <w:numId w:val="11"/>
        </w:numPr>
        <w:tabs>
          <w:tab w:val="left" w:pos="508"/>
        </w:tabs>
        <w:autoSpaceDE w:val="0"/>
        <w:autoSpaceDN w:val="0"/>
        <w:spacing w:after="0" w:line="240" w:lineRule="auto"/>
        <w:ind w:right="104"/>
        <w:jc w:val="both"/>
        <w:rPr>
          <w:rFonts w:ascii="Times New Roman" w:eastAsia="Times New Roman" w:hAnsi="Times New Roman" w:cs="Times New Roman"/>
          <w:sz w:val="24"/>
        </w:rPr>
      </w:pPr>
      <w:r w:rsidRPr="00464BD3">
        <w:rPr>
          <w:rFonts w:ascii="Times New Roman" w:eastAsia="Times New Roman" w:hAnsi="Times New Roman" w:cs="Times New Roman"/>
          <w:sz w:val="24"/>
        </w:rPr>
        <w:t>определить и структурировать планируемые результаты обучения и содержание учебного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предмета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годам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обучения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соответствии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ФГОС</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НОО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(утв.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приказом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Министерства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образования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науки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РФ</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от</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17</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декабря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2010</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г.</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1897,</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изменениями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дополнениями от 29 декабря 2014 г., 31 декабря 2015 г., 11 декабря 2020 г.); Примерной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основной</w:t>
      </w:r>
      <w:r w:rsidRPr="00464BD3">
        <w:rPr>
          <w:rFonts w:ascii="Times New Roman" w:eastAsia="Times New Roman" w:hAnsi="Times New Roman" w:cs="Times New Roman"/>
          <w:spacing w:val="8"/>
          <w:sz w:val="24"/>
        </w:rPr>
        <w:t xml:space="preserve"> </w:t>
      </w:r>
      <w:r w:rsidRPr="00464BD3">
        <w:rPr>
          <w:rFonts w:ascii="Times New Roman" w:eastAsia="Times New Roman" w:hAnsi="Times New Roman" w:cs="Times New Roman"/>
          <w:sz w:val="24"/>
        </w:rPr>
        <w:t>образовательной</w:t>
      </w:r>
      <w:r w:rsidRPr="00464BD3">
        <w:rPr>
          <w:rFonts w:ascii="Times New Roman" w:eastAsia="Times New Roman" w:hAnsi="Times New Roman" w:cs="Times New Roman"/>
          <w:spacing w:val="9"/>
          <w:sz w:val="24"/>
        </w:rPr>
        <w:t xml:space="preserve"> </w:t>
      </w:r>
      <w:r w:rsidRPr="00464BD3">
        <w:rPr>
          <w:rFonts w:ascii="Times New Roman" w:eastAsia="Times New Roman" w:hAnsi="Times New Roman" w:cs="Times New Roman"/>
          <w:sz w:val="24"/>
        </w:rPr>
        <w:t>программой</w:t>
      </w:r>
      <w:r w:rsidRPr="00464BD3">
        <w:rPr>
          <w:rFonts w:ascii="Times New Roman" w:eastAsia="Times New Roman" w:hAnsi="Times New Roman" w:cs="Times New Roman"/>
          <w:spacing w:val="9"/>
          <w:sz w:val="24"/>
        </w:rPr>
        <w:t xml:space="preserve"> </w:t>
      </w:r>
      <w:r w:rsidRPr="00464BD3">
        <w:rPr>
          <w:rFonts w:ascii="Times New Roman" w:eastAsia="Times New Roman" w:hAnsi="Times New Roman" w:cs="Times New Roman"/>
          <w:sz w:val="24"/>
        </w:rPr>
        <w:t>основного</w:t>
      </w:r>
      <w:r w:rsidRPr="00464BD3">
        <w:rPr>
          <w:rFonts w:ascii="Times New Roman" w:eastAsia="Times New Roman" w:hAnsi="Times New Roman" w:cs="Times New Roman"/>
          <w:spacing w:val="8"/>
          <w:sz w:val="24"/>
        </w:rPr>
        <w:t xml:space="preserve"> </w:t>
      </w:r>
      <w:r w:rsidRPr="00464BD3">
        <w:rPr>
          <w:rFonts w:ascii="Times New Roman" w:eastAsia="Times New Roman" w:hAnsi="Times New Roman" w:cs="Times New Roman"/>
          <w:sz w:val="24"/>
        </w:rPr>
        <w:t>общего</w:t>
      </w:r>
      <w:r w:rsidRPr="00464BD3">
        <w:rPr>
          <w:rFonts w:ascii="Times New Roman" w:eastAsia="Times New Roman" w:hAnsi="Times New Roman" w:cs="Times New Roman"/>
          <w:spacing w:val="8"/>
          <w:sz w:val="24"/>
        </w:rPr>
        <w:t xml:space="preserve"> </w:t>
      </w:r>
      <w:r w:rsidRPr="00464BD3">
        <w:rPr>
          <w:rFonts w:ascii="Times New Roman" w:eastAsia="Times New Roman" w:hAnsi="Times New Roman" w:cs="Times New Roman"/>
          <w:sz w:val="24"/>
        </w:rPr>
        <w:t>образования</w:t>
      </w:r>
      <w:r w:rsidRPr="00464BD3">
        <w:rPr>
          <w:rFonts w:ascii="Times New Roman" w:eastAsia="Times New Roman" w:hAnsi="Times New Roman" w:cs="Times New Roman"/>
          <w:spacing w:val="8"/>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7"/>
          <w:sz w:val="24"/>
        </w:rPr>
        <w:t xml:space="preserve"> </w:t>
      </w:r>
      <w:r w:rsidRPr="00464BD3">
        <w:rPr>
          <w:rFonts w:ascii="Times New Roman" w:eastAsia="Times New Roman" w:hAnsi="Times New Roman" w:cs="Times New Roman"/>
          <w:sz w:val="24"/>
        </w:rPr>
        <w:t>редакции</w:t>
      </w:r>
      <w:r w:rsidRPr="00464BD3">
        <w:rPr>
          <w:rFonts w:ascii="Times New Roman" w:eastAsia="Times New Roman" w:hAnsi="Times New Roman" w:cs="Times New Roman"/>
          <w:spacing w:val="9"/>
          <w:sz w:val="24"/>
        </w:rPr>
        <w:t xml:space="preserve"> </w:t>
      </w:r>
      <w:r w:rsidRPr="00464BD3">
        <w:rPr>
          <w:rFonts w:ascii="Times New Roman" w:eastAsia="Times New Roman" w:hAnsi="Times New Roman" w:cs="Times New Roman"/>
          <w:sz w:val="24"/>
        </w:rPr>
        <w:t>протокола</w:t>
      </w:r>
    </w:p>
    <w:p w:rsidR="00464BD3" w:rsidRPr="00464BD3" w:rsidRDefault="00464BD3" w:rsidP="00464BD3">
      <w:pPr>
        <w:widowControl w:val="0"/>
        <w:autoSpaceDE w:val="0"/>
        <w:autoSpaceDN w:val="0"/>
        <w:spacing w:after="0" w:line="240" w:lineRule="auto"/>
        <w:ind w:left="217" w:right="107"/>
        <w:jc w:val="both"/>
        <w:rPr>
          <w:rFonts w:ascii="Times New Roman" w:eastAsia="Times New Roman" w:hAnsi="Times New Roman" w:cs="Times New Roman"/>
          <w:sz w:val="24"/>
        </w:rPr>
      </w:pP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1/20</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от</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04.02.2020</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федерального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учебно-методического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объединения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общему</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образованию); Примерной программой воспитания (одобрена решением федерального учебно-</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методического</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объединения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общему</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образованию,</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протокол</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от</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2</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июня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2020</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г.</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2/20);</w:t>
      </w:r>
    </w:p>
    <w:p w:rsidR="00464BD3" w:rsidRPr="00464BD3" w:rsidRDefault="00464BD3" w:rsidP="00464BD3">
      <w:pPr>
        <w:widowControl w:val="0"/>
        <w:numPr>
          <w:ilvl w:val="0"/>
          <w:numId w:val="11"/>
        </w:numPr>
        <w:tabs>
          <w:tab w:val="left" w:pos="530"/>
        </w:tabs>
        <w:autoSpaceDE w:val="0"/>
        <w:autoSpaceDN w:val="0"/>
        <w:spacing w:after="0" w:line="240" w:lineRule="auto"/>
        <w:ind w:right="110"/>
        <w:jc w:val="both"/>
        <w:rPr>
          <w:rFonts w:ascii="Times New Roman" w:eastAsia="Times New Roman" w:hAnsi="Times New Roman" w:cs="Times New Roman"/>
          <w:sz w:val="24"/>
        </w:rPr>
      </w:pPr>
      <w:r w:rsidRPr="00464BD3">
        <w:rPr>
          <w:rFonts w:ascii="Times New Roman" w:eastAsia="Times New Roman" w:hAnsi="Times New Roman" w:cs="Times New Roman"/>
          <w:sz w:val="24"/>
        </w:rPr>
        <w:t>разработать календарно-тематическое планирование с учётом особенностей конкретного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региона,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образовательной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организации,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класса,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используя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рекомендованное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рабочей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программе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примерное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распределение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учебного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времени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изучение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определённого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раздела/темы,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также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предложенные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основные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виды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учебной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деятельности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для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освоения</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учебного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материала.</w:t>
      </w:r>
    </w:p>
    <w:p w:rsidR="00464BD3" w:rsidRPr="00464BD3" w:rsidRDefault="00464BD3" w:rsidP="00464BD3">
      <w:pPr>
        <w:widowControl w:val="0"/>
        <w:autoSpaceDE w:val="0"/>
        <w:autoSpaceDN w:val="0"/>
        <w:spacing w:after="0" w:line="240" w:lineRule="auto"/>
        <w:rPr>
          <w:rFonts w:ascii="Times New Roman" w:eastAsia="Times New Roman" w:hAnsi="Times New Roman" w:cs="Times New Roman"/>
          <w:sz w:val="24"/>
          <w:szCs w:val="26"/>
        </w:rPr>
      </w:pPr>
    </w:p>
    <w:p w:rsidR="00464BD3" w:rsidRPr="00464BD3" w:rsidRDefault="00464BD3" w:rsidP="00464BD3">
      <w:pPr>
        <w:widowControl w:val="0"/>
        <w:autoSpaceDE w:val="0"/>
        <w:autoSpaceDN w:val="0"/>
        <w:spacing w:before="1" w:after="0" w:line="240" w:lineRule="auto"/>
        <w:ind w:left="217"/>
        <w:jc w:val="both"/>
        <w:rPr>
          <w:rFonts w:ascii="Times New Roman" w:eastAsia="Times New Roman" w:hAnsi="Times New Roman" w:cs="Times New Roman"/>
          <w:b/>
          <w:sz w:val="24"/>
        </w:rPr>
      </w:pPr>
      <w:r w:rsidRPr="00464BD3">
        <w:rPr>
          <w:rFonts w:ascii="Times New Roman" w:eastAsia="Times New Roman" w:hAnsi="Times New Roman" w:cs="Times New Roman"/>
          <w:b/>
          <w:sz w:val="24"/>
        </w:rPr>
        <w:t>ЦЕЛИ</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И</w:t>
      </w:r>
      <w:r w:rsidRPr="00464BD3">
        <w:rPr>
          <w:rFonts w:ascii="Times New Roman" w:eastAsia="Times New Roman" w:hAnsi="Times New Roman" w:cs="Times New Roman"/>
          <w:b/>
          <w:spacing w:val="-4"/>
          <w:sz w:val="24"/>
        </w:rPr>
        <w:t xml:space="preserve"> </w:t>
      </w:r>
      <w:r w:rsidRPr="00464BD3">
        <w:rPr>
          <w:rFonts w:ascii="Times New Roman" w:eastAsia="Times New Roman" w:hAnsi="Times New Roman" w:cs="Times New Roman"/>
          <w:b/>
          <w:sz w:val="24"/>
        </w:rPr>
        <w:t>ЗАДАЧИ</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ИЗУЧЕНИЯ</w:t>
      </w:r>
      <w:r w:rsidRPr="00464BD3">
        <w:rPr>
          <w:rFonts w:ascii="Times New Roman" w:eastAsia="Times New Roman" w:hAnsi="Times New Roman" w:cs="Times New Roman"/>
          <w:b/>
          <w:spacing w:val="-3"/>
          <w:sz w:val="24"/>
        </w:rPr>
        <w:t xml:space="preserve"> </w:t>
      </w:r>
      <w:r w:rsidRPr="00464BD3">
        <w:rPr>
          <w:rFonts w:ascii="Times New Roman" w:eastAsia="Times New Roman" w:hAnsi="Times New Roman" w:cs="Times New Roman"/>
          <w:b/>
          <w:sz w:val="24"/>
        </w:rPr>
        <w:t>УЧЕБНОГО</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ПРЕДМЕТА</w:t>
      </w:r>
      <w:r w:rsidRPr="00464BD3">
        <w:rPr>
          <w:rFonts w:ascii="Times New Roman" w:eastAsia="Times New Roman" w:hAnsi="Times New Roman" w:cs="Times New Roman"/>
          <w:b/>
          <w:spacing w:val="-3"/>
          <w:sz w:val="24"/>
        </w:rPr>
        <w:t xml:space="preserve"> </w:t>
      </w:r>
      <w:r w:rsidRPr="00464BD3">
        <w:rPr>
          <w:rFonts w:ascii="Times New Roman" w:eastAsia="Times New Roman" w:hAnsi="Times New Roman" w:cs="Times New Roman"/>
          <w:b/>
          <w:sz w:val="24"/>
        </w:rPr>
        <w:t>«МУЗЫКА»</w:t>
      </w:r>
    </w:p>
    <w:p w:rsidR="00464BD3" w:rsidRPr="00464BD3" w:rsidRDefault="00464BD3" w:rsidP="00464BD3">
      <w:pPr>
        <w:widowControl w:val="0"/>
        <w:autoSpaceDE w:val="0"/>
        <w:autoSpaceDN w:val="0"/>
        <w:spacing w:after="0" w:line="240" w:lineRule="auto"/>
        <w:ind w:left="217" w:right="109" w:firstLine="708"/>
        <w:jc w:val="both"/>
        <w:rPr>
          <w:rFonts w:ascii="Times New Roman" w:eastAsia="Times New Roman" w:hAnsi="Times New Roman" w:cs="Times New Roman"/>
          <w:sz w:val="24"/>
        </w:rPr>
      </w:pPr>
      <w:r w:rsidRPr="00464BD3">
        <w:rPr>
          <w:rFonts w:ascii="Times New Roman" w:eastAsia="Times New Roman" w:hAnsi="Times New Roman" w:cs="Times New Roman"/>
          <w:sz w:val="24"/>
        </w:rPr>
        <w:t>Музыка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жизненно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необходима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для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полноценного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развития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младших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школьников.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Признание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самоценности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творческого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развития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человека,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уникального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вклада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искусства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образование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воспитание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делает</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неприменимыми критерии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утилитарности.</w:t>
      </w:r>
    </w:p>
    <w:p w:rsidR="00464BD3" w:rsidRPr="00464BD3" w:rsidRDefault="00464BD3" w:rsidP="00464BD3">
      <w:pPr>
        <w:widowControl w:val="0"/>
        <w:autoSpaceDE w:val="0"/>
        <w:autoSpaceDN w:val="0"/>
        <w:spacing w:after="0" w:line="240" w:lineRule="auto"/>
        <w:ind w:left="217" w:right="107"/>
        <w:jc w:val="both"/>
        <w:rPr>
          <w:rFonts w:ascii="Times New Roman" w:eastAsia="Times New Roman" w:hAnsi="Times New Roman" w:cs="Times New Roman"/>
          <w:sz w:val="24"/>
        </w:rPr>
      </w:pPr>
      <w:r w:rsidRPr="00464BD3">
        <w:rPr>
          <w:rFonts w:ascii="Times New Roman" w:eastAsia="Times New Roman" w:hAnsi="Times New Roman" w:cs="Times New Roman"/>
          <w:sz w:val="24"/>
        </w:rPr>
        <w:t>Основная цель реализации программы — воспитание музыкальной культуры как части всей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духовной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культуры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обучающихся.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Основным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содержанием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обучения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воспитания является личный и коллективный опыт проживания и осознания специфического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комплекса эмоций, чувств, образов, идей, порождаемых ситуациями эстетического восприятия</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(постижение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мира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через</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переживание,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самовыражение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через</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творчество,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духовно-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нравственное становление, воспитание чуткости к внутреннему миру другого человека через</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опыт</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сотворчества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 сопереживания).</w:t>
      </w:r>
    </w:p>
    <w:p w:rsidR="00464BD3" w:rsidRPr="00464BD3" w:rsidRDefault="00464BD3" w:rsidP="00464BD3">
      <w:pPr>
        <w:widowControl w:val="0"/>
        <w:autoSpaceDE w:val="0"/>
        <w:autoSpaceDN w:val="0"/>
        <w:spacing w:after="0" w:line="240" w:lineRule="auto"/>
        <w:ind w:left="217" w:right="115"/>
        <w:jc w:val="both"/>
        <w:rPr>
          <w:rFonts w:ascii="Times New Roman" w:eastAsia="Times New Roman" w:hAnsi="Times New Roman" w:cs="Times New Roman"/>
          <w:sz w:val="24"/>
        </w:rPr>
      </w:pP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процессе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конкретизации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учебных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целей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реализация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осуществляется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следующим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направлениям:</w:t>
      </w:r>
    </w:p>
    <w:p w:rsidR="00464BD3" w:rsidRPr="00464BD3" w:rsidRDefault="00464BD3" w:rsidP="00464BD3">
      <w:pPr>
        <w:widowControl w:val="0"/>
        <w:autoSpaceDE w:val="0"/>
        <w:autoSpaceDN w:val="0"/>
        <w:spacing w:after="0" w:line="240" w:lineRule="auto"/>
        <w:jc w:val="both"/>
        <w:rPr>
          <w:rFonts w:ascii="Times New Roman" w:eastAsia="Times New Roman" w:hAnsi="Times New Roman" w:cs="Times New Roman"/>
          <w:sz w:val="24"/>
        </w:rPr>
        <w:sectPr w:rsidR="00464BD3" w:rsidRPr="00464BD3" w:rsidSect="007C6ED2">
          <w:pgSz w:w="11910" w:h="16840"/>
          <w:pgMar w:top="1040" w:right="740" w:bottom="1200" w:left="1060" w:header="0" w:footer="985" w:gutter="0"/>
          <w:pgNumType w:start="2"/>
          <w:cols w:space="720"/>
        </w:sectPr>
      </w:pPr>
    </w:p>
    <w:p w:rsidR="00464BD3" w:rsidRPr="00464BD3" w:rsidRDefault="00464BD3" w:rsidP="00464BD3">
      <w:pPr>
        <w:widowControl w:val="0"/>
        <w:numPr>
          <w:ilvl w:val="0"/>
          <w:numId w:val="10"/>
        </w:numPr>
        <w:tabs>
          <w:tab w:val="left" w:pos="484"/>
        </w:tabs>
        <w:autoSpaceDE w:val="0"/>
        <w:autoSpaceDN w:val="0"/>
        <w:spacing w:before="73" w:after="0" w:line="240" w:lineRule="auto"/>
        <w:ind w:right="113"/>
        <w:jc w:val="both"/>
        <w:rPr>
          <w:rFonts w:ascii="Times New Roman" w:eastAsia="Times New Roman" w:hAnsi="Times New Roman" w:cs="Times New Roman"/>
          <w:sz w:val="24"/>
        </w:rPr>
      </w:pPr>
      <w:r w:rsidRPr="00464BD3">
        <w:rPr>
          <w:rFonts w:ascii="Times New Roman" w:eastAsia="Times New Roman" w:hAnsi="Times New Roman" w:cs="Times New Roman"/>
          <w:sz w:val="24"/>
        </w:rPr>
        <w:lastRenderedPageBreak/>
        <w:t>становление системы ценностей обучающихся в единстве эмоциональной и познавательной</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сферы;</w:t>
      </w:r>
    </w:p>
    <w:p w:rsidR="00464BD3" w:rsidRPr="00464BD3" w:rsidRDefault="00464BD3" w:rsidP="00464BD3">
      <w:pPr>
        <w:widowControl w:val="0"/>
        <w:numPr>
          <w:ilvl w:val="0"/>
          <w:numId w:val="10"/>
        </w:numPr>
        <w:tabs>
          <w:tab w:val="left" w:pos="587"/>
        </w:tabs>
        <w:autoSpaceDE w:val="0"/>
        <w:autoSpaceDN w:val="0"/>
        <w:spacing w:before="1" w:after="0" w:line="240" w:lineRule="auto"/>
        <w:ind w:right="103"/>
        <w:jc w:val="both"/>
        <w:rPr>
          <w:rFonts w:ascii="Times New Roman" w:eastAsia="Times New Roman" w:hAnsi="Times New Roman" w:cs="Times New Roman"/>
          <w:sz w:val="24"/>
        </w:rPr>
      </w:pPr>
      <w:r w:rsidRPr="00464BD3">
        <w:rPr>
          <w:rFonts w:ascii="Times New Roman" w:eastAsia="Times New Roman" w:hAnsi="Times New Roman" w:cs="Times New Roman"/>
          <w:sz w:val="24"/>
        </w:rPr>
        <w:t>развитие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потребности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общении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произведениями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искусства,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осознание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значения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искусства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как</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универсального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языка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общения,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художественного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отражения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многообразия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жизни;</w:t>
      </w:r>
    </w:p>
    <w:p w:rsidR="00464BD3" w:rsidRPr="00464BD3" w:rsidRDefault="00464BD3" w:rsidP="00464BD3">
      <w:pPr>
        <w:widowControl w:val="0"/>
        <w:numPr>
          <w:ilvl w:val="0"/>
          <w:numId w:val="10"/>
        </w:numPr>
        <w:tabs>
          <w:tab w:val="left" w:pos="585"/>
        </w:tabs>
        <w:autoSpaceDE w:val="0"/>
        <w:autoSpaceDN w:val="0"/>
        <w:spacing w:after="0" w:line="240" w:lineRule="auto"/>
        <w:ind w:right="112"/>
        <w:jc w:val="both"/>
        <w:rPr>
          <w:rFonts w:ascii="Times New Roman" w:eastAsia="Times New Roman" w:hAnsi="Times New Roman" w:cs="Times New Roman"/>
          <w:sz w:val="24"/>
        </w:rPr>
      </w:pPr>
      <w:r w:rsidRPr="00464BD3">
        <w:rPr>
          <w:rFonts w:ascii="Times New Roman" w:eastAsia="Times New Roman" w:hAnsi="Times New Roman" w:cs="Times New Roman"/>
          <w:sz w:val="24"/>
        </w:rPr>
        <w:t>формирование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творческих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способностей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ребёнка,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развитие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внутренней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мотивации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музицированию.</w:t>
      </w:r>
    </w:p>
    <w:p w:rsidR="00464BD3" w:rsidRPr="00464BD3" w:rsidRDefault="00464BD3" w:rsidP="00464BD3">
      <w:pPr>
        <w:widowControl w:val="0"/>
        <w:autoSpaceDE w:val="0"/>
        <w:autoSpaceDN w:val="0"/>
        <w:spacing w:after="0" w:line="240" w:lineRule="auto"/>
        <w:ind w:left="217"/>
        <w:jc w:val="both"/>
        <w:rPr>
          <w:rFonts w:ascii="Times New Roman" w:eastAsia="Times New Roman" w:hAnsi="Times New Roman" w:cs="Times New Roman"/>
          <w:sz w:val="24"/>
        </w:rPr>
      </w:pPr>
      <w:r w:rsidRPr="00464BD3">
        <w:rPr>
          <w:rFonts w:ascii="Times New Roman" w:eastAsia="Times New Roman" w:hAnsi="Times New Roman" w:cs="Times New Roman"/>
          <w:sz w:val="24"/>
        </w:rPr>
        <w:t>Важнейшими</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задачами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начальной</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школе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являются:</w:t>
      </w:r>
    </w:p>
    <w:p w:rsidR="00464BD3" w:rsidRPr="00464BD3" w:rsidRDefault="00464BD3" w:rsidP="00464BD3">
      <w:pPr>
        <w:widowControl w:val="0"/>
        <w:numPr>
          <w:ilvl w:val="0"/>
          <w:numId w:val="9"/>
        </w:numPr>
        <w:tabs>
          <w:tab w:val="left" w:pos="566"/>
        </w:tabs>
        <w:autoSpaceDE w:val="0"/>
        <w:autoSpaceDN w:val="0"/>
        <w:spacing w:after="0" w:line="240" w:lineRule="auto"/>
        <w:ind w:right="113"/>
        <w:jc w:val="both"/>
        <w:rPr>
          <w:rFonts w:ascii="Times New Roman" w:eastAsia="Times New Roman" w:hAnsi="Times New Roman" w:cs="Times New Roman"/>
          <w:sz w:val="24"/>
        </w:rPr>
      </w:pPr>
      <w:r w:rsidRPr="00464BD3">
        <w:rPr>
          <w:rFonts w:ascii="Times New Roman" w:eastAsia="Times New Roman" w:hAnsi="Times New Roman" w:cs="Times New Roman"/>
          <w:sz w:val="24"/>
        </w:rPr>
        <w:t>Формирование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эмоционально-ценностной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отзывчивости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прекрасное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жизни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искусстве.</w:t>
      </w:r>
    </w:p>
    <w:p w:rsidR="00464BD3" w:rsidRPr="00464BD3" w:rsidRDefault="00464BD3" w:rsidP="00464BD3">
      <w:pPr>
        <w:widowControl w:val="0"/>
        <w:numPr>
          <w:ilvl w:val="0"/>
          <w:numId w:val="9"/>
        </w:numPr>
        <w:tabs>
          <w:tab w:val="left" w:pos="484"/>
        </w:tabs>
        <w:autoSpaceDE w:val="0"/>
        <w:autoSpaceDN w:val="0"/>
        <w:spacing w:after="0" w:line="240" w:lineRule="auto"/>
        <w:ind w:right="116"/>
        <w:jc w:val="both"/>
        <w:rPr>
          <w:rFonts w:ascii="Times New Roman" w:eastAsia="Times New Roman" w:hAnsi="Times New Roman" w:cs="Times New Roman"/>
          <w:sz w:val="24"/>
        </w:rPr>
      </w:pPr>
      <w:r w:rsidRPr="00464BD3">
        <w:rPr>
          <w:rFonts w:ascii="Times New Roman" w:eastAsia="Times New Roman" w:hAnsi="Times New Roman" w:cs="Times New Roman"/>
          <w:sz w:val="24"/>
        </w:rPr>
        <w:t>Формирование позитивного взгляда на окружающий мир, гармонизация взаимодействия с</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природой,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обществом,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самим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собой через доступные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формы музицирования.</w:t>
      </w:r>
    </w:p>
    <w:p w:rsidR="00464BD3" w:rsidRPr="00464BD3" w:rsidRDefault="00464BD3" w:rsidP="00464BD3">
      <w:pPr>
        <w:widowControl w:val="0"/>
        <w:numPr>
          <w:ilvl w:val="0"/>
          <w:numId w:val="9"/>
        </w:numPr>
        <w:tabs>
          <w:tab w:val="left" w:pos="520"/>
        </w:tabs>
        <w:autoSpaceDE w:val="0"/>
        <w:autoSpaceDN w:val="0"/>
        <w:spacing w:after="0" w:line="240" w:lineRule="auto"/>
        <w:ind w:right="111"/>
        <w:jc w:val="both"/>
        <w:rPr>
          <w:rFonts w:ascii="Times New Roman" w:eastAsia="Times New Roman" w:hAnsi="Times New Roman" w:cs="Times New Roman"/>
          <w:sz w:val="24"/>
        </w:rPr>
      </w:pPr>
      <w:r w:rsidRPr="00464BD3">
        <w:rPr>
          <w:rFonts w:ascii="Times New Roman" w:eastAsia="Times New Roman" w:hAnsi="Times New Roman" w:cs="Times New Roman"/>
          <w:sz w:val="24"/>
        </w:rPr>
        <w:t>Формирование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культуры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осознанного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восприятия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музыкальных образов.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Приобщение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общечеловеческим духовным ценностям через собственный внутренний опыт эмоционального</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переживания.</w:t>
      </w:r>
    </w:p>
    <w:p w:rsidR="00464BD3" w:rsidRPr="00464BD3" w:rsidRDefault="00464BD3" w:rsidP="00464BD3">
      <w:pPr>
        <w:widowControl w:val="0"/>
        <w:numPr>
          <w:ilvl w:val="0"/>
          <w:numId w:val="9"/>
        </w:numPr>
        <w:tabs>
          <w:tab w:val="left" w:pos="611"/>
        </w:tabs>
        <w:autoSpaceDE w:val="0"/>
        <w:autoSpaceDN w:val="0"/>
        <w:spacing w:after="0" w:line="240" w:lineRule="auto"/>
        <w:ind w:right="111"/>
        <w:jc w:val="both"/>
        <w:rPr>
          <w:rFonts w:ascii="Times New Roman" w:eastAsia="Times New Roman" w:hAnsi="Times New Roman" w:cs="Times New Roman"/>
          <w:sz w:val="24"/>
        </w:rPr>
      </w:pPr>
      <w:r w:rsidRPr="00464BD3">
        <w:rPr>
          <w:rFonts w:ascii="Times New Roman" w:eastAsia="Times New Roman" w:hAnsi="Times New Roman" w:cs="Times New Roman"/>
          <w:sz w:val="24"/>
        </w:rPr>
        <w:t>Развитие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эмоционального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интеллекта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единстве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другими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познавательными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регулятивными</w:t>
      </w:r>
      <w:r w:rsidRPr="00464BD3">
        <w:rPr>
          <w:rFonts w:ascii="Times New Roman" w:eastAsia="Times New Roman" w:hAnsi="Times New Roman" w:cs="Times New Roman"/>
          <w:spacing w:val="23"/>
          <w:sz w:val="24"/>
        </w:rPr>
        <w:t xml:space="preserve"> </w:t>
      </w:r>
      <w:r w:rsidRPr="00464BD3">
        <w:rPr>
          <w:rFonts w:ascii="Times New Roman" w:eastAsia="Times New Roman" w:hAnsi="Times New Roman" w:cs="Times New Roman"/>
          <w:sz w:val="24"/>
        </w:rPr>
        <w:t>универсальными</w:t>
      </w:r>
      <w:r w:rsidRPr="00464BD3">
        <w:rPr>
          <w:rFonts w:ascii="Times New Roman" w:eastAsia="Times New Roman" w:hAnsi="Times New Roman" w:cs="Times New Roman"/>
          <w:spacing w:val="24"/>
          <w:sz w:val="24"/>
        </w:rPr>
        <w:t xml:space="preserve"> </w:t>
      </w:r>
      <w:r w:rsidRPr="00464BD3">
        <w:rPr>
          <w:rFonts w:ascii="Times New Roman" w:eastAsia="Times New Roman" w:hAnsi="Times New Roman" w:cs="Times New Roman"/>
          <w:sz w:val="24"/>
        </w:rPr>
        <w:t>учебными</w:t>
      </w:r>
      <w:r w:rsidRPr="00464BD3">
        <w:rPr>
          <w:rFonts w:ascii="Times New Roman" w:eastAsia="Times New Roman" w:hAnsi="Times New Roman" w:cs="Times New Roman"/>
          <w:spacing w:val="23"/>
          <w:sz w:val="24"/>
        </w:rPr>
        <w:t xml:space="preserve"> </w:t>
      </w:r>
      <w:r w:rsidRPr="00464BD3">
        <w:rPr>
          <w:rFonts w:ascii="Times New Roman" w:eastAsia="Times New Roman" w:hAnsi="Times New Roman" w:cs="Times New Roman"/>
          <w:sz w:val="24"/>
        </w:rPr>
        <w:t>действиями.</w:t>
      </w:r>
      <w:r w:rsidRPr="00464BD3">
        <w:rPr>
          <w:rFonts w:ascii="Times New Roman" w:eastAsia="Times New Roman" w:hAnsi="Times New Roman" w:cs="Times New Roman"/>
          <w:spacing w:val="23"/>
          <w:sz w:val="24"/>
        </w:rPr>
        <w:t xml:space="preserve"> </w:t>
      </w:r>
      <w:r w:rsidRPr="00464BD3">
        <w:rPr>
          <w:rFonts w:ascii="Times New Roman" w:eastAsia="Times New Roman" w:hAnsi="Times New Roman" w:cs="Times New Roman"/>
          <w:sz w:val="24"/>
        </w:rPr>
        <w:t>Развитие</w:t>
      </w:r>
      <w:r w:rsidRPr="00464BD3">
        <w:rPr>
          <w:rFonts w:ascii="Times New Roman" w:eastAsia="Times New Roman" w:hAnsi="Times New Roman" w:cs="Times New Roman"/>
          <w:spacing w:val="21"/>
          <w:sz w:val="24"/>
        </w:rPr>
        <w:t xml:space="preserve"> </w:t>
      </w:r>
      <w:r w:rsidRPr="00464BD3">
        <w:rPr>
          <w:rFonts w:ascii="Times New Roman" w:eastAsia="Times New Roman" w:hAnsi="Times New Roman" w:cs="Times New Roman"/>
          <w:sz w:val="24"/>
        </w:rPr>
        <w:t>ассоциативного</w:t>
      </w:r>
      <w:r w:rsidRPr="00464BD3">
        <w:rPr>
          <w:rFonts w:ascii="Times New Roman" w:eastAsia="Times New Roman" w:hAnsi="Times New Roman" w:cs="Times New Roman"/>
          <w:spacing w:val="23"/>
          <w:sz w:val="24"/>
        </w:rPr>
        <w:t xml:space="preserve"> </w:t>
      </w:r>
      <w:r w:rsidRPr="00464BD3">
        <w:rPr>
          <w:rFonts w:ascii="Times New Roman" w:eastAsia="Times New Roman" w:hAnsi="Times New Roman" w:cs="Times New Roman"/>
          <w:sz w:val="24"/>
        </w:rPr>
        <w:t>мышления</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продуктивного воображения.</w:t>
      </w:r>
    </w:p>
    <w:p w:rsidR="00464BD3" w:rsidRPr="00464BD3" w:rsidRDefault="00464BD3" w:rsidP="00464BD3">
      <w:pPr>
        <w:widowControl w:val="0"/>
        <w:numPr>
          <w:ilvl w:val="0"/>
          <w:numId w:val="9"/>
        </w:numPr>
        <w:tabs>
          <w:tab w:val="left" w:pos="578"/>
        </w:tabs>
        <w:autoSpaceDE w:val="0"/>
        <w:autoSpaceDN w:val="0"/>
        <w:spacing w:before="1" w:after="0" w:line="240" w:lineRule="auto"/>
        <w:ind w:right="114"/>
        <w:jc w:val="both"/>
        <w:rPr>
          <w:rFonts w:ascii="Times New Roman" w:eastAsia="Times New Roman" w:hAnsi="Times New Roman" w:cs="Times New Roman"/>
          <w:sz w:val="24"/>
        </w:rPr>
      </w:pPr>
      <w:r w:rsidRPr="00464BD3">
        <w:rPr>
          <w:rFonts w:ascii="Times New Roman" w:eastAsia="Times New Roman" w:hAnsi="Times New Roman" w:cs="Times New Roman"/>
          <w:sz w:val="24"/>
        </w:rPr>
        <w:t>Овладение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предметными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умениями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навыками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различных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видах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практического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музицирования.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Введение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ребёнка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искусство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через</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разнообразие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видов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деятельности,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том числе:</w:t>
      </w:r>
    </w:p>
    <w:p w:rsidR="00464BD3" w:rsidRPr="00464BD3" w:rsidRDefault="00464BD3" w:rsidP="00464BD3">
      <w:pPr>
        <w:widowControl w:val="0"/>
        <w:autoSpaceDE w:val="0"/>
        <w:autoSpaceDN w:val="0"/>
        <w:spacing w:after="0" w:line="240" w:lineRule="auto"/>
        <w:ind w:left="217"/>
        <w:rPr>
          <w:rFonts w:ascii="Times New Roman" w:eastAsia="Times New Roman" w:hAnsi="Times New Roman" w:cs="Times New Roman"/>
          <w:sz w:val="24"/>
        </w:rPr>
      </w:pPr>
      <w:r w:rsidRPr="00464BD3">
        <w:rPr>
          <w:rFonts w:ascii="Times New Roman" w:eastAsia="Times New Roman" w:hAnsi="Times New Roman" w:cs="Times New Roman"/>
          <w:sz w:val="24"/>
        </w:rPr>
        <w:t>а)</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Слушание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(воспитание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грамотного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слушателя);</w:t>
      </w:r>
    </w:p>
    <w:p w:rsidR="00464BD3" w:rsidRPr="00464BD3" w:rsidRDefault="00464BD3" w:rsidP="00464BD3">
      <w:pPr>
        <w:widowControl w:val="0"/>
        <w:autoSpaceDE w:val="0"/>
        <w:autoSpaceDN w:val="0"/>
        <w:spacing w:after="0" w:line="240" w:lineRule="auto"/>
        <w:ind w:left="217" w:right="2503"/>
        <w:rPr>
          <w:rFonts w:ascii="Times New Roman" w:eastAsia="Times New Roman" w:hAnsi="Times New Roman" w:cs="Times New Roman"/>
          <w:sz w:val="24"/>
        </w:rPr>
      </w:pPr>
      <w:r w:rsidRPr="00464BD3">
        <w:rPr>
          <w:rFonts w:ascii="Times New Roman" w:eastAsia="Times New Roman" w:hAnsi="Times New Roman" w:cs="Times New Roman"/>
          <w:sz w:val="24"/>
        </w:rPr>
        <w:t>б) Исполнение (пение, игра на доступных музыкальных инструментах);</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Сочинение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(элементы</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импровизации,</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композиции,</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аранжировки);</w:t>
      </w:r>
    </w:p>
    <w:p w:rsidR="00464BD3" w:rsidRPr="00464BD3" w:rsidRDefault="00464BD3" w:rsidP="00464BD3">
      <w:pPr>
        <w:widowControl w:val="0"/>
        <w:autoSpaceDE w:val="0"/>
        <w:autoSpaceDN w:val="0"/>
        <w:spacing w:after="0" w:line="240" w:lineRule="auto"/>
        <w:ind w:left="217" w:right="110"/>
        <w:rPr>
          <w:rFonts w:ascii="Times New Roman" w:eastAsia="Times New Roman" w:hAnsi="Times New Roman" w:cs="Times New Roman"/>
          <w:sz w:val="24"/>
        </w:rPr>
      </w:pPr>
      <w:r w:rsidRPr="00464BD3">
        <w:rPr>
          <w:rFonts w:ascii="Times New Roman" w:eastAsia="Times New Roman" w:hAnsi="Times New Roman" w:cs="Times New Roman"/>
          <w:sz w:val="24"/>
        </w:rPr>
        <w:t>г)</w:t>
      </w:r>
      <w:r w:rsidRPr="00464BD3">
        <w:rPr>
          <w:rFonts w:ascii="Times New Roman" w:eastAsia="Times New Roman" w:hAnsi="Times New Roman" w:cs="Times New Roman"/>
          <w:spacing w:val="15"/>
          <w:sz w:val="24"/>
        </w:rPr>
        <w:t xml:space="preserve"> </w:t>
      </w:r>
      <w:r w:rsidRPr="00464BD3">
        <w:rPr>
          <w:rFonts w:ascii="Times New Roman" w:eastAsia="Times New Roman" w:hAnsi="Times New Roman" w:cs="Times New Roman"/>
          <w:sz w:val="24"/>
        </w:rPr>
        <w:t>Музыкальное</w:t>
      </w:r>
      <w:r w:rsidRPr="00464BD3">
        <w:rPr>
          <w:rFonts w:ascii="Times New Roman" w:eastAsia="Times New Roman" w:hAnsi="Times New Roman" w:cs="Times New Roman"/>
          <w:spacing w:val="16"/>
          <w:sz w:val="24"/>
        </w:rPr>
        <w:t xml:space="preserve"> </w:t>
      </w:r>
      <w:r w:rsidRPr="00464BD3">
        <w:rPr>
          <w:rFonts w:ascii="Times New Roman" w:eastAsia="Times New Roman" w:hAnsi="Times New Roman" w:cs="Times New Roman"/>
          <w:sz w:val="24"/>
        </w:rPr>
        <w:t>движение</w:t>
      </w:r>
      <w:r w:rsidRPr="00464BD3">
        <w:rPr>
          <w:rFonts w:ascii="Times New Roman" w:eastAsia="Times New Roman" w:hAnsi="Times New Roman" w:cs="Times New Roman"/>
          <w:spacing w:val="16"/>
          <w:sz w:val="24"/>
        </w:rPr>
        <w:t xml:space="preserve"> </w:t>
      </w:r>
      <w:r w:rsidRPr="00464BD3">
        <w:rPr>
          <w:rFonts w:ascii="Times New Roman" w:eastAsia="Times New Roman" w:hAnsi="Times New Roman" w:cs="Times New Roman"/>
          <w:sz w:val="24"/>
        </w:rPr>
        <w:t>(пластическое</w:t>
      </w:r>
      <w:r w:rsidRPr="00464BD3">
        <w:rPr>
          <w:rFonts w:ascii="Times New Roman" w:eastAsia="Times New Roman" w:hAnsi="Times New Roman" w:cs="Times New Roman"/>
          <w:spacing w:val="15"/>
          <w:sz w:val="24"/>
        </w:rPr>
        <w:t xml:space="preserve"> </w:t>
      </w:r>
      <w:r w:rsidRPr="00464BD3">
        <w:rPr>
          <w:rFonts w:ascii="Times New Roman" w:eastAsia="Times New Roman" w:hAnsi="Times New Roman" w:cs="Times New Roman"/>
          <w:sz w:val="24"/>
        </w:rPr>
        <w:t>интонирование,</w:t>
      </w:r>
      <w:r w:rsidRPr="00464BD3">
        <w:rPr>
          <w:rFonts w:ascii="Times New Roman" w:eastAsia="Times New Roman" w:hAnsi="Times New Roman" w:cs="Times New Roman"/>
          <w:spacing w:val="16"/>
          <w:sz w:val="24"/>
        </w:rPr>
        <w:t xml:space="preserve"> </w:t>
      </w:r>
      <w:r w:rsidRPr="00464BD3">
        <w:rPr>
          <w:rFonts w:ascii="Times New Roman" w:eastAsia="Times New Roman" w:hAnsi="Times New Roman" w:cs="Times New Roman"/>
          <w:sz w:val="24"/>
        </w:rPr>
        <w:t>танец,</w:t>
      </w:r>
      <w:r w:rsidRPr="00464BD3">
        <w:rPr>
          <w:rFonts w:ascii="Times New Roman" w:eastAsia="Times New Roman" w:hAnsi="Times New Roman" w:cs="Times New Roman"/>
          <w:spacing w:val="16"/>
          <w:sz w:val="24"/>
        </w:rPr>
        <w:t xml:space="preserve"> </w:t>
      </w:r>
      <w:r w:rsidRPr="00464BD3">
        <w:rPr>
          <w:rFonts w:ascii="Times New Roman" w:eastAsia="Times New Roman" w:hAnsi="Times New Roman" w:cs="Times New Roman"/>
          <w:sz w:val="24"/>
        </w:rPr>
        <w:t>двигательное</w:t>
      </w:r>
      <w:r w:rsidRPr="00464BD3">
        <w:rPr>
          <w:rFonts w:ascii="Times New Roman" w:eastAsia="Times New Roman" w:hAnsi="Times New Roman" w:cs="Times New Roman"/>
          <w:spacing w:val="15"/>
          <w:sz w:val="24"/>
        </w:rPr>
        <w:t xml:space="preserve"> </w:t>
      </w:r>
      <w:r w:rsidRPr="00464BD3">
        <w:rPr>
          <w:rFonts w:ascii="Times New Roman" w:eastAsia="Times New Roman" w:hAnsi="Times New Roman" w:cs="Times New Roman"/>
          <w:sz w:val="24"/>
        </w:rPr>
        <w:t>моделирование</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и др.);</w:t>
      </w:r>
    </w:p>
    <w:p w:rsidR="00464BD3" w:rsidRPr="00464BD3" w:rsidRDefault="00464BD3" w:rsidP="00464BD3">
      <w:pPr>
        <w:widowControl w:val="0"/>
        <w:autoSpaceDE w:val="0"/>
        <w:autoSpaceDN w:val="0"/>
        <w:spacing w:after="0" w:line="240" w:lineRule="auto"/>
        <w:ind w:left="217"/>
        <w:rPr>
          <w:rFonts w:ascii="Times New Roman" w:eastAsia="Times New Roman" w:hAnsi="Times New Roman" w:cs="Times New Roman"/>
          <w:sz w:val="24"/>
        </w:rPr>
      </w:pPr>
      <w:r w:rsidRPr="00464BD3">
        <w:rPr>
          <w:rFonts w:ascii="Times New Roman" w:eastAsia="Times New Roman" w:hAnsi="Times New Roman" w:cs="Times New Roman"/>
          <w:sz w:val="24"/>
        </w:rPr>
        <w:t>д)</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Исследовательские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творческие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проекты.</w:t>
      </w:r>
    </w:p>
    <w:p w:rsidR="00464BD3" w:rsidRPr="00464BD3" w:rsidRDefault="00464BD3" w:rsidP="00464BD3">
      <w:pPr>
        <w:widowControl w:val="0"/>
        <w:numPr>
          <w:ilvl w:val="0"/>
          <w:numId w:val="9"/>
        </w:numPr>
        <w:tabs>
          <w:tab w:val="left" w:pos="501"/>
        </w:tabs>
        <w:autoSpaceDE w:val="0"/>
        <w:autoSpaceDN w:val="0"/>
        <w:spacing w:after="0" w:line="240" w:lineRule="auto"/>
        <w:ind w:right="110"/>
        <w:rPr>
          <w:rFonts w:ascii="Times New Roman" w:eastAsia="Times New Roman" w:hAnsi="Times New Roman" w:cs="Times New Roman"/>
          <w:sz w:val="24"/>
        </w:rPr>
      </w:pPr>
      <w:r w:rsidRPr="00464BD3">
        <w:rPr>
          <w:rFonts w:ascii="Times New Roman" w:eastAsia="Times New Roman" w:hAnsi="Times New Roman" w:cs="Times New Roman"/>
          <w:sz w:val="24"/>
        </w:rPr>
        <w:t>Изучение</w:t>
      </w:r>
      <w:r w:rsidRPr="00464BD3">
        <w:rPr>
          <w:rFonts w:ascii="Times New Roman" w:eastAsia="Times New Roman" w:hAnsi="Times New Roman" w:cs="Times New Roman"/>
          <w:spacing w:val="38"/>
          <w:sz w:val="24"/>
        </w:rPr>
        <w:t xml:space="preserve"> </w:t>
      </w:r>
      <w:r w:rsidRPr="00464BD3">
        <w:rPr>
          <w:rFonts w:ascii="Times New Roman" w:eastAsia="Times New Roman" w:hAnsi="Times New Roman" w:cs="Times New Roman"/>
          <w:sz w:val="24"/>
        </w:rPr>
        <w:t>закономерностей</w:t>
      </w:r>
      <w:r w:rsidRPr="00464BD3">
        <w:rPr>
          <w:rFonts w:ascii="Times New Roman" w:eastAsia="Times New Roman" w:hAnsi="Times New Roman" w:cs="Times New Roman"/>
          <w:spacing w:val="40"/>
          <w:sz w:val="24"/>
        </w:rPr>
        <w:t xml:space="preserve"> </w:t>
      </w:r>
      <w:r w:rsidRPr="00464BD3">
        <w:rPr>
          <w:rFonts w:ascii="Times New Roman" w:eastAsia="Times New Roman" w:hAnsi="Times New Roman" w:cs="Times New Roman"/>
          <w:sz w:val="24"/>
        </w:rPr>
        <w:t>музыкального</w:t>
      </w:r>
      <w:r w:rsidRPr="00464BD3">
        <w:rPr>
          <w:rFonts w:ascii="Times New Roman" w:eastAsia="Times New Roman" w:hAnsi="Times New Roman" w:cs="Times New Roman"/>
          <w:spacing w:val="37"/>
          <w:sz w:val="24"/>
        </w:rPr>
        <w:t xml:space="preserve"> </w:t>
      </w:r>
      <w:r w:rsidRPr="00464BD3">
        <w:rPr>
          <w:rFonts w:ascii="Times New Roman" w:eastAsia="Times New Roman" w:hAnsi="Times New Roman" w:cs="Times New Roman"/>
          <w:sz w:val="24"/>
        </w:rPr>
        <w:t>искусства:</w:t>
      </w:r>
      <w:r w:rsidRPr="00464BD3">
        <w:rPr>
          <w:rFonts w:ascii="Times New Roman" w:eastAsia="Times New Roman" w:hAnsi="Times New Roman" w:cs="Times New Roman"/>
          <w:spacing w:val="40"/>
          <w:sz w:val="24"/>
        </w:rPr>
        <w:t xml:space="preserve"> </w:t>
      </w:r>
      <w:r w:rsidRPr="00464BD3">
        <w:rPr>
          <w:rFonts w:ascii="Times New Roman" w:eastAsia="Times New Roman" w:hAnsi="Times New Roman" w:cs="Times New Roman"/>
          <w:sz w:val="24"/>
        </w:rPr>
        <w:t>интонационная</w:t>
      </w:r>
      <w:r w:rsidRPr="00464BD3">
        <w:rPr>
          <w:rFonts w:ascii="Times New Roman" w:eastAsia="Times New Roman" w:hAnsi="Times New Roman" w:cs="Times New Roman"/>
          <w:spacing w:val="39"/>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40"/>
          <w:sz w:val="24"/>
        </w:rPr>
        <w:t xml:space="preserve"> </w:t>
      </w:r>
      <w:r w:rsidRPr="00464BD3">
        <w:rPr>
          <w:rFonts w:ascii="Times New Roman" w:eastAsia="Times New Roman" w:hAnsi="Times New Roman" w:cs="Times New Roman"/>
          <w:sz w:val="24"/>
        </w:rPr>
        <w:t>жанровая</w:t>
      </w:r>
      <w:r w:rsidRPr="00464BD3">
        <w:rPr>
          <w:rFonts w:ascii="Times New Roman" w:eastAsia="Times New Roman" w:hAnsi="Times New Roman" w:cs="Times New Roman"/>
          <w:spacing w:val="39"/>
          <w:sz w:val="24"/>
        </w:rPr>
        <w:t xml:space="preserve"> </w:t>
      </w:r>
      <w:r w:rsidRPr="00464BD3">
        <w:rPr>
          <w:rFonts w:ascii="Times New Roman" w:eastAsia="Times New Roman" w:hAnsi="Times New Roman" w:cs="Times New Roman"/>
          <w:sz w:val="24"/>
        </w:rPr>
        <w:t>природа</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музыки,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основные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выразительные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средства, элементы музыкального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языка.</w:t>
      </w:r>
    </w:p>
    <w:p w:rsidR="00464BD3" w:rsidRPr="00464BD3" w:rsidRDefault="00464BD3" w:rsidP="00464BD3">
      <w:pPr>
        <w:widowControl w:val="0"/>
        <w:numPr>
          <w:ilvl w:val="0"/>
          <w:numId w:val="9"/>
        </w:numPr>
        <w:tabs>
          <w:tab w:val="left" w:pos="496"/>
        </w:tabs>
        <w:autoSpaceDE w:val="0"/>
        <w:autoSpaceDN w:val="0"/>
        <w:spacing w:after="0" w:line="240" w:lineRule="auto"/>
        <w:ind w:right="104"/>
        <w:rPr>
          <w:rFonts w:ascii="Times New Roman" w:eastAsia="Times New Roman" w:hAnsi="Times New Roman" w:cs="Times New Roman"/>
          <w:sz w:val="24"/>
        </w:rPr>
      </w:pPr>
      <w:r w:rsidRPr="00464BD3">
        <w:rPr>
          <w:rFonts w:ascii="Times New Roman" w:eastAsia="Times New Roman" w:hAnsi="Times New Roman" w:cs="Times New Roman"/>
          <w:sz w:val="24"/>
        </w:rPr>
        <w:t>Воспитание</w:t>
      </w:r>
      <w:r w:rsidRPr="00464BD3">
        <w:rPr>
          <w:rFonts w:ascii="Times New Roman" w:eastAsia="Times New Roman" w:hAnsi="Times New Roman" w:cs="Times New Roman"/>
          <w:spacing w:val="33"/>
          <w:sz w:val="24"/>
        </w:rPr>
        <w:t xml:space="preserve"> </w:t>
      </w:r>
      <w:r w:rsidRPr="00464BD3">
        <w:rPr>
          <w:rFonts w:ascii="Times New Roman" w:eastAsia="Times New Roman" w:hAnsi="Times New Roman" w:cs="Times New Roman"/>
          <w:sz w:val="24"/>
        </w:rPr>
        <w:t>уважения</w:t>
      </w:r>
      <w:r w:rsidRPr="00464BD3">
        <w:rPr>
          <w:rFonts w:ascii="Times New Roman" w:eastAsia="Times New Roman" w:hAnsi="Times New Roman" w:cs="Times New Roman"/>
          <w:spacing w:val="34"/>
          <w:sz w:val="24"/>
        </w:rPr>
        <w:t xml:space="preserve"> </w:t>
      </w:r>
      <w:r w:rsidRPr="00464BD3">
        <w:rPr>
          <w:rFonts w:ascii="Times New Roman" w:eastAsia="Times New Roman" w:hAnsi="Times New Roman" w:cs="Times New Roman"/>
          <w:sz w:val="24"/>
        </w:rPr>
        <w:t>к</w:t>
      </w:r>
      <w:r w:rsidRPr="00464BD3">
        <w:rPr>
          <w:rFonts w:ascii="Times New Roman" w:eastAsia="Times New Roman" w:hAnsi="Times New Roman" w:cs="Times New Roman"/>
          <w:spacing w:val="34"/>
          <w:sz w:val="24"/>
        </w:rPr>
        <w:t xml:space="preserve"> </w:t>
      </w:r>
      <w:r w:rsidRPr="00464BD3">
        <w:rPr>
          <w:rFonts w:ascii="Times New Roman" w:eastAsia="Times New Roman" w:hAnsi="Times New Roman" w:cs="Times New Roman"/>
          <w:sz w:val="24"/>
        </w:rPr>
        <w:t>цивилизационному</w:t>
      </w:r>
      <w:r w:rsidRPr="00464BD3">
        <w:rPr>
          <w:rFonts w:ascii="Times New Roman" w:eastAsia="Times New Roman" w:hAnsi="Times New Roman" w:cs="Times New Roman"/>
          <w:spacing w:val="34"/>
          <w:sz w:val="24"/>
        </w:rPr>
        <w:t xml:space="preserve"> </w:t>
      </w:r>
      <w:r w:rsidRPr="00464BD3">
        <w:rPr>
          <w:rFonts w:ascii="Times New Roman" w:eastAsia="Times New Roman" w:hAnsi="Times New Roman" w:cs="Times New Roman"/>
          <w:sz w:val="24"/>
        </w:rPr>
        <w:t>наследию</w:t>
      </w:r>
      <w:r w:rsidRPr="00464BD3">
        <w:rPr>
          <w:rFonts w:ascii="Times New Roman" w:eastAsia="Times New Roman" w:hAnsi="Times New Roman" w:cs="Times New Roman"/>
          <w:spacing w:val="34"/>
          <w:sz w:val="24"/>
        </w:rPr>
        <w:t xml:space="preserve"> </w:t>
      </w:r>
      <w:r w:rsidRPr="00464BD3">
        <w:rPr>
          <w:rFonts w:ascii="Times New Roman" w:eastAsia="Times New Roman" w:hAnsi="Times New Roman" w:cs="Times New Roman"/>
          <w:sz w:val="24"/>
        </w:rPr>
        <w:t>России;</w:t>
      </w:r>
      <w:r w:rsidRPr="00464BD3">
        <w:rPr>
          <w:rFonts w:ascii="Times New Roman" w:eastAsia="Times New Roman" w:hAnsi="Times New Roman" w:cs="Times New Roman"/>
          <w:spacing w:val="32"/>
          <w:sz w:val="24"/>
        </w:rPr>
        <w:t xml:space="preserve"> </w:t>
      </w:r>
      <w:r w:rsidRPr="00464BD3">
        <w:rPr>
          <w:rFonts w:ascii="Times New Roman" w:eastAsia="Times New Roman" w:hAnsi="Times New Roman" w:cs="Times New Roman"/>
          <w:sz w:val="24"/>
        </w:rPr>
        <w:t>присвоение</w:t>
      </w:r>
      <w:r w:rsidRPr="00464BD3">
        <w:rPr>
          <w:rFonts w:ascii="Times New Roman" w:eastAsia="Times New Roman" w:hAnsi="Times New Roman" w:cs="Times New Roman"/>
          <w:spacing w:val="33"/>
          <w:sz w:val="24"/>
        </w:rPr>
        <w:t xml:space="preserve"> </w:t>
      </w:r>
      <w:r w:rsidRPr="00464BD3">
        <w:rPr>
          <w:rFonts w:ascii="Times New Roman" w:eastAsia="Times New Roman" w:hAnsi="Times New Roman" w:cs="Times New Roman"/>
          <w:sz w:val="24"/>
        </w:rPr>
        <w:t>интонационно-</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образного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строя отечественной музыкальной культуры.</w:t>
      </w:r>
    </w:p>
    <w:p w:rsidR="00464BD3" w:rsidRPr="00464BD3" w:rsidRDefault="00464BD3" w:rsidP="00464BD3">
      <w:pPr>
        <w:widowControl w:val="0"/>
        <w:numPr>
          <w:ilvl w:val="0"/>
          <w:numId w:val="9"/>
        </w:numPr>
        <w:tabs>
          <w:tab w:val="left" w:pos="494"/>
        </w:tabs>
        <w:autoSpaceDE w:val="0"/>
        <w:autoSpaceDN w:val="0"/>
        <w:spacing w:after="0" w:line="240" w:lineRule="auto"/>
        <w:ind w:right="104"/>
        <w:rPr>
          <w:rFonts w:ascii="Times New Roman" w:eastAsia="Times New Roman" w:hAnsi="Times New Roman" w:cs="Times New Roman"/>
          <w:b/>
          <w:sz w:val="24"/>
        </w:rPr>
      </w:pPr>
      <w:r w:rsidRPr="00464BD3">
        <w:rPr>
          <w:rFonts w:ascii="Times New Roman" w:eastAsia="Times New Roman" w:hAnsi="Times New Roman" w:cs="Times New Roman"/>
          <w:sz w:val="24"/>
        </w:rPr>
        <w:t>Расширение</w:t>
      </w:r>
      <w:r w:rsidRPr="00464BD3">
        <w:rPr>
          <w:rFonts w:ascii="Times New Roman" w:eastAsia="Times New Roman" w:hAnsi="Times New Roman" w:cs="Times New Roman"/>
          <w:spacing w:val="29"/>
          <w:sz w:val="24"/>
        </w:rPr>
        <w:t xml:space="preserve"> </w:t>
      </w:r>
      <w:r w:rsidRPr="00464BD3">
        <w:rPr>
          <w:rFonts w:ascii="Times New Roman" w:eastAsia="Times New Roman" w:hAnsi="Times New Roman" w:cs="Times New Roman"/>
          <w:sz w:val="24"/>
        </w:rPr>
        <w:t>кругозора,</w:t>
      </w:r>
      <w:r w:rsidRPr="00464BD3">
        <w:rPr>
          <w:rFonts w:ascii="Times New Roman" w:eastAsia="Times New Roman" w:hAnsi="Times New Roman" w:cs="Times New Roman"/>
          <w:spacing w:val="31"/>
          <w:sz w:val="24"/>
        </w:rPr>
        <w:t xml:space="preserve"> </w:t>
      </w:r>
      <w:r w:rsidRPr="00464BD3">
        <w:rPr>
          <w:rFonts w:ascii="Times New Roman" w:eastAsia="Times New Roman" w:hAnsi="Times New Roman" w:cs="Times New Roman"/>
          <w:sz w:val="24"/>
        </w:rPr>
        <w:t>воспитание</w:t>
      </w:r>
      <w:r w:rsidRPr="00464BD3">
        <w:rPr>
          <w:rFonts w:ascii="Times New Roman" w:eastAsia="Times New Roman" w:hAnsi="Times New Roman" w:cs="Times New Roman"/>
          <w:spacing w:val="30"/>
          <w:sz w:val="24"/>
        </w:rPr>
        <w:t xml:space="preserve"> </w:t>
      </w:r>
      <w:r w:rsidRPr="00464BD3">
        <w:rPr>
          <w:rFonts w:ascii="Times New Roman" w:eastAsia="Times New Roman" w:hAnsi="Times New Roman" w:cs="Times New Roman"/>
          <w:sz w:val="24"/>
        </w:rPr>
        <w:t>любознательности,</w:t>
      </w:r>
      <w:r w:rsidRPr="00464BD3">
        <w:rPr>
          <w:rFonts w:ascii="Times New Roman" w:eastAsia="Times New Roman" w:hAnsi="Times New Roman" w:cs="Times New Roman"/>
          <w:spacing w:val="29"/>
          <w:sz w:val="24"/>
        </w:rPr>
        <w:t xml:space="preserve"> </w:t>
      </w:r>
      <w:r w:rsidRPr="00464BD3">
        <w:rPr>
          <w:rFonts w:ascii="Times New Roman" w:eastAsia="Times New Roman" w:hAnsi="Times New Roman" w:cs="Times New Roman"/>
          <w:sz w:val="24"/>
        </w:rPr>
        <w:t>интереса</w:t>
      </w:r>
      <w:r w:rsidRPr="00464BD3">
        <w:rPr>
          <w:rFonts w:ascii="Times New Roman" w:eastAsia="Times New Roman" w:hAnsi="Times New Roman" w:cs="Times New Roman"/>
          <w:spacing w:val="30"/>
          <w:sz w:val="24"/>
        </w:rPr>
        <w:t xml:space="preserve"> </w:t>
      </w:r>
      <w:r w:rsidRPr="00464BD3">
        <w:rPr>
          <w:rFonts w:ascii="Times New Roman" w:eastAsia="Times New Roman" w:hAnsi="Times New Roman" w:cs="Times New Roman"/>
          <w:sz w:val="24"/>
        </w:rPr>
        <w:t>к</w:t>
      </w:r>
      <w:r w:rsidRPr="00464BD3">
        <w:rPr>
          <w:rFonts w:ascii="Times New Roman" w:eastAsia="Times New Roman" w:hAnsi="Times New Roman" w:cs="Times New Roman"/>
          <w:spacing w:val="32"/>
          <w:sz w:val="24"/>
        </w:rPr>
        <w:t xml:space="preserve"> </w:t>
      </w:r>
      <w:r w:rsidRPr="00464BD3">
        <w:rPr>
          <w:rFonts w:ascii="Times New Roman" w:eastAsia="Times New Roman" w:hAnsi="Times New Roman" w:cs="Times New Roman"/>
          <w:sz w:val="24"/>
        </w:rPr>
        <w:t>музыкальной</w:t>
      </w:r>
      <w:r w:rsidRPr="00464BD3">
        <w:rPr>
          <w:rFonts w:ascii="Times New Roman" w:eastAsia="Times New Roman" w:hAnsi="Times New Roman" w:cs="Times New Roman"/>
          <w:spacing w:val="40"/>
          <w:sz w:val="24"/>
        </w:rPr>
        <w:t xml:space="preserve"> </w:t>
      </w:r>
      <w:r w:rsidRPr="00464BD3">
        <w:rPr>
          <w:rFonts w:ascii="Times New Roman" w:eastAsia="Times New Roman" w:hAnsi="Times New Roman" w:cs="Times New Roman"/>
          <w:b/>
          <w:sz w:val="24"/>
        </w:rPr>
        <w:t>культуре</w:t>
      </w:r>
      <w:r w:rsidRPr="00464BD3">
        <w:rPr>
          <w:rFonts w:ascii="Times New Roman" w:eastAsia="Times New Roman" w:hAnsi="Times New Roman" w:cs="Times New Roman"/>
          <w:b/>
          <w:spacing w:val="-57"/>
          <w:sz w:val="24"/>
        </w:rPr>
        <w:t xml:space="preserve"> </w:t>
      </w:r>
      <w:r w:rsidRPr="00464BD3">
        <w:rPr>
          <w:rFonts w:ascii="Times New Roman" w:eastAsia="Times New Roman" w:hAnsi="Times New Roman" w:cs="Times New Roman"/>
          <w:b/>
          <w:sz w:val="24"/>
        </w:rPr>
        <w:t>других</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стран, культур, времён и народов.</w:t>
      </w:r>
    </w:p>
    <w:p w:rsidR="00464BD3" w:rsidRPr="00464BD3" w:rsidRDefault="00464BD3" w:rsidP="00464BD3">
      <w:pPr>
        <w:widowControl w:val="0"/>
        <w:autoSpaceDE w:val="0"/>
        <w:autoSpaceDN w:val="0"/>
        <w:spacing w:after="0" w:line="240" w:lineRule="auto"/>
        <w:rPr>
          <w:rFonts w:ascii="Times New Roman" w:eastAsia="Times New Roman" w:hAnsi="Times New Roman" w:cs="Times New Roman"/>
          <w:b/>
          <w:sz w:val="24"/>
          <w:szCs w:val="26"/>
        </w:rPr>
      </w:pPr>
    </w:p>
    <w:p w:rsidR="00464BD3" w:rsidRPr="00464BD3" w:rsidRDefault="00464BD3" w:rsidP="00464BD3">
      <w:pPr>
        <w:widowControl w:val="0"/>
        <w:autoSpaceDE w:val="0"/>
        <w:autoSpaceDN w:val="0"/>
        <w:spacing w:after="0" w:line="240" w:lineRule="auto"/>
        <w:ind w:left="217"/>
        <w:rPr>
          <w:rFonts w:ascii="Times New Roman" w:eastAsia="Times New Roman" w:hAnsi="Times New Roman" w:cs="Times New Roman"/>
          <w:b/>
          <w:sz w:val="24"/>
        </w:rPr>
      </w:pPr>
      <w:r w:rsidRPr="00464BD3">
        <w:rPr>
          <w:rFonts w:ascii="Times New Roman" w:eastAsia="Times New Roman" w:hAnsi="Times New Roman" w:cs="Times New Roman"/>
          <w:b/>
          <w:sz w:val="24"/>
        </w:rPr>
        <w:t>МЕСТО</w:t>
      </w:r>
      <w:r w:rsidRPr="00464BD3">
        <w:rPr>
          <w:rFonts w:ascii="Times New Roman" w:eastAsia="Times New Roman" w:hAnsi="Times New Roman" w:cs="Times New Roman"/>
          <w:b/>
          <w:spacing w:val="-3"/>
          <w:sz w:val="24"/>
        </w:rPr>
        <w:t xml:space="preserve"> </w:t>
      </w:r>
      <w:r w:rsidRPr="00464BD3">
        <w:rPr>
          <w:rFonts w:ascii="Times New Roman" w:eastAsia="Times New Roman" w:hAnsi="Times New Roman" w:cs="Times New Roman"/>
          <w:b/>
          <w:sz w:val="24"/>
        </w:rPr>
        <w:t>УЧЕБНОГО</w:t>
      </w:r>
      <w:r w:rsidRPr="00464BD3">
        <w:rPr>
          <w:rFonts w:ascii="Times New Roman" w:eastAsia="Times New Roman" w:hAnsi="Times New Roman" w:cs="Times New Roman"/>
          <w:b/>
          <w:spacing w:val="-4"/>
          <w:sz w:val="24"/>
        </w:rPr>
        <w:t xml:space="preserve"> </w:t>
      </w:r>
      <w:r w:rsidRPr="00464BD3">
        <w:rPr>
          <w:rFonts w:ascii="Times New Roman" w:eastAsia="Times New Roman" w:hAnsi="Times New Roman" w:cs="Times New Roman"/>
          <w:b/>
          <w:sz w:val="24"/>
        </w:rPr>
        <w:t>ПРЕДМЕТА</w:t>
      </w:r>
      <w:r w:rsidRPr="00464BD3">
        <w:rPr>
          <w:rFonts w:ascii="Times New Roman" w:eastAsia="Times New Roman" w:hAnsi="Times New Roman" w:cs="Times New Roman"/>
          <w:b/>
          <w:spacing w:val="-4"/>
          <w:sz w:val="24"/>
        </w:rPr>
        <w:t xml:space="preserve"> </w:t>
      </w:r>
      <w:r w:rsidRPr="00464BD3">
        <w:rPr>
          <w:rFonts w:ascii="Times New Roman" w:eastAsia="Times New Roman" w:hAnsi="Times New Roman" w:cs="Times New Roman"/>
          <w:b/>
          <w:sz w:val="24"/>
        </w:rPr>
        <w:t>«МУЗЫКА»</w:t>
      </w:r>
      <w:r w:rsidRPr="00464BD3">
        <w:rPr>
          <w:rFonts w:ascii="Times New Roman" w:eastAsia="Times New Roman" w:hAnsi="Times New Roman" w:cs="Times New Roman"/>
          <w:b/>
          <w:spacing w:val="-3"/>
          <w:sz w:val="24"/>
        </w:rPr>
        <w:t xml:space="preserve"> </w:t>
      </w:r>
      <w:r w:rsidRPr="00464BD3">
        <w:rPr>
          <w:rFonts w:ascii="Times New Roman" w:eastAsia="Times New Roman" w:hAnsi="Times New Roman" w:cs="Times New Roman"/>
          <w:b/>
          <w:sz w:val="24"/>
        </w:rPr>
        <w:t>В</w:t>
      </w:r>
      <w:r w:rsidRPr="00464BD3">
        <w:rPr>
          <w:rFonts w:ascii="Times New Roman" w:eastAsia="Times New Roman" w:hAnsi="Times New Roman" w:cs="Times New Roman"/>
          <w:b/>
          <w:spacing w:val="-3"/>
          <w:sz w:val="24"/>
        </w:rPr>
        <w:t xml:space="preserve"> </w:t>
      </w:r>
      <w:r w:rsidRPr="00464BD3">
        <w:rPr>
          <w:rFonts w:ascii="Times New Roman" w:eastAsia="Times New Roman" w:hAnsi="Times New Roman" w:cs="Times New Roman"/>
          <w:b/>
          <w:sz w:val="24"/>
        </w:rPr>
        <w:t>УЧЕБНОМ</w:t>
      </w:r>
      <w:r w:rsidRPr="00464BD3">
        <w:rPr>
          <w:rFonts w:ascii="Times New Roman" w:eastAsia="Times New Roman" w:hAnsi="Times New Roman" w:cs="Times New Roman"/>
          <w:b/>
          <w:spacing w:val="-3"/>
          <w:sz w:val="24"/>
        </w:rPr>
        <w:t xml:space="preserve"> </w:t>
      </w:r>
      <w:r w:rsidRPr="00464BD3">
        <w:rPr>
          <w:rFonts w:ascii="Times New Roman" w:eastAsia="Times New Roman" w:hAnsi="Times New Roman" w:cs="Times New Roman"/>
          <w:b/>
          <w:sz w:val="24"/>
        </w:rPr>
        <w:t>ПЛАНЕ</w:t>
      </w:r>
    </w:p>
    <w:p w:rsidR="00464BD3" w:rsidRPr="00464BD3" w:rsidRDefault="00464BD3" w:rsidP="00464BD3">
      <w:pPr>
        <w:widowControl w:val="0"/>
        <w:autoSpaceDE w:val="0"/>
        <w:autoSpaceDN w:val="0"/>
        <w:spacing w:after="0" w:line="240" w:lineRule="auto"/>
        <w:ind w:left="217" w:right="109" w:firstLine="708"/>
        <w:jc w:val="both"/>
        <w:rPr>
          <w:rFonts w:ascii="Times New Roman" w:eastAsia="Times New Roman" w:hAnsi="Times New Roman" w:cs="Times New Roman"/>
          <w:sz w:val="24"/>
        </w:rPr>
      </w:pP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соответствии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Федеральным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государственным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образовательным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стандартом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начального</w:t>
      </w:r>
      <w:r w:rsidRPr="00464BD3">
        <w:rPr>
          <w:rFonts w:ascii="Times New Roman" w:eastAsia="Times New Roman" w:hAnsi="Times New Roman" w:cs="Times New Roman"/>
          <w:spacing w:val="40"/>
          <w:sz w:val="24"/>
        </w:rPr>
        <w:t xml:space="preserve"> </w:t>
      </w:r>
      <w:r w:rsidRPr="00464BD3">
        <w:rPr>
          <w:rFonts w:ascii="Times New Roman" w:eastAsia="Times New Roman" w:hAnsi="Times New Roman" w:cs="Times New Roman"/>
          <w:sz w:val="24"/>
        </w:rPr>
        <w:t>общего</w:t>
      </w:r>
      <w:r w:rsidRPr="00464BD3">
        <w:rPr>
          <w:rFonts w:ascii="Times New Roman" w:eastAsia="Times New Roman" w:hAnsi="Times New Roman" w:cs="Times New Roman"/>
          <w:spacing w:val="41"/>
          <w:sz w:val="24"/>
        </w:rPr>
        <w:t xml:space="preserve"> </w:t>
      </w:r>
      <w:r w:rsidRPr="00464BD3">
        <w:rPr>
          <w:rFonts w:ascii="Times New Roman" w:eastAsia="Times New Roman" w:hAnsi="Times New Roman" w:cs="Times New Roman"/>
          <w:sz w:val="24"/>
        </w:rPr>
        <w:t>образования</w:t>
      </w:r>
      <w:r w:rsidRPr="00464BD3">
        <w:rPr>
          <w:rFonts w:ascii="Times New Roman" w:eastAsia="Times New Roman" w:hAnsi="Times New Roman" w:cs="Times New Roman"/>
          <w:spacing w:val="40"/>
          <w:sz w:val="24"/>
        </w:rPr>
        <w:t xml:space="preserve"> </w:t>
      </w:r>
      <w:r w:rsidRPr="00464BD3">
        <w:rPr>
          <w:rFonts w:ascii="Times New Roman" w:eastAsia="Times New Roman" w:hAnsi="Times New Roman" w:cs="Times New Roman"/>
          <w:sz w:val="24"/>
        </w:rPr>
        <w:t>учебный</w:t>
      </w:r>
      <w:r w:rsidRPr="00464BD3">
        <w:rPr>
          <w:rFonts w:ascii="Times New Roman" w:eastAsia="Times New Roman" w:hAnsi="Times New Roman" w:cs="Times New Roman"/>
          <w:spacing w:val="42"/>
          <w:sz w:val="24"/>
        </w:rPr>
        <w:t xml:space="preserve"> </w:t>
      </w:r>
      <w:r w:rsidRPr="00464BD3">
        <w:rPr>
          <w:rFonts w:ascii="Times New Roman" w:eastAsia="Times New Roman" w:hAnsi="Times New Roman" w:cs="Times New Roman"/>
          <w:sz w:val="24"/>
        </w:rPr>
        <w:t>предмет</w:t>
      </w:r>
      <w:r w:rsidRPr="00464BD3">
        <w:rPr>
          <w:rFonts w:ascii="Times New Roman" w:eastAsia="Times New Roman" w:hAnsi="Times New Roman" w:cs="Times New Roman"/>
          <w:spacing w:val="42"/>
          <w:sz w:val="24"/>
        </w:rPr>
        <w:t xml:space="preserve"> </w:t>
      </w:r>
      <w:r w:rsidRPr="00464BD3">
        <w:rPr>
          <w:rFonts w:ascii="Times New Roman" w:eastAsia="Times New Roman" w:hAnsi="Times New Roman" w:cs="Times New Roman"/>
          <w:sz w:val="24"/>
        </w:rPr>
        <w:t>«Музыка»</w:t>
      </w:r>
      <w:r w:rsidRPr="00464BD3">
        <w:rPr>
          <w:rFonts w:ascii="Times New Roman" w:eastAsia="Times New Roman" w:hAnsi="Times New Roman" w:cs="Times New Roman"/>
          <w:spacing w:val="40"/>
          <w:sz w:val="24"/>
        </w:rPr>
        <w:t xml:space="preserve"> </w:t>
      </w:r>
      <w:r w:rsidRPr="00464BD3">
        <w:rPr>
          <w:rFonts w:ascii="Times New Roman" w:eastAsia="Times New Roman" w:hAnsi="Times New Roman" w:cs="Times New Roman"/>
          <w:sz w:val="24"/>
        </w:rPr>
        <w:t>входит</w:t>
      </w:r>
      <w:r w:rsidRPr="00464BD3">
        <w:rPr>
          <w:rFonts w:ascii="Times New Roman" w:eastAsia="Times New Roman" w:hAnsi="Times New Roman" w:cs="Times New Roman"/>
          <w:spacing w:val="42"/>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40"/>
          <w:sz w:val="24"/>
        </w:rPr>
        <w:t xml:space="preserve"> </w:t>
      </w:r>
      <w:r w:rsidRPr="00464BD3">
        <w:rPr>
          <w:rFonts w:ascii="Times New Roman" w:eastAsia="Times New Roman" w:hAnsi="Times New Roman" w:cs="Times New Roman"/>
          <w:sz w:val="24"/>
        </w:rPr>
        <w:t>предметную</w:t>
      </w:r>
      <w:r w:rsidRPr="00464BD3">
        <w:rPr>
          <w:rFonts w:ascii="Times New Roman" w:eastAsia="Times New Roman" w:hAnsi="Times New Roman" w:cs="Times New Roman"/>
          <w:spacing w:val="42"/>
          <w:sz w:val="24"/>
        </w:rPr>
        <w:t xml:space="preserve"> </w:t>
      </w:r>
      <w:r w:rsidRPr="00464BD3">
        <w:rPr>
          <w:rFonts w:ascii="Times New Roman" w:eastAsia="Times New Roman" w:hAnsi="Times New Roman" w:cs="Times New Roman"/>
          <w:sz w:val="24"/>
        </w:rPr>
        <w:t>область</w:t>
      </w:r>
    </w:p>
    <w:p w:rsidR="00464BD3" w:rsidRPr="00464BD3" w:rsidRDefault="00464BD3" w:rsidP="00464BD3">
      <w:pPr>
        <w:widowControl w:val="0"/>
        <w:autoSpaceDE w:val="0"/>
        <w:autoSpaceDN w:val="0"/>
        <w:spacing w:before="1" w:after="0" w:line="240" w:lineRule="auto"/>
        <w:ind w:left="217" w:right="113"/>
        <w:jc w:val="both"/>
        <w:rPr>
          <w:rFonts w:ascii="Times New Roman" w:eastAsia="Times New Roman" w:hAnsi="Times New Roman" w:cs="Times New Roman"/>
          <w:sz w:val="24"/>
        </w:rPr>
      </w:pPr>
      <w:r w:rsidRPr="00464BD3">
        <w:rPr>
          <w:rFonts w:ascii="Times New Roman" w:eastAsia="Times New Roman" w:hAnsi="Times New Roman" w:cs="Times New Roman"/>
          <w:sz w:val="24"/>
        </w:rPr>
        <w:t>«Искусство», является обязательным для изучения и преподаётся в начальной школе с 1 по 4</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класс</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включительно.</w:t>
      </w:r>
    </w:p>
    <w:p w:rsidR="00464BD3" w:rsidRPr="00464BD3" w:rsidRDefault="00464BD3" w:rsidP="00464BD3">
      <w:pPr>
        <w:widowControl w:val="0"/>
        <w:autoSpaceDE w:val="0"/>
        <w:autoSpaceDN w:val="0"/>
        <w:spacing w:after="0" w:line="240" w:lineRule="auto"/>
        <w:ind w:left="217" w:right="112" w:firstLine="708"/>
        <w:jc w:val="both"/>
        <w:rPr>
          <w:rFonts w:ascii="Times New Roman" w:eastAsia="Times New Roman" w:hAnsi="Times New Roman" w:cs="Times New Roman"/>
          <w:sz w:val="24"/>
        </w:rPr>
      </w:pPr>
      <w:r w:rsidRPr="00464BD3">
        <w:rPr>
          <w:rFonts w:ascii="Times New Roman" w:eastAsia="Times New Roman" w:hAnsi="Times New Roman" w:cs="Times New Roman"/>
          <w:sz w:val="24"/>
        </w:rPr>
        <w:t>Программа составлена на основе модульного принципа построения учебного материала</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и допускает вариативный подход к очерёдности изучения модулей, принципам компоновки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учебных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тем, форм и методов освоения содержания.</w:t>
      </w:r>
    </w:p>
    <w:p w:rsidR="00464BD3" w:rsidRPr="00464BD3" w:rsidRDefault="00464BD3" w:rsidP="00464BD3">
      <w:pPr>
        <w:widowControl w:val="0"/>
        <w:autoSpaceDE w:val="0"/>
        <w:autoSpaceDN w:val="0"/>
        <w:spacing w:after="0" w:line="240" w:lineRule="auto"/>
        <w:ind w:left="217" w:right="106" w:firstLine="360"/>
        <w:jc w:val="both"/>
        <w:rPr>
          <w:rFonts w:ascii="Times New Roman" w:eastAsia="Times New Roman" w:hAnsi="Times New Roman" w:cs="Times New Roman"/>
          <w:sz w:val="24"/>
        </w:rPr>
      </w:pPr>
      <w:r w:rsidRPr="00464BD3">
        <w:rPr>
          <w:rFonts w:ascii="Times New Roman" w:eastAsia="Times New Roman" w:hAnsi="Times New Roman" w:cs="Times New Roman"/>
          <w:sz w:val="24"/>
        </w:rPr>
        <w:t>Содержание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предмета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структурно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представлено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восемью</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модулями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(тематическими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линиями),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обеспечивающими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преемственность</w:t>
      </w:r>
      <w:r w:rsidRPr="00464BD3">
        <w:rPr>
          <w:rFonts w:ascii="Times New Roman" w:eastAsia="Times New Roman" w:hAnsi="Times New Roman" w:cs="Times New Roman"/>
          <w:spacing w:val="61"/>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61"/>
          <w:sz w:val="24"/>
        </w:rPr>
        <w:t xml:space="preserve"> </w:t>
      </w:r>
      <w:r w:rsidRPr="00464BD3">
        <w:rPr>
          <w:rFonts w:ascii="Times New Roman" w:eastAsia="Times New Roman" w:hAnsi="Times New Roman" w:cs="Times New Roman"/>
          <w:sz w:val="24"/>
        </w:rPr>
        <w:t>образовательной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программой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дошкольного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основного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общего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образования,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непрерывность</w:t>
      </w:r>
      <w:r w:rsidRPr="00464BD3">
        <w:rPr>
          <w:rFonts w:ascii="Times New Roman" w:eastAsia="Times New Roman" w:hAnsi="Times New Roman" w:cs="Times New Roman"/>
          <w:spacing w:val="61"/>
          <w:sz w:val="24"/>
        </w:rPr>
        <w:t xml:space="preserve"> </w:t>
      </w:r>
      <w:r w:rsidRPr="00464BD3">
        <w:rPr>
          <w:rFonts w:ascii="Times New Roman" w:eastAsia="Times New Roman" w:hAnsi="Times New Roman" w:cs="Times New Roman"/>
          <w:sz w:val="24"/>
        </w:rPr>
        <w:t>изучения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предмета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образовательной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области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«Искусство»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протяжении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всего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курса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школьного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обучения:</w:t>
      </w:r>
    </w:p>
    <w:p w:rsidR="00464BD3" w:rsidRPr="00464BD3" w:rsidRDefault="00464BD3" w:rsidP="00464BD3">
      <w:pPr>
        <w:widowControl w:val="0"/>
        <w:numPr>
          <w:ilvl w:val="0"/>
          <w:numId w:val="8"/>
        </w:numPr>
        <w:tabs>
          <w:tab w:val="left" w:pos="937"/>
          <w:tab w:val="left" w:pos="938"/>
        </w:tabs>
        <w:autoSpaceDE w:val="0"/>
        <w:autoSpaceDN w:val="0"/>
        <w:spacing w:after="0" w:line="293" w:lineRule="exact"/>
        <w:ind w:hanging="361"/>
        <w:rPr>
          <w:rFonts w:ascii="Times New Roman" w:eastAsia="Times New Roman" w:hAnsi="Times New Roman" w:cs="Times New Roman"/>
          <w:sz w:val="24"/>
        </w:rPr>
      </w:pPr>
      <w:r w:rsidRPr="00464BD3">
        <w:rPr>
          <w:rFonts w:ascii="Times New Roman" w:eastAsia="Times New Roman" w:hAnsi="Times New Roman" w:cs="Times New Roman"/>
          <w:sz w:val="24"/>
        </w:rPr>
        <w:t>модуль</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1</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«Музыкальная</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грамота»;</w:t>
      </w:r>
    </w:p>
    <w:p w:rsidR="00464BD3" w:rsidRPr="00464BD3" w:rsidRDefault="00464BD3" w:rsidP="00464BD3">
      <w:pPr>
        <w:widowControl w:val="0"/>
        <w:numPr>
          <w:ilvl w:val="0"/>
          <w:numId w:val="8"/>
        </w:numPr>
        <w:tabs>
          <w:tab w:val="left" w:pos="937"/>
          <w:tab w:val="left" w:pos="938"/>
        </w:tabs>
        <w:autoSpaceDE w:val="0"/>
        <w:autoSpaceDN w:val="0"/>
        <w:spacing w:after="0" w:line="293" w:lineRule="exact"/>
        <w:ind w:hanging="361"/>
        <w:rPr>
          <w:rFonts w:ascii="Times New Roman" w:eastAsia="Times New Roman" w:hAnsi="Times New Roman" w:cs="Times New Roman"/>
          <w:sz w:val="24"/>
        </w:rPr>
      </w:pPr>
      <w:r w:rsidRPr="00464BD3">
        <w:rPr>
          <w:rFonts w:ascii="Times New Roman" w:eastAsia="Times New Roman" w:hAnsi="Times New Roman" w:cs="Times New Roman"/>
          <w:sz w:val="24"/>
        </w:rPr>
        <w:t>модуль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2</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«Народная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России»;</w:t>
      </w:r>
    </w:p>
    <w:p w:rsidR="00464BD3" w:rsidRPr="00464BD3" w:rsidRDefault="00464BD3" w:rsidP="00464BD3">
      <w:pPr>
        <w:widowControl w:val="0"/>
        <w:numPr>
          <w:ilvl w:val="0"/>
          <w:numId w:val="8"/>
        </w:numPr>
        <w:tabs>
          <w:tab w:val="left" w:pos="937"/>
          <w:tab w:val="left" w:pos="938"/>
        </w:tabs>
        <w:autoSpaceDE w:val="0"/>
        <w:autoSpaceDN w:val="0"/>
        <w:spacing w:after="0" w:line="293" w:lineRule="exact"/>
        <w:ind w:hanging="361"/>
        <w:rPr>
          <w:rFonts w:ascii="Times New Roman" w:eastAsia="Times New Roman" w:hAnsi="Times New Roman" w:cs="Times New Roman"/>
          <w:sz w:val="24"/>
        </w:rPr>
      </w:pPr>
      <w:r w:rsidRPr="00464BD3">
        <w:rPr>
          <w:rFonts w:ascii="Times New Roman" w:eastAsia="Times New Roman" w:hAnsi="Times New Roman" w:cs="Times New Roman"/>
          <w:sz w:val="24"/>
        </w:rPr>
        <w:t>модуль №</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3</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народов мира»;</w:t>
      </w:r>
    </w:p>
    <w:p w:rsidR="00464BD3" w:rsidRPr="00464BD3" w:rsidRDefault="00464BD3" w:rsidP="00464BD3">
      <w:pPr>
        <w:widowControl w:val="0"/>
        <w:numPr>
          <w:ilvl w:val="0"/>
          <w:numId w:val="8"/>
        </w:numPr>
        <w:tabs>
          <w:tab w:val="left" w:pos="937"/>
          <w:tab w:val="left" w:pos="938"/>
        </w:tabs>
        <w:autoSpaceDE w:val="0"/>
        <w:autoSpaceDN w:val="0"/>
        <w:spacing w:before="1" w:after="0" w:line="293" w:lineRule="exact"/>
        <w:ind w:hanging="361"/>
        <w:rPr>
          <w:rFonts w:ascii="Times New Roman" w:eastAsia="Times New Roman" w:hAnsi="Times New Roman" w:cs="Times New Roman"/>
          <w:sz w:val="24"/>
        </w:rPr>
      </w:pPr>
      <w:r w:rsidRPr="00464BD3">
        <w:rPr>
          <w:rFonts w:ascii="Times New Roman" w:eastAsia="Times New Roman" w:hAnsi="Times New Roman" w:cs="Times New Roman"/>
          <w:sz w:val="24"/>
        </w:rPr>
        <w:t>модуль №</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4</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«Духовная музыка»;</w:t>
      </w:r>
    </w:p>
    <w:p w:rsidR="00464BD3" w:rsidRPr="00464BD3" w:rsidRDefault="00464BD3" w:rsidP="00464BD3">
      <w:pPr>
        <w:widowControl w:val="0"/>
        <w:numPr>
          <w:ilvl w:val="0"/>
          <w:numId w:val="8"/>
        </w:numPr>
        <w:tabs>
          <w:tab w:val="left" w:pos="937"/>
          <w:tab w:val="left" w:pos="938"/>
        </w:tabs>
        <w:autoSpaceDE w:val="0"/>
        <w:autoSpaceDN w:val="0"/>
        <w:spacing w:after="0" w:line="293" w:lineRule="exact"/>
        <w:ind w:hanging="361"/>
        <w:rPr>
          <w:rFonts w:ascii="Times New Roman" w:eastAsia="Times New Roman" w:hAnsi="Times New Roman" w:cs="Times New Roman"/>
          <w:sz w:val="24"/>
        </w:rPr>
      </w:pPr>
      <w:r w:rsidRPr="00464BD3">
        <w:rPr>
          <w:rFonts w:ascii="Times New Roman" w:eastAsia="Times New Roman" w:hAnsi="Times New Roman" w:cs="Times New Roman"/>
          <w:sz w:val="24"/>
        </w:rPr>
        <w:t>модуль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5</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«Классическая</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музыка»;</w:t>
      </w:r>
    </w:p>
    <w:p w:rsidR="00464BD3" w:rsidRPr="00464BD3" w:rsidRDefault="00464BD3" w:rsidP="00464BD3">
      <w:pPr>
        <w:widowControl w:val="0"/>
        <w:autoSpaceDE w:val="0"/>
        <w:autoSpaceDN w:val="0"/>
        <w:spacing w:after="0" w:line="293" w:lineRule="exact"/>
        <w:rPr>
          <w:rFonts w:ascii="Times New Roman" w:eastAsia="Times New Roman" w:hAnsi="Times New Roman" w:cs="Times New Roman"/>
          <w:sz w:val="24"/>
        </w:rPr>
        <w:sectPr w:rsidR="00464BD3" w:rsidRPr="00464BD3" w:rsidSect="007C6ED2">
          <w:pgSz w:w="11910" w:h="16840"/>
          <w:pgMar w:top="1040" w:right="740" w:bottom="1180" w:left="1060" w:header="0" w:footer="985" w:gutter="0"/>
          <w:pgNumType w:start="2"/>
          <w:cols w:space="720"/>
        </w:sectPr>
      </w:pPr>
    </w:p>
    <w:p w:rsidR="00464BD3" w:rsidRPr="00464BD3" w:rsidRDefault="00464BD3" w:rsidP="00464BD3">
      <w:pPr>
        <w:widowControl w:val="0"/>
        <w:numPr>
          <w:ilvl w:val="0"/>
          <w:numId w:val="8"/>
        </w:numPr>
        <w:tabs>
          <w:tab w:val="left" w:pos="937"/>
          <w:tab w:val="left" w:pos="938"/>
        </w:tabs>
        <w:autoSpaceDE w:val="0"/>
        <w:autoSpaceDN w:val="0"/>
        <w:spacing w:before="73" w:after="0" w:line="240" w:lineRule="auto"/>
        <w:ind w:hanging="361"/>
        <w:rPr>
          <w:rFonts w:ascii="Times New Roman" w:eastAsia="Times New Roman" w:hAnsi="Times New Roman" w:cs="Times New Roman"/>
          <w:sz w:val="24"/>
        </w:rPr>
      </w:pPr>
      <w:r w:rsidRPr="00464BD3">
        <w:rPr>
          <w:rFonts w:ascii="Times New Roman" w:eastAsia="Times New Roman" w:hAnsi="Times New Roman" w:cs="Times New Roman"/>
          <w:sz w:val="24"/>
        </w:rPr>
        <w:lastRenderedPageBreak/>
        <w:t>модуль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6</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«Современная</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музыкальная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культура»;</w:t>
      </w:r>
    </w:p>
    <w:p w:rsidR="00464BD3" w:rsidRPr="00464BD3" w:rsidRDefault="00464BD3" w:rsidP="00464BD3">
      <w:pPr>
        <w:widowControl w:val="0"/>
        <w:numPr>
          <w:ilvl w:val="0"/>
          <w:numId w:val="8"/>
        </w:numPr>
        <w:tabs>
          <w:tab w:val="left" w:pos="937"/>
          <w:tab w:val="left" w:pos="938"/>
        </w:tabs>
        <w:autoSpaceDE w:val="0"/>
        <w:autoSpaceDN w:val="0"/>
        <w:spacing w:before="1" w:after="0" w:line="294" w:lineRule="exact"/>
        <w:ind w:hanging="361"/>
        <w:rPr>
          <w:rFonts w:ascii="Times New Roman" w:eastAsia="Times New Roman" w:hAnsi="Times New Roman" w:cs="Times New Roman"/>
          <w:sz w:val="24"/>
        </w:rPr>
      </w:pPr>
      <w:r w:rsidRPr="00464BD3">
        <w:rPr>
          <w:rFonts w:ascii="Times New Roman" w:eastAsia="Times New Roman" w:hAnsi="Times New Roman" w:cs="Times New Roman"/>
          <w:sz w:val="24"/>
        </w:rPr>
        <w:t>модуль №</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7</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 театра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кино»;</w:t>
      </w:r>
    </w:p>
    <w:p w:rsidR="00464BD3" w:rsidRPr="00464BD3" w:rsidRDefault="00464BD3" w:rsidP="00464BD3">
      <w:pPr>
        <w:widowControl w:val="0"/>
        <w:numPr>
          <w:ilvl w:val="0"/>
          <w:numId w:val="8"/>
        </w:numPr>
        <w:tabs>
          <w:tab w:val="left" w:pos="937"/>
          <w:tab w:val="left" w:pos="938"/>
        </w:tabs>
        <w:autoSpaceDE w:val="0"/>
        <w:autoSpaceDN w:val="0"/>
        <w:spacing w:after="0" w:line="293" w:lineRule="exact"/>
        <w:ind w:hanging="361"/>
        <w:rPr>
          <w:rFonts w:ascii="Times New Roman" w:eastAsia="Times New Roman" w:hAnsi="Times New Roman" w:cs="Times New Roman"/>
          <w:sz w:val="24"/>
        </w:rPr>
      </w:pPr>
      <w:r w:rsidRPr="00464BD3">
        <w:rPr>
          <w:rFonts w:ascii="Times New Roman" w:eastAsia="Times New Roman" w:hAnsi="Times New Roman" w:cs="Times New Roman"/>
          <w:sz w:val="24"/>
        </w:rPr>
        <w:t>модуль №</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8</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жизни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человека».</w:t>
      </w:r>
    </w:p>
    <w:p w:rsidR="00464BD3" w:rsidRPr="00464BD3" w:rsidRDefault="00464BD3" w:rsidP="00464BD3">
      <w:pPr>
        <w:widowControl w:val="0"/>
        <w:autoSpaceDE w:val="0"/>
        <w:autoSpaceDN w:val="0"/>
        <w:spacing w:after="0" w:line="240" w:lineRule="auto"/>
        <w:ind w:left="217" w:right="106" w:firstLine="360"/>
        <w:jc w:val="both"/>
        <w:rPr>
          <w:rFonts w:ascii="Times New Roman" w:eastAsia="Times New Roman" w:hAnsi="Times New Roman" w:cs="Times New Roman"/>
          <w:sz w:val="24"/>
        </w:rPr>
      </w:pPr>
      <w:r w:rsidRPr="00464BD3">
        <w:rPr>
          <w:rFonts w:ascii="Times New Roman" w:eastAsia="Times New Roman" w:hAnsi="Times New Roman" w:cs="Times New Roman"/>
          <w:sz w:val="24"/>
        </w:rPr>
        <w:t>При разработке рабочей программы по предмету «Музыка» образовательная организация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вправе использовать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возможности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сетевого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взаимодействия,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том числе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 организациями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системы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дополнительного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образования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детей,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учреждениями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культуры,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организациями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культурно-досуговой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сферы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(театры, музеи, творческие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союзы).</w:t>
      </w:r>
    </w:p>
    <w:p w:rsidR="00464BD3" w:rsidRPr="00464BD3" w:rsidRDefault="00464BD3" w:rsidP="00464BD3">
      <w:pPr>
        <w:widowControl w:val="0"/>
        <w:autoSpaceDE w:val="0"/>
        <w:autoSpaceDN w:val="0"/>
        <w:spacing w:after="0" w:line="240" w:lineRule="auto"/>
        <w:ind w:left="217" w:right="110"/>
        <w:jc w:val="both"/>
        <w:rPr>
          <w:rFonts w:ascii="Times New Roman" w:eastAsia="Times New Roman" w:hAnsi="Times New Roman" w:cs="Times New Roman"/>
          <w:sz w:val="24"/>
        </w:rPr>
      </w:pPr>
      <w:r w:rsidRPr="00464BD3">
        <w:rPr>
          <w:rFonts w:ascii="Times New Roman" w:eastAsia="Times New Roman" w:hAnsi="Times New Roman" w:cs="Times New Roman"/>
          <w:sz w:val="24"/>
        </w:rPr>
        <w:t>Изучение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предмета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предполагает</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активную</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социокультурную</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деятельность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обучающихся, участие в музыкальных праздниках, конкурсах, концертах, театрализованных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действиях,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том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числе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основанных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межпредметных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связях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такими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дисциплинами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образовательной</w:t>
      </w:r>
      <w:r w:rsidRPr="00464BD3">
        <w:rPr>
          <w:rFonts w:ascii="Times New Roman" w:eastAsia="Times New Roman" w:hAnsi="Times New Roman" w:cs="Times New Roman"/>
          <w:spacing w:val="44"/>
          <w:sz w:val="24"/>
        </w:rPr>
        <w:t xml:space="preserve"> </w:t>
      </w:r>
      <w:r w:rsidRPr="00464BD3">
        <w:rPr>
          <w:rFonts w:ascii="Times New Roman" w:eastAsia="Times New Roman" w:hAnsi="Times New Roman" w:cs="Times New Roman"/>
          <w:sz w:val="24"/>
        </w:rPr>
        <w:t>программы,</w:t>
      </w:r>
      <w:r w:rsidRPr="00464BD3">
        <w:rPr>
          <w:rFonts w:ascii="Times New Roman" w:eastAsia="Times New Roman" w:hAnsi="Times New Roman" w:cs="Times New Roman"/>
          <w:spacing w:val="42"/>
          <w:sz w:val="24"/>
        </w:rPr>
        <w:t xml:space="preserve"> </w:t>
      </w:r>
      <w:r w:rsidRPr="00464BD3">
        <w:rPr>
          <w:rFonts w:ascii="Times New Roman" w:eastAsia="Times New Roman" w:hAnsi="Times New Roman" w:cs="Times New Roman"/>
          <w:sz w:val="24"/>
        </w:rPr>
        <w:t>как</w:t>
      </w:r>
      <w:r w:rsidRPr="00464BD3">
        <w:rPr>
          <w:rFonts w:ascii="Times New Roman" w:eastAsia="Times New Roman" w:hAnsi="Times New Roman" w:cs="Times New Roman"/>
          <w:spacing w:val="44"/>
          <w:sz w:val="24"/>
        </w:rPr>
        <w:t xml:space="preserve"> </w:t>
      </w:r>
      <w:r w:rsidRPr="00464BD3">
        <w:rPr>
          <w:rFonts w:ascii="Times New Roman" w:eastAsia="Times New Roman" w:hAnsi="Times New Roman" w:cs="Times New Roman"/>
          <w:sz w:val="24"/>
        </w:rPr>
        <w:t>«Изобразительное</w:t>
      </w:r>
      <w:r w:rsidRPr="00464BD3">
        <w:rPr>
          <w:rFonts w:ascii="Times New Roman" w:eastAsia="Times New Roman" w:hAnsi="Times New Roman" w:cs="Times New Roman"/>
          <w:spacing w:val="42"/>
          <w:sz w:val="24"/>
        </w:rPr>
        <w:t xml:space="preserve"> </w:t>
      </w:r>
      <w:r w:rsidRPr="00464BD3">
        <w:rPr>
          <w:rFonts w:ascii="Times New Roman" w:eastAsia="Times New Roman" w:hAnsi="Times New Roman" w:cs="Times New Roman"/>
          <w:sz w:val="24"/>
        </w:rPr>
        <w:t>искусство»,</w:t>
      </w:r>
      <w:r w:rsidRPr="00464BD3">
        <w:rPr>
          <w:rFonts w:ascii="Times New Roman" w:eastAsia="Times New Roman" w:hAnsi="Times New Roman" w:cs="Times New Roman"/>
          <w:spacing w:val="43"/>
          <w:sz w:val="24"/>
        </w:rPr>
        <w:t xml:space="preserve"> </w:t>
      </w:r>
      <w:r w:rsidRPr="00464BD3">
        <w:rPr>
          <w:rFonts w:ascii="Times New Roman" w:eastAsia="Times New Roman" w:hAnsi="Times New Roman" w:cs="Times New Roman"/>
          <w:sz w:val="24"/>
        </w:rPr>
        <w:t>«Литературное</w:t>
      </w:r>
      <w:r w:rsidRPr="00464BD3">
        <w:rPr>
          <w:rFonts w:ascii="Times New Roman" w:eastAsia="Times New Roman" w:hAnsi="Times New Roman" w:cs="Times New Roman"/>
          <w:spacing w:val="42"/>
          <w:sz w:val="24"/>
        </w:rPr>
        <w:t xml:space="preserve"> </w:t>
      </w:r>
      <w:r w:rsidRPr="00464BD3">
        <w:rPr>
          <w:rFonts w:ascii="Times New Roman" w:eastAsia="Times New Roman" w:hAnsi="Times New Roman" w:cs="Times New Roman"/>
          <w:sz w:val="24"/>
        </w:rPr>
        <w:t>чтение»,</w:t>
      </w:r>
    </w:p>
    <w:p w:rsidR="00464BD3" w:rsidRPr="00464BD3" w:rsidRDefault="00464BD3" w:rsidP="00464BD3">
      <w:pPr>
        <w:widowControl w:val="0"/>
        <w:autoSpaceDE w:val="0"/>
        <w:autoSpaceDN w:val="0"/>
        <w:spacing w:after="0" w:line="240" w:lineRule="auto"/>
        <w:ind w:left="217" w:right="112"/>
        <w:jc w:val="both"/>
        <w:rPr>
          <w:rFonts w:ascii="Times New Roman" w:eastAsia="Times New Roman" w:hAnsi="Times New Roman" w:cs="Times New Roman"/>
          <w:sz w:val="24"/>
        </w:rPr>
      </w:pPr>
      <w:r w:rsidRPr="00464BD3">
        <w:rPr>
          <w:rFonts w:ascii="Times New Roman" w:eastAsia="Times New Roman" w:hAnsi="Times New Roman" w:cs="Times New Roman"/>
          <w:sz w:val="24"/>
        </w:rPr>
        <w:t>«Окружающий мир», «Основы религиозной культуры и светской этики», «Иностранный язык»</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и др.</w:t>
      </w:r>
    </w:p>
    <w:p w:rsidR="00464BD3" w:rsidRPr="00464BD3" w:rsidRDefault="00464BD3" w:rsidP="00464BD3">
      <w:pPr>
        <w:widowControl w:val="0"/>
        <w:autoSpaceDE w:val="0"/>
        <w:autoSpaceDN w:val="0"/>
        <w:spacing w:after="0" w:line="240" w:lineRule="auto"/>
        <w:jc w:val="both"/>
        <w:rPr>
          <w:rFonts w:ascii="Times New Roman" w:eastAsia="Times New Roman" w:hAnsi="Times New Roman" w:cs="Times New Roman"/>
          <w:sz w:val="24"/>
        </w:rPr>
        <w:sectPr w:rsidR="00464BD3" w:rsidRPr="00464BD3" w:rsidSect="007C6ED2">
          <w:pgSz w:w="11910" w:h="16840"/>
          <w:pgMar w:top="1040" w:right="740" w:bottom="1200" w:left="1060" w:header="0" w:footer="985" w:gutter="0"/>
          <w:pgNumType w:start="2"/>
          <w:cols w:space="720"/>
        </w:sectPr>
      </w:pPr>
    </w:p>
    <w:p w:rsidR="00464BD3" w:rsidRPr="00464BD3" w:rsidRDefault="00464BD3" w:rsidP="00464BD3">
      <w:pPr>
        <w:widowControl w:val="0"/>
        <w:autoSpaceDE w:val="0"/>
        <w:autoSpaceDN w:val="0"/>
        <w:spacing w:before="62" w:after="0" w:line="240" w:lineRule="auto"/>
        <w:ind w:left="672"/>
        <w:jc w:val="both"/>
        <w:rPr>
          <w:rFonts w:ascii="Times New Roman" w:eastAsia="Times New Roman" w:hAnsi="Times New Roman" w:cs="Times New Roman"/>
          <w:b/>
          <w:sz w:val="24"/>
        </w:rPr>
      </w:pPr>
      <w:r w:rsidRPr="00464BD3">
        <w:rPr>
          <w:rFonts w:ascii="Times New Roman" w:eastAsia="Times New Roman" w:hAnsi="Times New Roman" w:cs="Times New Roman"/>
          <w:b/>
          <w:sz w:val="24"/>
        </w:rPr>
        <w:lastRenderedPageBreak/>
        <w:t>СОДЕРЖАНИЕ</w:t>
      </w:r>
      <w:r w:rsidRPr="00464BD3">
        <w:rPr>
          <w:rFonts w:ascii="Times New Roman" w:eastAsia="Times New Roman" w:hAnsi="Times New Roman" w:cs="Times New Roman"/>
          <w:b/>
          <w:spacing w:val="-3"/>
          <w:sz w:val="24"/>
        </w:rPr>
        <w:t xml:space="preserve"> </w:t>
      </w:r>
      <w:r w:rsidRPr="00464BD3">
        <w:rPr>
          <w:rFonts w:ascii="Times New Roman" w:eastAsia="Times New Roman" w:hAnsi="Times New Roman" w:cs="Times New Roman"/>
          <w:b/>
          <w:sz w:val="24"/>
        </w:rPr>
        <w:t>УЧЕБНОГО</w:t>
      </w:r>
      <w:r w:rsidRPr="00464BD3">
        <w:rPr>
          <w:rFonts w:ascii="Times New Roman" w:eastAsia="Times New Roman" w:hAnsi="Times New Roman" w:cs="Times New Roman"/>
          <w:b/>
          <w:spacing w:val="-4"/>
          <w:sz w:val="24"/>
        </w:rPr>
        <w:t xml:space="preserve"> </w:t>
      </w:r>
      <w:r w:rsidRPr="00464BD3">
        <w:rPr>
          <w:rFonts w:ascii="Times New Roman" w:eastAsia="Times New Roman" w:hAnsi="Times New Roman" w:cs="Times New Roman"/>
          <w:b/>
          <w:sz w:val="24"/>
        </w:rPr>
        <w:t>ПРЕДМЕТА</w:t>
      </w:r>
      <w:r w:rsidRPr="00464BD3">
        <w:rPr>
          <w:rFonts w:ascii="Times New Roman" w:eastAsia="Times New Roman" w:hAnsi="Times New Roman" w:cs="Times New Roman"/>
          <w:b/>
          <w:spacing w:val="-5"/>
          <w:sz w:val="24"/>
        </w:rPr>
        <w:t xml:space="preserve"> </w:t>
      </w:r>
      <w:r w:rsidRPr="00464BD3">
        <w:rPr>
          <w:rFonts w:ascii="Times New Roman" w:eastAsia="Times New Roman" w:hAnsi="Times New Roman" w:cs="Times New Roman"/>
          <w:b/>
          <w:sz w:val="24"/>
        </w:rPr>
        <w:t>«МУЗЫКА»</w:t>
      </w:r>
    </w:p>
    <w:p w:rsidR="00464BD3" w:rsidRPr="00464BD3" w:rsidRDefault="00464BD3" w:rsidP="00464BD3">
      <w:pPr>
        <w:widowControl w:val="0"/>
        <w:autoSpaceDE w:val="0"/>
        <w:autoSpaceDN w:val="0"/>
        <w:spacing w:after="0" w:line="240" w:lineRule="auto"/>
        <w:rPr>
          <w:rFonts w:ascii="Times New Roman" w:eastAsia="Times New Roman" w:hAnsi="Times New Roman" w:cs="Times New Roman"/>
          <w:b/>
          <w:sz w:val="24"/>
          <w:szCs w:val="26"/>
        </w:rPr>
      </w:pPr>
    </w:p>
    <w:p w:rsidR="00464BD3" w:rsidRPr="00464BD3" w:rsidRDefault="00464BD3" w:rsidP="00464BD3">
      <w:pPr>
        <w:widowControl w:val="0"/>
        <w:autoSpaceDE w:val="0"/>
        <w:autoSpaceDN w:val="0"/>
        <w:spacing w:after="0" w:line="240" w:lineRule="auto"/>
        <w:ind w:left="672"/>
        <w:jc w:val="both"/>
        <w:rPr>
          <w:rFonts w:ascii="Times New Roman" w:eastAsia="Times New Roman" w:hAnsi="Times New Roman" w:cs="Times New Roman"/>
          <w:b/>
          <w:sz w:val="24"/>
        </w:rPr>
      </w:pPr>
      <w:r w:rsidRPr="00464BD3">
        <w:rPr>
          <w:rFonts w:ascii="Times New Roman" w:eastAsia="Times New Roman" w:hAnsi="Times New Roman" w:cs="Times New Roman"/>
          <w:b/>
          <w:sz w:val="24"/>
        </w:rPr>
        <w:t>Mодуль</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1</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«Музыкальная</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грамота»</w:t>
      </w:r>
    </w:p>
    <w:p w:rsidR="00464BD3" w:rsidRPr="00464BD3" w:rsidRDefault="00464BD3" w:rsidP="00464BD3">
      <w:pPr>
        <w:widowControl w:val="0"/>
        <w:autoSpaceDE w:val="0"/>
        <w:autoSpaceDN w:val="0"/>
        <w:spacing w:before="1" w:after="0" w:line="240" w:lineRule="auto"/>
        <w:ind w:left="672" w:right="851" w:firstLine="708"/>
        <w:jc w:val="both"/>
        <w:rPr>
          <w:rFonts w:ascii="Times New Roman" w:eastAsia="Times New Roman" w:hAnsi="Times New Roman" w:cs="Times New Roman"/>
          <w:sz w:val="24"/>
        </w:rPr>
      </w:pPr>
      <w:r w:rsidRPr="00464BD3">
        <w:rPr>
          <w:rFonts w:ascii="Times New Roman" w:eastAsia="Times New Roman" w:hAnsi="Times New Roman" w:cs="Times New Roman"/>
          <w:sz w:val="24"/>
        </w:rPr>
        <w:t>Данный модуль является вспомогательным и не может изучаться в отрыве от других модулей. Освоение музыкальной грамоты не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является самоцелью и всегда подчиняется задачам освоения исполнительского, в первую очередь певческого репертуара, а также задачам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воспитания грамотного слушателя. Распределение ключевых тем модуля в рамках календарно-тематического планирования возможно по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арочному</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принципу</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либо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регулярной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основе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5—10</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минут</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каждом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уроке.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Новые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понятия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навыки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после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освоения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исключаются из учебной деятельности, а используются в качестве актуального знания, практического багажа при организации работы над</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следующим</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музыкальным</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материалом.</w:t>
      </w:r>
    </w:p>
    <w:p w:rsidR="00464BD3" w:rsidRPr="00464BD3" w:rsidRDefault="00464BD3" w:rsidP="00464BD3">
      <w:pPr>
        <w:widowControl w:val="0"/>
        <w:autoSpaceDE w:val="0"/>
        <w:autoSpaceDN w:val="0"/>
        <w:spacing w:after="1" w:line="240" w:lineRule="auto"/>
        <w:rPr>
          <w:rFonts w:ascii="Times New Roman" w:eastAsia="Times New Roman" w:hAnsi="Times New Roman" w:cs="Times New Roman"/>
          <w:sz w:val="24"/>
          <w:szCs w:val="26"/>
        </w:r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83"/>
        <w:gridCol w:w="1961"/>
        <w:gridCol w:w="3195"/>
        <w:gridCol w:w="9039"/>
      </w:tblGrid>
      <w:tr w:rsidR="00464BD3" w:rsidRPr="00464BD3" w:rsidTr="00EF0B46">
        <w:trPr>
          <w:trHeight w:val="552"/>
        </w:trPr>
        <w:tc>
          <w:tcPr>
            <w:tcW w:w="1683" w:type="dxa"/>
          </w:tcPr>
          <w:p w:rsidR="00464BD3" w:rsidRPr="00464BD3" w:rsidRDefault="00464BD3" w:rsidP="00464BD3">
            <w:pPr>
              <w:tabs>
                <w:tab w:val="left" w:pos="882"/>
              </w:tabs>
              <w:spacing w:line="276" w:lineRule="exact"/>
              <w:ind w:left="107" w:right="95"/>
              <w:rPr>
                <w:rFonts w:ascii="Times New Roman" w:eastAsia="Times New Roman" w:hAnsi="Times New Roman" w:cs="Times New Roman"/>
                <w:b/>
                <w:sz w:val="24"/>
              </w:rPr>
            </w:pPr>
            <w:r w:rsidRPr="00464BD3">
              <w:rPr>
                <w:rFonts w:ascii="Times New Roman" w:eastAsia="Times New Roman" w:hAnsi="Times New Roman" w:cs="Times New Roman"/>
                <w:b/>
                <w:sz w:val="24"/>
              </w:rPr>
              <w:t>№</w:t>
            </w:r>
            <w:r w:rsidRPr="00464BD3">
              <w:rPr>
                <w:rFonts w:ascii="Times New Roman" w:eastAsia="Times New Roman" w:hAnsi="Times New Roman" w:cs="Times New Roman"/>
                <w:b/>
                <w:sz w:val="24"/>
              </w:rPr>
              <w:tab/>
            </w:r>
            <w:r w:rsidRPr="00464BD3">
              <w:rPr>
                <w:rFonts w:ascii="Times New Roman" w:eastAsia="Times New Roman" w:hAnsi="Times New Roman" w:cs="Times New Roman"/>
                <w:b/>
                <w:spacing w:val="-1"/>
                <w:sz w:val="24"/>
              </w:rPr>
              <w:t>блока,</w:t>
            </w:r>
            <w:r w:rsidRPr="00464BD3">
              <w:rPr>
                <w:rFonts w:ascii="Times New Roman" w:eastAsia="Times New Roman" w:hAnsi="Times New Roman" w:cs="Times New Roman"/>
                <w:b/>
                <w:spacing w:val="-57"/>
                <w:sz w:val="24"/>
              </w:rPr>
              <w:t xml:space="preserve"> </w:t>
            </w:r>
            <w:r w:rsidRPr="00464BD3">
              <w:rPr>
                <w:rFonts w:ascii="Times New Roman" w:eastAsia="Times New Roman" w:hAnsi="Times New Roman" w:cs="Times New Roman"/>
                <w:b/>
                <w:sz w:val="24"/>
              </w:rPr>
              <w:t>кол-во</w:t>
            </w:r>
            <w:r w:rsidRPr="00464BD3">
              <w:rPr>
                <w:rFonts w:ascii="Times New Roman" w:eastAsia="Times New Roman" w:hAnsi="Times New Roman" w:cs="Times New Roman"/>
                <w:b/>
                <w:spacing w:val="-3"/>
                <w:sz w:val="24"/>
              </w:rPr>
              <w:t xml:space="preserve"> </w:t>
            </w:r>
            <w:r w:rsidRPr="00464BD3">
              <w:rPr>
                <w:rFonts w:ascii="Times New Roman" w:eastAsia="Times New Roman" w:hAnsi="Times New Roman" w:cs="Times New Roman"/>
                <w:b/>
                <w:sz w:val="24"/>
              </w:rPr>
              <w:t>часов</w:t>
            </w:r>
          </w:p>
        </w:tc>
        <w:tc>
          <w:tcPr>
            <w:tcW w:w="1961" w:type="dxa"/>
          </w:tcPr>
          <w:p w:rsidR="00464BD3" w:rsidRPr="00464BD3" w:rsidRDefault="00464BD3" w:rsidP="00464BD3">
            <w:pPr>
              <w:spacing w:before="138"/>
              <w:ind w:left="107"/>
              <w:rPr>
                <w:rFonts w:ascii="Times New Roman" w:eastAsia="Times New Roman" w:hAnsi="Times New Roman" w:cs="Times New Roman"/>
                <w:b/>
                <w:sz w:val="24"/>
              </w:rPr>
            </w:pPr>
            <w:r w:rsidRPr="00464BD3">
              <w:rPr>
                <w:rFonts w:ascii="Times New Roman" w:eastAsia="Times New Roman" w:hAnsi="Times New Roman" w:cs="Times New Roman"/>
                <w:b/>
                <w:sz w:val="24"/>
              </w:rPr>
              <w:t>Тема</w:t>
            </w:r>
          </w:p>
        </w:tc>
        <w:tc>
          <w:tcPr>
            <w:tcW w:w="3195" w:type="dxa"/>
          </w:tcPr>
          <w:p w:rsidR="00464BD3" w:rsidRPr="00464BD3" w:rsidRDefault="00464BD3" w:rsidP="00464BD3">
            <w:pPr>
              <w:spacing w:before="138"/>
              <w:ind w:left="109"/>
              <w:rPr>
                <w:rFonts w:ascii="Times New Roman" w:eastAsia="Times New Roman" w:hAnsi="Times New Roman" w:cs="Times New Roman"/>
                <w:b/>
                <w:sz w:val="24"/>
              </w:rPr>
            </w:pPr>
            <w:r w:rsidRPr="00464BD3">
              <w:rPr>
                <w:rFonts w:ascii="Times New Roman" w:eastAsia="Times New Roman" w:hAnsi="Times New Roman" w:cs="Times New Roman"/>
                <w:b/>
                <w:sz w:val="24"/>
              </w:rPr>
              <w:t>Содержание</w:t>
            </w:r>
          </w:p>
        </w:tc>
        <w:tc>
          <w:tcPr>
            <w:tcW w:w="9039" w:type="dxa"/>
          </w:tcPr>
          <w:p w:rsidR="00464BD3" w:rsidRPr="00464BD3" w:rsidRDefault="00464BD3" w:rsidP="00464BD3">
            <w:pPr>
              <w:spacing w:before="138"/>
              <w:ind w:left="107"/>
              <w:rPr>
                <w:rFonts w:ascii="Times New Roman" w:eastAsia="Times New Roman" w:hAnsi="Times New Roman" w:cs="Times New Roman"/>
                <w:b/>
                <w:sz w:val="24"/>
              </w:rPr>
            </w:pPr>
            <w:r w:rsidRPr="00464BD3">
              <w:rPr>
                <w:rFonts w:ascii="Times New Roman" w:eastAsia="Times New Roman" w:hAnsi="Times New Roman" w:cs="Times New Roman"/>
                <w:b/>
                <w:sz w:val="24"/>
              </w:rPr>
              <w:t>Виды</w:t>
            </w:r>
            <w:r w:rsidRPr="00464BD3">
              <w:rPr>
                <w:rFonts w:ascii="Times New Roman" w:eastAsia="Times New Roman" w:hAnsi="Times New Roman" w:cs="Times New Roman"/>
                <w:b/>
                <w:spacing w:val="-4"/>
                <w:sz w:val="24"/>
              </w:rPr>
              <w:t xml:space="preserve"> </w:t>
            </w:r>
            <w:r w:rsidRPr="00464BD3">
              <w:rPr>
                <w:rFonts w:ascii="Times New Roman" w:eastAsia="Times New Roman" w:hAnsi="Times New Roman" w:cs="Times New Roman"/>
                <w:b/>
                <w:sz w:val="24"/>
              </w:rPr>
              <w:t>деятельности</w:t>
            </w:r>
            <w:r w:rsidRPr="00464BD3">
              <w:rPr>
                <w:rFonts w:ascii="Times New Roman" w:eastAsia="Times New Roman" w:hAnsi="Times New Roman" w:cs="Times New Roman"/>
                <w:b/>
                <w:spacing w:val="-4"/>
                <w:sz w:val="24"/>
              </w:rPr>
              <w:t xml:space="preserve"> </w:t>
            </w:r>
            <w:r w:rsidRPr="00464BD3">
              <w:rPr>
                <w:rFonts w:ascii="Times New Roman" w:eastAsia="Times New Roman" w:hAnsi="Times New Roman" w:cs="Times New Roman"/>
                <w:b/>
                <w:sz w:val="24"/>
              </w:rPr>
              <w:t>обучающихся</w:t>
            </w:r>
          </w:p>
        </w:tc>
      </w:tr>
      <w:tr w:rsidR="00464BD3" w:rsidRPr="00464BD3" w:rsidTr="00EF0B46">
        <w:trPr>
          <w:trHeight w:val="1379"/>
        </w:trPr>
        <w:tc>
          <w:tcPr>
            <w:tcW w:w="1683" w:type="dxa"/>
          </w:tcPr>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А)</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0,5—1</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уч. ч</w:t>
            </w:r>
          </w:p>
        </w:tc>
        <w:tc>
          <w:tcPr>
            <w:tcW w:w="1961" w:type="dxa"/>
          </w:tcPr>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Весь</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мир</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звучит</w:t>
            </w:r>
          </w:p>
        </w:tc>
        <w:tc>
          <w:tcPr>
            <w:tcW w:w="3195" w:type="dxa"/>
          </w:tcPr>
          <w:p w:rsidR="00464BD3" w:rsidRPr="00464BD3" w:rsidRDefault="00464BD3" w:rsidP="00464BD3">
            <w:pPr>
              <w:ind w:left="109" w:right="93"/>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Звуки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музыкальные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шумовые.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Свойства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звука:</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высота, громкость, длитель-</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ность,</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тембр</w:t>
            </w:r>
          </w:p>
        </w:tc>
        <w:tc>
          <w:tcPr>
            <w:tcW w:w="9039" w:type="dxa"/>
          </w:tcPr>
          <w:p w:rsidR="00464BD3" w:rsidRPr="00464BD3" w:rsidRDefault="00464BD3" w:rsidP="00464BD3">
            <w:pPr>
              <w:ind w:left="107" w:right="99"/>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Знакомство со звуками музыкальными 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шумовыми. Различение, определение на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слух звуков различного качества. Игра — подражание звукам и голосам природы с</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использованием</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шумовых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музыкальных</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инструментов,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вокальной</w:t>
            </w:r>
            <w:r w:rsidRPr="00464BD3">
              <w:rPr>
                <w:rFonts w:ascii="Times New Roman" w:eastAsia="Times New Roman" w:hAnsi="Times New Roman" w:cs="Times New Roman"/>
                <w:spacing w:val="-4"/>
                <w:sz w:val="24"/>
                <w:lang w:val="ru-RU"/>
              </w:rPr>
              <w:t xml:space="preserve"> </w:t>
            </w:r>
            <w:r w:rsidRPr="00464BD3">
              <w:rPr>
                <w:rFonts w:ascii="Times New Roman" w:eastAsia="Times New Roman" w:hAnsi="Times New Roman" w:cs="Times New Roman"/>
                <w:sz w:val="24"/>
                <w:lang w:val="ru-RU"/>
              </w:rPr>
              <w:t>импровизации.</w:t>
            </w:r>
          </w:p>
          <w:p w:rsidR="00464BD3" w:rsidRPr="00464BD3" w:rsidRDefault="00464BD3" w:rsidP="00464BD3">
            <w:pPr>
              <w:spacing w:line="270" w:lineRule="atLeast"/>
              <w:ind w:left="107" w:right="93"/>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Артикуляционные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упражнения,</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разучивание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исполнение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попевок</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песен</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использованием</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звукоподражательных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элементов, шумовых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звуков</w:t>
            </w:r>
          </w:p>
        </w:tc>
      </w:tr>
      <w:tr w:rsidR="00464BD3" w:rsidRPr="00464BD3" w:rsidTr="00EF0B46">
        <w:trPr>
          <w:trHeight w:val="1103"/>
        </w:trPr>
        <w:tc>
          <w:tcPr>
            <w:tcW w:w="1683" w:type="dxa"/>
          </w:tcPr>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Б)</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0,5—1</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уч.</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ч.</w:t>
            </w:r>
          </w:p>
        </w:tc>
        <w:tc>
          <w:tcPr>
            <w:tcW w:w="1961" w:type="dxa"/>
          </w:tcPr>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Звукоряд</w:t>
            </w:r>
          </w:p>
        </w:tc>
        <w:tc>
          <w:tcPr>
            <w:tcW w:w="3195" w:type="dxa"/>
          </w:tcPr>
          <w:p w:rsidR="00464BD3" w:rsidRPr="00464BD3" w:rsidRDefault="00464BD3" w:rsidP="00464BD3">
            <w:pPr>
              <w:ind w:left="109"/>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Нотный</w:t>
            </w:r>
            <w:r w:rsidRPr="00464BD3">
              <w:rPr>
                <w:rFonts w:ascii="Times New Roman" w:eastAsia="Times New Roman" w:hAnsi="Times New Roman" w:cs="Times New Roman"/>
                <w:spacing w:val="10"/>
                <w:sz w:val="24"/>
                <w:lang w:val="ru-RU"/>
              </w:rPr>
              <w:t xml:space="preserve"> </w:t>
            </w:r>
            <w:r w:rsidRPr="00464BD3">
              <w:rPr>
                <w:rFonts w:ascii="Times New Roman" w:eastAsia="Times New Roman" w:hAnsi="Times New Roman" w:cs="Times New Roman"/>
                <w:sz w:val="24"/>
                <w:lang w:val="ru-RU"/>
              </w:rPr>
              <w:t>стан,</w:t>
            </w:r>
            <w:r w:rsidRPr="00464BD3">
              <w:rPr>
                <w:rFonts w:ascii="Times New Roman" w:eastAsia="Times New Roman" w:hAnsi="Times New Roman" w:cs="Times New Roman"/>
                <w:spacing w:val="10"/>
                <w:sz w:val="24"/>
                <w:lang w:val="ru-RU"/>
              </w:rPr>
              <w:t xml:space="preserve"> </w:t>
            </w:r>
            <w:r w:rsidRPr="00464BD3">
              <w:rPr>
                <w:rFonts w:ascii="Times New Roman" w:eastAsia="Times New Roman" w:hAnsi="Times New Roman" w:cs="Times New Roman"/>
                <w:sz w:val="24"/>
                <w:lang w:val="ru-RU"/>
              </w:rPr>
              <w:t>скрипичный</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ключ.</w:t>
            </w:r>
          </w:p>
          <w:p w:rsidR="00464BD3" w:rsidRPr="00464BD3" w:rsidRDefault="00464BD3" w:rsidP="00464BD3">
            <w:pPr>
              <w:ind w:left="109"/>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Ноты</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первой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октавы</w:t>
            </w:r>
          </w:p>
        </w:tc>
        <w:tc>
          <w:tcPr>
            <w:tcW w:w="9039" w:type="dxa"/>
          </w:tcPr>
          <w:p w:rsidR="00464BD3" w:rsidRPr="00464BD3" w:rsidRDefault="00464BD3" w:rsidP="00464BD3">
            <w:pPr>
              <w:ind w:left="107" w:right="97"/>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Знакомство с элементами нотной записи. Различение по нотной записи, определение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слух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звукоряда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отличие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от</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других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последовательностей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звуков.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Пение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названием</w:t>
            </w:r>
            <w:r w:rsidRPr="00464BD3">
              <w:rPr>
                <w:rFonts w:ascii="Times New Roman" w:eastAsia="Times New Roman" w:hAnsi="Times New Roman" w:cs="Times New Roman"/>
                <w:spacing w:val="36"/>
                <w:sz w:val="24"/>
                <w:lang w:val="ru-RU"/>
              </w:rPr>
              <w:t xml:space="preserve"> </w:t>
            </w:r>
            <w:r w:rsidRPr="00464BD3">
              <w:rPr>
                <w:rFonts w:ascii="Times New Roman" w:eastAsia="Times New Roman" w:hAnsi="Times New Roman" w:cs="Times New Roman"/>
                <w:sz w:val="24"/>
                <w:lang w:val="ru-RU"/>
              </w:rPr>
              <w:t>нот,</w:t>
            </w:r>
            <w:r w:rsidRPr="00464BD3">
              <w:rPr>
                <w:rFonts w:ascii="Times New Roman" w:eastAsia="Times New Roman" w:hAnsi="Times New Roman" w:cs="Times New Roman"/>
                <w:spacing w:val="37"/>
                <w:sz w:val="24"/>
                <w:lang w:val="ru-RU"/>
              </w:rPr>
              <w:t xml:space="preserve"> </w:t>
            </w:r>
            <w:r w:rsidRPr="00464BD3">
              <w:rPr>
                <w:rFonts w:ascii="Times New Roman" w:eastAsia="Times New Roman" w:hAnsi="Times New Roman" w:cs="Times New Roman"/>
                <w:sz w:val="24"/>
                <w:lang w:val="ru-RU"/>
              </w:rPr>
              <w:t>игра</w:t>
            </w:r>
            <w:r w:rsidRPr="00464BD3">
              <w:rPr>
                <w:rFonts w:ascii="Times New Roman" w:eastAsia="Times New Roman" w:hAnsi="Times New Roman" w:cs="Times New Roman"/>
                <w:spacing w:val="36"/>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36"/>
                <w:sz w:val="24"/>
                <w:lang w:val="ru-RU"/>
              </w:rPr>
              <w:t xml:space="preserve"> </w:t>
            </w:r>
            <w:r w:rsidRPr="00464BD3">
              <w:rPr>
                <w:rFonts w:ascii="Times New Roman" w:eastAsia="Times New Roman" w:hAnsi="Times New Roman" w:cs="Times New Roman"/>
                <w:sz w:val="24"/>
                <w:lang w:val="ru-RU"/>
              </w:rPr>
              <w:t>металлофоне</w:t>
            </w:r>
            <w:r w:rsidRPr="00464BD3">
              <w:rPr>
                <w:rFonts w:ascii="Times New Roman" w:eastAsia="Times New Roman" w:hAnsi="Times New Roman" w:cs="Times New Roman"/>
                <w:spacing w:val="36"/>
                <w:sz w:val="24"/>
                <w:lang w:val="ru-RU"/>
              </w:rPr>
              <w:t xml:space="preserve"> </w:t>
            </w:r>
            <w:r w:rsidRPr="00464BD3">
              <w:rPr>
                <w:rFonts w:ascii="Times New Roman" w:eastAsia="Times New Roman" w:hAnsi="Times New Roman" w:cs="Times New Roman"/>
                <w:sz w:val="24"/>
                <w:lang w:val="ru-RU"/>
              </w:rPr>
              <w:t>звукоряда</w:t>
            </w:r>
            <w:r w:rsidRPr="00464BD3">
              <w:rPr>
                <w:rFonts w:ascii="Times New Roman" w:eastAsia="Times New Roman" w:hAnsi="Times New Roman" w:cs="Times New Roman"/>
                <w:spacing w:val="36"/>
                <w:sz w:val="24"/>
                <w:lang w:val="ru-RU"/>
              </w:rPr>
              <w:t xml:space="preserve"> </w:t>
            </w:r>
            <w:r w:rsidRPr="00464BD3">
              <w:rPr>
                <w:rFonts w:ascii="Times New Roman" w:eastAsia="Times New Roman" w:hAnsi="Times New Roman" w:cs="Times New Roman"/>
                <w:sz w:val="24"/>
                <w:lang w:val="ru-RU"/>
              </w:rPr>
              <w:t>от</w:t>
            </w:r>
            <w:r w:rsidRPr="00464BD3">
              <w:rPr>
                <w:rFonts w:ascii="Times New Roman" w:eastAsia="Times New Roman" w:hAnsi="Times New Roman" w:cs="Times New Roman"/>
                <w:spacing w:val="37"/>
                <w:sz w:val="24"/>
                <w:lang w:val="ru-RU"/>
              </w:rPr>
              <w:t xml:space="preserve"> </w:t>
            </w:r>
            <w:r w:rsidRPr="00464BD3">
              <w:rPr>
                <w:rFonts w:ascii="Times New Roman" w:eastAsia="Times New Roman" w:hAnsi="Times New Roman" w:cs="Times New Roman"/>
                <w:sz w:val="24"/>
                <w:lang w:val="ru-RU"/>
              </w:rPr>
              <w:t>ноты</w:t>
            </w:r>
            <w:r w:rsidRPr="00464BD3">
              <w:rPr>
                <w:rFonts w:ascii="Times New Roman" w:eastAsia="Times New Roman" w:hAnsi="Times New Roman" w:cs="Times New Roman"/>
                <w:spacing w:val="37"/>
                <w:sz w:val="24"/>
                <w:lang w:val="ru-RU"/>
              </w:rPr>
              <w:t xml:space="preserve"> </w:t>
            </w:r>
            <w:r w:rsidRPr="00464BD3">
              <w:rPr>
                <w:rFonts w:ascii="Times New Roman" w:eastAsia="Times New Roman" w:hAnsi="Times New Roman" w:cs="Times New Roman"/>
                <w:sz w:val="24"/>
                <w:lang w:val="ru-RU"/>
              </w:rPr>
              <w:t>«до».</w:t>
            </w:r>
            <w:r w:rsidRPr="00464BD3">
              <w:rPr>
                <w:rFonts w:ascii="Times New Roman" w:eastAsia="Times New Roman" w:hAnsi="Times New Roman" w:cs="Times New Roman"/>
                <w:spacing w:val="39"/>
                <w:sz w:val="24"/>
                <w:lang w:val="ru-RU"/>
              </w:rPr>
              <w:t xml:space="preserve"> </w:t>
            </w:r>
            <w:r w:rsidRPr="00464BD3">
              <w:rPr>
                <w:rFonts w:ascii="Times New Roman" w:eastAsia="Times New Roman" w:hAnsi="Times New Roman" w:cs="Times New Roman"/>
                <w:sz w:val="24"/>
                <w:lang w:val="ru-RU"/>
              </w:rPr>
              <w:t>Разучивание</w:t>
            </w:r>
            <w:r w:rsidRPr="00464BD3">
              <w:rPr>
                <w:rFonts w:ascii="Times New Roman" w:eastAsia="Times New Roman" w:hAnsi="Times New Roman" w:cs="Times New Roman"/>
                <w:spacing w:val="36"/>
                <w:sz w:val="24"/>
                <w:lang w:val="ru-RU"/>
              </w:rPr>
              <w:t xml:space="preserve"> </w:t>
            </w:r>
            <w:r w:rsidRPr="00464BD3">
              <w:rPr>
                <w:rFonts w:ascii="Times New Roman" w:eastAsia="Times New Roman" w:hAnsi="Times New Roman" w:cs="Times New Roman"/>
                <w:sz w:val="24"/>
                <w:lang w:val="ru-RU"/>
              </w:rPr>
              <w:t>и</w:t>
            </w:r>
          </w:p>
          <w:p w:rsidR="00464BD3" w:rsidRPr="00464BD3" w:rsidRDefault="00464BD3" w:rsidP="00464BD3">
            <w:pPr>
              <w:spacing w:line="257" w:lineRule="exact"/>
              <w:ind w:left="107"/>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исполнение</w:t>
            </w:r>
            <w:r w:rsidRPr="00464BD3">
              <w:rPr>
                <w:rFonts w:ascii="Times New Roman" w:eastAsia="Times New Roman" w:hAnsi="Times New Roman" w:cs="Times New Roman"/>
                <w:spacing w:val="-5"/>
                <w:sz w:val="24"/>
                <w:lang w:val="ru-RU"/>
              </w:rPr>
              <w:t xml:space="preserve"> </w:t>
            </w:r>
            <w:r w:rsidRPr="00464BD3">
              <w:rPr>
                <w:rFonts w:ascii="Times New Roman" w:eastAsia="Times New Roman" w:hAnsi="Times New Roman" w:cs="Times New Roman"/>
                <w:sz w:val="24"/>
                <w:lang w:val="ru-RU"/>
              </w:rPr>
              <w:t>вокальных</w:t>
            </w:r>
            <w:r w:rsidRPr="00464BD3">
              <w:rPr>
                <w:rFonts w:ascii="Times New Roman" w:eastAsia="Times New Roman" w:hAnsi="Times New Roman" w:cs="Times New Roman"/>
                <w:spacing w:val="-6"/>
                <w:sz w:val="24"/>
                <w:lang w:val="ru-RU"/>
              </w:rPr>
              <w:t xml:space="preserve"> </w:t>
            </w:r>
            <w:r w:rsidRPr="00464BD3">
              <w:rPr>
                <w:rFonts w:ascii="Times New Roman" w:eastAsia="Times New Roman" w:hAnsi="Times New Roman" w:cs="Times New Roman"/>
                <w:sz w:val="24"/>
                <w:lang w:val="ru-RU"/>
              </w:rPr>
              <w:t>упражнений,</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песен,</w:t>
            </w:r>
            <w:r w:rsidRPr="00464BD3">
              <w:rPr>
                <w:rFonts w:ascii="Times New Roman" w:eastAsia="Times New Roman" w:hAnsi="Times New Roman" w:cs="Times New Roman"/>
                <w:spacing w:val="-4"/>
                <w:sz w:val="24"/>
                <w:lang w:val="ru-RU"/>
              </w:rPr>
              <w:t xml:space="preserve"> </w:t>
            </w:r>
            <w:r w:rsidRPr="00464BD3">
              <w:rPr>
                <w:rFonts w:ascii="Times New Roman" w:eastAsia="Times New Roman" w:hAnsi="Times New Roman" w:cs="Times New Roman"/>
                <w:sz w:val="24"/>
                <w:lang w:val="ru-RU"/>
              </w:rPr>
              <w:t>построенных</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5"/>
                <w:sz w:val="24"/>
                <w:lang w:val="ru-RU"/>
              </w:rPr>
              <w:t xml:space="preserve"> </w:t>
            </w:r>
            <w:r w:rsidRPr="00464BD3">
              <w:rPr>
                <w:rFonts w:ascii="Times New Roman" w:eastAsia="Times New Roman" w:hAnsi="Times New Roman" w:cs="Times New Roman"/>
                <w:sz w:val="24"/>
                <w:lang w:val="ru-RU"/>
              </w:rPr>
              <w:t>элементах</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звукоряда</w:t>
            </w:r>
          </w:p>
        </w:tc>
      </w:tr>
      <w:tr w:rsidR="00464BD3" w:rsidRPr="00464BD3" w:rsidTr="00EF0B46">
        <w:trPr>
          <w:trHeight w:val="1658"/>
        </w:trPr>
        <w:tc>
          <w:tcPr>
            <w:tcW w:w="1683" w:type="dxa"/>
          </w:tcPr>
          <w:p w:rsidR="00464BD3" w:rsidRPr="00464BD3" w:rsidRDefault="00464BD3" w:rsidP="00464BD3">
            <w:pPr>
              <w:spacing w:before="1"/>
              <w:ind w:left="107"/>
              <w:rPr>
                <w:rFonts w:ascii="Times New Roman" w:eastAsia="Times New Roman" w:hAnsi="Times New Roman" w:cs="Times New Roman"/>
                <w:sz w:val="24"/>
              </w:rPr>
            </w:pPr>
            <w:r w:rsidRPr="00464BD3">
              <w:rPr>
                <w:rFonts w:ascii="Times New Roman" w:eastAsia="Times New Roman" w:hAnsi="Times New Roman" w:cs="Times New Roman"/>
                <w:sz w:val="24"/>
              </w:rPr>
              <w:t>В)</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0,5—1</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уч. ч</w:t>
            </w:r>
          </w:p>
        </w:tc>
        <w:tc>
          <w:tcPr>
            <w:tcW w:w="1961" w:type="dxa"/>
          </w:tcPr>
          <w:p w:rsidR="00464BD3" w:rsidRPr="00464BD3" w:rsidRDefault="00464BD3" w:rsidP="00464BD3">
            <w:pPr>
              <w:spacing w:before="1"/>
              <w:ind w:left="107"/>
              <w:rPr>
                <w:rFonts w:ascii="Times New Roman" w:eastAsia="Times New Roman" w:hAnsi="Times New Roman" w:cs="Times New Roman"/>
                <w:sz w:val="24"/>
              </w:rPr>
            </w:pPr>
            <w:r w:rsidRPr="00464BD3">
              <w:rPr>
                <w:rFonts w:ascii="Times New Roman" w:eastAsia="Times New Roman" w:hAnsi="Times New Roman" w:cs="Times New Roman"/>
                <w:sz w:val="24"/>
              </w:rPr>
              <w:t>Интонация</w:t>
            </w:r>
          </w:p>
        </w:tc>
        <w:tc>
          <w:tcPr>
            <w:tcW w:w="3195" w:type="dxa"/>
          </w:tcPr>
          <w:p w:rsidR="00464BD3" w:rsidRPr="00464BD3" w:rsidRDefault="00464BD3" w:rsidP="00464BD3">
            <w:pPr>
              <w:tabs>
                <w:tab w:val="left" w:pos="2957"/>
              </w:tabs>
              <w:spacing w:before="1"/>
              <w:ind w:left="109" w:right="97"/>
              <w:rPr>
                <w:rFonts w:ascii="Times New Roman" w:eastAsia="Times New Roman" w:hAnsi="Times New Roman" w:cs="Times New Roman"/>
                <w:sz w:val="24"/>
              </w:rPr>
            </w:pPr>
            <w:r w:rsidRPr="00464BD3">
              <w:rPr>
                <w:rFonts w:ascii="Times New Roman" w:eastAsia="Times New Roman" w:hAnsi="Times New Roman" w:cs="Times New Roman"/>
                <w:sz w:val="24"/>
              </w:rPr>
              <w:t>Выразительные</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5"/>
                <w:sz w:val="24"/>
              </w:rPr>
              <w:t>и</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изобразительные</w:t>
            </w:r>
            <w:r w:rsidRPr="00464BD3">
              <w:rPr>
                <w:rFonts w:ascii="Times New Roman" w:eastAsia="Times New Roman" w:hAnsi="Times New Roman" w:cs="Times New Roman"/>
                <w:spacing w:val="-7"/>
                <w:sz w:val="24"/>
              </w:rPr>
              <w:t xml:space="preserve"> </w:t>
            </w:r>
            <w:r w:rsidRPr="00464BD3">
              <w:rPr>
                <w:rFonts w:ascii="Times New Roman" w:eastAsia="Times New Roman" w:hAnsi="Times New Roman" w:cs="Times New Roman"/>
                <w:sz w:val="24"/>
              </w:rPr>
              <w:t>интонации</w:t>
            </w:r>
          </w:p>
        </w:tc>
        <w:tc>
          <w:tcPr>
            <w:tcW w:w="9039" w:type="dxa"/>
          </w:tcPr>
          <w:p w:rsidR="00464BD3" w:rsidRPr="00464BD3" w:rsidRDefault="00464BD3" w:rsidP="00464BD3">
            <w:pPr>
              <w:spacing w:before="1"/>
              <w:ind w:left="107" w:right="95"/>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Определение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слух,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прослеживание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нотной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записи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кратких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интонаций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изобразительного (ку-ку, тик-так и др.) и выразительного (просьба, призыв и др)</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характера.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Разучивание,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исполнение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попевок,</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вокальных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упражнений,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песен,</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вокальные</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инструментальные</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импровизации</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основе</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данных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интонаций.</w:t>
            </w:r>
          </w:p>
          <w:p w:rsidR="00464BD3" w:rsidRPr="00464BD3" w:rsidRDefault="00464BD3" w:rsidP="00464BD3">
            <w:pPr>
              <w:spacing w:line="270" w:lineRule="atLeast"/>
              <w:ind w:left="107" w:right="104"/>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Слушание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фрагментов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музыкальных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произведений,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включающих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примеры</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изобразительных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интонаций</w:t>
            </w:r>
          </w:p>
        </w:tc>
      </w:tr>
      <w:tr w:rsidR="00464BD3" w:rsidRPr="00464BD3" w:rsidTr="00EF0B46">
        <w:trPr>
          <w:trHeight w:val="1380"/>
        </w:trPr>
        <w:tc>
          <w:tcPr>
            <w:tcW w:w="1683" w:type="dxa"/>
          </w:tcPr>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Г)</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0,5—1</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уч. ч</w:t>
            </w:r>
          </w:p>
        </w:tc>
        <w:tc>
          <w:tcPr>
            <w:tcW w:w="1961" w:type="dxa"/>
          </w:tcPr>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Ритм</w:t>
            </w:r>
          </w:p>
        </w:tc>
        <w:tc>
          <w:tcPr>
            <w:tcW w:w="3195" w:type="dxa"/>
          </w:tcPr>
          <w:p w:rsidR="00464BD3" w:rsidRPr="00464BD3" w:rsidRDefault="00464BD3" w:rsidP="00464BD3">
            <w:pPr>
              <w:ind w:left="109" w:right="91"/>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Звуки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длинные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короткие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(восьмые и четвертные дли-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тельности),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такт,</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тактовая</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черта</w:t>
            </w:r>
          </w:p>
        </w:tc>
        <w:tc>
          <w:tcPr>
            <w:tcW w:w="9039" w:type="dxa"/>
            <w:vMerge w:val="restart"/>
          </w:tcPr>
          <w:p w:rsidR="00464BD3" w:rsidRPr="00464BD3" w:rsidRDefault="00464BD3" w:rsidP="00464BD3">
            <w:pPr>
              <w:ind w:left="107" w:right="93"/>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Определение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слух,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прослеживание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нотной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записи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ритмических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рисунков,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состоящих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из</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различных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длительностей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пауз.</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Исполнение,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импровизация</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помощью звучащих жестов (хлопки, шлепки, притопы) и/или ударных инструментов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простых ритмов.</w:t>
            </w:r>
          </w:p>
          <w:p w:rsidR="00464BD3" w:rsidRPr="00464BD3" w:rsidRDefault="00464BD3" w:rsidP="00464BD3">
            <w:pPr>
              <w:spacing w:line="270" w:lineRule="atLeast"/>
              <w:ind w:left="107" w:right="95"/>
              <w:jc w:val="both"/>
              <w:rPr>
                <w:rFonts w:ascii="Times New Roman" w:eastAsia="Times New Roman" w:hAnsi="Times New Roman" w:cs="Times New Roman"/>
                <w:sz w:val="24"/>
              </w:rPr>
            </w:pPr>
            <w:r w:rsidRPr="00464BD3">
              <w:rPr>
                <w:rFonts w:ascii="Times New Roman" w:eastAsia="Times New Roman" w:hAnsi="Times New Roman" w:cs="Times New Roman"/>
                <w:sz w:val="24"/>
                <w:lang w:val="ru-RU"/>
              </w:rPr>
              <w:t>Игра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«Ритмическое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эхо»,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прохлопывание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ритма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ритмическим</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карточкам,</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проговаривание</w:t>
            </w:r>
            <w:r w:rsidRPr="00464BD3">
              <w:rPr>
                <w:rFonts w:ascii="Times New Roman" w:eastAsia="Times New Roman" w:hAnsi="Times New Roman" w:cs="Times New Roman"/>
                <w:spacing w:val="26"/>
                <w:sz w:val="24"/>
                <w:lang w:val="ru-RU"/>
              </w:rPr>
              <w:t xml:space="preserve"> </w:t>
            </w:r>
            <w:r w:rsidRPr="00464BD3">
              <w:rPr>
                <w:rFonts w:ascii="Times New Roman" w:eastAsia="Times New Roman" w:hAnsi="Times New Roman" w:cs="Times New Roman"/>
                <w:sz w:val="24"/>
                <w:lang w:val="ru-RU"/>
              </w:rPr>
              <w:t>с</w:t>
            </w:r>
            <w:r w:rsidRPr="00464BD3">
              <w:rPr>
                <w:rFonts w:ascii="Times New Roman" w:eastAsia="Times New Roman" w:hAnsi="Times New Roman" w:cs="Times New Roman"/>
                <w:spacing w:val="26"/>
                <w:sz w:val="24"/>
                <w:lang w:val="ru-RU"/>
              </w:rPr>
              <w:t xml:space="preserve"> </w:t>
            </w:r>
            <w:r w:rsidRPr="00464BD3">
              <w:rPr>
                <w:rFonts w:ascii="Times New Roman" w:eastAsia="Times New Roman" w:hAnsi="Times New Roman" w:cs="Times New Roman"/>
                <w:sz w:val="24"/>
                <w:lang w:val="ru-RU"/>
              </w:rPr>
              <w:t>использованием</w:t>
            </w:r>
            <w:r w:rsidRPr="00464BD3">
              <w:rPr>
                <w:rFonts w:ascii="Times New Roman" w:eastAsia="Times New Roman" w:hAnsi="Times New Roman" w:cs="Times New Roman"/>
                <w:spacing w:val="26"/>
                <w:sz w:val="24"/>
                <w:lang w:val="ru-RU"/>
              </w:rPr>
              <w:t xml:space="preserve"> </w:t>
            </w:r>
            <w:r w:rsidRPr="00464BD3">
              <w:rPr>
                <w:rFonts w:ascii="Times New Roman" w:eastAsia="Times New Roman" w:hAnsi="Times New Roman" w:cs="Times New Roman"/>
                <w:sz w:val="24"/>
                <w:lang w:val="ru-RU"/>
              </w:rPr>
              <w:t>ритмослогов.</w:t>
            </w:r>
            <w:r w:rsidRPr="00464BD3">
              <w:rPr>
                <w:rFonts w:ascii="Times New Roman" w:eastAsia="Times New Roman" w:hAnsi="Times New Roman" w:cs="Times New Roman"/>
                <w:spacing w:val="26"/>
                <w:sz w:val="24"/>
                <w:lang w:val="ru-RU"/>
              </w:rPr>
              <w:t xml:space="preserve"> </w:t>
            </w:r>
            <w:r w:rsidRPr="00464BD3">
              <w:rPr>
                <w:rFonts w:ascii="Times New Roman" w:eastAsia="Times New Roman" w:hAnsi="Times New Roman" w:cs="Times New Roman"/>
                <w:sz w:val="24"/>
              </w:rPr>
              <w:t>Разучивание,</w:t>
            </w:r>
            <w:r w:rsidRPr="00464BD3">
              <w:rPr>
                <w:rFonts w:ascii="Times New Roman" w:eastAsia="Times New Roman" w:hAnsi="Times New Roman" w:cs="Times New Roman"/>
                <w:spacing w:val="26"/>
                <w:sz w:val="24"/>
              </w:rPr>
              <w:t xml:space="preserve"> </w:t>
            </w:r>
            <w:r w:rsidRPr="00464BD3">
              <w:rPr>
                <w:rFonts w:ascii="Times New Roman" w:eastAsia="Times New Roman" w:hAnsi="Times New Roman" w:cs="Times New Roman"/>
                <w:sz w:val="24"/>
              </w:rPr>
              <w:t>исполнение</w:t>
            </w:r>
            <w:r w:rsidRPr="00464BD3">
              <w:rPr>
                <w:rFonts w:ascii="Times New Roman" w:eastAsia="Times New Roman" w:hAnsi="Times New Roman" w:cs="Times New Roman"/>
                <w:spacing w:val="26"/>
                <w:sz w:val="24"/>
              </w:rPr>
              <w:t xml:space="preserve"> </w:t>
            </w:r>
            <w:r w:rsidRPr="00464BD3">
              <w:rPr>
                <w:rFonts w:ascii="Times New Roman" w:eastAsia="Times New Roman" w:hAnsi="Times New Roman" w:cs="Times New Roman"/>
                <w:sz w:val="24"/>
              </w:rPr>
              <w:t>на</w:t>
            </w:r>
          </w:p>
        </w:tc>
      </w:tr>
      <w:tr w:rsidR="00464BD3" w:rsidRPr="00464BD3" w:rsidTr="00EF0B46">
        <w:trPr>
          <w:trHeight w:val="275"/>
        </w:trPr>
        <w:tc>
          <w:tcPr>
            <w:tcW w:w="1683" w:type="dxa"/>
          </w:tcPr>
          <w:p w:rsidR="00464BD3" w:rsidRPr="00464BD3" w:rsidRDefault="00464BD3" w:rsidP="00464BD3">
            <w:pPr>
              <w:spacing w:line="256"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Д)</w:t>
            </w:r>
          </w:p>
        </w:tc>
        <w:tc>
          <w:tcPr>
            <w:tcW w:w="1961" w:type="dxa"/>
          </w:tcPr>
          <w:p w:rsidR="00464BD3" w:rsidRPr="00464BD3" w:rsidRDefault="00464BD3" w:rsidP="00464BD3">
            <w:pPr>
              <w:spacing w:line="256"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Ритмический</w:t>
            </w:r>
          </w:p>
        </w:tc>
        <w:tc>
          <w:tcPr>
            <w:tcW w:w="3195" w:type="dxa"/>
          </w:tcPr>
          <w:p w:rsidR="00464BD3" w:rsidRPr="00464BD3" w:rsidRDefault="00464BD3" w:rsidP="00464BD3">
            <w:pPr>
              <w:tabs>
                <w:tab w:val="left" w:pos="1824"/>
              </w:tabs>
              <w:spacing w:line="256" w:lineRule="exact"/>
              <w:ind w:left="109"/>
              <w:rPr>
                <w:rFonts w:ascii="Times New Roman" w:eastAsia="Times New Roman" w:hAnsi="Times New Roman" w:cs="Times New Roman"/>
                <w:sz w:val="24"/>
              </w:rPr>
            </w:pPr>
            <w:r w:rsidRPr="00464BD3">
              <w:rPr>
                <w:rFonts w:ascii="Times New Roman" w:eastAsia="Times New Roman" w:hAnsi="Times New Roman" w:cs="Times New Roman"/>
                <w:sz w:val="24"/>
              </w:rPr>
              <w:t>Длительности</w:t>
            </w:r>
            <w:r w:rsidRPr="00464BD3">
              <w:rPr>
                <w:rFonts w:ascii="Times New Roman" w:eastAsia="Times New Roman" w:hAnsi="Times New Roman" w:cs="Times New Roman"/>
                <w:sz w:val="24"/>
              </w:rPr>
              <w:tab/>
              <w:t>половинная,</w:t>
            </w:r>
          </w:p>
        </w:tc>
        <w:tc>
          <w:tcPr>
            <w:tcW w:w="9039" w:type="dxa"/>
            <w:vMerge/>
            <w:tcBorders>
              <w:top w:val="nil"/>
            </w:tcBorders>
          </w:tcPr>
          <w:p w:rsidR="00464BD3" w:rsidRPr="00464BD3" w:rsidRDefault="00464BD3" w:rsidP="00464BD3">
            <w:pPr>
              <w:rPr>
                <w:rFonts w:ascii="Times New Roman" w:eastAsia="Times New Roman" w:hAnsi="Times New Roman" w:cs="Times New Roman"/>
                <w:sz w:val="2"/>
                <w:szCs w:val="2"/>
              </w:rPr>
            </w:pPr>
          </w:p>
        </w:tc>
      </w:tr>
    </w:tbl>
    <w:p w:rsidR="00464BD3" w:rsidRPr="00464BD3" w:rsidRDefault="00464BD3" w:rsidP="00464BD3">
      <w:pPr>
        <w:widowControl w:val="0"/>
        <w:autoSpaceDE w:val="0"/>
        <w:autoSpaceDN w:val="0"/>
        <w:spacing w:after="0" w:line="240" w:lineRule="auto"/>
        <w:rPr>
          <w:rFonts w:ascii="Times New Roman" w:eastAsia="Times New Roman" w:hAnsi="Times New Roman" w:cs="Times New Roman"/>
          <w:sz w:val="2"/>
          <w:szCs w:val="2"/>
        </w:rPr>
        <w:sectPr w:rsidR="00464BD3" w:rsidRPr="00464BD3" w:rsidSect="007C6ED2">
          <w:footerReference w:type="default" r:id="rId7"/>
          <w:pgSz w:w="16840" w:h="11910" w:orient="landscape"/>
          <w:pgMar w:top="780" w:right="280" w:bottom="280" w:left="460" w:header="0" w:footer="0" w:gutter="0"/>
          <w:pgNumType w:start="2"/>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83"/>
        <w:gridCol w:w="1961"/>
        <w:gridCol w:w="3195"/>
        <w:gridCol w:w="9039"/>
      </w:tblGrid>
      <w:tr w:rsidR="00464BD3" w:rsidRPr="00464BD3" w:rsidTr="00EF0B46">
        <w:trPr>
          <w:trHeight w:val="1932"/>
        </w:trPr>
        <w:tc>
          <w:tcPr>
            <w:tcW w:w="1683" w:type="dxa"/>
          </w:tcPr>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lastRenderedPageBreak/>
              <w:t>0,5—1</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уч. ч</w:t>
            </w:r>
          </w:p>
        </w:tc>
        <w:tc>
          <w:tcPr>
            <w:tcW w:w="1961" w:type="dxa"/>
          </w:tcPr>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рисунок</w:t>
            </w:r>
          </w:p>
        </w:tc>
        <w:tc>
          <w:tcPr>
            <w:tcW w:w="3195" w:type="dxa"/>
          </w:tcPr>
          <w:p w:rsidR="00464BD3" w:rsidRPr="00464BD3" w:rsidRDefault="00464BD3" w:rsidP="00464BD3">
            <w:pPr>
              <w:spacing w:line="275" w:lineRule="exact"/>
              <w:ind w:left="109"/>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целая,</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шестнадцатые.</w:t>
            </w:r>
          </w:p>
          <w:p w:rsidR="00464BD3" w:rsidRPr="00464BD3" w:rsidRDefault="00464BD3" w:rsidP="00464BD3">
            <w:pPr>
              <w:tabs>
                <w:tab w:val="left" w:pos="1753"/>
              </w:tabs>
              <w:ind w:left="109"/>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Паузы.</w:t>
            </w:r>
            <w:r w:rsidRPr="00464BD3">
              <w:rPr>
                <w:rFonts w:ascii="Times New Roman" w:eastAsia="Times New Roman" w:hAnsi="Times New Roman" w:cs="Times New Roman"/>
                <w:sz w:val="24"/>
                <w:lang w:val="ru-RU"/>
              </w:rPr>
              <w:tab/>
              <w:t>Ритмические</w:t>
            </w:r>
          </w:p>
          <w:p w:rsidR="00464BD3" w:rsidRPr="00464BD3" w:rsidRDefault="00464BD3" w:rsidP="00464BD3">
            <w:pPr>
              <w:tabs>
                <w:tab w:val="left" w:pos="1774"/>
              </w:tabs>
              <w:ind w:left="109" w:right="96"/>
              <w:rPr>
                <w:rFonts w:ascii="Times New Roman" w:eastAsia="Times New Roman" w:hAnsi="Times New Roman" w:cs="Times New Roman"/>
                <w:sz w:val="24"/>
              </w:rPr>
            </w:pPr>
            <w:r w:rsidRPr="00464BD3">
              <w:rPr>
                <w:rFonts w:ascii="Times New Roman" w:eastAsia="Times New Roman" w:hAnsi="Times New Roman" w:cs="Times New Roman"/>
                <w:sz w:val="24"/>
                <w:lang w:val="ru-RU"/>
              </w:rPr>
              <w:t>рисунки.</w:t>
            </w:r>
            <w:r w:rsidRPr="00464BD3">
              <w:rPr>
                <w:rFonts w:ascii="Times New Roman" w:eastAsia="Times New Roman" w:hAnsi="Times New Roman" w:cs="Times New Roman"/>
                <w:sz w:val="24"/>
                <w:lang w:val="ru-RU"/>
              </w:rPr>
              <w:tab/>
            </w:r>
            <w:r w:rsidRPr="00464BD3">
              <w:rPr>
                <w:rFonts w:ascii="Times New Roman" w:eastAsia="Times New Roman" w:hAnsi="Times New Roman" w:cs="Times New Roman"/>
                <w:spacing w:val="-1"/>
                <w:sz w:val="24"/>
              </w:rPr>
              <w:t>Ритмическая</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партитура</w:t>
            </w:r>
          </w:p>
        </w:tc>
        <w:tc>
          <w:tcPr>
            <w:tcW w:w="9039" w:type="dxa"/>
          </w:tcPr>
          <w:p w:rsidR="00464BD3" w:rsidRPr="00464BD3" w:rsidRDefault="00464BD3" w:rsidP="00464BD3">
            <w:pPr>
              <w:ind w:left="107" w:right="98"/>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ударных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инструментах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ритмической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партитуры.</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Слушание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музыкальных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произведений с ярко выраженным ритмическим рисунком, воспроизведение данного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ритма</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по памяти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(хлопками)</w:t>
            </w:r>
          </w:p>
          <w:p w:rsidR="00464BD3" w:rsidRPr="00464BD3" w:rsidRDefault="00464BD3" w:rsidP="00464BD3">
            <w:pPr>
              <w:ind w:left="107"/>
              <w:jc w:val="both"/>
              <w:rPr>
                <w:rFonts w:ascii="Times New Roman" w:eastAsia="Times New Roman" w:hAnsi="Times New Roman" w:cs="Times New Roman"/>
                <w:sz w:val="24"/>
                <w:lang w:val="ru-RU"/>
              </w:rPr>
            </w:pPr>
            <w:r w:rsidRPr="00464BD3">
              <w:rPr>
                <w:rFonts w:ascii="Times New Roman" w:eastAsia="Times New Roman" w:hAnsi="Times New Roman" w:cs="Times New Roman"/>
                <w:i/>
                <w:sz w:val="24"/>
                <w:lang w:val="ru-RU"/>
              </w:rPr>
              <w:t>На</w:t>
            </w:r>
            <w:r w:rsidRPr="00464BD3">
              <w:rPr>
                <w:rFonts w:ascii="Times New Roman" w:eastAsia="Times New Roman" w:hAnsi="Times New Roman" w:cs="Times New Roman"/>
                <w:i/>
                <w:spacing w:val="-3"/>
                <w:sz w:val="24"/>
                <w:lang w:val="ru-RU"/>
              </w:rPr>
              <w:t xml:space="preserve"> </w:t>
            </w:r>
            <w:r w:rsidRPr="00464BD3">
              <w:rPr>
                <w:rFonts w:ascii="Times New Roman" w:eastAsia="Times New Roman" w:hAnsi="Times New Roman" w:cs="Times New Roman"/>
                <w:i/>
                <w:sz w:val="24"/>
                <w:lang w:val="ru-RU"/>
              </w:rPr>
              <w:t>выбор</w:t>
            </w:r>
            <w:r w:rsidRPr="00464BD3">
              <w:rPr>
                <w:rFonts w:ascii="Times New Roman" w:eastAsia="Times New Roman" w:hAnsi="Times New Roman" w:cs="Times New Roman"/>
                <w:i/>
                <w:spacing w:val="-1"/>
                <w:sz w:val="24"/>
                <w:lang w:val="ru-RU"/>
              </w:rPr>
              <w:t xml:space="preserve"> </w:t>
            </w:r>
            <w:r w:rsidRPr="00464BD3">
              <w:rPr>
                <w:rFonts w:ascii="Times New Roman" w:eastAsia="Times New Roman" w:hAnsi="Times New Roman" w:cs="Times New Roman"/>
                <w:i/>
                <w:sz w:val="24"/>
                <w:lang w:val="ru-RU"/>
              </w:rPr>
              <w:t>или</w:t>
            </w:r>
            <w:r w:rsidRPr="00464BD3">
              <w:rPr>
                <w:rFonts w:ascii="Times New Roman" w:eastAsia="Times New Roman" w:hAnsi="Times New Roman" w:cs="Times New Roman"/>
                <w:i/>
                <w:spacing w:val="-2"/>
                <w:sz w:val="24"/>
                <w:lang w:val="ru-RU"/>
              </w:rPr>
              <w:t xml:space="preserve"> </w:t>
            </w:r>
            <w:r w:rsidRPr="00464BD3">
              <w:rPr>
                <w:rFonts w:ascii="Times New Roman" w:eastAsia="Times New Roman" w:hAnsi="Times New Roman" w:cs="Times New Roman"/>
                <w:i/>
                <w:sz w:val="24"/>
                <w:lang w:val="ru-RU"/>
              </w:rPr>
              <w:t>факультативно</w:t>
            </w:r>
            <w:r w:rsidRPr="00464BD3">
              <w:rPr>
                <w:rFonts w:ascii="Times New Roman" w:eastAsia="Times New Roman" w:hAnsi="Times New Roman" w:cs="Times New Roman"/>
                <w:sz w:val="24"/>
                <w:lang w:val="ru-RU"/>
              </w:rPr>
              <w:t>:</w:t>
            </w:r>
          </w:p>
          <w:p w:rsidR="00464BD3" w:rsidRPr="00464BD3" w:rsidRDefault="00464BD3" w:rsidP="00464BD3">
            <w:pPr>
              <w:spacing w:line="270" w:lineRule="atLeast"/>
              <w:ind w:left="107" w:right="100"/>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Исполнение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клавишных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или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духовых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инструментах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(фортепиано,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синтезатор,</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свирель, блокфлейта, мелодика и др.) попевок, остинатных формул, состоящих из</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различных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длительностей</w:t>
            </w:r>
          </w:p>
        </w:tc>
      </w:tr>
      <w:tr w:rsidR="00464BD3" w:rsidRPr="00464BD3" w:rsidTr="00EF0B46">
        <w:trPr>
          <w:trHeight w:val="2760"/>
        </w:trPr>
        <w:tc>
          <w:tcPr>
            <w:tcW w:w="1683" w:type="dxa"/>
          </w:tcPr>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Е)</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0,5—1</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уч. ч</w:t>
            </w:r>
          </w:p>
        </w:tc>
        <w:tc>
          <w:tcPr>
            <w:tcW w:w="1961" w:type="dxa"/>
          </w:tcPr>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Размер</w:t>
            </w:r>
          </w:p>
        </w:tc>
        <w:tc>
          <w:tcPr>
            <w:tcW w:w="3195" w:type="dxa"/>
          </w:tcPr>
          <w:p w:rsidR="00464BD3" w:rsidRPr="00464BD3" w:rsidRDefault="00464BD3" w:rsidP="00464BD3">
            <w:pPr>
              <w:ind w:left="109" w:right="94"/>
              <w:jc w:val="both"/>
              <w:rPr>
                <w:rFonts w:ascii="Times New Roman" w:eastAsia="Times New Roman" w:hAnsi="Times New Roman" w:cs="Times New Roman"/>
                <w:sz w:val="24"/>
              </w:rPr>
            </w:pPr>
            <w:r w:rsidRPr="00464BD3">
              <w:rPr>
                <w:rFonts w:ascii="Times New Roman" w:eastAsia="Times New Roman" w:hAnsi="Times New Roman" w:cs="Times New Roman"/>
                <w:sz w:val="24"/>
                <w:lang w:val="ru-RU"/>
              </w:rPr>
              <w:t>Равномерная</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пульсация.</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Сильные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слабые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доли.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rPr>
              <w:t>Размеры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2/4, 3/4, 4/4</w:t>
            </w:r>
          </w:p>
        </w:tc>
        <w:tc>
          <w:tcPr>
            <w:tcW w:w="9039" w:type="dxa"/>
          </w:tcPr>
          <w:p w:rsidR="00464BD3" w:rsidRPr="00464BD3" w:rsidRDefault="00464BD3" w:rsidP="00464BD3">
            <w:pPr>
              <w:ind w:left="107" w:right="95"/>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Ритмические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упражнения</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ровную</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пульсацию,</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выделение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сильных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долей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размерах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2/4,</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3/4,</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4/4</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(звучащими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жестами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или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ударных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инструментах).Определение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слух,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нотной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записи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размеров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2/4,</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3/4,</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4/4.</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Исполнение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вокальных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упражнений,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песен</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размерах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2/4,</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3/4,</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4/4</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хлопками-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акцентами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сильную</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долю,</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элементарными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дирижёрскими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жестами.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Слушание</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музыкальных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произведений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ярко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выраженным</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музыкальным</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размером,</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танцевальные,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двигательные</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импровизации под</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музыку.</w:t>
            </w:r>
          </w:p>
          <w:p w:rsidR="00464BD3" w:rsidRPr="00464BD3" w:rsidRDefault="00464BD3" w:rsidP="00464BD3">
            <w:pPr>
              <w:ind w:left="107"/>
              <w:jc w:val="both"/>
              <w:rPr>
                <w:rFonts w:ascii="Times New Roman" w:eastAsia="Times New Roman" w:hAnsi="Times New Roman" w:cs="Times New Roman"/>
                <w:sz w:val="24"/>
                <w:lang w:val="ru-RU"/>
              </w:rPr>
            </w:pPr>
            <w:r w:rsidRPr="00464BD3">
              <w:rPr>
                <w:rFonts w:ascii="Times New Roman" w:eastAsia="Times New Roman" w:hAnsi="Times New Roman" w:cs="Times New Roman"/>
                <w:i/>
                <w:sz w:val="24"/>
                <w:lang w:val="ru-RU"/>
              </w:rPr>
              <w:t>На</w:t>
            </w:r>
            <w:r w:rsidRPr="00464BD3">
              <w:rPr>
                <w:rFonts w:ascii="Times New Roman" w:eastAsia="Times New Roman" w:hAnsi="Times New Roman" w:cs="Times New Roman"/>
                <w:i/>
                <w:spacing w:val="-3"/>
                <w:sz w:val="24"/>
                <w:lang w:val="ru-RU"/>
              </w:rPr>
              <w:t xml:space="preserve"> </w:t>
            </w:r>
            <w:r w:rsidRPr="00464BD3">
              <w:rPr>
                <w:rFonts w:ascii="Times New Roman" w:eastAsia="Times New Roman" w:hAnsi="Times New Roman" w:cs="Times New Roman"/>
                <w:i/>
                <w:sz w:val="24"/>
                <w:lang w:val="ru-RU"/>
              </w:rPr>
              <w:t>выбор</w:t>
            </w:r>
            <w:r w:rsidRPr="00464BD3">
              <w:rPr>
                <w:rFonts w:ascii="Times New Roman" w:eastAsia="Times New Roman" w:hAnsi="Times New Roman" w:cs="Times New Roman"/>
                <w:i/>
                <w:spacing w:val="-1"/>
                <w:sz w:val="24"/>
                <w:lang w:val="ru-RU"/>
              </w:rPr>
              <w:t xml:space="preserve"> </w:t>
            </w:r>
            <w:r w:rsidRPr="00464BD3">
              <w:rPr>
                <w:rFonts w:ascii="Times New Roman" w:eastAsia="Times New Roman" w:hAnsi="Times New Roman" w:cs="Times New Roman"/>
                <w:i/>
                <w:sz w:val="24"/>
                <w:lang w:val="ru-RU"/>
              </w:rPr>
              <w:t>или</w:t>
            </w:r>
            <w:r w:rsidRPr="00464BD3">
              <w:rPr>
                <w:rFonts w:ascii="Times New Roman" w:eastAsia="Times New Roman" w:hAnsi="Times New Roman" w:cs="Times New Roman"/>
                <w:i/>
                <w:spacing w:val="-2"/>
                <w:sz w:val="24"/>
                <w:lang w:val="ru-RU"/>
              </w:rPr>
              <w:t xml:space="preserve"> </w:t>
            </w:r>
            <w:r w:rsidRPr="00464BD3">
              <w:rPr>
                <w:rFonts w:ascii="Times New Roman" w:eastAsia="Times New Roman" w:hAnsi="Times New Roman" w:cs="Times New Roman"/>
                <w:i/>
                <w:sz w:val="24"/>
                <w:lang w:val="ru-RU"/>
              </w:rPr>
              <w:t>факультативно</w:t>
            </w:r>
            <w:r w:rsidRPr="00464BD3">
              <w:rPr>
                <w:rFonts w:ascii="Times New Roman" w:eastAsia="Times New Roman" w:hAnsi="Times New Roman" w:cs="Times New Roman"/>
                <w:sz w:val="24"/>
                <w:lang w:val="ru-RU"/>
              </w:rPr>
              <w:t>:</w:t>
            </w:r>
          </w:p>
          <w:p w:rsidR="00464BD3" w:rsidRPr="00464BD3" w:rsidRDefault="00464BD3" w:rsidP="00464BD3">
            <w:pPr>
              <w:spacing w:line="270" w:lineRule="atLeast"/>
              <w:ind w:left="107" w:right="105"/>
              <w:jc w:val="both"/>
              <w:rPr>
                <w:rFonts w:ascii="Times New Roman" w:eastAsia="Times New Roman" w:hAnsi="Times New Roman" w:cs="Times New Roman"/>
                <w:sz w:val="24"/>
              </w:rPr>
            </w:pPr>
            <w:r w:rsidRPr="00464BD3">
              <w:rPr>
                <w:rFonts w:ascii="Times New Roman" w:eastAsia="Times New Roman" w:hAnsi="Times New Roman" w:cs="Times New Roman"/>
                <w:sz w:val="24"/>
                <w:lang w:val="ru-RU"/>
              </w:rPr>
              <w:t>Исполнение на клавишных или духовых инструментах попевок, мелодий в размерах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2/4,</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3/4,</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4/4.</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rPr>
              <w:t>Вокальная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инструментальная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импровизация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заданном</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размере</w:t>
            </w:r>
          </w:p>
        </w:tc>
      </w:tr>
      <w:tr w:rsidR="00464BD3" w:rsidRPr="00464BD3" w:rsidTr="00EF0B46">
        <w:trPr>
          <w:trHeight w:val="3864"/>
        </w:trPr>
        <w:tc>
          <w:tcPr>
            <w:tcW w:w="1683" w:type="dxa"/>
          </w:tcPr>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Ж)</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0,5</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1 уч. ч</w:t>
            </w:r>
          </w:p>
        </w:tc>
        <w:tc>
          <w:tcPr>
            <w:tcW w:w="1961" w:type="dxa"/>
          </w:tcPr>
          <w:p w:rsidR="00464BD3" w:rsidRPr="00464BD3" w:rsidRDefault="00464BD3" w:rsidP="00464BD3">
            <w:pPr>
              <w:ind w:left="107" w:right="364"/>
              <w:rPr>
                <w:rFonts w:ascii="Times New Roman" w:eastAsia="Times New Roman" w:hAnsi="Times New Roman" w:cs="Times New Roman"/>
                <w:sz w:val="24"/>
              </w:rPr>
            </w:pPr>
            <w:r w:rsidRPr="00464BD3">
              <w:rPr>
                <w:rFonts w:ascii="Times New Roman" w:eastAsia="Times New Roman" w:hAnsi="Times New Roman" w:cs="Times New Roman"/>
                <w:sz w:val="24"/>
              </w:rPr>
              <w:t>Музыкальный</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язык</w:t>
            </w:r>
          </w:p>
        </w:tc>
        <w:tc>
          <w:tcPr>
            <w:tcW w:w="3195" w:type="dxa"/>
          </w:tcPr>
          <w:p w:rsidR="00464BD3" w:rsidRPr="00464BD3" w:rsidRDefault="00464BD3" w:rsidP="00464BD3">
            <w:pPr>
              <w:ind w:left="109" w:right="95"/>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Темп,</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тембр.</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Динамика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(форте,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пиано,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крещендо,</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диминуэндо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др.).</w:t>
            </w:r>
          </w:p>
          <w:p w:rsidR="00464BD3" w:rsidRPr="00464BD3" w:rsidRDefault="00464BD3" w:rsidP="00464BD3">
            <w:pPr>
              <w:ind w:left="109" w:right="99"/>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Штрихи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(стаккато,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легато,</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акцент</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др.)</w:t>
            </w:r>
          </w:p>
        </w:tc>
        <w:tc>
          <w:tcPr>
            <w:tcW w:w="9039" w:type="dxa"/>
          </w:tcPr>
          <w:p w:rsidR="00464BD3" w:rsidRPr="00464BD3" w:rsidRDefault="00464BD3" w:rsidP="00464BD3">
            <w:pPr>
              <w:ind w:left="107" w:right="95"/>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Знакомство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элементами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музыкального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языка,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специальными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терминами,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их</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обозначением</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нотной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записи.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Определение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изученных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элементов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слух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при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восприятии музыкальных произведений. Наблюдение за изменением музыкального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образа при изменении элементов музыкального языка (как меняется характер музыки</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при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изменении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темпа,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динамики,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штрихов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т.д.).</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Исполнение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вокальных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ритмических упражнений, песен с ярко выраженными динамическими, темповыми,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штриховыми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красками.</w:t>
            </w:r>
          </w:p>
          <w:p w:rsidR="00464BD3" w:rsidRPr="00464BD3" w:rsidRDefault="00464BD3" w:rsidP="00464BD3">
            <w:pPr>
              <w:ind w:left="107" w:right="94"/>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Использование элементов музыкального языка для создания определённого образа,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настроения</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вокальных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 инструментальных</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импровизациях.</w:t>
            </w:r>
          </w:p>
          <w:p w:rsidR="00464BD3" w:rsidRPr="00464BD3" w:rsidRDefault="00464BD3" w:rsidP="00464BD3">
            <w:pPr>
              <w:ind w:left="107"/>
              <w:jc w:val="both"/>
              <w:rPr>
                <w:rFonts w:ascii="Times New Roman" w:eastAsia="Times New Roman" w:hAnsi="Times New Roman" w:cs="Times New Roman"/>
                <w:sz w:val="24"/>
                <w:lang w:val="ru-RU"/>
              </w:rPr>
            </w:pPr>
            <w:r w:rsidRPr="00464BD3">
              <w:rPr>
                <w:rFonts w:ascii="Times New Roman" w:eastAsia="Times New Roman" w:hAnsi="Times New Roman" w:cs="Times New Roman"/>
                <w:i/>
                <w:sz w:val="24"/>
                <w:lang w:val="ru-RU"/>
              </w:rPr>
              <w:t>На</w:t>
            </w:r>
            <w:r w:rsidRPr="00464BD3">
              <w:rPr>
                <w:rFonts w:ascii="Times New Roman" w:eastAsia="Times New Roman" w:hAnsi="Times New Roman" w:cs="Times New Roman"/>
                <w:i/>
                <w:spacing w:val="-3"/>
                <w:sz w:val="24"/>
                <w:lang w:val="ru-RU"/>
              </w:rPr>
              <w:t xml:space="preserve"> </w:t>
            </w:r>
            <w:r w:rsidRPr="00464BD3">
              <w:rPr>
                <w:rFonts w:ascii="Times New Roman" w:eastAsia="Times New Roman" w:hAnsi="Times New Roman" w:cs="Times New Roman"/>
                <w:i/>
                <w:sz w:val="24"/>
                <w:lang w:val="ru-RU"/>
              </w:rPr>
              <w:t>выбор</w:t>
            </w:r>
            <w:r w:rsidRPr="00464BD3">
              <w:rPr>
                <w:rFonts w:ascii="Times New Roman" w:eastAsia="Times New Roman" w:hAnsi="Times New Roman" w:cs="Times New Roman"/>
                <w:i/>
                <w:spacing w:val="-1"/>
                <w:sz w:val="24"/>
                <w:lang w:val="ru-RU"/>
              </w:rPr>
              <w:t xml:space="preserve"> </w:t>
            </w:r>
            <w:r w:rsidRPr="00464BD3">
              <w:rPr>
                <w:rFonts w:ascii="Times New Roman" w:eastAsia="Times New Roman" w:hAnsi="Times New Roman" w:cs="Times New Roman"/>
                <w:i/>
                <w:sz w:val="24"/>
                <w:lang w:val="ru-RU"/>
              </w:rPr>
              <w:t>или</w:t>
            </w:r>
            <w:r w:rsidRPr="00464BD3">
              <w:rPr>
                <w:rFonts w:ascii="Times New Roman" w:eastAsia="Times New Roman" w:hAnsi="Times New Roman" w:cs="Times New Roman"/>
                <w:i/>
                <w:spacing w:val="-2"/>
                <w:sz w:val="24"/>
                <w:lang w:val="ru-RU"/>
              </w:rPr>
              <w:t xml:space="preserve"> </w:t>
            </w:r>
            <w:r w:rsidRPr="00464BD3">
              <w:rPr>
                <w:rFonts w:ascii="Times New Roman" w:eastAsia="Times New Roman" w:hAnsi="Times New Roman" w:cs="Times New Roman"/>
                <w:i/>
                <w:sz w:val="24"/>
                <w:lang w:val="ru-RU"/>
              </w:rPr>
              <w:t>факультативно</w:t>
            </w:r>
            <w:r w:rsidRPr="00464BD3">
              <w:rPr>
                <w:rFonts w:ascii="Times New Roman" w:eastAsia="Times New Roman" w:hAnsi="Times New Roman" w:cs="Times New Roman"/>
                <w:sz w:val="24"/>
                <w:lang w:val="ru-RU"/>
              </w:rPr>
              <w:t>:</w:t>
            </w:r>
          </w:p>
          <w:p w:rsidR="00464BD3" w:rsidRPr="00464BD3" w:rsidRDefault="00464BD3" w:rsidP="00464BD3">
            <w:pPr>
              <w:ind w:left="107" w:right="100"/>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Исполнение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клавишных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или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духовых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инструментах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попевок,</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мелодий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ярко</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выраженными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динамическими,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темповыми, штриховыми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красками.</w:t>
            </w:r>
          </w:p>
          <w:p w:rsidR="00464BD3" w:rsidRPr="00464BD3" w:rsidRDefault="00464BD3" w:rsidP="00464BD3">
            <w:pPr>
              <w:spacing w:line="270" w:lineRule="atLeast"/>
              <w:ind w:left="107" w:right="2988"/>
              <w:jc w:val="both"/>
              <w:rPr>
                <w:rFonts w:ascii="Times New Roman" w:eastAsia="Times New Roman" w:hAnsi="Times New Roman" w:cs="Times New Roman"/>
                <w:sz w:val="24"/>
              </w:rPr>
            </w:pPr>
            <w:r w:rsidRPr="00464BD3">
              <w:rPr>
                <w:rFonts w:ascii="Times New Roman" w:eastAsia="Times New Roman" w:hAnsi="Times New Roman" w:cs="Times New Roman"/>
                <w:sz w:val="24"/>
                <w:lang w:val="ru-RU"/>
              </w:rPr>
              <w:t>Исполнительская интерпретация на основе их изменения.</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rPr>
              <w:t>Составление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музыкального словаря</w:t>
            </w:r>
          </w:p>
        </w:tc>
      </w:tr>
      <w:tr w:rsidR="00464BD3" w:rsidRPr="00464BD3" w:rsidTr="00EF0B46">
        <w:trPr>
          <w:trHeight w:val="553"/>
        </w:trPr>
        <w:tc>
          <w:tcPr>
            <w:tcW w:w="1683" w:type="dxa"/>
          </w:tcPr>
          <w:p w:rsidR="00464BD3" w:rsidRPr="00464BD3" w:rsidRDefault="00464BD3" w:rsidP="00464BD3">
            <w:pPr>
              <w:spacing w:before="1"/>
              <w:ind w:left="107"/>
              <w:rPr>
                <w:rFonts w:ascii="Times New Roman" w:eastAsia="Times New Roman" w:hAnsi="Times New Roman" w:cs="Times New Roman"/>
                <w:sz w:val="24"/>
              </w:rPr>
            </w:pPr>
            <w:r w:rsidRPr="00464BD3">
              <w:rPr>
                <w:rFonts w:ascii="Times New Roman" w:eastAsia="Times New Roman" w:hAnsi="Times New Roman" w:cs="Times New Roman"/>
                <w:sz w:val="24"/>
              </w:rPr>
              <w:t>З)</w:t>
            </w:r>
          </w:p>
          <w:p w:rsidR="00464BD3" w:rsidRPr="00464BD3" w:rsidRDefault="00464BD3" w:rsidP="00464BD3">
            <w:pPr>
              <w:spacing w:line="257"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0,5</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 1 уч. ч</w:t>
            </w:r>
          </w:p>
        </w:tc>
        <w:tc>
          <w:tcPr>
            <w:tcW w:w="1961" w:type="dxa"/>
          </w:tcPr>
          <w:p w:rsidR="00464BD3" w:rsidRPr="00464BD3" w:rsidRDefault="00464BD3" w:rsidP="00464BD3">
            <w:pPr>
              <w:spacing w:before="1"/>
              <w:ind w:left="107"/>
              <w:rPr>
                <w:rFonts w:ascii="Times New Roman" w:eastAsia="Times New Roman" w:hAnsi="Times New Roman" w:cs="Times New Roman"/>
                <w:sz w:val="24"/>
              </w:rPr>
            </w:pPr>
            <w:r w:rsidRPr="00464BD3">
              <w:rPr>
                <w:rFonts w:ascii="Times New Roman" w:eastAsia="Times New Roman" w:hAnsi="Times New Roman" w:cs="Times New Roman"/>
                <w:sz w:val="24"/>
              </w:rPr>
              <w:t>Высота</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звуков</w:t>
            </w:r>
          </w:p>
        </w:tc>
        <w:tc>
          <w:tcPr>
            <w:tcW w:w="3195" w:type="dxa"/>
          </w:tcPr>
          <w:p w:rsidR="00464BD3" w:rsidRPr="00464BD3" w:rsidRDefault="00464BD3" w:rsidP="00464BD3">
            <w:pPr>
              <w:spacing w:before="1"/>
              <w:ind w:left="109"/>
              <w:rPr>
                <w:rFonts w:ascii="Times New Roman" w:eastAsia="Times New Roman" w:hAnsi="Times New Roman" w:cs="Times New Roman"/>
                <w:sz w:val="24"/>
              </w:rPr>
            </w:pPr>
            <w:r w:rsidRPr="00464BD3">
              <w:rPr>
                <w:rFonts w:ascii="Times New Roman" w:eastAsia="Times New Roman" w:hAnsi="Times New Roman" w:cs="Times New Roman"/>
                <w:sz w:val="24"/>
              </w:rPr>
              <w:t>Регистры.</w:t>
            </w:r>
          </w:p>
          <w:p w:rsidR="00464BD3" w:rsidRPr="00464BD3" w:rsidRDefault="00464BD3" w:rsidP="00464BD3">
            <w:pPr>
              <w:spacing w:line="257" w:lineRule="exact"/>
              <w:ind w:left="109"/>
              <w:rPr>
                <w:rFonts w:ascii="Times New Roman" w:eastAsia="Times New Roman" w:hAnsi="Times New Roman" w:cs="Times New Roman"/>
                <w:sz w:val="24"/>
              </w:rPr>
            </w:pPr>
            <w:r w:rsidRPr="00464BD3">
              <w:rPr>
                <w:rFonts w:ascii="Times New Roman" w:eastAsia="Times New Roman" w:hAnsi="Times New Roman" w:cs="Times New Roman"/>
                <w:sz w:val="24"/>
              </w:rPr>
              <w:t>Ноты</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певческого</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диапазона.</w:t>
            </w:r>
          </w:p>
        </w:tc>
        <w:tc>
          <w:tcPr>
            <w:tcW w:w="9039" w:type="dxa"/>
          </w:tcPr>
          <w:p w:rsidR="00464BD3" w:rsidRPr="00464BD3" w:rsidRDefault="00464BD3" w:rsidP="00464BD3">
            <w:pPr>
              <w:spacing w:line="270" w:lineRule="atLeast"/>
              <w:ind w:left="107"/>
              <w:rPr>
                <w:rFonts w:ascii="Times New Roman" w:eastAsia="Times New Roman" w:hAnsi="Times New Roman" w:cs="Times New Roman"/>
                <w:sz w:val="24"/>
              </w:rPr>
            </w:pPr>
            <w:r w:rsidRPr="00464BD3">
              <w:rPr>
                <w:rFonts w:ascii="Times New Roman" w:eastAsia="Times New Roman" w:hAnsi="Times New Roman" w:cs="Times New Roman"/>
                <w:sz w:val="24"/>
                <w:lang w:val="ru-RU"/>
              </w:rPr>
              <w:t>Освоение</w:t>
            </w:r>
            <w:r w:rsidRPr="00464BD3">
              <w:rPr>
                <w:rFonts w:ascii="Times New Roman" w:eastAsia="Times New Roman" w:hAnsi="Times New Roman" w:cs="Times New Roman"/>
                <w:spacing w:val="54"/>
                <w:sz w:val="24"/>
                <w:lang w:val="ru-RU"/>
              </w:rPr>
              <w:t xml:space="preserve"> </w:t>
            </w:r>
            <w:r w:rsidRPr="00464BD3">
              <w:rPr>
                <w:rFonts w:ascii="Times New Roman" w:eastAsia="Times New Roman" w:hAnsi="Times New Roman" w:cs="Times New Roman"/>
                <w:sz w:val="24"/>
                <w:lang w:val="ru-RU"/>
              </w:rPr>
              <w:t>понятий</w:t>
            </w:r>
            <w:r w:rsidRPr="00464BD3">
              <w:rPr>
                <w:rFonts w:ascii="Times New Roman" w:eastAsia="Times New Roman" w:hAnsi="Times New Roman" w:cs="Times New Roman"/>
                <w:spacing w:val="56"/>
                <w:sz w:val="24"/>
                <w:lang w:val="ru-RU"/>
              </w:rPr>
              <w:t xml:space="preserve"> </w:t>
            </w:r>
            <w:r w:rsidRPr="00464BD3">
              <w:rPr>
                <w:rFonts w:ascii="Times New Roman" w:eastAsia="Times New Roman" w:hAnsi="Times New Roman" w:cs="Times New Roman"/>
                <w:sz w:val="24"/>
                <w:lang w:val="ru-RU"/>
              </w:rPr>
              <w:t>«выше-ниже».</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Определение</w:t>
            </w:r>
            <w:r w:rsidRPr="00464BD3">
              <w:rPr>
                <w:rFonts w:ascii="Times New Roman" w:eastAsia="Times New Roman" w:hAnsi="Times New Roman" w:cs="Times New Roman"/>
                <w:spacing w:val="54"/>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55"/>
                <w:sz w:val="24"/>
                <w:lang w:val="ru-RU"/>
              </w:rPr>
              <w:t xml:space="preserve"> </w:t>
            </w:r>
            <w:r w:rsidRPr="00464BD3">
              <w:rPr>
                <w:rFonts w:ascii="Times New Roman" w:eastAsia="Times New Roman" w:hAnsi="Times New Roman" w:cs="Times New Roman"/>
                <w:sz w:val="24"/>
                <w:lang w:val="ru-RU"/>
              </w:rPr>
              <w:t>слух</w:t>
            </w:r>
            <w:r w:rsidRPr="00464BD3">
              <w:rPr>
                <w:rFonts w:ascii="Times New Roman" w:eastAsia="Times New Roman" w:hAnsi="Times New Roman" w:cs="Times New Roman"/>
                <w:spacing w:val="55"/>
                <w:sz w:val="24"/>
                <w:lang w:val="ru-RU"/>
              </w:rPr>
              <w:t xml:space="preserve"> </w:t>
            </w:r>
            <w:r w:rsidRPr="00464BD3">
              <w:rPr>
                <w:rFonts w:ascii="Times New Roman" w:eastAsia="Times New Roman" w:hAnsi="Times New Roman" w:cs="Times New Roman"/>
                <w:sz w:val="24"/>
                <w:lang w:val="ru-RU"/>
              </w:rPr>
              <w:t>принадлежности</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звуков</w:t>
            </w:r>
            <w:r w:rsidRPr="00464BD3">
              <w:rPr>
                <w:rFonts w:ascii="Times New Roman" w:eastAsia="Times New Roman" w:hAnsi="Times New Roman" w:cs="Times New Roman"/>
                <w:spacing w:val="56"/>
                <w:sz w:val="24"/>
                <w:lang w:val="ru-RU"/>
              </w:rPr>
              <w:t xml:space="preserve"> </w:t>
            </w:r>
            <w:r w:rsidRPr="00464BD3">
              <w:rPr>
                <w:rFonts w:ascii="Times New Roman" w:eastAsia="Times New Roman" w:hAnsi="Times New Roman" w:cs="Times New Roman"/>
                <w:sz w:val="24"/>
                <w:lang w:val="ru-RU"/>
              </w:rPr>
              <w:t>к</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одному</w:t>
            </w:r>
            <w:r w:rsidRPr="00464BD3">
              <w:rPr>
                <w:rFonts w:ascii="Times New Roman" w:eastAsia="Times New Roman" w:hAnsi="Times New Roman" w:cs="Times New Roman"/>
                <w:spacing w:val="60"/>
                <w:sz w:val="24"/>
                <w:lang w:val="ru-RU"/>
              </w:rPr>
              <w:t xml:space="preserve"> </w:t>
            </w:r>
            <w:r w:rsidRPr="00464BD3">
              <w:rPr>
                <w:rFonts w:ascii="Times New Roman" w:eastAsia="Times New Roman" w:hAnsi="Times New Roman" w:cs="Times New Roman"/>
                <w:sz w:val="24"/>
                <w:lang w:val="ru-RU"/>
              </w:rPr>
              <w:t>из</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регистров.</w:t>
            </w:r>
            <w:r w:rsidRPr="00464BD3">
              <w:rPr>
                <w:rFonts w:ascii="Times New Roman" w:eastAsia="Times New Roman" w:hAnsi="Times New Roman" w:cs="Times New Roman"/>
                <w:spacing w:val="58"/>
                <w:sz w:val="24"/>
                <w:lang w:val="ru-RU"/>
              </w:rPr>
              <w:t xml:space="preserve"> </w:t>
            </w:r>
            <w:r w:rsidRPr="00464BD3">
              <w:rPr>
                <w:rFonts w:ascii="Times New Roman" w:eastAsia="Times New Roman" w:hAnsi="Times New Roman" w:cs="Times New Roman"/>
                <w:sz w:val="24"/>
              </w:rPr>
              <w:t>Прослеживание</w:t>
            </w:r>
            <w:r w:rsidRPr="00464BD3">
              <w:rPr>
                <w:rFonts w:ascii="Times New Roman" w:eastAsia="Times New Roman" w:hAnsi="Times New Roman" w:cs="Times New Roman"/>
                <w:spacing w:val="59"/>
                <w:sz w:val="24"/>
              </w:rPr>
              <w:t xml:space="preserve"> </w:t>
            </w:r>
            <w:r w:rsidRPr="00464BD3">
              <w:rPr>
                <w:rFonts w:ascii="Times New Roman" w:eastAsia="Times New Roman" w:hAnsi="Times New Roman" w:cs="Times New Roman"/>
                <w:sz w:val="24"/>
              </w:rPr>
              <w:t>по</w:t>
            </w:r>
            <w:r w:rsidRPr="00464BD3">
              <w:rPr>
                <w:rFonts w:ascii="Times New Roman" w:eastAsia="Times New Roman" w:hAnsi="Times New Roman" w:cs="Times New Roman"/>
                <w:spacing w:val="60"/>
                <w:sz w:val="24"/>
              </w:rPr>
              <w:t xml:space="preserve"> </w:t>
            </w:r>
            <w:r w:rsidRPr="00464BD3">
              <w:rPr>
                <w:rFonts w:ascii="Times New Roman" w:eastAsia="Times New Roman" w:hAnsi="Times New Roman" w:cs="Times New Roman"/>
                <w:sz w:val="24"/>
              </w:rPr>
              <w:t>нотной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записи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отдельных</w:t>
            </w:r>
            <w:r w:rsidRPr="00464BD3">
              <w:rPr>
                <w:rFonts w:ascii="Times New Roman" w:eastAsia="Times New Roman" w:hAnsi="Times New Roman" w:cs="Times New Roman"/>
                <w:spacing w:val="59"/>
                <w:sz w:val="24"/>
              </w:rPr>
              <w:t xml:space="preserve"> </w:t>
            </w:r>
            <w:r w:rsidRPr="00464BD3">
              <w:rPr>
                <w:rFonts w:ascii="Times New Roman" w:eastAsia="Times New Roman" w:hAnsi="Times New Roman" w:cs="Times New Roman"/>
                <w:sz w:val="24"/>
              </w:rPr>
              <w:t>мотивов,</w:t>
            </w:r>
          </w:p>
        </w:tc>
      </w:tr>
    </w:tbl>
    <w:p w:rsidR="00464BD3" w:rsidRPr="00464BD3" w:rsidRDefault="00464BD3" w:rsidP="00464BD3">
      <w:pPr>
        <w:widowControl w:val="0"/>
        <w:autoSpaceDE w:val="0"/>
        <w:autoSpaceDN w:val="0"/>
        <w:spacing w:after="0" w:line="270" w:lineRule="atLeast"/>
        <w:rPr>
          <w:rFonts w:ascii="Times New Roman" w:eastAsia="Times New Roman" w:hAnsi="Times New Roman" w:cs="Times New Roman"/>
          <w:sz w:val="24"/>
        </w:rPr>
        <w:sectPr w:rsidR="00464BD3" w:rsidRPr="00464BD3" w:rsidSect="007C6ED2">
          <w:footerReference w:type="default" r:id="rId8"/>
          <w:pgSz w:w="16840" w:h="11910" w:orient="landscape"/>
          <w:pgMar w:top="840" w:right="280" w:bottom="1120" w:left="460" w:header="0" w:footer="920" w:gutter="0"/>
          <w:pgNumType w:start="2"/>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83"/>
        <w:gridCol w:w="1961"/>
        <w:gridCol w:w="3195"/>
        <w:gridCol w:w="9039"/>
      </w:tblGrid>
      <w:tr w:rsidR="00464BD3" w:rsidRPr="00464BD3" w:rsidTr="00EF0B46">
        <w:trPr>
          <w:trHeight w:val="1380"/>
        </w:trPr>
        <w:tc>
          <w:tcPr>
            <w:tcW w:w="1683" w:type="dxa"/>
          </w:tcPr>
          <w:p w:rsidR="00464BD3" w:rsidRPr="00464BD3" w:rsidRDefault="00464BD3" w:rsidP="00464BD3">
            <w:pPr>
              <w:rPr>
                <w:rFonts w:ascii="Times New Roman" w:eastAsia="Times New Roman" w:hAnsi="Times New Roman" w:cs="Times New Roman"/>
                <w:sz w:val="24"/>
              </w:rPr>
            </w:pPr>
          </w:p>
        </w:tc>
        <w:tc>
          <w:tcPr>
            <w:tcW w:w="1961" w:type="dxa"/>
          </w:tcPr>
          <w:p w:rsidR="00464BD3" w:rsidRPr="00464BD3" w:rsidRDefault="00464BD3" w:rsidP="00464BD3">
            <w:pPr>
              <w:rPr>
                <w:rFonts w:ascii="Times New Roman" w:eastAsia="Times New Roman" w:hAnsi="Times New Roman" w:cs="Times New Roman"/>
                <w:sz w:val="24"/>
              </w:rPr>
            </w:pPr>
          </w:p>
        </w:tc>
        <w:tc>
          <w:tcPr>
            <w:tcW w:w="3195" w:type="dxa"/>
          </w:tcPr>
          <w:p w:rsidR="00464BD3" w:rsidRPr="00464BD3" w:rsidRDefault="00464BD3" w:rsidP="00464BD3">
            <w:pPr>
              <w:tabs>
                <w:tab w:val="left" w:pos="2040"/>
                <w:tab w:val="left" w:pos="2851"/>
              </w:tabs>
              <w:ind w:left="109" w:right="95"/>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Расположение</w:t>
            </w:r>
            <w:r w:rsidRPr="00464BD3">
              <w:rPr>
                <w:rFonts w:ascii="Times New Roman" w:eastAsia="Times New Roman" w:hAnsi="Times New Roman" w:cs="Times New Roman"/>
                <w:sz w:val="24"/>
                <w:lang w:val="ru-RU"/>
              </w:rPr>
              <w:tab/>
              <w:t>нот</w:t>
            </w:r>
            <w:r w:rsidRPr="00464BD3">
              <w:rPr>
                <w:rFonts w:ascii="Times New Roman" w:eastAsia="Times New Roman" w:hAnsi="Times New Roman" w:cs="Times New Roman"/>
                <w:sz w:val="24"/>
                <w:lang w:val="ru-RU"/>
              </w:rPr>
              <w:tab/>
            </w:r>
            <w:r w:rsidRPr="00464BD3">
              <w:rPr>
                <w:rFonts w:ascii="Times New Roman" w:eastAsia="Times New Roman" w:hAnsi="Times New Roman" w:cs="Times New Roman"/>
                <w:spacing w:val="-2"/>
                <w:sz w:val="24"/>
                <w:lang w:val="ru-RU"/>
              </w:rPr>
              <w:t>на</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клавиатуре.</w:t>
            </w:r>
          </w:p>
          <w:p w:rsidR="00464BD3" w:rsidRPr="00464BD3" w:rsidRDefault="00464BD3" w:rsidP="00464BD3">
            <w:pPr>
              <w:ind w:left="109" w:right="577"/>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Знаки альтерации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(диезы,</w:t>
            </w:r>
            <w:r w:rsidRPr="00464BD3">
              <w:rPr>
                <w:rFonts w:ascii="Times New Roman" w:eastAsia="Times New Roman" w:hAnsi="Times New Roman" w:cs="Times New Roman"/>
                <w:spacing w:val="-8"/>
                <w:sz w:val="24"/>
                <w:lang w:val="ru-RU"/>
              </w:rPr>
              <w:t xml:space="preserve"> </w:t>
            </w:r>
            <w:r w:rsidRPr="00464BD3">
              <w:rPr>
                <w:rFonts w:ascii="Times New Roman" w:eastAsia="Times New Roman" w:hAnsi="Times New Roman" w:cs="Times New Roman"/>
                <w:sz w:val="24"/>
                <w:lang w:val="ru-RU"/>
              </w:rPr>
              <w:t>бемоли,</w:t>
            </w:r>
            <w:r w:rsidRPr="00464BD3">
              <w:rPr>
                <w:rFonts w:ascii="Times New Roman" w:eastAsia="Times New Roman" w:hAnsi="Times New Roman" w:cs="Times New Roman"/>
                <w:spacing w:val="-8"/>
                <w:sz w:val="24"/>
                <w:lang w:val="ru-RU"/>
              </w:rPr>
              <w:t xml:space="preserve"> </w:t>
            </w:r>
            <w:r w:rsidRPr="00464BD3">
              <w:rPr>
                <w:rFonts w:ascii="Times New Roman" w:eastAsia="Times New Roman" w:hAnsi="Times New Roman" w:cs="Times New Roman"/>
                <w:sz w:val="24"/>
                <w:lang w:val="ru-RU"/>
              </w:rPr>
              <w:t>бекары)</w:t>
            </w:r>
          </w:p>
        </w:tc>
        <w:tc>
          <w:tcPr>
            <w:tcW w:w="9039" w:type="dxa"/>
          </w:tcPr>
          <w:p w:rsidR="00464BD3" w:rsidRPr="00464BD3" w:rsidRDefault="00464BD3" w:rsidP="00464BD3">
            <w:pPr>
              <w:ind w:left="107" w:right="955"/>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фрагментов</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знакомых</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песен,</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вычленение</w:t>
            </w:r>
            <w:r w:rsidRPr="00464BD3">
              <w:rPr>
                <w:rFonts w:ascii="Times New Roman" w:eastAsia="Times New Roman" w:hAnsi="Times New Roman" w:cs="Times New Roman"/>
                <w:spacing w:val="-4"/>
                <w:sz w:val="24"/>
                <w:lang w:val="ru-RU"/>
              </w:rPr>
              <w:t xml:space="preserve"> </w:t>
            </w:r>
            <w:r w:rsidRPr="00464BD3">
              <w:rPr>
                <w:rFonts w:ascii="Times New Roman" w:eastAsia="Times New Roman" w:hAnsi="Times New Roman" w:cs="Times New Roman"/>
                <w:sz w:val="24"/>
                <w:lang w:val="ru-RU"/>
              </w:rPr>
              <w:t>знакомых</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нот,</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знаков</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альтерации.</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Наблюдение за изменением музыкального образа при изменении регистра.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i/>
                <w:sz w:val="24"/>
                <w:lang w:val="ru-RU"/>
              </w:rPr>
              <w:t>На</w:t>
            </w:r>
            <w:r w:rsidRPr="00464BD3">
              <w:rPr>
                <w:rFonts w:ascii="Times New Roman" w:eastAsia="Times New Roman" w:hAnsi="Times New Roman" w:cs="Times New Roman"/>
                <w:i/>
                <w:spacing w:val="-2"/>
                <w:sz w:val="24"/>
                <w:lang w:val="ru-RU"/>
              </w:rPr>
              <w:t xml:space="preserve"> </w:t>
            </w:r>
            <w:r w:rsidRPr="00464BD3">
              <w:rPr>
                <w:rFonts w:ascii="Times New Roman" w:eastAsia="Times New Roman" w:hAnsi="Times New Roman" w:cs="Times New Roman"/>
                <w:i/>
                <w:sz w:val="24"/>
                <w:lang w:val="ru-RU"/>
              </w:rPr>
              <w:t>выбор или факультативно</w:t>
            </w:r>
            <w:r w:rsidRPr="00464BD3">
              <w:rPr>
                <w:rFonts w:ascii="Times New Roman" w:eastAsia="Times New Roman" w:hAnsi="Times New Roman" w:cs="Times New Roman"/>
                <w:sz w:val="24"/>
                <w:lang w:val="ru-RU"/>
              </w:rPr>
              <w:t>:</w:t>
            </w:r>
          </w:p>
          <w:p w:rsidR="00464BD3" w:rsidRPr="00464BD3" w:rsidRDefault="00464BD3" w:rsidP="00464BD3">
            <w:pPr>
              <w:spacing w:line="270" w:lineRule="atLeast"/>
              <w:ind w:left="107"/>
              <w:rPr>
                <w:rFonts w:ascii="Times New Roman" w:eastAsia="Times New Roman" w:hAnsi="Times New Roman" w:cs="Times New Roman"/>
                <w:sz w:val="24"/>
              </w:rPr>
            </w:pPr>
            <w:r w:rsidRPr="00464BD3">
              <w:rPr>
                <w:rFonts w:ascii="Times New Roman" w:eastAsia="Times New Roman" w:hAnsi="Times New Roman" w:cs="Times New Roman"/>
                <w:sz w:val="24"/>
                <w:lang w:val="ru-RU"/>
              </w:rPr>
              <w:t>Исполнение</w:t>
            </w:r>
            <w:r w:rsidRPr="00464BD3">
              <w:rPr>
                <w:rFonts w:ascii="Times New Roman" w:eastAsia="Times New Roman" w:hAnsi="Times New Roman" w:cs="Times New Roman"/>
                <w:spacing w:val="7"/>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8"/>
                <w:sz w:val="24"/>
                <w:lang w:val="ru-RU"/>
              </w:rPr>
              <w:t xml:space="preserve"> </w:t>
            </w:r>
            <w:r w:rsidRPr="00464BD3">
              <w:rPr>
                <w:rFonts w:ascii="Times New Roman" w:eastAsia="Times New Roman" w:hAnsi="Times New Roman" w:cs="Times New Roman"/>
                <w:sz w:val="24"/>
                <w:lang w:val="ru-RU"/>
              </w:rPr>
              <w:t>клавишных</w:t>
            </w:r>
            <w:r w:rsidRPr="00464BD3">
              <w:rPr>
                <w:rFonts w:ascii="Times New Roman" w:eastAsia="Times New Roman" w:hAnsi="Times New Roman" w:cs="Times New Roman"/>
                <w:spacing w:val="8"/>
                <w:sz w:val="24"/>
                <w:lang w:val="ru-RU"/>
              </w:rPr>
              <w:t xml:space="preserve"> </w:t>
            </w:r>
            <w:r w:rsidRPr="00464BD3">
              <w:rPr>
                <w:rFonts w:ascii="Times New Roman" w:eastAsia="Times New Roman" w:hAnsi="Times New Roman" w:cs="Times New Roman"/>
                <w:sz w:val="24"/>
                <w:lang w:val="ru-RU"/>
              </w:rPr>
              <w:t>или</w:t>
            </w:r>
            <w:r w:rsidRPr="00464BD3">
              <w:rPr>
                <w:rFonts w:ascii="Times New Roman" w:eastAsia="Times New Roman" w:hAnsi="Times New Roman" w:cs="Times New Roman"/>
                <w:spacing w:val="10"/>
                <w:sz w:val="24"/>
                <w:lang w:val="ru-RU"/>
              </w:rPr>
              <w:t xml:space="preserve"> </w:t>
            </w:r>
            <w:r w:rsidRPr="00464BD3">
              <w:rPr>
                <w:rFonts w:ascii="Times New Roman" w:eastAsia="Times New Roman" w:hAnsi="Times New Roman" w:cs="Times New Roman"/>
                <w:sz w:val="24"/>
                <w:lang w:val="ru-RU"/>
              </w:rPr>
              <w:t>духовых</w:t>
            </w:r>
            <w:r w:rsidRPr="00464BD3">
              <w:rPr>
                <w:rFonts w:ascii="Times New Roman" w:eastAsia="Times New Roman" w:hAnsi="Times New Roman" w:cs="Times New Roman"/>
                <w:spacing w:val="8"/>
                <w:sz w:val="24"/>
                <w:lang w:val="ru-RU"/>
              </w:rPr>
              <w:t xml:space="preserve"> </w:t>
            </w:r>
            <w:r w:rsidRPr="00464BD3">
              <w:rPr>
                <w:rFonts w:ascii="Times New Roman" w:eastAsia="Times New Roman" w:hAnsi="Times New Roman" w:cs="Times New Roman"/>
                <w:sz w:val="24"/>
                <w:lang w:val="ru-RU"/>
              </w:rPr>
              <w:t>инструментах</w:t>
            </w:r>
            <w:r w:rsidRPr="00464BD3">
              <w:rPr>
                <w:rFonts w:ascii="Times New Roman" w:eastAsia="Times New Roman" w:hAnsi="Times New Roman" w:cs="Times New Roman"/>
                <w:spacing w:val="9"/>
                <w:sz w:val="24"/>
                <w:lang w:val="ru-RU"/>
              </w:rPr>
              <w:t xml:space="preserve"> </w:t>
            </w:r>
            <w:r w:rsidRPr="00464BD3">
              <w:rPr>
                <w:rFonts w:ascii="Times New Roman" w:eastAsia="Times New Roman" w:hAnsi="Times New Roman" w:cs="Times New Roman"/>
                <w:sz w:val="24"/>
                <w:lang w:val="ru-RU"/>
              </w:rPr>
              <w:t>попевок,</w:t>
            </w:r>
            <w:r w:rsidRPr="00464BD3">
              <w:rPr>
                <w:rFonts w:ascii="Times New Roman" w:eastAsia="Times New Roman" w:hAnsi="Times New Roman" w:cs="Times New Roman"/>
                <w:spacing w:val="9"/>
                <w:sz w:val="24"/>
                <w:lang w:val="ru-RU"/>
              </w:rPr>
              <w:t xml:space="preserve"> </w:t>
            </w:r>
            <w:r w:rsidRPr="00464BD3">
              <w:rPr>
                <w:rFonts w:ascii="Times New Roman" w:eastAsia="Times New Roman" w:hAnsi="Times New Roman" w:cs="Times New Roman"/>
                <w:sz w:val="24"/>
                <w:lang w:val="ru-RU"/>
              </w:rPr>
              <w:t>кратких</w:t>
            </w:r>
            <w:r w:rsidRPr="00464BD3">
              <w:rPr>
                <w:rFonts w:ascii="Times New Roman" w:eastAsia="Times New Roman" w:hAnsi="Times New Roman" w:cs="Times New Roman"/>
                <w:spacing w:val="9"/>
                <w:sz w:val="24"/>
                <w:lang w:val="ru-RU"/>
              </w:rPr>
              <w:t xml:space="preserve"> </w:t>
            </w:r>
            <w:r w:rsidRPr="00464BD3">
              <w:rPr>
                <w:rFonts w:ascii="Times New Roman" w:eastAsia="Times New Roman" w:hAnsi="Times New Roman" w:cs="Times New Roman"/>
                <w:sz w:val="24"/>
                <w:lang w:val="ru-RU"/>
              </w:rPr>
              <w:t>мелодий</w:t>
            </w:r>
            <w:r w:rsidRPr="00464BD3">
              <w:rPr>
                <w:rFonts w:ascii="Times New Roman" w:eastAsia="Times New Roman" w:hAnsi="Times New Roman" w:cs="Times New Roman"/>
                <w:spacing w:val="8"/>
                <w:sz w:val="24"/>
                <w:lang w:val="ru-RU"/>
              </w:rPr>
              <w:t xml:space="preserve"> </w:t>
            </w:r>
            <w:r w:rsidRPr="00464BD3">
              <w:rPr>
                <w:rFonts w:ascii="Times New Roman" w:eastAsia="Times New Roman" w:hAnsi="Times New Roman" w:cs="Times New Roman"/>
                <w:sz w:val="24"/>
                <w:lang w:val="ru-RU"/>
              </w:rPr>
              <w:t>по</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нотам.</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rPr>
              <w:t>Выполнение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упражнений</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виртуальной клавиатуре</w:t>
            </w:r>
          </w:p>
        </w:tc>
      </w:tr>
      <w:tr w:rsidR="00464BD3" w:rsidRPr="00464BD3" w:rsidTr="00EF0B46">
        <w:trPr>
          <w:trHeight w:val="2760"/>
        </w:trPr>
        <w:tc>
          <w:tcPr>
            <w:tcW w:w="1683" w:type="dxa"/>
          </w:tcPr>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И)</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0,5</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 1 уч. ч</w:t>
            </w:r>
          </w:p>
        </w:tc>
        <w:tc>
          <w:tcPr>
            <w:tcW w:w="1961" w:type="dxa"/>
          </w:tcPr>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Мелодия</w:t>
            </w:r>
          </w:p>
        </w:tc>
        <w:tc>
          <w:tcPr>
            <w:tcW w:w="3195" w:type="dxa"/>
          </w:tcPr>
          <w:p w:rsidR="00464BD3" w:rsidRPr="00464BD3" w:rsidRDefault="00464BD3" w:rsidP="00464BD3">
            <w:pPr>
              <w:tabs>
                <w:tab w:val="left" w:pos="2263"/>
              </w:tabs>
              <w:ind w:left="109" w:right="96"/>
              <w:jc w:val="both"/>
              <w:rPr>
                <w:rFonts w:ascii="Times New Roman" w:eastAsia="Times New Roman" w:hAnsi="Times New Roman" w:cs="Times New Roman"/>
                <w:sz w:val="24"/>
              </w:rPr>
            </w:pPr>
            <w:r w:rsidRPr="00464BD3">
              <w:rPr>
                <w:rFonts w:ascii="Times New Roman" w:eastAsia="Times New Roman" w:hAnsi="Times New Roman" w:cs="Times New Roman"/>
                <w:sz w:val="24"/>
                <w:lang w:val="ru-RU"/>
              </w:rPr>
              <w:t>Мотив,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музыкальная</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фраза.</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Поступенное,</w:t>
            </w:r>
            <w:r w:rsidRPr="00464BD3">
              <w:rPr>
                <w:rFonts w:ascii="Times New Roman" w:eastAsia="Times New Roman" w:hAnsi="Times New Roman" w:cs="Times New Roman"/>
                <w:sz w:val="24"/>
                <w:lang w:val="ru-RU"/>
              </w:rPr>
              <w:tab/>
            </w:r>
            <w:r w:rsidRPr="00464BD3">
              <w:rPr>
                <w:rFonts w:ascii="Times New Roman" w:eastAsia="Times New Roman" w:hAnsi="Times New Roman" w:cs="Times New Roman"/>
                <w:spacing w:val="-1"/>
                <w:sz w:val="24"/>
                <w:lang w:val="ru-RU"/>
              </w:rPr>
              <w:t>плавное</w:t>
            </w:r>
            <w:r w:rsidRPr="00464BD3">
              <w:rPr>
                <w:rFonts w:ascii="Times New Roman" w:eastAsia="Times New Roman" w:hAnsi="Times New Roman" w:cs="Times New Roman"/>
                <w:spacing w:val="-58"/>
                <w:sz w:val="24"/>
                <w:lang w:val="ru-RU"/>
              </w:rPr>
              <w:t xml:space="preserve"> </w:t>
            </w:r>
            <w:r w:rsidRPr="00464BD3">
              <w:rPr>
                <w:rFonts w:ascii="Times New Roman" w:eastAsia="Times New Roman" w:hAnsi="Times New Roman" w:cs="Times New Roman"/>
                <w:sz w:val="24"/>
                <w:lang w:val="ru-RU"/>
              </w:rPr>
              <w:t>движение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мелодии,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скачки.</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rPr>
              <w:t>Мелодический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рисунок</w:t>
            </w:r>
          </w:p>
        </w:tc>
        <w:tc>
          <w:tcPr>
            <w:tcW w:w="9039" w:type="dxa"/>
          </w:tcPr>
          <w:p w:rsidR="00464BD3" w:rsidRPr="00464BD3" w:rsidRDefault="00464BD3" w:rsidP="00464BD3">
            <w:pPr>
              <w:ind w:left="107" w:right="94"/>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Определение на слух, прослеживание по нотной записи мелодических рисунков с</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поступенным,</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плавным</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движением,</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скачками,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остановками.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Исполнение,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импровизация</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(вокальная</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или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звуковысотных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музыкальных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инструментах)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различных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мелодических рисунков.</w:t>
            </w:r>
          </w:p>
          <w:p w:rsidR="00464BD3" w:rsidRPr="00464BD3" w:rsidRDefault="00464BD3" w:rsidP="00464BD3">
            <w:pPr>
              <w:ind w:left="107"/>
              <w:jc w:val="both"/>
              <w:rPr>
                <w:rFonts w:ascii="Times New Roman" w:eastAsia="Times New Roman" w:hAnsi="Times New Roman" w:cs="Times New Roman"/>
                <w:sz w:val="24"/>
                <w:lang w:val="ru-RU"/>
              </w:rPr>
            </w:pPr>
            <w:r w:rsidRPr="00464BD3">
              <w:rPr>
                <w:rFonts w:ascii="Times New Roman" w:eastAsia="Times New Roman" w:hAnsi="Times New Roman" w:cs="Times New Roman"/>
                <w:i/>
                <w:sz w:val="24"/>
                <w:lang w:val="ru-RU"/>
              </w:rPr>
              <w:t>На</w:t>
            </w:r>
            <w:r w:rsidRPr="00464BD3">
              <w:rPr>
                <w:rFonts w:ascii="Times New Roman" w:eastAsia="Times New Roman" w:hAnsi="Times New Roman" w:cs="Times New Roman"/>
                <w:i/>
                <w:spacing w:val="-3"/>
                <w:sz w:val="24"/>
                <w:lang w:val="ru-RU"/>
              </w:rPr>
              <w:t xml:space="preserve"> </w:t>
            </w:r>
            <w:r w:rsidRPr="00464BD3">
              <w:rPr>
                <w:rFonts w:ascii="Times New Roman" w:eastAsia="Times New Roman" w:hAnsi="Times New Roman" w:cs="Times New Roman"/>
                <w:i/>
                <w:sz w:val="24"/>
                <w:lang w:val="ru-RU"/>
              </w:rPr>
              <w:t>выбор</w:t>
            </w:r>
            <w:r w:rsidRPr="00464BD3">
              <w:rPr>
                <w:rFonts w:ascii="Times New Roman" w:eastAsia="Times New Roman" w:hAnsi="Times New Roman" w:cs="Times New Roman"/>
                <w:i/>
                <w:spacing w:val="-1"/>
                <w:sz w:val="24"/>
                <w:lang w:val="ru-RU"/>
              </w:rPr>
              <w:t xml:space="preserve"> </w:t>
            </w:r>
            <w:r w:rsidRPr="00464BD3">
              <w:rPr>
                <w:rFonts w:ascii="Times New Roman" w:eastAsia="Times New Roman" w:hAnsi="Times New Roman" w:cs="Times New Roman"/>
                <w:i/>
                <w:sz w:val="24"/>
                <w:lang w:val="ru-RU"/>
              </w:rPr>
              <w:t>или</w:t>
            </w:r>
            <w:r w:rsidRPr="00464BD3">
              <w:rPr>
                <w:rFonts w:ascii="Times New Roman" w:eastAsia="Times New Roman" w:hAnsi="Times New Roman" w:cs="Times New Roman"/>
                <w:i/>
                <w:spacing w:val="-2"/>
                <w:sz w:val="24"/>
                <w:lang w:val="ru-RU"/>
              </w:rPr>
              <w:t xml:space="preserve"> </w:t>
            </w:r>
            <w:r w:rsidRPr="00464BD3">
              <w:rPr>
                <w:rFonts w:ascii="Times New Roman" w:eastAsia="Times New Roman" w:hAnsi="Times New Roman" w:cs="Times New Roman"/>
                <w:i/>
                <w:sz w:val="24"/>
                <w:lang w:val="ru-RU"/>
              </w:rPr>
              <w:t>факультативно</w:t>
            </w:r>
            <w:r w:rsidRPr="00464BD3">
              <w:rPr>
                <w:rFonts w:ascii="Times New Roman" w:eastAsia="Times New Roman" w:hAnsi="Times New Roman" w:cs="Times New Roman"/>
                <w:sz w:val="24"/>
                <w:lang w:val="ru-RU"/>
              </w:rPr>
              <w:t>:</w:t>
            </w:r>
          </w:p>
          <w:p w:rsidR="00464BD3" w:rsidRPr="00464BD3" w:rsidRDefault="00464BD3" w:rsidP="00464BD3">
            <w:pPr>
              <w:ind w:left="107" w:right="93"/>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Нахождение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нотам</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границ</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музыкальной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фразы,</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мотива.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Обнаружение</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повторяющихся и неповторяющихся мотивов, музыкальных фраз, похожих друг на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друга.</w:t>
            </w:r>
          </w:p>
          <w:p w:rsidR="00464BD3" w:rsidRPr="00464BD3" w:rsidRDefault="00464BD3" w:rsidP="00464BD3">
            <w:pPr>
              <w:spacing w:line="270" w:lineRule="atLeast"/>
              <w:ind w:left="107" w:right="98"/>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Исполнение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духовых,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клавишных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инструментах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или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виртуальной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клавиатуре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попевок,</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кратких мелодий по</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нотам</w:t>
            </w:r>
          </w:p>
        </w:tc>
      </w:tr>
      <w:tr w:rsidR="00464BD3" w:rsidRPr="00464BD3" w:rsidTr="00EF0B46">
        <w:trPr>
          <w:trHeight w:val="3587"/>
        </w:trPr>
        <w:tc>
          <w:tcPr>
            <w:tcW w:w="1683" w:type="dxa"/>
          </w:tcPr>
          <w:p w:rsidR="00464BD3" w:rsidRPr="00464BD3" w:rsidRDefault="00464BD3" w:rsidP="00464BD3">
            <w:pPr>
              <w:spacing w:before="1"/>
              <w:ind w:left="107"/>
              <w:rPr>
                <w:rFonts w:ascii="Times New Roman" w:eastAsia="Times New Roman" w:hAnsi="Times New Roman" w:cs="Times New Roman"/>
                <w:sz w:val="24"/>
              </w:rPr>
            </w:pPr>
            <w:r w:rsidRPr="00464BD3">
              <w:rPr>
                <w:rFonts w:ascii="Times New Roman" w:eastAsia="Times New Roman" w:hAnsi="Times New Roman" w:cs="Times New Roman"/>
                <w:sz w:val="24"/>
              </w:rPr>
              <w:t>К)</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0,5</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 1 уч. ч</w:t>
            </w:r>
          </w:p>
        </w:tc>
        <w:tc>
          <w:tcPr>
            <w:tcW w:w="1961" w:type="dxa"/>
          </w:tcPr>
          <w:p w:rsidR="00464BD3" w:rsidRPr="00464BD3" w:rsidRDefault="00464BD3" w:rsidP="00464BD3">
            <w:pPr>
              <w:spacing w:before="1"/>
              <w:ind w:left="107"/>
              <w:rPr>
                <w:rFonts w:ascii="Times New Roman" w:eastAsia="Times New Roman" w:hAnsi="Times New Roman" w:cs="Times New Roman"/>
                <w:sz w:val="24"/>
              </w:rPr>
            </w:pPr>
            <w:r w:rsidRPr="00464BD3">
              <w:rPr>
                <w:rFonts w:ascii="Times New Roman" w:eastAsia="Times New Roman" w:hAnsi="Times New Roman" w:cs="Times New Roman"/>
                <w:sz w:val="24"/>
              </w:rPr>
              <w:t>Сопровождение</w:t>
            </w:r>
          </w:p>
        </w:tc>
        <w:tc>
          <w:tcPr>
            <w:tcW w:w="3195" w:type="dxa"/>
          </w:tcPr>
          <w:p w:rsidR="00464BD3" w:rsidRPr="00464BD3" w:rsidRDefault="00464BD3" w:rsidP="00464BD3">
            <w:pPr>
              <w:tabs>
                <w:tab w:val="left" w:pos="1819"/>
              </w:tabs>
              <w:spacing w:before="1"/>
              <w:ind w:left="109" w:right="94"/>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Аккомпанемент. Остинато.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Вступление,</w:t>
            </w:r>
            <w:r w:rsidRPr="00464BD3">
              <w:rPr>
                <w:rFonts w:ascii="Times New Roman" w:eastAsia="Times New Roman" w:hAnsi="Times New Roman" w:cs="Times New Roman"/>
                <w:sz w:val="24"/>
                <w:lang w:val="ru-RU"/>
              </w:rPr>
              <w:tab/>
            </w:r>
            <w:r w:rsidRPr="00464BD3">
              <w:rPr>
                <w:rFonts w:ascii="Times New Roman" w:eastAsia="Times New Roman" w:hAnsi="Times New Roman" w:cs="Times New Roman"/>
                <w:spacing w:val="-1"/>
                <w:sz w:val="24"/>
                <w:lang w:val="ru-RU"/>
              </w:rPr>
              <w:t>заключение,</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проигрыш.</w:t>
            </w:r>
          </w:p>
        </w:tc>
        <w:tc>
          <w:tcPr>
            <w:tcW w:w="9039" w:type="dxa"/>
          </w:tcPr>
          <w:p w:rsidR="00464BD3" w:rsidRPr="00464BD3" w:rsidRDefault="00464BD3" w:rsidP="00464BD3">
            <w:pPr>
              <w:spacing w:before="1"/>
              <w:ind w:left="107" w:right="96"/>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Определение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слух,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прослеживание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нотной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записи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главного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голоса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сопровождения.</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Различение,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характеристика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мелодических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ритмических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особенностей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главного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голоса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сопровождения.</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Показ</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рукой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линии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движения</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главного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голоса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 аккомпанемента.</w:t>
            </w:r>
          </w:p>
          <w:p w:rsidR="00464BD3" w:rsidRPr="00464BD3" w:rsidRDefault="00464BD3" w:rsidP="00464BD3">
            <w:pPr>
              <w:ind w:left="107"/>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Различение</w:t>
            </w:r>
            <w:r w:rsidRPr="00464BD3">
              <w:rPr>
                <w:rFonts w:ascii="Times New Roman" w:eastAsia="Times New Roman" w:hAnsi="Times New Roman" w:cs="Times New Roman"/>
                <w:spacing w:val="54"/>
                <w:sz w:val="24"/>
                <w:lang w:val="ru-RU"/>
              </w:rPr>
              <w:t xml:space="preserve"> </w:t>
            </w:r>
            <w:r w:rsidRPr="00464BD3">
              <w:rPr>
                <w:rFonts w:ascii="Times New Roman" w:eastAsia="Times New Roman" w:hAnsi="Times New Roman" w:cs="Times New Roman"/>
                <w:sz w:val="24"/>
                <w:lang w:val="ru-RU"/>
              </w:rPr>
              <w:t>простейших</w:t>
            </w:r>
            <w:r w:rsidRPr="00464BD3">
              <w:rPr>
                <w:rFonts w:ascii="Times New Roman" w:eastAsia="Times New Roman" w:hAnsi="Times New Roman" w:cs="Times New Roman"/>
                <w:spacing w:val="55"/>
                <w:sz w:val="24"/>
                <w:lang w:val="ru-RU"/>
              </w:rPr>
              <w:t xml:space="preserve"> </w:t>
            </w:r>
            <w:r w:rsidRPr="00464BD3">
              <w:rPr>
                <w:rFonts w:ascii="Times New Roman" w:eastAsia="Times New Roman" w:hAnsi="Times New Roman" w:cs="Times New Roman"/>
                <w:sz w:val="24"/>
                <w:lang w:val="ru-RU"/>
              </w:rPr>
              <w:t>элементов</w:t>
            </w:r>
            <w:r w:rsidRPr="00464BD3">
              <w:rPr>
                <w:rFonts w:ascii="Times New Roman" w:eastAsia="Times New Roman" w:hAnsi="Times New Roman" w:cs="Times New Roman"/>
                <w:spacing w:val="56"/>
                <w:sz w:val="24"/>
                <w:lang w:val="ru-RU"/>
              </w:rPr>
              <w:t xml:space="preserve"> </w:t>
            </w:r>
            <w:r w:rsidRPr="00464BD3">
              <w:rPr>
                <w:rFonts w:ascii="Times New Roman" w:eastAsia="Times New Roman" w:hAnsi="Times New Roman" w:cs="Times New Roman"/>
                <w:sz w:val="24"/>
                <w:lang w:val="ru-RU"/>
              </w:rPr>
              <w:t>музыкальной</w:t>
            </w:r>
            <w:r w:rsidRPr="00464BD3">
              <w:rPr>
                <w:rFonts w:ascii="Times New Roman" w:eastAsia="Times New Roman" w:hAnsi="Times New Roman" w:cs="Times New Roman"/>
                <w:spacing w:val="56"/>
                <w:sz w:val="24"/>
                <w:lang w:val="ru-RU"/>
              </w:rPr>
              <w:t xml:space="preserve"> </w:t>
            </w:r>
            <w:r w:rsidRPr="00464BD3">
              <w:rPr>
                <w:rFonts w:ascii="Times New Roman" w:eastAsia="Times New Roman" w:hAnsi="Times New Roman" w:cs="Times New Roman"/>
                <w:sz w:val="24"/>
                <w:lang w:val="ru-RU"/>
              </w:rPr>
              <w:t>формы:</w:t>
            </w:r>
            <w:r w:rsidRPr="00464BD3">
              <w:rPr>
                <w:rFonts w:ascii="Times New Roman" w:eastAsia="Times New Roman" w:hAnsi="Times New Roman" w:cs="Times New Roman"/>
                <w:spacing w:val="55"/>
                <w:sz w:val="24"/>
                <w:lang w:val="ru-RU"/>
              </w:rPr>
              <w:t xml:space="preserve"> </w:t>
            </w:r>
            <w:r w:rsidRPr="00464BD3">
              <w:rPr>
                <w:rFonts w:ascii="Times New Roman" w:eastAsia="Times New Roman" w:hAnsi="Times New Roman" w:cs="Times New Roman"/>
                <w:sz w:val="24"/>
                <w:lang w:val="ru-RU"/>
              </w:rPr>
              <w:t>вступление,</w:t>
            </w:r>
            <w:r w:rsidRPr="00464BD3">
              <w:rPr>
                <w:rFonts w:ascii="Times New Roman" w:eastAsia="Times New Roman" w:hAnsi="Times New Roman" w:cs="Times New Roman"/>
                <w:spacing w:val="55"/>
                <w:sz w:val="24"/>
                <w:lang w:val="ru-RU"/>
              </w:rPr>
              <w:t xml:space="preserve"> </w:t>
            </w:r>
            <w:r w:rsidRPr="00464BD3">
              <w:rPr>
                <w:rFonts w:ascii="Times New Roman" w:eastAsia="Times New Roman" w:hAnsi="Times New Roman" w:cs="Times New Roman"/>
                <w:sz w:val="24"/>
                <w:lang w:val="ru-RU"/>
              </w:rPr>
              <w:t>заключение,</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проигрыш.</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Составление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наглядной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графической схемы.</w:t>
            </w:r>
          </w:p>
          <w:p w:rsidR="00464BD3" w:rsidRPr="00464BD3" w:rsidRDefault="00464BD3" w:rsidP="00464BD3">
            <w:pPr>
              <w:ind w:left="107"/>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Импровизация ритмического аккомпанемента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к</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знакомой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песне (звучащими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жестами</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или</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ударных инструментах).</w:t>
            </w:r>
          </w:p>
          <w:p w:rsidR="00464BD3" w:rsidRPr="00464BD3" w:rsidRDefault="00464BD3" w:rsidP="00464BD3">
            <w:pPr>
              <w:ind w:left="107"/>
              <w:rPr>
                <w:rFonts w:ascii="Times New Roman" w:eastAsia="Times New Roman" w:hAnsi="Times New Roman" w:cs="Times New Roman"/>
                <w:sz w:val="24"/>
                <w:lang w:val="ru-RU"/>
              </w:rPr>
            </w:pPr>
            <w:r w:rsidRPr="00464BD3">
              <w:rPr>
                <w:rFonts w:ascii="Times New Roman" w:eastAsia="Times New Roman" w:hAnsi="Times New Roman" w:cs="Times New Roman"/>
                <w:i/>
                <w:sz w:val="24"/>
                <w:lang w:val="ru-RU"/>
              </w:rPr>
              <w:t>На</w:t>
            </w:r>
            <w:r w:rsidRPr="00464BD3">
              <w:rPr>
                <w:rFonts w:ascii="Times New Roman" w:eastAsia="Times New Roman" w:hAnsi="Times New Roman" w:cs="Times New Roman"/>
                <w:i/>
                <w:spacing w:val="-3"/>
                <w:sz w:val="24"/>
                <w:lang w:val="ru-RU"/>
              </w:rPr>
              <w:t xml:space="preserve"> </w:t>
            </w:r>
            <w:r w:rsidRPr="00464BD3">
              <w:rPr>
                <w:rFonts w:ascii="Times New Roman" w:eastAsia="Times New Roman" w:hAnsi="Times New Roman" w:cs="Times New Roman"/>
                <w:i/>
                <w:sz w:val="24"/>
                <w:lang w:val="ru-RU"/>
              </w:rPr>
              <w:t>выбор</w:t>
            </w:r>
            <w:r w:rsidRPr="00464BD3">
              <w:rPr>
                <w:rFonts w:ascii="Times New Roman" w:eastAsia="Times New Roman" w:hAnsi="Times New Roman" w:cs="Times New Roman"/>
                <w:i/>
                <w:spacing w:val="-1"/>
                <w:sz w:val="24"/>
                <w:lang w:val="ru-RU"/>
              </w:rPr>
              <w:t xml:space="preserve"> </w:t>
            </w:r>
            <w:r w:rsidRPr="00464BD3">
              <w:rPr>
                <w:rFonts w:ascii="Times New Roman" w:eastAsia="Times New Roman" w:hAnsi="Times New Roman" w:cs="Times New Roman"/>
                <w:i/>
                <w:sz w:val="24"/>
                <w:lang w:val="ru-RU"/>
              </w:rPr>
              <w:t>или</w:t>
            </w:r>
            <w:r w:rsidRPr="00464BD3">
              <w:rPr>
                <w:rFonts w:ascii="Times New Roman" w:eastAsia="Times New Roman" w:hAnsi="Times New Roman" w:cs="Times New Roman"/>
                <w:i/>
                <w:spacing w:val="-2"/>
                <w:sz w:val="24"/>
                <w:lang w:val="ru-RU"/>
              </w:rPr>
              <w:t xml:space="preserve"> </w:t>
            </w:r>
            <w:r w:rsidRPr="00464BD3">
              <w:rPr>
                <w:rFonts w:ascii="Times New Roman" w:eastAsia="Times New Roman" w:hAnsi="Times New Roman" w:cs="Times New Roman"/>
                <w:i/>
                <w:sz w:val="24"/>
                <w:lang w:val="ru-RU"/>
              </w:rPr>
              <w:t>факультативно</w:t>
            </w:r>
            <w:r w:rsidRPr="00464BD3">
              <w:rPr>
                <w:rFonts w:ascii="Times New Roman" w:eastAsia="Times New Roman" w:hAnsi="Times New Roman" w:cs="Times New Roman"/>
                <w:sz w:val="24"/>
                <w:lang w:val="ru-RU"/>
              </w:rPr>
              <w:t>:</w:t>
            </w:r>
          </w:p>
          <w:p w:rsidR="00464BD3" w:rsidRPr="00464BD3" w:rsidRDefault="00464BD3" w:rsidP="00464BD3">
            <w:pPr>
              <w:ind w:left="107"/>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Импровизация,</w:t>
            </w:r>
            <w:r w:rsidRPr="00464BD3">
              <w:rPr>
                <w:rFonts w:ascii="Times New Roman" w:eastAsia="Times New Roman" w:hAnsi="Times New Roman" w:cs="Times New Roman"/>
                <w:spacing w:val="4"/>
                <w:sz w:val="24"/>
                <w:lang w:val="ru-RU"/>
              </w:rPr>
              <w:t xml:space="preserve"> </w:t>
            </w:r>
            <w:r w:rsidRPr="00464BD3">
              <w:rPr>
                <w:rFonts w:ascii="Times New Roman" w:eastAsia="Times New Roman" w:hAnsi="Times New Roman" w:cs="Times New Roman"/>
                <w:sz w:val="24"/>
                <w:lang w:val="ru-RU"/>
              </w:rPr>
              <w:t>сочинение</w:t>
            </w:r>
            <w:r w:rsidRPr="00464BD3">
              <w:rPr>
                <w:rFonts w:ascii="Times New Roman" w:eastAsia="Times New Roman" w:hAnsi="Times New Roman" w:cs="Times New Roman"/>
                <w:spacing w:val="6"/>
                <w:sz w:val="24"/>
                <w:lang w:val="ru-RU"/>
              </w:rPr>
              <w:t xml:space="preserve"> </w:t>
            </w:r>
            <w:r w:rsidRPr="00464BD3">
              <w:rPr>
                <w:rFonts w:ascii="Times New Roman" w:eastAsia="Times New Roman" w:hAnsi="Times New Roman" w:cs="Times New Roman"/>
                <w:sz w:val="24"/>
                <w:lang w:val="ru-RU"/>
              </w:rPr>
              <w:t>вступления,</w:t>
            </w:r>
            <w:r w:rsidRPr="00464BD3">
              <w:rPr>
                <w:rFonts w:ascii="Times New Roman" w:eastAsia="Times New Roman" w:hAnsi="Times New Roman" w:cs="Times New Roman"/>
                <w:spacing w:val="5"/>
                <w:sz w:val="24"/>
                <w:lang w:val="ru-RU"/>
              </w:rPr>
              <w:t xml:space="preserve"> </w:t>
            </w:r>
            <w:r w:rsidRPr="00464BD3">
              <w:rPr>
                <w:rFonts w:ascii="Times New Roman" w:eastAsia="Times New Roman" w:hAnsi="Times New Roman" w:cs="Times New Roman"/>
                <w:sz w:val="24"/>
                <w:lang w:val="ru-RU"/>
              </w:rPr>
              <w:t>заключения,</w:t>
            </w:r>
            <w:r w:rsidRPr="00464BD3">
              <w:rPr>
                <w:rFonts w:ascii="Times New Roman" w:eastAsia="Times New Roman" w:hAnsi="Times New Roman" w:cs="Times New Roman"/>
                <w:spacing w:val="7"/>
                <w:sz w:val="24"/>
                <w:lang w:val="ru-RU"/>
              </w:rPr>
              <w:t xml:space="preserve"> </w:t>
            </w:r>
            <w:r w:rsidRPr="00464BD3">
              <w:rPr>
                <w:rFonts w:ascii="Times New Roman" w:eastAsia="Times New Roman" w:hAnsi="Times New Roman" w:cs="Times New Roman"/>
                <w:sz w:val="24"/>
                <w:lang w:val="ru-RU"/>
              </w:rPr>
              <w:t>проигрыша</w:t>
            </w:r>
            <w:r w:rsidRPr="00464BD3">
              <w:rPr>
                <w:rFonts w:ascii="Times New Roman" w:eastAsia="Times New Roman" w:hAnsi="Times New Roman" w:cs="Times New Roman"/>
                <w:spacing w:val="5"/>
                <w:sz w:val="24"/>
                <w:lang w:val="ru-RU"/>
              </w:rPr>
              <w:t xml:space="preserve"> </w:t>
            </w:r>
            <w:r w:rsidRPr="00464BD3">
              <w:rPr>
                <w:rFonts w:ascii="Times New Roman" w:eastAsia="Times New Roman" w:hAnsi="Times New Roman" w:cs="Times New Roman"/>
                <w:sz w:val="24"/>
                <w:lang w:val="ru-RU"/>
              </w:rPr>
              <w:t>к</w:t>
            </w:r>
            <w:r w:rsidRPr="00464BD3">
              <w:rPr>
                <w:rFonts w:ascii="Times New Roman" w:eastAsia="Times New Roman" w:hAnsi="Times New Roman" w:cs="Times New Roman"/>
                <w:spacing w:val="6"/>
                <w:sz w:val="24"/>
                <w:lang w:val="ru-RU"/>
              </w:rPr>
              <w:t xml:space="preserve"> </w:t>
            </w:r>
            <w:r w:rsidRPr="00464BD3">
              <w:rPr>
                <w:rFonts w:ascii="Times New Roman" w:eastAsia="Times New Roman" w:hAnsi="Times New Roman" w:cs="Times New Roman"/>
                <w:sz w:val="24"/>
                <w:lang w:val="ru-RU"/>
              </w:rPr>
              <w:t>знакомой</w:t>
            </w:r>
            <w:r w:rsidRPr="00464BD3">
              <w:rPr>
                <w:rFonts w:ascii="Times New Roman" w:eastAsia="Times New Roman" w:hAnsi="Times New Roman" w:cs="Times New Roman"/>
                <w:spacing w:val="8"/>
                <w:sz w:val="24"/>
                <w:lang w:val="ru-RU"/>
              </w:rPr>
              <w:t xml:space="preserve"> </w:t>
            </w:r>
            <w:r w:rsidRPr="00464BD3">
              <w:rPr>
                <w:rFonts w:ascii="Times New Roman" w:eastAsia="Times New Roman" w:hAnsi="Times New Roman" w:cs="Times New Roman"/>
                <w:sz w:val="24"/>
                <w:lang w:val="ru-RU"/>
              </w:rPr>
              <w:t>мелодии,</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попевке,</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песне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(вокально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или на</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звуковысотных инструментах).</w:t>
            </w:r>
          </w:p>
          <w:p w:rsidR="00464BD3" w:rsidRPr="00464BD3" w:rsidRDefault="00464BD3" w:rsidP="00464BD3">
            <w:pPr>
              <w:spacing w:line="270" w:lineRule="atLeast"/>
              <w:ind w:left="107"/>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Исполнение</w:t>
            </w:r>
            <w:r w:rsidRPr="00464BD3">
              <w:rPr>
                <w:rFonts w:ascii="Times New Roman" w:eastAsia="Times New Roman" w:hAnsi="Times New Roman" w:cs="Times New Roman"/>
                <w:spacing w:val="12"/>
                <w:sz w:val="24"/>
                <w:lang w:val="ru-RU"/>
              </w:rPr>
              <w:t xml:space="preserve"> </w:t>
            </w:r>
            <w:r w:rsidRPr="00464BD3">
              <w:rPr>
                <w:rFonts w:ascii="Times New Roman" w:eastAsia="Times New Roman" w:hAnsi="Times New Roman" w:cs="Times New Roman"/>
                <w:sz w:val="24"/>
                <w:lang w:val="ru-RU"/>
              </w:rPr>
              <w:t>простейшего</w:t>
            </w:r>
            <w:r w:rsidRPr="00464BD3">
              <w:rPr>
                <w:rFonts w:ascii="Times New Roman" w:eastAsia="Times New Roman" w:hAnsi="Times New Roman" w:cs="Times New Roman"/>
                <w:spacing w:val="13"/>
                <w:sz w:val="24"/>
                <w:lang w:val="ru-RU"/>
              </w:rPr>
              <w:t xml:space="preserve"> </w:t>
            </w:r>
            <w:r w:rsidRPr="00464BD3">
              <w:rPr>
                <w:rFonts w:ascii="Times New Roman" w:eastAsia="Times New Roman" w:hAnsi="Times New Roman" w:cs="Times New Roman"/>
                <w:sz w:val="24"/>
                <w:lang w:val="ru-RU"/>
              </w:rPr>
              <w:t>сопровождения</w:t>
            </w:r>
            <w:r w:rsidRPr="00464BD3">
              <w:rPr>
                <w:rFonts w:ascii="Times New Roman" w:eastAsia="Times New Roman" w:hAnsi="Times New Roman" w:cs="Times New Roman"/>
                <w:spacing w:val="13"/>
                <w:sz w:val="24"/>
                <w:lang w:val="ru-RU"/>
              </w:rPr>
              <w:t xml:space="preserve"> </w:t>
            </w:r>
            <w:r w:rsidRPr="00464BD3">
              <w:rPr>
                <w:rFonts w:ascii="Times New Roman" w:eastAsia="Times New Roman" w:hAnsi="Times New Roman" w:cs="Times New Roman"/>
                <w:sz w:val="24"/>
                <w:lang w:val="ru-RU"/>
              </w:rPr>
              <w:t>(бурдонный</w:t>
            </w:r>
            <w:r w:rsidRPr="00464BD3">
              <w:rPr>
                <w:rFonts w:ascii="Times New Roman" w:eastAsia="Times New Roman" w:hAnsi="Times New Roman" w:cs="Times New Roman"/>
                <w:spacing w:val="11"/>
                <w:sz w:val="24"/>
                <w:lang w:val="ru-RU"/>
              </w:rPr>
              <w:t xml:space="preserve"> </w:t>
            </w:r>
            <w:r w:rsidRPr="00464BD3">
              <w:rPr>
                <w:rFonts w:ascii="Times New Roman" w:eastAsia="Times New Roman" w:hAnsi="Times New Roman" w:cs="Times New Roman"/>
                <w:sz w:val="24"/>
                <w:lang w:val="ru-RU"/>
              </w:rPr>
              <w:t>бас,</w:t>
            </w:r>
            <w:r w:rsidRPr="00464BD3">
              <w:rPr>
                <w:rFonts w:ascii="Times New Roman" w:eastAsia="Times New Roman" w:hAnsi="Times New Roman" w:cs="Times New Roman"/>
                <w:spacing w:val="13"/>
                <w:sz w:val="24"/>
                <w:lang w:val="ru-RU"/>
              </w:rPr>
              <w:t xml:space="preserve"> </w:t>
            </w:r>
            <w:r w:rsidRPr="00464BD3">
              <w:rPr>
                <w:rFonts w:ascii="Times New Roman" w:eastAsia="Times New Roman" w:hAnsi="Times New Roman" w:cs="Times New Roman"/>
                <w:sz w:val="24"/>
                <w:lang w:val="ru-RU"/>
              </w:rPr>
              <w:t>остинато)</w:t>
            </w:r>
            <w:r w:rsidRPr="00464BD3">
              <w:rPr>
                <w:rFonts w:ascii="Times New Roman" w:eastAsia="Times New Roman" w:hAnsi="Times New Roman" w:cs="Times New Roman"/>
                <w:spacing w:val="13"/>
                <w:sz w:val="24"/>
                <w:lang w:val="ru-RU"/>
              </w:rPr>
              <w:t xml:space="preserve"> </w:t>
            </w:r>
            <w:r w:rsidRPr="00464BD3">
              <w:rPr>
                <w:rFonts w:ascii="Times New Roman" w:eastAsia="Times New Roman" w:hAnsi="Times New Roman" w:cs="Times New Roman"/>
                <w:sz w:val="24"/>
                <w:lang w:val="ru-RU"/>
              </w:rPr>
              <w:t>к</w:t>
            </w:r>
            <w:r w:rsidRPr="00464BD3">
              <w:rPr>
                <w:rFonts w:ascii="Times New Roman" w:eastAsia="Times New Roman" w:hAnsi="Times New Roman" w:cs="Times New Roman"/>
                <w:spacing w:val="11"/>
                <w:sz w:val="24"/>
                <w:lang w:val="ru-RU"/>
              </w:rPr>
              <w:t xml:space="preserve"> </w:t>
            </w:r>
            <w:r w:rsidRPr="00464BD3">
              <w:rPr>
                <w:rFonts w:ascii="Times New Roman" w:eastAsia="Times New Roman" w:hAnsi="Times New Roman" w:cs="Times New Roman"/>
                <w:sz w:val="24"/>
                <w:lang w:val="ru-RU"/>
              </w:rPr>
              <w:t>знакомой</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мелодии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клавишных</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или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духовых инструментах</w:t>
            </w:r>
          </w:p>
        </w:tc>
      </w:tr>
      <w:tr w:rsidR="00464BD3" w:rsidRPr="00464BD3" w:rsidTr="00EF0B46">
        <w:trPr>
          <w:trHeight w:val="1381"/>
        </w:trPr>
        <w:tc>
          <w:tcPr>
            <w:tcW w:w="1683" w:type="dxa"/>
          </w:tcPr>
          <w:p w:rsidR="00464BD3" w:rsidRPr="00464BD3" w:rsidRDefault="00464BD3" w:rsidP="00464BD3">
            <w:pPr>
              <w:spacing w:before="1"/>
              <w:ind w:left="107"/>
              <w:rPr>
                <w:rFonts w:ascii="Times New Roman" w:eastAsia="Times New Roman" w:hAnsi="Times New Roman" w:cs="Times New Roman"/>
                <w:sz w:val="24"/>
              </w:rPr>
            </w:pPr>
            <w:r w:rsidRPr="00464BD3">
              <w:rPr>
                <w:rFonts w:ascii="Times New Roman" w:eastAsia="Times New Roman" w:hAnsi="Times New Roman" w:cs="Times New Roman"/>
                <w:sz w:val="24"/>
              </w:rPr>
              <w:t>Л)</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0,5</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 1 уч. ч</w:t>
            </w:r>
          </w:p>
        </w:tc>
        <w:tc>
          <w:tcPr>
            <w:tcW w:w="1961" w:type="dxa"/>
          </w:tcPr>
          <w:p w:rsidR="00464BD3" w:rsidRPr="00464BD3" w:rsidRDefault="00464BD3" w:rsidP="00464BD3">
            <w:pPr>
              <w:spacing w:before="1"/>
              <w:ind w:left="107"/>
              <w:rPr>
                <w:rFonts w:ascii="Times New Roman" w:eastAsia="Times New Roman" w:hAnsi="Times New Roman" w:cs="Times New Roman"/>
                <w:sz w:val="24"/>
              </w:rPr>
            </w:pPr>
            <w:r w:rsidRPr="00464BD3">
              <w:rPr>
                <w:rFonts w:ascii="Times New Roman" w:eastAsia="Times New Roman" w:hAnsi="Times New Roman" w:cs="Times New Roman"/>
                <w:sz w:val="24"/>
              </w:rPr>
              <w:t>Песня</w:t>
            </w:r>
          </w:p>
        </w:tc>
        <w:tc>
          <w:tcPr>
            <w:tcW w:w="3195" w:type="dxa"/>
          </w:tcPr>
          <w:p w:rsidR="00464BD3" w:rsidRPr="00464BD3" w:rsidRDefault="00464BD3" w:rsidP="00464BD3">
            <w:pPr>
              <w:spacing w:before="1"/>
              <w:ind w:left="109" w:right="1197"/>
              <w:rPr>
                <w:rFonts w:ascii="Times New Roman" w:eastAsia="Times New Roman" w:hAnsi="Times New Roman" w:cs="Times New Roman"/>
                <w:sz w:val="24"/>
              </w:rPr>
            </w:pPr>
            <w:r w:rsidRPr="00464BD3">
              <w:rPr>
                <w:rFonts w:ascii="Times New Roman" w:eastAsia="Times New Roman" w:hAnsi="Times New Roman" w:cs="Times New Roman"/>
                <w:sz w:val="24"/>
              </w:rPr>
              <w:t>Куплетная форма.</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Запев,</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припев</w:t>
            </w:r>
          </w:p>
        </w:tc>
        <w:tc>
          <w:tcPr>
            <w:tcW w:w="9039" w:type="dxa"/>
          </w:tcPr>
          <w:p w:rsidR="00464BD3" w:rsidRPr="00464BD3" w:rsidRDefault="00464BD3" w:rsidP="00464BD3">
            <w:pPr>
              <w:spacing w:before="1"/>
              <w:ind w:left="107"/>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Знакомство</w:t>
            </w:r>
            <w:r w:rsidRPr="00464BD3">
              <w:rPr>
                <w:rFonts w:ascii="Times New Roman" w:eastAsia="Times New Roman" w:hAnsi="Times New Roman" w:cs="Times New Roman"/>
                <w:spacing w:val="21"/>
                <w:sz w:val="24"/>
                <w:lang w:val="ru-RU"/>
              </w:rPr>
              <w:t xml:space="preserve"> </w:t>
            </w:r>
            <w:r w:rsidRPr="00464BD3">
              <w:rPr>
                <w:rFonts w:ascii="Times New Roman" w:eastAsia="Times New Roman" w:hAnsi="Times New Roman" w:cs="Times New Roman"/>
                <w:sz w:val="24"/>
                <w:lang w:val="ru-RU"/>
              </w:rPr>
              <w:t>со</w:t>
            </w:r>
            <w:r w:rsidRPr="00464BD3">
              <w:rPr>
                <w:rFonts w:ascii="Times New Roman" w:eastAsia="Times New Roman" w:hAnsi="Times New Roman" w:cs="Times New Roman"/>
                <w:spacing w:val="20"/>
                <w:sz w:val="24"/>
                <w:lang w:val="ru-RU"/>
              </w:rPr>
              <w:t xml:space="preserve"> </w:t>
            </w:r>
            <w:r w:rsidRPr="00464BD3">
              <w:rPr>
                <w:rFonts w:ascii="Times New Roman" w:eastAsia="Times New Roman" w:hAnsi="Times New Roman" w:cs="Times New Roman"/>
                <w:sz w:val="24"/>
                <w:lang w:val="ru-RU"/>
              </w:rPr>
              <w:t>строением</w:t>
            </w:r>
            <w:r w:rsidRPr="00464BD3">
              <w:rPr>
                <w:rFonts w:ascii="Times New Roman" w:eastAsia="Times New Roman" w:hAnsi="Times New Roman" w:cs="Times New Roman"/>
                <w:spacing w:val="20"/>
                <w:sz w:val="24"/>
                <w:lang w:val="ru-RU"/>
              </w:rPr>
              <w:t xml:space="preserve"> </w:t>
            </w:r>
            <w:r w:rsidRPr="00464BD3">
              <w:rPr>
                <w:rFonts w:ascii="Times New Roman" w:eastAsia="Times New Roman" w:hAnsi="Times New Roman" w:cs="Times New Roman"/>
                <w:sz w:val="24"/>
                <w:lang w:val="ru-RU"/>
              </w:rPr>
              <w:t>куплетной</w:t>
            </w:r>
            <w:r w:rsidRPr="00464BD3">
              <w:rPr>
                <w:rFonts w:ascii="Times New Roman" w:eastAsia="Times New Roman" w:hAnsi="Times New Roman" w:cs="Times New Roman"/>
                <w:spacing w:val="19"/>
                <w:sz w:val="24"/>
                <w:lang w:val="ru-RU"/>
              </w:rPr>
              <w:t xml:space="preserve"> </w:t>
            </w:r>
            <w:r w:rsidRPr="00464BD3">
              <w:rPr>
                <w:rFonts w:ascii="Times New Roman" w:eastAsia="Times New Roman" w:hAnsi="Times New Roman" w:cs="Times New Roman"/>
                <w:sz w:val="24"/>
                <w:lang w:val="ru-RU"/>
              </w:rPr>
              <w:t>формы.</w:t>
            </w:r>
            <w:r w:rsidRPr="00464BD3">
              <w:rPr>
                <w:rFonts w:ascii="Times New Roman" w:eastAsia="Times New Roman" w:hAnsi="Times New Roman" w:cs="Times New Roman"/>
                <w:spacing w:val="21"/>
                <w:sz w:val="24"/>
                <w:lang w:val="ru-RU"/>
              </w:rPr>
              <w:t xml:space="preserve"> </w:t>
            </w:r>
            <w:r w:rsidRPr="00464BD3">
              <w:rPr>
                <w:rFonts w:ascii="Times New Roman" w:eastAsia="Times New Roman" w:hAnsi="Times New Roman" w:cs="Times New Roman"/>
                <w:sz w:val="24"/>
                <w:lang w:val="ru-RU"/>
              </w:rPr>
              <w:t>Составление</w:t>
            </w:r>
            <w:r w:rsidRPr="00464BD3">
              <w:rPr>
                <w:rFonts w:ascii="Times New Roman" w:eastAsia="Times New Roman" w:hAnsi="Times New Roman" w:cs="Times New Roman"/>
                <w:spacing w:val="19"/>
                <w:sz w:val="24"/>
                <w:lang w:val="ru-RU"/>
              </w:rPr>
              <w:t xml:space="preserve"> </w:t>
            </w:r>
            <w:r w:rsidRPr="00464BD3">
              <w:rPr>
                <w:rFonts w:ascii="Times New Roman" w:eastAsia="Times New Roman" w:hAnsi="Times New Roman" w:cs="Times New Roman"/>
                <w:sz w:val="24"/>
                <w:lang w:val="ru-RU"/>
              </w:rPr>
              <w:t>наглядной</w:t>
            </w:r>
            <w:r w:rsidRPr="00464BD3">
              <w:rPr>
                <w:rFonts w:ascii="Times New Roman" w:eastAsia="Times New Roman" w:hAnsi="Times New Roman" w:cs="Times New Roman"/>
                <w:spacing w:val="19"/>
                <w:sz w:val="24"/>
                <w:lang w:val="ru-RU"/>
              </w:rPr>
              <w:t xml:space="preserve"> </w:t>
            </w:r>
            <w:r w:rsidRPr="00464BD3">
              <w:rPr>
                <w:rFonts w:ascii="Times New Roman" w:eastAsia="Times New Roman" w:hAnsi="Times New Roman" w:cs="Times New Roman"/>
                <w:sz w:val="24"/>
                <w:lang w:val="ru-RU"/>
              </w:rPr>
              <w:t>буквенной</w:t>
            </w:r>
            <w:r w:rsidRPr="00464BD3">
              <w:rPr>
                <w:rFonts w:ascii="Times New Roman" w:eastAsia="Times New Roman" w:hAnsi="Times New Roman" w:cs="Times New Roman"/>
                <w:spacing w:val="21"/>
                <w:sz w:val="24"/>
                <w:lang w:val="ru-RU"/>
              </w:rPr>
              <w:t xml:space="preserve"> </w:t>
            </w:r>
            <w:r w:rsidRPr="00464BD3">
              <w:rPr>
                <w:rFonts w:ascii="Times New Roman" w:eastAsia="Times New Roman" w:hAnsi="Times New Roman" w:cs="Times New Roman"/>
                <w:sz w:val="24"/>
                <w:lang w:val="ru-RU"/>
              </w:rPr>
              <w:t>или</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графической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схемы куплетной формы.</w:t>
            </w:r>
          </w:p>
          <w:p w:rsidR="00464BD3" w:rsidRPr="00464BD3" w:rsidRDefault="00464BD3" w:rsidP="00464BD3">
            <w:pPr>
              <w:ind w:left="107"/>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Исполнение</w:t>
            </w:r>
            <w:r w:rsidRPr="00464BD3">
              <w:rPr>
                <w:rFonts w:ascii="Times New Roman" w:eastAsia="Times New Roman" w:hAnsi="Times New Roman" w:cs="Times New Roman"/>
                <w:spacing w:val="-4"/>
                <w:sz w:val="24"/>
                <w:lang w:val="ru-RU"/>
              </w:rPr>
              <w:t xml:space="preserve"> </w:t>
            </w:r>
            <w:r w:rsidRPr="00464BD3">
              <w:rPr>
                <w:rFonts w:ascii="Times New Roman" w:eastAsia="Times New Roman" w:hAnsi="Times New Roman" w:cs="Times New Roman"/>
                <w:sz w:val="24"/>
                <w:lang w:val="ru-RU"/>
              </w:rPr>
              <w:t>песен,</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написанных</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в</w:t>
            </w:r>
            <w:r w:rsidRPr="00464BD3">
              <w:rPr>
                <w:rFonts w:ascii="Times New Roman" w:eastAsia="Times New Roman" w:hAnsi="Times New Roman" w:cs="Times New Roman"/>
                <w:spacing w:val="-4"/>
                <w:sz w:val="24"/>
                <w:lang w:val="ru-RU"/>
              </w:rPr>
              <w:t xml:space="preserve"> </w:t>
            </w:r>
            <w:r w:rsidRPr="00464BD3">
              <w:rPr>
                <w:rFonts w:ascii="Times New Roman" w:eastAsia="Times New Roman" w:hAnsi="Times New Roman" w:cs="Times New Roman"/>
                <w:sz w:val="24"/>
                <w:lang w:val="ru-RU"/>
              </w:rPr>
              <w:t>куплетной</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форме.</w:t>
            </w:r>
          </w:p>
          <w:p w:rsidR="00464BD3" w:rsidRPr="00464BD3" w:rsidRDefault="00464BD3" w:rsidP="00464BD3">
            <w:pPr>
              <w:tabs>
                <w:tab w:val="left" w:pos="1589"/>
                <w:tab w:val="left" w:pos="2967"/>
                <w:tab w:val="left" w:pos="3986"/>
                <w:tab w:val="left" w:pos="4671"/>
                <w:tab w:val="left" w:pos="5998"/>
                <w:tab w:val="left" w:pos="7537"/>
              </w:tabs>
              <w:spacing w:line="270" w:lineRule="atLeast"/>
              <w:ind w:left="107" w:right="97"/>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Различение</w:t>
            </w:r>
            <w:r w:rsidRPr="00464BD3">
              <w:rPr>
                <w:rFonts w:ascii="Times New Roman" w:eastAsia="Times New Roman" w:hAnsi="Times New Roman" w:cs="Times New Roman"/>
                <w:sz w:val="24"/>
                <w:lang w:val="ru-RU"/>
              </w:rPr>
              <w:tab/>
              <w:t>куплетной</w:t>
            </w:r>
            <w:r w:rsidRPr="00464BD3">
              <w:rPr>
                <w:rFonts w:ascii="Times New Roman" w:eastAsia="Times New Roman" w:hAnsi="Times New Roman" w:cs="Times New Roman"/>
                <w:sz w:val="24"/>
                <w:lang w:val="ru-RU"/>
              </w:rPr>
              <w:tab/>
              <w:t>формы</w:t>
            </w:r>
            <w:r w:rsidRPr="00464BD3">
              <w:rPr>
                <w:rFonts w:ascii="Times New Roman" w:eastAsia="Times New Roman" w:hAnsi="Times New Roman" w:cs="Times New Roman"/>
                <w:sz w:val="24"/>
                <w:lang w:val="ru-RU"/>
              </w:rPr>
              <w:tab/>
              <w:t>при</w:t>
            </w:r>
            <w:r w:rsidRPr="00464BD3">
              <w:rPr>
                <w:rFonts w:ascii="Times New Roman" w:eastAsia="Times New Roman" w:hAnsi="Times New Roman" w:cs="Times New Roman"/>
                <w:sz w:val="24"/>
                <w:lang w:val="ru-RU"/>
              </w:rPr>
              <w:tab/>
              <w:t>слушании</w:t>
            </w:r>
            <w:r w:rsidRPr="00464BD3">
              <w:rPr>
                <w:rFonts w:ascii="Times New Roman" w:eastAsia="Times New Roman" w:hAnsi="Times New Roman" w:cs="Times New Roman"/>
                <w:sz w:val="24"/>
                <w:lang w:val="ru-RU"/>
              </w:rPr>
              <w:tab/>
              <w:t>незнакомых</w:t>
            </w:r>
            <w:r w:rsidRPr="00464BD3">
              <w:rPr>
                <w:rFonts w:ascii="Times New Roman" w:eastAsia="Times New Roman" w:hAnsi="Times New Roman" w:cs="Times New Roman"/>
                <w:sz w:val="24"/>
                <w:lang w:val="ru-RU"/>
              </w:rPr>
              <w:tab/>
            </w:r>
            <w:r w:rsidRPr="00464BD3">
              <w:rPr>
                <w:rFonts w:ascii="Times New Roman" w:eastAsia="Times New Roman" w:hAnsi="Times New Roman" w:cs="Times New Roman"/>
                <w:spacing w:val="-1"/>
                <w:sz w:val="24"/>
                <w:lang w:val="ru-RU"/>
              </w:rPr>
              <w:t>музыкальных</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произведений.</w:t>
            </w:r>
          </w:p>
        </w:tc>
      </w:tr>
    </w:tbl>
    <w:p w:rsidR="00464BD3" w:rsidRPr="00464BD3" w:rsidRDefault="00464BD3" w:rsidP="00464BD3">
      <w:pPr>
        <w:widowControl w:val="0"/>
        <w:autoSpaceDE w:val="0"/>
        <w:autoSpaceDN w:val="0"/>
        <w:spacing w:after="0" w:line="270" w:lineRule="atLeast"/>
        <w:rPr>
          <w:rFonts w:ascii="Times New Roman" w:eastAsia="Times New Roman" w:hAnsi="Times New Roman" w:cs="Times New Roman"/>
          <w:sz w:val="24"/>
        </w:rPr>
        <w:sectPr w:rsidR="00464BD3" w:rsidRPr="00464BD3" w:rsidSect="007C6ED2">
          <w:pgSz w:w="16840" w:h="11910" w:orient="landscape"/>
          <w:pgMar w:top="840" w:right="280" w:bottom="1120" w:left="460" w:header="0" w:footer="920" w:gutter="0"/>
          <w:pgNumType w:start="2"/>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83"/>
        <w:gridCol w:w="1961"/>
        <w:gridCol w:w="3195"/>
        <w:gridCol w:w="9039"/>
      </w:tblGrid>
      <w:tr w:rsidR="00464BD3" w:rsidRPr="00464BD3" w:rsidTr="00EF0B46">
        <w:trPr>
          <w:trHeight w:val="552"/>
        </w:trPr>
        <w:tc>
          <w:tcPr>
            <w:tcW w:w="1683" w:type="dxa"/>
          </w:tcPr>
          <w:p w:rsidR="00464BD3" w:rsidRPr="00464BD3" w:rsidRDefault="00464BD3" w:rsidP="00464BD3">
            <w:pPr>
              <w:rPr>
                <w:rFonts w:ascii="Times New Roman" w:eastAsia="Times New Roman" w:hAnsi="Times New Roman" w:cs="Times New Roman"/>
                <w:sz w:val="24"/>
                <w:lang w:val="ru-RU"/>
              </w:rPr>
            </w:pPr>
          </w:p>
        </w:tc>
        <w:tc>
          <w:tcPr>
            <w:tcW w:w="1961" w:type="dxa"/>
          </w:tcPr>
          <w:p w:rsidR="00464BD3" w:rsidRPr="00464BD3" w:rsidRDefault="00464BD3" w:rsidP="00464BD3">
            <w:pPr>
              <w:rPr>
                <w:rFonts w:ascii="Times New Roman" w:eastAsia="Times New Roman" w:hAnsi="Times New Roman" w:cs="Times New Roman"/>
                <w:sz w:val="24"/>
                <w:lang w:val="ru-RU"/>
              </w:rPr>
            </w:pPr>
          </w:p>
        </w:tc>
        <w:tc>
          <w:tcPr>
            <w:tcW w:w="3195" w:type="dxa"/>
          </w:tcPr>
          <w:p w:rsidR="00464BD3" w:rsidRPr="00464BD3" w:rsidRDefault="00464BD3" w:rsidP="00464BD3">
            <w:pPr>
              <w:rPr>
                <w:rFonts w:ascii="Times New Roman" w:eastAsia="Times New Roman" w:hAnsi="Times New Roman" w:cs="Times New Roman"/>
                <w:sz w:val="24"/>
                <w:lang w:val="ru-RU"/>
              </w:rPr>
            </w:pPr>
          </w:p>
        </w:tc>
        <w:tc>
          <w:tcPr>
            <w:tcW w:w="9039" w:type="dxa"/>
          </w:tcPr>
          <w:p w:rsidR="00464BD3" w:rsidRPr="00464BD3" w:rsidRDefault="00464BD3" w:rsidP="00464BD3">
            <w:pPr>
              <w:spacing w:line="275" w:lineRule="exact"/>
              <w:ind w:left="107"/>
              <w:rPr>
                <w:rFonts w:ascii="Times New Roman" w:eastAsia="Times New Roman" w:hAnsi="Times New Roman" w:cs="Times New Roman"/>
                <w:sz w:val="24"/>
                <w:lang w:val="ru-RU"/>
              </w:rPr>
            </w:pPr>
            <w:r w:rsidRPr="00464BD3">
              <w:rPr>
                <w:rFonts w:ascii="Times New Roman" w:eastAsia="Times New Roman" w:hAnsi="Times New Roman" w:cs="Times New Roman"/>
                <w:i/>
                <w:sz w:val="24"/>
                <w:lang w:val="ru-RU"/>
              </w:rPr>
              <w:t>На</w:t>
            </w:r>
            <w:r w:rsidRPr="00464BD3">
              <w:rPr>
                <w:rFonts w:ascii="Times New Roman" w:eastAsia="Times New Roman" w:hAnsi="Times New Roman" w:cs="Times New Roman"/>
                <w:i/>
                <w:spacing w:val="-3"/>
                <w:sz w:val="24"/>
                <w:lang w:val="ru-RU"/>
              </w:rPr>
              <w:t xml:space="preserve"> </w:t>
            </w:r>
            <w:r w:rsidRPr="00464BD3">
              <w:rPr>
                <w:rFonts w:ascii="Times New Roman" w:eastAsia="Times New Roman" w:hAnsi="Times New Roman" w:cs="Times New Roman"/>
                <w:i/>
                <w:sz w:val="24"/>
                <w:lang w:val="ru-RU"/>
              </w:rPr>
              <w:t>выбор</w:t>
            </w:r>
            <w:r w:rsidRPr="00464BD3">
              <w:rPr>
                <w:rFonts w:ascii="Times New Roman" w:eastAsia="Times New Roman" w:hAnsi="Times New Roman" w:cs="Times New Roman"/>
                <w:i/>
                <w:spacing w:val="-1"/>
                <w:sz w:val="24"/>
                <w:lang w:val="ru-RU"/>
              </w:rPr>
              <w:t xml:space="preserve"> </w:t>
            </w:r>
            <w:r w:rsidRPr="00464BD3">
              <w:rPr>
                <w:rFonts w:ascii="Times New Roman" w:eastAsia="Times New Roman" w:hAnsi="Times New Roman" w:cs="Times New Roman"/>
                <w:i/>
                <w:sz w:val="24"/>
                <w:lang w:val="ru-RU"/>
              </w:rPr>
              <w:t>или</w:t>
            </w:r>
            <w:r w:rsidRPr="00464BD3">
              <w:rPr>
                <w:rFonts w:ascii="Times New Roman" w:eastAsia="Times New Roman" w:hAnsi="Times New Roman" w:cs="Times New Roman"/>
                <w:i/>
                <w:spacing w:val="-2"/>
                <w:sz w:val="24"/>
                <w:lang w:val="ru-RU"/>
              </w:rPr>
              <w:t xml:space="preserve"> </w:t>
            </w:r>
            <w:r w:rsidRPr="00464BD3">
              <w:rPr>
                <w:rFonts w:ascii="Times New Roman" w:eastAsia="Times New Roman" w:hAnsi="Times New Roman" w:cs="Times New Roman"/>
                <w:i/>
                <w:sz w:val="24"/>
                <w:lang w:val="ru-RU"/>
              </w:rPr>
              <w:t>факультативно</w:t>
            </w:r>
            <w:r w:rsidRPr="00464BD3">
              <w:rPr>
                <w:rFonts w:ascii="Times New Roman" w:eastAsia="Times New Roman" w:hAnsi="Times New Roman" w:cs="Times New Roman"/>
                <w:sz w:val="24"/>
                <w:lang w:val="ru-RU"/>
              </w:rPr>
              <w:t>:</w:t>
            </w:r>
          </w:p>
          <w:p w:rsidR="00464BD3" w:rsidRPr="00464BD3" w:rsidRDefault="00464BD3" w:rsidP="00464BD3">
            <w:pPr>
              <w:spacing w:line="257" w:lineRule="exact"/>
              <w:ind w:left="107"/>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Импровизация,</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сочинение</w:t>
            </w:r>
            <w:r w:rsidRPr="00464BD3">
              <w:rPr>
                <w:rFonts w:ascii="Times New Roman" w:eastAsia="Times New Roman" w:hAnsi="Times New Roman" w:cs="Times New Roman"/>
                <w:spacing w:val="-4"/>
                <w:sz w:val="24"/>
                <w:lang w:val="ru-RU"/>
              </w:rPr>
              <w:t xml:space="preserve"> </w:t>
            </w:r>
            <w:r w:rsidRPr="00464BD3">
              <w:rPr>
                <w:rFonts w:ascii="Times New Roman" w:eastAsia="Times New Roman" w:hAnsi="Times New Roman" w:cs="Times New Roman"/>
                <w:sz w:val="24"/>
                <w:lang w:val="ru-RU"/>
              </w:rPr>
              <w:t>новых</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куплетов</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к</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знакомой</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песне</w:t>
            </w:r>
          </w:p>
        </w:tc>
      </w:tr>
      <w:tr w:rsidR="00464BD3" w:rsidRPr="00464BD3" w:rsidTr="00EF0B46">
        <w:trPr>
          <w:trHeight w:val="1931"/>
        </w:trPr>
        <w:tc>
          <w:tcPr>
            <w:tcW w:w="1683" w:type="dxa"/>
          </w:tcPr>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М)</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0,5</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 1 уч. ч</w:t>
            </w:r>
          </w:p>
        </w:tc>
        <w:tc>
          <w:tcPr>
            <w:tcW w:w="1961" w:type="dxa"/>
          </w:tcPr>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Лад</w:t>
            </w:r>
          </w:p>
        </w:tc>
        <w:tc>
          <w:tcPr>
            <w:tcW w:w="3195" w:type="dxa"/>
          </w:tcPr>
          <w:p w:rsidR="00464BD3" w:rsidRPr="00464BD3" w:rsidRDefault="00464BD3" w:rsidP="00464BD3">
            <w:pPr>
              <w:ind w:left="109" w:right="96"/>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Понятие лада.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Семиступенные</w:t>
            </w:r>
            <w:r w:rsidRPr="00464BD3">
              <w:rPr>
                <w:rFonts w:ascii="Times New Roman" w:eastAsia="Times New Roman" w:hAnsi="Times New Roman" w:cs="Times New Roman"/>
                <w:spacing w:val="14"/>
                <w:sz w:val="24"/>
                <w:lang w:val="ru-RU"/>
              </w:rPr>
              <w:t xml:space="preserve"> </w:t>
            </w:r>
            <w:r w:rsidRPr="00464BD3">
              <w:rPr>
                <w:rFonts w:ascii="Times New Roman" w:eastAsia="Times New Roman" w:hAnsi="Times New Roman" w:cs="Times New Roman"/>
                <w:sz w:val="24"/>
                <w:lang w:val="ru-RU"/>
              </w:rPr>
              <w:t>лады</w:t>
            </w:r>
            <w:r w:rsidRPr="00464BD3">
              <w:rPr>
                <w:rFonts w:ascii="Times New Roman" w:eastAsia="Times New Roman" w:hAnsi="Times New Roman" w:cs="Times New Roman"/>
                <w:spacing w:val="14"/>
                <w:sz w:val="24"/>
                <w:lang w:val="ru-RU"/>
              </w:rPr>
              <w:t xml:space="preserve"> </w:t>
            </w:r>
            <w:r w:rsidRPr="00464BD3">
              <w:rPr>
                <w:rFonts w:ascii="Times New Roman" w:eastAsia="Times New Roman" w:hAnsi="Times New Roman" w:cs="Times New Roman"/>
                <w:sz w:val="24"/>
                <w:lang w:val="ru-RU"/>
              </w:rPr>
              <w:t>мажор</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минор.</w:t>
            </w:r>
          </w:p>
          <w:p w:rsidR="00464BD3" w:rsidRPr="00464BD3" w:rsidRDefault="00464BD3" w:rsidP="00464BD3">
            <w:pPr>
              <w:ind w:left="109" w:right="1094"/>
              <w:rPr>
                <w:rFonts w:ascii="Times New Roman" w:eastAsia="Times New Roman" w:hAnsi="Times New Roman" w:cs="Times New Roman"/>
                <w:sz w:val="24"/>
              </w:rPr>
            </w:pPr>
            <w:r w:rsidRPr="00464BD3">
              <w:rPr>
                <w:rFonts w:ascii="Times New Roman" w:eastAsia="Times New Roman" w:hAnsi="Times New Roman" w:cs="Times New Roman"/>
                <w:sz w:val="24"/>
              </w:rPr>
              <w:t>Краска звучания.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Ступеневый</w:t>
            </w:r>
            <w:r w:rsidRPr="00464BD3">
              <w:rPr>
                <w:rFonts w:ascii="Times New Roman" w:eastAsia="Times New Roman" w:hAnsi="Times New Roman" w:cs="Times New Roman"/>
                <w:spacing w:val="-14"/>
                <w:sz w:val="24"/>
              </w:rPr>
              <w:t xml:space="preserve"> </w:t>
            </w:r>
            <w:r w:rsidRPr="00464BD3">
              <w:rPr>
                <w:rFonts w:ascii="Times New Roman" w:eastAsia="Times New Roman" w:hAnsi="Times New Roman" w:cs="Times New Roman"/>
                <w:sz w:val="24"/>
              </w:rPr>
              <w:t>состав</w:t>
            </w:r>
          </w:p>
        </w:tc>
        <w:tc>
          <w:tcPr>
            <w:tcW w:w="9039" w:type="dxa"/>
          </w:tcPr>
          <w:p w:rsidR="00464BD3" w:rsidRPr="00464BD3" w:rsidRDefault="00464BD3" w:rsidP="00464BD3">
            <w:pPr>
              <w:ind w:left="107" w:right="96"/>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Определение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слух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ладового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наклонения</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музыки.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Игра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«Солнышко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туча».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Наблюдение за изменением музыкального образа при изменении лада.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Распевания,</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вокальные упражнения, построенные на чередовании мажора и минора. Исполнение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песен</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ярко выраженной ладовой окраской.</w:t>
            </w:r>
          </w:p>
          <w:p w:rsidR="00464BD3" w:rsidRPr="00464BD3" w:rsidRDefault="00464BD3" w:rsidP="00464BD3">
            <w:pPr>
              <w:ind w:left="107"/>
              <w:jc w:val="both"/>
              <w:rPr>
                <w:rFonts w:ascii="Times New Roman" w:eastAsia="Times New Roman" w:hAnsi="Times New Roman" w:cs="Times New Roman"/>
                <w:sz w:val="24"/>
                <w:lang w:val="ru-RU"/>
              </w:rPr>
            </w:pPr>
            <w:r w:rsidRPr="00464BD3">
              <w:rPr>
                <w:rFonts w:ascii="Times New Roman" w:eastAsia="Times New Roman" w:hAnsi="Times New Roman" w:cs="Times New Roman"/>
                <w:i/>
                <w:sz w:val="24"/>
                <w:lang w:val="ru-RU"/>
              </w:rPr>
              <w:t>На</w:t>
            </w:r>
            <w:r w:rsidRPr="00464BD3">
              <w:rPr>
                <w:rFonts w:ascii="Times New Roman" w:eastAsia="Times New Roman" w:hAnsi="Times New Roman" w:cs="Times New Roman"/>
                <w:i/>
                <w:spacing w:val="-3"/>
                <w:sz w:val="24"/>
                <w:lang w:val="ru-RU"/>
              </w:rPr>
              <w:t xml:space="preserve"> </w:t>
            </w:r>
            <w:r w:rsidRPr="00464BD3">
              <w:rPr>
                <w:rFonts w:ascii="Times New Roman" w:eastAsia="Times New Roman" w:hAnsi="Times New Roman" w:cs="Times New Roman"/>
                <w:i/>
                <w:sz w:val="24"/>
                <w:lang w:val="ru-RU"/>
              </w:rPr>
              <w:t>выбор</w:t>
            </w:r>
            <w:r w:rsidRPr="00464BD3">
              <w:rPr>
                <w:rFonts w:ascii="Times New Roman" w:eastAsia="Times New Roman" w:hAnsi="Times New Roman" w:cs="Times New Roman"/>
                <w:i/>
                <w:spacing w:val="-1"/>
                <w:sz w:val="24"/>
                <w:lang w:val="ru-RU"/>
              </w:rPr>
              <w:t xml:space="preserve"> </w:t>
            </w:r>
            <w:r w:rsidRPr="00464BD3">
              <w:rPr>
                <w:rFonts w:ascii="Times New Roman" w:eastAsia="Times New Roman" w:hAnsi="Times New Roman" w:cs="Times New Roman"/>
                <w:i/>
                <w:sz w:val="24"/>
                <w:lang w:val="ru-RU"/>
              </w:rPr>
              <w:t>или</w:t>
            </w:r>
            <w:r w:rsidRPr="00464BD3">
              <w:rPr>
                <w:rFonts w:ascii="Times New Roman" w:eastAsia="Times New Roman" w:hAnsi="Times New Roman" w:cs="Times New Roman"/>
                <w:i/>
                <w:spacing w:val="-2"/>
                <w:sz w:val="24"/>
                <w:lang w:val="ru-RU"/>
              </w:rPr>
              <w:t xml:space="preserve"> </w:t>
            </w:r>
            <w:r w:rsidRPr="00464BD3">
              <w:rPr>
                <w:rFonts w:ascii="Times New Roman" w:eastAsia="Times New Roman" w:hAnsi="Times New Roman" w:cs="Times New Roman"/>
                <w:i/>
                <w:sz w:val="24"/>
                <w:lang w:val="ru-RU"/>
              </w:rPr>
              <w:t>факультативно</w:t>
            </w:r>
            <w:r w:rsidRPr="00464BD3">
              <w:rPr>
                <w:rFonts w:ascii="Times New Roman" w:eastAsia="Times New Roman" w:hAnsi="Times New Roman" w:cs="Times New Roman"/>
                <w:sz w:val="24"/>
                <w:lang w:val="ru-RU"/>
              </w:rPr>
              <w:t>:</w:t>
            </w:r>
          </w:p>
          <w:p w:rsidR="00464BD3" w:rsidRPr="00464BD3" w:rsidRDefault="00464BD3" w:rsidP="00464BD3">
            <w:pPr>
              <w:spacing w:line="270" w:lineRule="atLeast"/>
              <w:ind w:left="107" w:right="101"/>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Импровизация, сочинение в заданном ладу.</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Чтение сказок о нотах и музыкальных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ладах</w:t>
            </w:r>
          </w:p>
        </w:tc>
      </w:tr>
      <w:tr w:rsidR="00464BD3" w:rsidRPr="00464BD3" w:rsidTr="00EF0B46">
        <w:trPr>
          <w:trHeight w:val="1658"/>
        </w:trPr>
        <w:tc>
          <w:tcPr>
            <w:tcW w:w="1683" w:type="dxa"/>
          </w:tcPr>
          <w:p w:rsidR="00464BD3" w:rsidRPr="00464BD3" w:rsidRDefault="00464BD3" w:rsidP="00464BD3">
            <w:pPr>
              <w:spacing w:before="1"/>
              <w:ind w:left="107"/>
              <w:rPr>
                <w:rFonts w:ascii="Times New Roman" w:eastAsia="Times New Roman" w:hAnsi="Times New Roman" w:cs="Times New Roman"/>
                <w:sz w:val="24"/>
              </w:rPr>
            </w:pPr>
            <w:r w:rsidRPr="00464BD3">
              <w:rPr>
                <w:rFonts w:ascii="Times New Roman" w:eastAsia="Times New Roman" w:hAnsi="Times New Roman" w:cs="Times New Roman"/>
                <w:sz w:val="24"/>
              </w:rPr>
              <w:t>Н)</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0,5</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 1 уч. ч</w:t>
            </w:r>
          </w:p>
        </w:tc>
        <w:tc>
          <w:tcPr>
            <w:tcW w:w="1961" w:type="dxa"/>
          </w:tcPr>
          <w:p w:rsidR="00464BD3" w:rsidRPr="00464BD3" w:rsidRDefault="00464BD3" w:rsidP="00464BD3">
            <w:pPr>
              <w:spacing w:before="1"/>
              <w:ind w:left="107"/>
              <w:rPr>
                <w:rFonts w:ascii="Times New Roman" w:eastAsia="Times New Roman" w:hAnsi="Times New Roman" w:cs="Times New Roman"/>
                <w:sz w:val="24"/>
              </w:rPr>
            </w:pPr>
            <w:r w:rsidRPr="00464BD3">
              <w:rPr>
                <w:rFonts w:ascii="Times New Roman" w:eastAsia="Times New Roman" w:hAnsi="Times New Roman" w:cs="Times New Roman"/>
                <w:sz w:val="24"/>
              </w:rPr>
              <w:t>Пентатоника</w:t>
            </w:r>
          </w:p>
        </w:tc>
        <w:tc>
          <w:tcPr>
            <w:tcW w:w="3195" w:type="dxa"/>
          </w:tcPr>
          <w:p w:rsidR="00464BD3" w:rsidRPr="00464BD3" w:rsidRDefault="00464BD3" w:rsidP="00464BD3">
            <w:pPr>
              <w:tabs>
                <w:tab w:val="left" w:pos="2848"/>
              </w:tabs>
              <w:spacing w:before="1"/>
              <w:ind w:left="109"/>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Пентатоника</w:t>
            </w:r>
            <w:r w:rsidRPr="00464BD3">
              <w:rPr>
                <w:rFonts w:ascii="Times New Roman" w:eastAsia="Times New Roman" w:hAnsi="Times New Roman" w:cs="Times New Roman"/>
                <w:sz w:val="24"/>
                <w:lang w:val="ru-RU"/>
              </w:rPr>
              <w:tab/>
              <w:t>—</w:t>
            </w:r>
          </w:p>
          <w:p w:rsidR="00464BD3" w:rsidRPr="00464BD3" w:rsidRDefault="00464BD3" w:rsidP="00464BD3">
            <w:pPr>
              <w:tabs>
                <w:tab w:val="left" w:pos="2678"/>
              </w:tabs>
              <w:ind w:left="109" w:right="94"/>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пятиступенный</w:t>
            </w:r>
            <w:r w:rsidRPr="00464BD3">
              <w:rPr>
                <w:rFonts w:ascii="Times New Roman" w:eastAsia="Times New Roman" w:hAnsi="Times New Roman" w:cs="Times New Roman"/>
                <w:sz w:val="24"/>
                <w:lang w:val="ru-RU"/>
              </w:rPr>
              <w:tab/>
            </w:r>
            <w:r w:rsidRPr="00464BD3">
              <w:rPr>
                <w:rFonts w:ascii="Times New Roman" w:eastAsia="Times New Roman" w:hAnsi="Times New Roman" w:cs="Times New Roman"/>
                <w:spacing w:val="-1"/>
                <w:sz w:val="24"/>
                <w:lang w:val="ru-RU"/>
              </w:rPr>
              <w:t>лад,</w:t>
            </w:r>
            <w:r w:rsidRPr="00464BD3">
              <w:rPr>
                <w:rFonts w:ascii="Times New Roman" w:eastAsia="Times New Roman" w:hAnsi="Times New Roman" w:cs="Times New Roman"/>
                <w:spacing w:val="-58"/>
                <w:sz w:val="24"/>
                <w:lang w:val="ru-RU"/>
              </w:rPr>
              <w:t xml:space="preserve"> </w:t>
            </w:r>
            <w:r w:rsidRPr="00464BD3">
              <w:rPr>
                <w:rFonts w:ascii="Times New Roman" w:eastAsia="Times New Roman" w:hAnsi="Times New Roman" w:cs="Times New Roman"/>
                <w:sz w:val="24"/>
                <w:lang w:val="ru-RU"/>
              </w:rPr>
              <w:t>распространённый у многих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народов</w:t>
            </w:r>
          </w:p>
        </w:tc>
        <w:tc>
          <w:tcPr>
            <w:tcW w:w="9039" w:type="dxa"/>
          </w:tcPr>
          <w:p w:rsidR="00464BD3" w:rsidRPr="00464BD3" w:rsidRDefault="00464BD3" w:rsidP="00464BD3">
            <w:pPr>
              <w:spacing w:before="1"/>
              <w:ind w:left="107"/>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Слушание</w:t>
            </w:r>
            <w:r w:rsidRPr="00464BD3">
              <w:rPr>
                <w:rFonts w:ascii="Times New Roman" w:eastAsia="Times New Roman" w:hAnsi="Times New Roman" w:cs="Times New Roman"/>
                <w:spacing w:val="6"/>
                <w:sz w:val="24"/>
                <w:lang w:val="ru-RU"/>
              </w:rPr>
              <w:t xml:space="preserve"> </w:t>
            </w:r>
            <w:r w:rsidRPr="00464BD3">
              <w:rPr>
                <w:rFonts w:ascii="Times New Roman" w:eastAsia="Times New Roman" w:hAnsi="Times New Roman" w:cs="Times New Roman"/>
                <w:sz w:val="24"/>
                <w:lang w:val="ru-RU"/>
              </w:rPr>
              <w:t>инструментальных</w:t>
            </w:r>
            <w:r w:rsidRPr="00464BD3">
              <w:rPr>
                <w:rFonts w:ascii="Times New Roman" w:eastAsia="Times New Roman" w:hAnsi="Times New Roman" w:cs="Times New Roman"/>
                <w:spacing w:val="5"/>
                <w:sz w:val="24"/>
                <w:lang w:val="ru-RU"/>
              </w:rPr>
              <w:t xml:space="preserve"> </w:t>
            </w:r>
            <w:r w:rsidRPr="00464BD3">
              <w:rPr>
                <w:rFonts w:ascii="Times New Roman" w:eastAsia="Times New Roman" w:hAnsi="Times New Roman" w:cs="Times New Roman"/>
                <w:sz w:val="24"/>
                <w:lang w:val="ru-RU"/>
              </w:rPr>
              <w:t>произведений,</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исполнение</w:t>
            </w:r>
            <w:r w:rsidRPr="00464BD3">
              <w:rPr>
                <w:rFonts w:ascii="Times New Roman" w:eastAsia="Times New Roman" w:hAnsi="Times New Roman" w:cs="Times New Roman"/>
                <w:spacing w:val="5"/>
                <w:sz w:val="24"/>
                <w:lang w:val="ru-RU"/>
              </w:rPr>
              <w:t xml:space="preserve"> </w:t>
            </w:r>
            <w:r w:rsidRPr="00464BD3">
              <w:rPr>
                <w:rFonts w:ascii="Times New Roman" w:eastAsia="Times New Roman" w:hAnsi="Times New Roman" w:cs="Times New Roman"/>
                <w:sz w:val="24"/>
                <w:lang w:val="ru-RU"/>
              </w:rPr>
              <w:t>песен,</w:t>
            </w:r>
            <w:r w:rsidRPr="00464BD3">
              <w:rPr>
                <w:rFonts w:ascii="Times New Roman" w:eastAsia="Times New Roman" w:hAnsi="Times New Roman" w:cs="Times New Roman"/>
                <w:spacing w:val="6"/>
                <w:sz w:val="24"/>
                <w:lang w:val="ru-RU"/>
              </w:rPr>
              <w:t xml:space="preserve"> </w:t>
            </w:r>
            <w:r w:rsidRPr="00464BD3">
              <w:rPr>
                <w:rFonts w:ascii="Times New Roman" w:eastAsia="Times New Roman" w:hAnsi="Times New Roman" w:cs="Times New Roman"/>
                <w:sz w:val="24"/>
                <w:lang w:val="ru-RU"/>
              </w:rPr>
              <w:t>написанных</w:t>
            </w:r>
            <w:r w:rsidRPr="00464BD3">
              <w:rPr>
                <w:rFonts w:ascii="Times New Roman" w:eastAsia="Times New Roman" w:hAnsi="Times New Roman" w:cs="Times New Roman"/>
                <w:spacing w:val="5"/>
                <w:sz w:val="24"/>
                <w:lang w:val="ru-RU"/>
              </w:rPr>
              <w:t xml:space="preserve"> </w:t>
            </w:r>
            <w:r w:rsidRPr="00464BD3">
              <w:rPr>
                <w:rFonts w:ascii="Times New Roman" w:eastAsia="Times New Roman" w:hAnsi="Times New Roman" w:cs="Times New Roman"/>
                <w:sz w:val="24"/>
                <w:lang w:val="ru-RU"/>
              </w:rPr>
              <w:t>в</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пентатонике.</w:t>
            </w:r>
          </w:p>
          <w:p w:rsidR="00464BD3" w:rsidRPr="00464BD3" w:rsidRDefault="00464BD3" w:rsidP="00464BD3">
            <w:pPr>
              <w:ind w:left="107"/>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Импровизация</w:t>
            </w:r>
            <w:r w:rsidRPr="00464BD3">
              <w:rPr>
                <w:rFonts w:ascii="Times New Roman" w:eastAsia="Times New Roman" w:hAnsi="Times New Roman" w:cs="Times New Roman"/>
                <w:spacing w:val="-5"/>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4"/>
                <w:sz w:val="24"/>
                <w:lang w:val="ru-RU"/>
              </w:rPr>
              <w:t xml:space="preserve"> </w:t>
            </w:r>
            <w:r w:rsidRPr="00464BD3">
              <w:rPr>
                <w:rFonts w:ascii="Times New Roman" w:eastAsia="Times New Roman" w:hAnsi="Times New Roman" w:cs="Times New Roman"/>
                <w:sz w:val="24"/>
                <w:lang w:val="ru-RU"/>
              </w:rPr>
              <w:t>чёрных</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клавишах</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фортепиано.</w:t>
            </w:r>
          </w:p>
          <w:p w:rsidR="00464BD3" w:rsidRPr="00464BD3" w:rsidRDefault="00464BD3" w:rsidP="00464BD3">
            <w:pPr>
              <w:ind w:left="107"/>
              <w:rPr>
                <w:rFonts w:ascii="Times New Roman" w:eastAsia="Times New Roman" w:hAnsi="Times New Roman" w:cs="Times New Roman"/>
                <w:sz w:val="24"/>
                <w:lang w:val="ru-RU"/>
              </w:rPr>
            </w:pPr>
            <w:r w:rsidRPr="00464BD3">
              <w:rPr>
                <w:rFonts w:ascii="Times New Roman" w:eastAsia="Times New Roman" w:hAnsi="Times New Roman" w:cs="Times New Roman"/>
                <w:i/>
                <w:sz w:val="24"/>
                <w:lang w:val="ru-RU"/>
              </w:rPr>
              <w:t>На</w:t>
            </w:r>
            <w:r w:rsidRPr="00464BD3">
              <w:rPr>
                <w:rFonts w:ascii="Times New Roman" w:eastAsia="Times New Roman" w:hAnsi="Times New Roman" w:cs="Times New Roman"/>
                <w:i/>
                <w:spacing w:val="-3"/>
                <w:sz w:val="24"/>
                <w:lang w:val="ru-RU"/>
              </w:rPr>
              <w:t xml:space="preserve"> </w:t>
            </w:r>
            <w:r w:rsidRPr="00464BD3">
              <w:rPr>
                <w:rFonts w:ascii="Times New Roman" w:eastAsia="Times New Roman" w:hAnsi="Times New Roman" w:cs="Times New Roman"/>
                <w:i/>
                <w:sz w:val="24"/>
                <w:lang w:val="ru-RU"/>
              </w:rPr>
              <w:t>выбор</w:t>
            </w:r>
            <w:r w:rsidRPr="00464BD3">
              <w:rPr>
                <w:rFonts w:ascii="Times New Roman" w:eastAsia="Times New Roman" w:hAnsi="Times New Roman" w:cs="Times New Roman"/>
                <w:i/>
                <w:spacing w:val="-1"/>
                <w:sz w:val="24"/>
                <w:lang w:val="ru-RU"/>
              </w:rPr>
              <w:t xml:space="preserve"> </w:t>
            </w:r>
            <w:r w:rsidRPr="00464BD3">
              <w:rPr>
                <w:rFonts w:ascii="Times New Roman" w:eastAsia="Times New Roman" w:hAnsi="Times New Roman" w:cs="Times New Roman"/>
                <w:i/>
                <w:sz w:val="24"/>
                <w:lang w:val="ru-RU"/>
              </w:rPr>
              <w:t>или</w:t>
            </w:r>
            <w:r w:rsidRPr="00464BD3">
              <w:rPr>
                <w:rFonts w:ascii="Times New Roman" w:eastAsia="Times New Roman" w:hAnsi="Times New Roman" w:cs="Times New Roman"/>
                <w:i/>
                <w:spacing w:val="-2"/>
                <w:sz w:val="24"/>
                <w:lang w:val="ru-RU"/>
              </w:rPr>
              <w:t xml:space="preserve"> </w:t>
            </w:r>
            <w:r w:rsidRPr="00464BD3">
              <w:rPr>
                <w:rFonts w:ascii="Times New Roman" w:eastAsia="Times New Roman" w:hAnsi="Times New Roman" w:cs="Times New Roman"/>
                <w:i/>
                <w:sz w:val="24"/>
                <w:lang w:val="ru-RU"/>
              </w:rPr>
              <w:t>факультативно</w:t>
            </w:r>
            <w:r w:rsidRPr="00464BD3">
              <w:rPr>
                <w:rFonts w:ascii="Times New Roman" w:eastAsia="Times New Roman" w:hAnsi="Times New Roman" w:cs="Times New Roman"/>
                <w:sz w:val="24"/>
                <w:lang w:val="ru-RU"/>
              </w:rPr>
              <w:t>:</w:t>
            </w:r>
          </w:p>
          <w:p w:rsidR="00464BD3" w:rsidRPr="00464BD3" w:rsidRDefault="00464BD3" w:rsidP="00464BD3">
            <w:pPr>
              <w:spacing w:line="270" w:lineRule="atLeast"/>
              <w:ind w:left="107"/>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Импровизация</w:t>
            </w:r>
            <w:r w:rsidRPr="00464BD3">
              <w:rPr>
                <w:rFonts w:ascii="Times New Roman" w:eastAsia="Times New Roman" w:hAnsi="Times New Roman" w:cs="Times New Roman"/>
                <w:spacing w:val="24"/>
                <w:sz w:val="24"/>
                <w:lang w:val="ru-RU"/>
              </w:rPr>
              <w:t xml:space="preserve"> </w:t>
            </w:r>
            <w:r w:rsidRPr="00464BD3">
              <w:rPr>
                <w:rFonts w:ascii="Times New Roman" w:eastAsia="Times New Roman" w:hAnsi="Times New Roman" w:cs="Times New Roman"/>
                <w:sz w:val="24"/>
                <w:lang w:val="ru-RU"/>
              </w:rPr>
              <w:t>в</w:t>
            </w:r>
            <w:r w:rsidRPr="00464BD3">
              <w:rPr>
                <w:rFonts w:ascii="Times New Roman" w:eastAsia="Times New Roman" w:hAnsi="Times New Roman" w:cs="Times New Roman"/>
                <w:spacing w:val="26"/>
                <w:sz w:val="24"/>
                <w:lang w:val="ru-RU"/>
              </w:rPr>
              <w:t xml:space="preserve"> </w:t>
            </w:r>
            <w:r w:rsidRPr="00464BD3">
              <w:rPr>
                <w:rFonts w:ascii="Times New Roman" w:eastAsia="Times New Roman" w:hAnsi="Times New Roman" w:cs="Times New Roman"/>
                <w:sz w:val="24"/>
                <w:lang w:val="ru-RU"/>
              </w:rPr>
              <w:t>пентатонном</w:t>
            </w:r>
            <w:r w:rsidRPr="00464BD3">
              <w:rPr>
                <w:rFonts w:ascii="Times New Roman" w:eastAsia="Times New Roman" w:hAnsi="Times New Roman" w:cs="Times New Roman"/>
                <w:spacing w:val="25"/>
                <w:sz w:val="24"/>
                <w:lang w:val="ru-RU"/>
              </w:rPr>
              <w:t xml:space="preserve"> </w:t>
            </w:r>
            <w:r w:rsidRPr="00464BD3">
              <w:rPr>
                <w:rFonts w:ascii="Times New Roman" w:eastAsia="Times New Roman" w:hAnsi="Times New Roman" w:cs="Times New Roman"/>
                <w:sz w:val="24"/>
                <w:lang w:val="ru-RU"/>
              </w:rPr>
              <w:t>ладу</w:t>
            </w:r>
            <w:r w:rsidRPr="00464BD3">
              <w:rPr>
                <w:rFonts w:ascii="Times New Roman" w:eastAsia="Times New Roman" w:hAnsi="Times New Roman" w:cs="Times New Roman"/>
                <w:spacing w:val="24"/>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25"/>
                <w:sz w:val="24"/>
                <w:lang w:val="ru-RU"/>
              </w:rPr>
              <w:t xml:space="preserve"> </w:t>
            </w:r>
            <w:r w:rsidRPr="00464BD3">
              <w:rPr>
                <w:rFonts w:ascii="Times New Roman" w:eastAsia="Times New Roman" w:hAnsi="Times New Roman" w:cs="Times New Roman"/>
                <w:sz w:val="24"/>
                <w:lang w:val="ru-RU"/>
              </w:rPr>
              <w:t>других</w:t>
            </w:r>
            <w:r w:rsidRPr="00464BD3">
              <w:rPr>
                <w:rFonts w:ascii="Times New Roman" w:eastAsia="Times New Roman" w:hAnsi="Times New Roman" w:cs="Times New Roman"/>
                <w:spacing w:val="25"/>
                <w:sz w:val="24"/>
                <w:lang w:val="ru-RU"/>
              </w:rPr>
              <w:t xml:space="preserve"> </w:t>
            </w:r>
            <w:r w:rsidRPr="00464BD3">
              <w:rPr>
                <w:rFonts w:ascii="Times New Roman" w:eastAsia="Times New Roman" w:hAnsi="Times New Roman" w:cs="Times New Roman"/>
                <w:sz w:val="24"/>
                <w:lang w:val="ru-RU"/>
              </w:rPr>
              <w:t>музыкальных</w:t>
            </w:r>
            <w:r w:rsidRPr="00464BD3">
              <w:rPr>
                <w:rFonts w:ascii="Times New Roman" w:eastAsia="Times New Roman" w:hAnsi="Times New Roman" w:cs="Times New Roman"/>
                <w:spacing w:val="23"/>
                <w:sz w:val="24"/>
                <w:lang w:val="ru-RU"/>
              </w:rPr>
              <w:t xml:space="preserve"> </w:t>
            </w:r>
            <w:r w:rsidRPr="00464BD3">
              <w:rPr>
                <w:rFonts w:ascii="Times New Roman" w:eastAsia="Times New Roman" w:hAnsi="Times New Roman" w:cs="Times New Roman"/>
                <w:sz w:val="24"/>
                <w:lang w:val="ru-RU"/>
              </w:rPr>
              <w:t>инструментах</w:t>
            </w:r>
            <w:r w:rsidRPr="00464BD3">
              <w:rPr>
                <w:rFonts w:ascii="Times New Roman" w:eastAsia="Times New Roman" w:hAnsi="Times New Roman" w:cs="Times New Roman"/>
                <w:spacing w:val="26"/>
                <w:sz w:val="24"/>
                <w:lang w:val="ru-RU"/>
              </w:rPr>
              <w:t xml:space="preserve"> </w:t>
            </w:r>
            <w:r w:rsidRPr="00464BD3">
              <w:rPr>
                <w:rFonts w:ascii="Times New Roman" w:eastAsia="Times New Roman" w:hAnsi="Times New Roman" w:cs="Times New Roman"/>
                <w:sz w:val="24"/>
                <w:lang w:val="ru-RU"/>
              </w:rPr>
              <w:t>(свирель,</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блокфлейта,</w:t>
            </w:r>
            <w:r w:rsidRPr="00464BD3">
              <w:rPr>
                <w:rFonts w:ascii="Times New Roman" w:eastAsia="Times New Roman" w:hAnsi="Times New Roman" w:cs="Times New Roman"/>
                <w:spacing w:val="59"/>
                <w:sz w:val="24"/>
                <w:lang w:val="ru-RU"/>
              </w:rPr>
              <w:t xml:space="preserve"> </w:t>
            </w:r>
            <w:r w:rsidRPr="00464BD3">
              <w:rPr>
                <w:rFonts w:ascii="Times New Roman" w:eastAsia="Times New Roman" w:hAnsi="Times New Roman" w:cs="Times New Roman"/>
                <w:sz w:val="24"/>
                <w:lang w:val="ru-RU"/>
              </w:rPr>
              <w:t>штабшпили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со съёмными пластинами)</w:t>
            </w:r>
          </w:p>
        </w:tc>
      </w:tr>
      <w:tr w:rsidR="00464BD3" w:rsidRPr="00464BD3" w:rsidTr="00EF0B46">
        <w:trPr>
          <w:trHeight w:val="1932"/>
        </w:trPr>
        <w:tc>
          <w:tcPr>
            <w:tcW w:w="1683" w:type="dxa"/>
          </w:tcPr>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О)</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0,5</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 1 уч. ч</w:t>
            </w:r>
          </w:p>
        </w:tc>
        <w:tc>
          <w:tcPr>
            <w:tcW w:w="1961" w:type="dxa"/>
          </w:tcPr>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Ноты</w:t>
            </w:r>
            <w:r w:rsidRPr="00464BD3">
              <w:rPr>
                <w:rFonts w:ascii="Times New Roman" w:eastAsia="Times New Roman" w:hAnsi="Times New Roman" w:cs="Times New Roman"/>
                <w:spacing w:val="43"/>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43"/>
                <w:sz w:val="24"/>
              </w:rPr>
              <w:t xml:space="preserve"> </w:t>
            </w:r>
            <w:r w:rsidRPr="00464BD3">
              <w:rPr>
                <w:rFonts w:ascii="Times New Roman" w:eastAsia="Times New Roman" w:hAnsi="Times New Roman" w:cs="Times New Roman"/>
                <w:sz w:val="24"/>
              </w:rPr>
              <w:t>разных</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октавах</w:t>
            </w:r>
          </w:p>
        </w:tc>
        <w:tc>
          <w:tcPr>
            <w:tcW w:w="3195" w:type="dxa"/>
          </w:tcPr>
          <w:p w:rsidR="00464BD3" w:rsidRPr="00464BD3" w:rsidRDefault="00464BD3" w:rsidP="00464BD3">
            <w:pPr>
              <w:tabs>
                <w:tab w:val="left" w:pos="987"/>
                <w:tab w:val="left" w:pos="2014"/>
                <w:tab w:val="left" w:pos="2460"/>
              </w:tabs>
              <w:ind w:left="109" w:right="97"/>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Ноты</w:t>
            </w:r>
            <w:r w:rsidRPr="00464BD3">
              <w:rPr>
                <w:rFonts w:ascii="Times New Roman" w:eastAsia="Times New Roman" w:hAnsi="Times New Roman" w:cs="Times New Roman"/>
                <w:sz w:val="24"/>
                <w:lang w:val="ru-RU"/>
              </w:rPr>
              <w:tab/>
              <w:t>второй</w:t>
            </w:r>
            <w:r w:rsidRPr="00464BD3">
              <w:rPr>
                <w:rFonts w:ascii="Times New Roman" w:eastAsia="Times New Roman" w:hAnsi="Times New Roman" w:cs="Times New Roman"/>
                <w:sz w:val="24"/>
                <w:lang w:val="ru-RU"/>
              </w:rPr>
              <w:tab/>
              <w:t>и</w:t>
            </w:r>
            <w:r w:rsidRPr="00464BD3">
              <w:rPr>
                <w:rFonts w:ascii="Times New Roman" w:eastAsia="Times New Roman" w:hAnsi="Times New Roman" w:cs="Times New Roman"/>
                <w:sz w:val="24"/>
                <w:lang w:val="ru-RU"/>
              </w:rPr>
              <w:tab/>
            </w:r>
            <w:r w:rsidRPr="00464BD3">
              <w:rPr>
                <w:rFonts w:ascii="Times New Roman" w:eastAsia="Times New Roman" w:hAnsi="Times New Roman" w:cs="Times New Roman"/>
                <w:spacing w:val="-2"/>
                <w:sz w:val="24"/>
                <w:lang w:val="ru-RU"/>
              </w:rPr>
              <w:t>малой</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октавы.</w:t>
            </w:r>
          </w:p>
          <w:p w:rsidR="00464BD3" w:rsidRPr="00464BD3" w:rsidRDefault="00464BD3" w:rsidP="00464BD3">
            <w:pPr>
              <w:ind w:left="109"/>
              <w:rPr>
                <w:rFonts w:ascii="Times New Roman" w:eastAsia="Times New Roman" w:hAnsi="Times New Roman" w:cs="Times New Roman"/>
                <w:sz w:val="24"/>
              </w:rPr>
            </w:pPr>
            <w:r w:rsidRPr="00464BD3">
              <w:rPr>
                <w:rFonts w:ascii="Times New Roman" w:eastAsia="Times New Roman" w:hAnsi="Times New Roman" w:cs="Times New Roman"/>
                <w:sz w:val="24"/>
              </w:rPr>
              <w:t>Басовый</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ключ</w:t>
            </w:r>
          </w:p>
        </w:tc>
        <w:tc>
          <w:tcPr>
            <w:tcW w:w="9039" w:type="dxa"/>
          </w:tcPr>
          <w:p w:rsidR="00464BD3" w:rsidRPr="00464BD3" w:rsidRDefault="00464BD3" w:rsidP="00464BD3">
            <w:pPr>
              <w:spacing w:line="275" w:lineRule="exact"/>
              <w:ind w:left="107"/>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Знакомство</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с</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нотной</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записью</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во</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второй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малой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октаве.</w:t>
            </w:r>
          </w:p>
          <w:p w:rsidR="00464BD3" w:rsidRPr="00464BD3" w:rsidRDefault="00464BD3" w:rsidP="00464BD3">
            <w:pPr>
              <w:ind w:left="107" w:right="923"/>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Прослеживание по нотам небольших мелодий в соответствующем диапазоне.</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Сравнение</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одной</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и той</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же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мелодии,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записанной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разных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октавах.</w:t>
            </w:r>
          </w:p>
          <w:p w:rsidR="00464BD3" w:rsidRPr="00464BD3" w:rsidRDefault="00464BD3" w:rsidP="00464BD3">
            <w:pPr>
              <w:ind w:left="107"/>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Определение</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слух,</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какой</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октаве</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звучит</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музыкальный</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фрагмент.</w:t>
            </w:r>
          </w:p>
          <w:p w:rsidR="00464BD3" w:rsidRPr="00464BD3" w:rsidRDefault="00464BD3" w:rsidP="00464BD3">
            <w:pPr>
              <w:ind w:left="107"/>
              <w:rPr>
                <w:rFonts w:ascii="Times New Roman" w:eastAsia="Times New Roman" w:hAnsi="Times New Roman" w:cs="Times New Roman"/>
                <w:sz w:val="24"/>
                <w:lang w:val="ru-RU"/>
              </w:rPr>
            </w:pPr>
            <w:r w:rsidRPr="00464BD3">
              <w:rPr>
                <w:rFonts w:ascii="Times New Roman" w:eastAsia="Times New Roman" w:hAnsi="Times New Roman" w:cs="Times New Roman"/>
                <w:i/>
                <w:sz w:val="24"/>
                <w:lang w:val="ru-RU"/>
              </w:rPr>
              <w:t>На</w:t>
            </w:r>
            <w:r w:rsidRPr="00464BD3">
              <w:rPr>
                <w:rFonts w:ascii="Times New Roman" w:eastAsia="Times New Roman" w:hAnsi="Times New Roman" w:cs="Times New Roman"/>
                <w:i/>
                <w:spacing w:val="-3"/>
                <w:sz w:val="24"/>
                <w:lang w:val="ru-RU"/>
              </w:rPr>
              <w:t xml:space="preserve"> </w:t>
            </w:r>
            <w:r w:rsidRPr="00464BD3">
              <w:rPr>
                <w:rFonts w:ascii="Times New Roman" w:eastAsia="Times New Roman" w:hAnsi="Times New Roman" w:cs="Times New Roman"/>
                <w:i/>
                <w:sz w:val="24"/>
                <w:lang w:val="ru-RU"/>
              </w:rPr>
              <w:t>выбор</w:t>
            </w:r>
            <w:r w:rsidRPr="00464BD3">
              <w:rPr>
                <w:rFonts w:ascii="Times New Roman" w:eastAsia="Times New Roman" w:hAnsi="Times New Roman" w:cs="Times New Roman"/>
                <w:i/>
                <w:spacing w:val="-1"/>
                <w:sz w:val="24"/>
                <w:lang w:val="ru-RU"/>
              </w:rPr>
              <w:t xml:space="preserve"> </w:t>
            </w:r>
            <w:r w:rsidRPr="00464BD3">
              <w:rPr>
                <w:rFonts w:ascii="Times New Roman" w:eastAsia="Times New Roman" w:hAnsi="Times New Roman" w:cs="Times New Roman"/>
                <w:i/>
                <w:sz w:val="24"/>
                <w:lang w:val="ru-RU"/>
              </w:rPr>
              <w:t>или</w:t>
            </w:r>
            <w:r w:rsidRPr="00464BD3">
              <w:rPr>
                <w:rFonts w:ascii="Times New Roman" w:eastAsia="Times New Roman" w:hAnsi="Times New Roman" w:cs="Times New Roman"/>
                <w:i/>
                <w:spacing w:val="-2"/>
                <w:sz w:val="24"/>
                <w:lang w:val="ru-RU"/>
              </w:rPr>
              <w:t xml:space="preserve"> </w:t>
            </w:r>
            <w:r w:rsidRPr="00464BD3">
              <w:rPr>
                <w:rFonts w:ascii="Times New Roman" w:eastAsia="Times New Roman" w:hAnsi="Times New Roman" w:cs="Times New Roman"/>
                <w:i/>
                <w:sz w:val="24"/>
                <w:lang w:val="ru-RU"/>
              </w:rPr>
              <w:t>факультативно</w:t>
            </w:r>
            <w:r w:rsidRPr="00464BD3">
              <w:rPr>
                <w:rFonts w:ascii="Times New Roman" w:eastAsia="Times New Roman" w:hAnsi="Times New Roman" w:cs="Times New Roman"/>
                <w:sz w:val="24"/>
                <w:lang w:val="ru-RU"/>
              </w:rPr>
              <w:t>:</w:t>
            </w:r>
          </w:p>
          <w:p w:rsidR="00464BD3" w:rsidRPr="00464BD3" w:rsidRDefault="00464BD3" w:rsidP="00464BD3">
            <w:pPr>
              <w:spacing w:line="270" w:lineRule="atLeast"/>
              <w:ind w:left="107"/>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Исполнение</w:t>
            </w:r>
            <w:r w:rsidRPr="00464BD3">
              <w:rPr>
                <w:rFonts w:ascii="Times New Roman" w:eastAsia="Times New Roman" w:hAnsi="Times New Roman" w:cs="Times New Roman"/>
                <w:spacing w:val="16"/>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16"/>
                <w:sz w:val="24"/>
                <w:lang w:val="ru-RU"/>
              </w:rPr>
              <w:t xml:space="preserve"> </w:t>
            </w:r>
            <w:r w:rsidRPr="00464BD3">
              <w:rPr>
                <w:rFonts w:ascii="Times New Roman" w:eastAsia="Times New Roman" w:hAnsi="Times New Roman" w:cs="Times New Roman"/>
                <w:sz w:val="24"/>
                <w:lang w:val="ru-RU"/>
              </w:rPr>
              <w:t>духовых,</w:t>
            </w:r>
            <w:r w:rsidRPr="00464BD3">
              <w:rPr>
                <w:rFonts w:ascii="Times New Roman" w:eastAsia="Times New Roman" w:hAnsi="Times New Roman" w:cs="Times New Roman"/>
                <w:spacing w:val="16"/>
                <w:sz w:val="24"/>
                <w:lang w:val="ru-RU"/>
              </w:rPr>
              <w:t xml:space="preserve"> </w:t>
            </w:r>
            <w:r w:rsidRPr="00464BD3">
              <w:rPr>
                <w:rFonts w:ascii="Times New Roman" w:eastAsia="Times New Roman" w:hAnsi="Times New Roman" w:cs="Times New Roman"/>
                <w:sz w:val="24"/>
                <w:lang w:val="ru-RU"/>
              </w:rPr>
              <w:t>клавишных</w:t>
            </w:r>
            <w:r w:rsidRPr="00464BD3">
              <w:rPr>
                <w:rFonts w:ascii="Times New Roman" w:eastAsia="Times New Roman" w:hAnsi="Times New Roman" w:cs="Times New Roman"/>
                <w:spacing w:val="16"/>
                <w:sz w:val="24"/>
                <w:lang w:val="ru-RU"/>
              </w:rPr>
              <w:t xml:space="preserve"> </w:t>
            </w:r>
            <w:r w:rsidRPr="00464BD3">
              <w:rPr>
                <w:rFonts w:ascii="Times New Roman" w:eastAsia="Times New Roman" w:hAnsi="Times New Roman" w:cs="Times New Roman"/>
                <w:sz w:val="24"/>
                <w:lang w:val="ru-RU"/>
              </w:rPr>
              <w:t>инструментах</w:t>
            </w:r>
            <w:r w:rsidRPr="00464BD3">
              <w:rPr>
                <w:rFonts w:ascii="Times New Roman" w:eastAsia="Times New Roman" w:hAnsi="Times New Roman" w:cs="Times New Roman"/>
                <w:spacing w:val="16"/>
                <w:sz w:val="24"/>
                <w:lang w:val="ru-RU"/>
              </w:rPr>
              <w:t xml:space="preserve"> </w:t>
            </w:r>
            <w:r w:rsidRPr="00464BD3">
              <w:rPr>
                <w:rFonts w:ascii="Times New Roman" w:eastAsia="Times New Roman" w:hAnsi="Times New Roman" w:cs="Times New Roman"/>
                <w:sz w:val="24"/>
                <w:lang w:val="ru-RU"/>
              </w:rPr>
              <w:t>или</w:t>
            </w:r>
            <w:r w:rsidRPr="00464BD3">
              <w:rPr>
                <w:rFonts w:ascii="Times New Roman" w:eastAsia="Times New Roman" w:hAnsi="Times New Roman" w:cs="Times New Roman"/>
                <w:spacing w:val="18"/>
                <w:sz w:val="24"/>
                <w:lang w:val="ru-RU"/>
              </w:rPr>
              <w:t xml:space="preserve"> </w:t>
            </w:r>
            <w:r w:rsidRPr="00464BD3">
              <w:rPr>
                <w:rFonts w:ascii="Times New Roman" w:eastAsia="Times New Roman" w:hAnsi="Times New Roman" w:cs="Times New Roman"/>
                <w:sz w:val="24"/>
                <w:lang w:val="ru-RU"/>
              </w:rPr>
              <w:t>виртуальной</w:t>
            </w:r>
            <w:r w:rsidRPr="00464BD3">
              <w:rPr>
                <w:rFonts w:ascii="Times New Roman" w:eastAsia="Times New Roman" w:hAnsi="Times New Roman" w:cs="Times New Roman"/>
                <w:spacing w:val="17"/>
                <w:sz w:val="24"/>
                <w:lang w:val="ru-RU"/>
              </w:rPr>
              <w:t xml:space="preserve"> </w:t>
            </w:r>
            <w:r w:rsidRPr="00464BD3">
              <w:rPr>
                <w:rFonts w:ascii="Times New Roman" w:eastAsia="Times New Roman" w:hAnsi="Times New Roman" w:cs="Times New Roman"/>
                <w:sz w:val="24"/>
                <w:lang w:val="ru-RU"/>
              </w:rPr>
              <w:t>клавиатуре</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попевок,</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кратких мелодий по</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нотам</w:t>
            </w:r>
          </w:p>
        </w:tc>
      </w:tr>
      <w:tr w:rsidR="00464BD3" w:rsidRPr="00464BD3" w:rsidTr="00EF0B46">
        <w:trPr>
          <w:trHeight w:val="1103"/>
        </w:trPr>
        <w:tc>
          <w:tcPr>
            <w:tcW w:w="1683" w:type="dxa"/>
          </w:tcPr>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П)</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0,5</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 1 уч. ч</w:t>
            </w:r>
          </w:p>
        </w:tc>
        <w:tc>
          <w:tcPr>
            <w:tcW w:w="1961" w:type="dxa"/>
          </w:tcPr>
          <w:p w:rsidR="00464BD3" w:rsidRPr="00464BD3" w:rsidRDefault="00464BD3" w:rsidP="00464BD3">
            <w:pPr>
              <w:ind w:left="107" w:right="93"/>
              <w:jc w:val="both"/>
              <w:rPr>
                <w:rFonts w:ascii="Times New Roman" w:eastAsia="Times New Roman" w:hAnsi="Times New Roman" w:cs="Times New Roman"/>
                <w:sz w:val="24"/>
              </w:rPr>
            </w:pPr>
            <w:r w:rsidRPr="00464BD3">
              <w:rPr>
                <w:rFonts w:ascii="Times New Roman" w:eastAsia="Times New Roman" w:hAnsi="Times New Roman" w:cs="Times New Roman"/>
                <w:sz w:val="24"/>
              </w:rPr>
              <w:t>Дополнительные</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обозначения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нотах</w:t>
            </w:r>
          </w:p>
        </w:tc>
        <w:tc>
          <w:tcPr>
            <w:tcW w:w="3195" w:type="dxa"/>
          </w:tcPr>
          <w:p w:rsidR="00464BD3" w:rsidRPr="00464BD3" w:rsidRDefault="00464BD3" w:rsidP="00464BD3">
            <w:pPr>
              <w:tabs>
                <w:tab w:val="left" w:pos="2369"/>
              </w:tabs>
              <w:ind w:left="109" w:right="96"/>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Реприза,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фермата,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вольта,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украшения</w:t>
            </w:r>
            <w:r w:rsidRPr="00464BD3">
              <w:rPr>
                <w:rFonts w:ascii="Times New Roman" w:eastAsia="Times New Roman" w:hAnsi="Times New Roman" w:cs="Times New Roman"/>
                <w:sz w:val="24"/>
                <w:lang w:val="ru-RU"/>
              </w:rPr>
              <w:tab/>
            </w:r>
            <w:r w:rsidRPr="00464BD3">
              <w:rPr>
                <w:rFonts w:ascii="Times New Roman" w:eastAsia="Times New Roman" w:hAnsi="Times New Roman" w:cs="Times New Roman"/>
                <w:spacing w:val="-1"/>
                <w:sz w:val="24"/>
                <w:lang w:val="ru-RU"/>
              </w:rPr>
              <w:t>(трели,</w:t>
            </w:r>
            <w:r w:rsidRPr="00464BD3">
              <w:rPr>
                <w:rFonts w:ascii="Times New Roman" w:eastAsia="Times New Roman" w:hAnsi="Times New Roman" w:cs="Times New Roman"/>
                <w:spacing w:val="-58"/>
                <w:sz w:val="24"/>
                <w:lang w:val="ru-RU"/>
              </w:rPr>
              <w:t xml:space="preserve"> </w:t>
            </w:r>
            <w:r w:rsidRPr="00464BD3">
              <w:rPr>
                <w:rFonts w:ascii="Times New Roman" w:eastAsia="Times New Roman" w:hAnsi="Times New Roman" w:cs="Times New Roman"/>
                <w:sz w:val="24"/>
                <w:lang w:val="ru-RU"/>
              </w:rPr>
              <w:t>форшлаги)</w:t>
            </w:r>
          </w:p>
        </w:tc>
        <w:tc>
          <w:tcPr>
            <w:tcW w:w="9039" w:type="dxa"/>
          </w:tcPr>
          <w:p w:rsidR="00464BD3" w:rsidRPr="00464BD3" w:rsidRDefault="00464BD3" w:rsidP="00464BD3">
            <w:pPr>
              <w:ind w:left="107" w:right="1531"/>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Знакомство с дополнительными элементами нотной записи.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Исполнение</w:t>
            </w:r>
            <w:r w:rsidRPr="00464BD3">
              <w:rPr>
                <w:rFonts w:ascii="Times New Roman" w:eastAsia="Times New Roman" w:hAnsi="Times New Roman" w:cs="Times New Roman"/>
                <w:spacing w:val="-4"/>
                <w:sz w:val="24"/>
                <w:lang w:val="ru-RU"/>
              </w:rPr>
              <w:t xml:space="preserve"> </w:t>
            </w:r>
            <w:r w:rsidRPr="00464BD3">
              <w:rPr>
                <w:rFonts w:ascii="Times New Roman" w:eastAsia="Times New Roman" w:hAnsi="Times New Roman" w:cs="Times New Roman"/>
                <w:sz w:val="24"/>
                <w:lang w:val="ru-RU"/>
              </w:rPr>
              <w:t>песен,</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попевок,</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в</w:t>
            </w:r>
            <w:r w:rsidRPr="00464BD3">
              <w:rPr>
                <w:rFonts w:ascii="Times New Roman" w:eastAsia="Times New Roman" w:hAnsi="Times New Roman" w:cs="Times New Roman"/>
                <w:spacing w:val="-4"/>
                <w:sz w:val="24"/>
                <w:lang w:val="ru-RU"/>
              </w:rPr>
              <w:t xml:space="preserve"> </w:t>
            </w:r>
            <w:r w:rsidRPr="00464BD3">
              <w:rPr>
                <w:rFonts w:ascii="Times New Roman" w:eastAsia="Times New Roman" w:hAnsi="Times New Roman" w:cs="Times New Roman"/>
                <w:sz w:val="24"/>
                <w:lang w:val="ru-RU"/>
              </w:rPr>
              <w:t>которых</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присутствуют</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данные</w:t>
            </w:r>
            <w:r w:rsidRPr="00464BD3">
              <w:rPr>
                <w:rFonts w:ascii="Times New Roman" w:eastAsia="Times New Roman" w:hAnsi="Times New Roman" w:cs="Times New Roman"/>
                <w:spacing w:val="-4"/>
                <w:sz w:val="24"/>
                <w:lang w:val="ru-RU"/>
              </w:rPr>
              <w:t xml:space="preserve"> </w:t>
            </w:r>
            <w:r w:rsidRPr="00464BD3">
              <w:rPr>
                <w:rFonts w:ascii="Times New Roman" w:eastAsia="Times New Roman" w:hAnsi="Times New Roman" w:cs="Times New Roman"/>
                <w:sz w:val="24"/>
                <w:lang w:val="ru-RU"/>
              </w:rPr>
              <w:t>элементы</w:t>
            </w:r>
          </w:p>
        </w:tc>
      </w:tr>
      <w:tr w:rsidR="00464BD3" w:rsidRPr="00464BD3" w:rsidTr="00EF0B46">
        <w:trPr>
          <w:trHeight w:val="1932"/>
        </w:trPr>
        <w:tc>
          <w:tcPr>
            <w:tcW w:w="1683" w:type="dxa"/>
          </w:tcPr>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Р)</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0,5</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 1 уч. ч</w:t>
            </w:r>
          </w:p>
        </w:tc>
        <w:tc>
          <w:tcPr>
            <w:tcW w:w="1961" w:type="dxa"/>
          </w:tcPr>
          <w:p w:rsidR="00464BD3" w:rsidRPr="00464BD3" w:rsidRDefault="00464BD3" w:rsidP="00464BD3">
            <w:pPr>
              <w:tabs>
                <w:tab w:val="left" w:pos="1741"/>
              </w:tabs>
              <w:ind w:left="107" w:right="94"/>
              <w:rPr>
                <w:rFonts w:ascii="Times New Roman" w:eastAsia="Times New Roman" w:hAnsi="Times New Roman" w:cs="Times New Roman"/>
                <w:sz w:val="24"/>
              </w:rPr>
            </w:pPr>
            <w:r w:rsidRPr="00464BD3">
              <w:rPr>
                <w:rFonts w:ascii="Times New Roman" w:eastAsia="Times New Roman" w:hAnsi="Times New Roman" w:cs="Times New Roman"/>
                <w:sz w:val="24"/>
              </w:rPr>
              <w:t>Ритмические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рисунки</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4"/>
                <w:sz w:val="24"/>
              </w:rPr>
              <w:t>в</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размере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6/8</w:t>
            </w:r>
          </w:p>
        </w:tc>
        <w:tc>
          <w:tcPr>
            <w:tcW w:w="3195" w:type="dxa"/>
          </w:tcPr>
          <w:p w:rsidR="00464BD3" w:rsidRPr="00464BD3" w:rsidRDefault="00464BD3" w:rsidP="00464BD3">
            <w:pPr>
              <w:ind w:left="109" w:right="1471"/>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Размер 6/8.</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Нота с точкой.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Шестнадцатые.</w:t>
            </w:r>
          </w:p>
          <w:p w:rsidR="00464BD3" w:rsidRPr="00464BD3" w:rsidRDefault="00464BD3" w:rsidP="00464BD3">
            <w:pPr>
              <w:ind w:left="109"/>
              <w:rPr>
                <w:rFonts w:ascii="Times New Roman" w:eastAsia="Times New Roman" w:hAnsi="Times New Roman" w:cs="Times New Roman"/>
                <w:sz w:val="24"/>
              </w:rPr>
            </w:pPr>
            <w:r w:rsidRPr="00464BD3">
              <w:rPr>
                <w:rFonts w:ascii="Times New Roman" w:eastAsia="Times New Roman" w:hAnsi="Times New Roman" w:cs="Times New Roman"/>
                <w:sz w:val="24"/>
              </w:rPr>
              <w:t>Пунктирный</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ритм</w:t>
            </w:r>
          </w:p>
        </w:tc>
        <w:tc>
          <w:tcPr>
            <w:tcW w:w="9039" w:type="dxa"/>
          </w:tcPr>
          <w:p w:rsidR="00464BD3" w:rsidRPr="00464BD3" w:rsidRDefault="00464BD3" w:rsidP="00464BD3">
            <w:pPr>
              <w:ind w:left="107" w:right="97"/>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Определение на слух,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прослеживание по нотной записи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ритмических рисунков 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размере</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6/8.</w:t>
            </w:r>
          </w:p>
          <w:p w:rsidR="00464BD3" w:rsidRPr="00464BD3" w:rsidRDefault="00464BD3" w:rsidP="00464BD3">
            <w:pPr>
              <w:ind w:left="107" w:right="103"/>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Исполнение, импровизация с помощью звучащих жестов (хлопки, шлепки, притопы)</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и/или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ударных инструментов.</w:t>
            </w:r>
          </w:p>
          <w:p w:rsidR="00464BD3" w:rsidRPr="00464BD3" w:rsidRDefault="00464BD3" w:rsidP="00464BD3">
            <w:pPr>
              <w:spacing w:line="270" w:lineRule="atLeast"/>
              <w:ind w:left="107" w:right="99"/>
              <w:jc w:val="both"/>
              <w:rPr>
                <w:rFonts w:ascii="Times New Roman" w:eastAsia="Times New Roman" w:hAnsi="Times New Roman" w:cs="Times New Roman"/>
                <w:sz w:val="24"/>
              </w:rPr>
            </w:pPr>
            <w:r w:rsidRPr="00464BD3">
              <w:rPr>
                <w:rFonts w:ascii="Times New Roman" w:eastAsia="Times New Roman" w:hAnsi="Times New Roman" w:cs="Times New Roman"/>
                <w:sz w:val="24"/>
                <w:lang w:val="ru-RU"/>
              </w:rPr>
              <w:t>Игра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«Ритмическое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эхо»,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прохлопывание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ритма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ритмическим</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карточкам,</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 xml:space="preserve">проговаривание ритмослогами. </w:t>
            </w:r>
            <w:r w:rsidRPr="00464BD3">
              <w:rPr>
                <w:rFonts w:ascii="Times New Roman" w:eastAsia="Times New Roman" w:hAnsi="Times New Roman" w:cs="Times New Roman"/>
                <w:sz w:val="24"/>
              </w:rPr>
              <w:t>Разучивание, исполнение на ударных инструментах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ритмической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партитуры.</w:t>
            </w:r>
          </w:p>
        </w:tc>
      </w:tr>
    </w:tbl>
    <w:p w:rsidR="00464BD3" w:rsidRPr="00464BD3" w:rsidRDefault="00464BD3" w:rsidP="00464BD3">
      <w:pPr>
        <w:widowControl w:val="0"/>
        <w:autoSpaceDE w:val="0"/>
        <w:autoSpaceDN w:val="0"/>
        <w:spacing w:after="0" w:line="270" w:lineRule="atLeast"/>
        <w:jc w:val="both"/>
        <w:rPr>
          <w:rFonts w:ascii="Times New Roman" w:eastAsia="Times New Roman" w:hAnsi="Times New Roman" w:cs="Times New Roman"/>
          <w:sz w:val="24"/>
        </w:rPr>
        <w:sectPr w:rsidR="00464BD3" w:rsidRPr="00464BD3" w:rsidSect="007C6ED2">
          <w:footerReference w:type="default" r:id="rId9"/>
          <w:pgSz w:w="16840" w:h="11910" w:orient="landscape"/>
          <w:pgMar w:top="840" w:right="280" w:bottom="1120" w:left="460" w:header="0" w:footer="920" w:gutter="0"/>
          <w:pgNumType w:start="2"/>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83"/>
        <w:gridCol w:w="1961"/>
        <w:gridCol w:w="3195"/>
        <w:gridCol w:w="9039"/>
      </w:tblGrid>
      <w:tr w:rsidR="00464BD3" w:rsidRPr="00464BD3" w:rsidTr="00EF0B46">
        <w:trPr>
          <w:trHeight w:val="1380"/>
        </w:trPr>
        <w:tc>
          <w:tcPr>
            <w:tcW w:w="1683" w:type="dxa"/>
          </w:tcPr>
          <w:p w:rsidR="00464BD3" w:rsidRPr="00464BD3" w:rsidRDefault="00464BD3" w:rsidP="00464BD3">
            <w:pPr>
              <w:rPr>
                <w:rFonts w:ascii="Times New Roman" w:eastAsia="Times New Roman" w:hAnsi="Times New Roman" w:cs="Times New Roman"/>
                <w:sz w:val="24"/>
              </w:rPr>
            </w:pPr>
          </w:p>
        </w:tc>
        <w:tc>
          <w:tcPr>
            <w:tcW w:w="1961" w:type="dxa"/>
          </w:tcPr>
          <w:p w:rsidR="00464BD3" w:rsidRPr="00464BD3" w:rsidRDefault="00464BD3" w:rsidP="00464BD3">
            <w:pPr>
              <w:rPr>
                <w:rFonts w:ascii="Times New Roman" w:eastAsia="Times New Roman" w:hAnsi="Times New Roman" w:cs="Times New Roman"/>
                <w:sz w:val="24"/>
              </w:rPr>
            </w:pPr>
          </w:p>
        </w:tc>
        <w:tc>
          <w:tcPr>
            <w:tcW w:w="3195" w:type="dxa"/>
          </w:tcPr>
          <w:p w:rsidR="00464BD3" w:rsidRPr="00464BD3" w:rsidRDefault="00464BD3" w:rsidP="00464BD3">
            <w:pPr>
              <w:rPr>
                <w:rFonts w:ascii="Times New Roman" w:eastAsia="Times New Roman" w:hAnsi="Times New Roman" w:cs="Times New Roman"/>
                <w:sz w:val="24"/>
              </w:rPr>
            </w:pPr>
          </w:p>
        </w:tc>
        <w:tc>
          <w:tcPr>
            <w:tcW w:w="9039" w:type="dxa"/>
          </w:tcPr>
          <w:p w:rsidR="00464BD3" w:rsidRPr="00464BD3" w:rsidRDefault="00464BD3" w:rsidP="00464BD3">
            <w:pPr>
              <w:ind w:left="107"/>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Слушание</w:t>
            </w:r>
            <w:r w:rsidRPr="00464BD3">
              <w:rPr>
                <w:rFonts w:ascii="Times New Roman" w:eastAsia="Times New Roman" w:hAnsi="Times New Roman" w:cs="Times New Roman"/>
                <w:spacing w:val="24"/>
                <w:sz w:val="24"/>
                <w:lang w:val="ru-RU"/>
              </w:rPr>
              <w:t xml:space="preserve"> </w:t>
            </w:r>
            <w:r w:rsidRPr="00464BD3">
              <w:rPr>
                <w:rFonts w:ascii="Times New Roman" w:eastAsia="Times New Roman" w:hAnsi="Times New Roman" w:cs="Times New Roman"/>
                <w:sz w:val="24"/>
                <w:lang w:val="ru-RU"/>
              </w:rPr>
              <w:t>музыкальных</w:t>
            </w:r>
            <w:r w:rsidRPr="00464BD3">
              <w:rPr>
                <w:rFonts w:ascii="Times New Roman" w:eastAsia="Times New Roman" w:hAnsi="Times New Roman" w:cs="Times New Roman"/>
                <w:spacing w:val="26"/>
                <w:sz w:val="24"/>
                <w:lang w:val="ru-RU"/>
              </w:rPr>
              <w:t xml:space="preserve"> </w:t>
            </w:r>
            <w:r w:rsidRPr="00464BD3">
              <w:rPr>
                <w:rFonts w:ascii="Times New Roman" w:eastAsia="Times New Roman" w:hAnsi="Times New Roman" w:cs="Times New Roman"/>
                <w:sz w:val="24"/>
                <w:lang w:val="ru-RU"/>
              </w:rPr>
              <w:t>произведений</w:t>
            </w:r>
            <w:r w:rsidRPr="00464BD3">
              <w:rPr>
                <w:rFonts w:ascii="Times New Roman" w:eastAsia="Times New Roman" w:hAnsi="Times New Roman" w:cs="Times New Roman"/>
                <w:spacing w:val="26"/>
                <w:sz w:val="24"/>
                <w:lang w:val="ru-RU"/>
              </w:rPr>
              <w:t xml:space="preserve"> </w:t>
            </w:r>
            <w:r w:rsidRPr="00464BD3">
              <w:rPr>
                <w:rFonts w:ascii="Times New Roman" w:eastAsia="Times New Roman" w:hAnsi="Times New Roman" w:cs="Times New Roman"/>
                <w:sz w:val="24"/>
                <w:lang w:val="ru-RU"/>
              </w:rPr>
              <w:t>с</w:t>
            </w:r>
            <w:r w:rsidRPr="00464BD3">
              <w:rPr>
                <w:rFonts w:ascii="Times New Roman" w:eastAsia="Times New Roman" w:hAnsi="Times New Roman" w:cs="Times New Roman"/>
                <w:spacing w:val="25"/>
                <w:sz w:val="24"/>
                <w:lang w:val="ru-RU"/>
              </w:rPr>
              <w:t xml:space="preserve"> </w:t>
            </w:r>
            <w:r w:rsidRPr="00464BD3">
              <w:rPr>
                <w:rFonts w:ascii="Times New Roman" w:eastAsia="Times New Roman" w:hAnsi="Times New Roman" w:cs="Times New Roman"/>
                <w:sz w:val="24"/>
                <w:lang w:val="ru-RU"/>
              </w:rPr>
              <w:t>ярко</w:t>
            </w:r>
            <w:r w:rsidRPr="00464BD3">
              <w:rPr>
                <w:rFonts w:ascii="Times New Roman" w:eastAsia="Times New Roman" w:hAnsi="Times New Roman" w:cs="Times New Roman"/>
                <w:spacing w:val="24"/>
                <w:sz w:val="24"/>
                <w:lang w:val="ru-RU"/>
              </w:rPr>
              <w:t xml:space="preserve"> </w:t>
            </w:r>
            <w:r w:rsidRPr="00464BD3">
              <w:rPr>
                <w:rFonts w:ascii="Times New Roman" w:eastAsia="Times New Roman" w:hAnsi="Times New Roman" w:cs="Times New Roman"/>
                <w:sz w:val="24"/>
                <w:lang w:val="ru-RU"/>
              </w:rPr>
              <w:t>выраженным</w:t>
            </w:r>
            <w:r w:rsidRPr="00464BD3">
              <w:rPr>
                <w:rFonts w:ascii="Times New Roman" w:eastAsia="Times New Roman" w:hAnsi="Times New Roman" w:cs="Times New Roman"/>
                <w:spacing w:val="25"/>
                <w:sz w:val="24"/>
                <w:lang w:val="ru-RU"/>
              </w:rPr>
              <w:t xml:space="preserve"> </w:t>
            </w:r>
            <w:r w:rsidRPr="00464BD3">
              <w:rPr>
                <w:rFonts w:ascii="Times New Roman" w:eastAsia="Times New Roman" w:hAnsi="Times New Roman" w:cs="Times New Roman"/>
                <w:sz w:val="24"/>
                <w:lang w:val="ru-RU"/>
              </w:rPr>
              <w:t>ритмическим</w:t>
            </w:r>
            <w:r w:rsidRPr="00464BD3">
              <w:rPr>
                <w:rFonts w:ascii="Times New Roman" w:eastAsia="Times New Roman" w:hAnsi="Times New Roman" w:cs="Times New Roman"/>
                <w:spacing w:val="24"/>
                <w:sz w:val="24"/>
                <w:lang w:val="ru-RU"/>
              </w:rPr>
              <w:t xml:space="preserve"> </w:t>
            </w:r>
            <w:r w:rsidRPr="00464BD3">
              <w:rPr>
                <w:rFonts w:ascii="Times New Roman" w:eastAsia="Times New Roman" w:hAnsi="Times New Roman" w:cs="Times New Roman"/>
                <w:sz w:val="24"/>
                <w:lang w:val="ru-RU"/>
              </w:rPr>
              <w:t>рисунком,</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воспроизведение</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данного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ритма</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по памяти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(хлопками).</w:t>
            </w:r>
          </w:p>
          <w:p w:rsidR="00464BD3" w:rsidRPr="00464BD3" w:rsidRDefault="00464BD3" w:rsidP="00464BD3">
            <w:pPr>
              <w:ind w:left="107"/>
              <w:rPr>
                <w:rFonts w:ascii="Times New Roman" w:eastAsia="Times New Roman" w:hAnsi="Times New Roman" w:cs="Times New Roman"/>
                <w:sz w:val="24"/>
                <w:lang w:val="ru-RU"/>
              </w:rPr>
            </w:pPr>
            <w:r w:rsidRPr="00464BD3">
              <w:rPr>
                <w:rFonts w:ascii="Times New Roman" w:eastAsia="Times New Roman" w:hAnsi="Times New Roman" w:cs="Times New Roman"/>
                <w:i/>
                <w:sz w:val="24"/>
                <w:lang w:val="ru-RU"/>
              </w:rPr>
              <w:t>На</w:t>
            </w:r>
            <w:r w:rsidRPr="00464BD3">
              <w:rPr>
                <w:rFonts w:ascii="Times New Roman" w:eastAsia="Times New Roman" w:hAnsi="Times New Roman" w:cs="Times New Roman"/>
                <w:i/>
                <w:spacing w:val="-3"/>
                <w:sz w:val="24"/>
                <w:lang w:val="ru-RU"/>
              </w:rPr>
              <w:t xml:space="preserve"> </w:t>
            </w:r>
            <w:r w:rsidRPr="00464BD3">
              <w:rPr>
                <w:rFonts w:ascii="Times New Roman" w:eastAsia="Times New Roman" w:hAnsi="Times New Roman" w:cs="Times New Roman"/>
                <w:i/>
                <w:sz w:val="24"/>
                <w:lang w:val="ru-RU"/>
              </w:rPr>
              <w:t>выбор</w:t>
            </w:r>
            <w:r w:rsidRPr="00464BD3">
              <w:rPr>
                <w:rFonts w:ascii="Times New Roman" w:eastAsia="Times New Roman" w:hAnsi="Times New Roman" w:cs="Times New Roman"/>
                <w:i/>
                <w:spacing w:val="-1"/>
                <w:sz w:val="24"/>
                <w:lang w:val="ru-RU"/>
              </w:rPr>
              <w:t xml:space="preserve"> </w:t>
            </w:r>
            <w:r w:rsidRPr="00464BD3">
              <w:rPr>
                <w:rFonts w:ascii="Times New Roman" w:eastAsia="Times New Roman" w:hAnsi="Times New Roman" w:cs="Times New Roman"/>
                <w:i/>
                <w:sz w:val="24"/>
                <w:lang w:val="ru-RU"/>
              </w:rPr>
              <w:t>или</w:t>
            </w:r>
            <w:r w:rsidRPr="00464BD3">
              <w:rPr>
                <w:rFonts w:ascii="Times New Roman" w:eastAsia="Times New Roman" w:hAnsi="Times New Roman" w:cs="Times New Roman"/>
                <w:i/>
                <w:spacing w:val="-2"/>
                <w:sz w:val="24"/>
                <w:lang w:val="ru-RU"/>
              </w:rPr>
              <w:t xml:space="preserve"> </w:t>
            </w:r>
            <w:r w:rsidRPr="00464BD3">
              <w:rPr>
                <w:rFonts w:ascii="Times New Roman" w:eastAsia="Times New Roman" w:hAnsi="Times New Roman" w:cs="Times New Roman"/>
                <w:i/>
                <w:sz w:val="24"/>
                <w:lang w:val="ru-RU"/>
              </w:rPr>
              <w:t>факультативно</w:t>
            </w:r>
            <w:r w:rsidRPr="00464BD3">
              <w:rPr>
                <w:rFonts w:ascii="Times New Roman" w:eastAsia="Times New Roman" w:hAnsi="Times New Roman" w:cs="Times New Roman"/>
                <w:sz w:val="24"/>
                <w:lang w:val="ru-RU"/>
              </w:rPr>
              <w:t>:</w:t>
            </w:r>
          </w:p>
          <w:p w:rsidR="00464BD3" w:rsidRPr="00464BD3" w:rsidRDefault="00464BD3" w:rsidP="00464BD3">
            <w:pPr>
              <w:spacing w:line="270" w:lineRule="atLeast"/>
              <w:ind w:left="107"/>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Исполнение</w:t>
            </w:r>
            <w:r w:rsidRPr="00464BD3">
              <w:rPr>
                <w:rFonts w:ascii="Times New Roman" w:eastAsia="Times New Roman" w:hAnsi="Times New Roman" w:cs="Times New Roman"/>
                <w:spacing w:val="15"/>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15"/>
                <w:sz w:val="24"/>
                <w:lang w:val="ru-RU"/>
              </w:rPr>
              <w:t xml:space="preserve"> </w:t>
            </w:r>
            <w:r w:rsidRPr="00464BD3">
              <w:rPr>
                <w:rFonts w:ascii="Times New Roman" w:eastAsia="Times New Roman" w:hAnsi="Times New Roman" w:cs="Times New Roman"/>
                <w:sz w:val="24"/>
                <w:lang w:val="ru-RU"/>
              </w:rPr>
              <w:t>клавишных</w:t>
            </w:r>
            <w:r w:rsidRPr="00464BD3">
              <w:rPr>
                <w:rFonts w:ascii="Times New Roman" w:eastAsia="Times New Roman" w:hAnsi="Times New Roman" w:cs="Times New Roman"/>
                <w:spacing w:val="16"/>
                <w:sz w:val="24"/>
                <w:lang w:val="ru-RU"/>
              </w:rPr>
              <w:t xml:space="preserve"> </w:t>
            </w:r>
            <w:r w:rsidRPr="00464BD3">
              <w:rPr>
                <w:rFonts w:ascii="Times New Roman" w:eastAsia="Times New Roman" w:hAnsi="Times New Roman" w:cs="Times New Roman"/>
                <w:sz w:val="24"/>
                <w:lang w:val="ru-RU"/>
              </w:rPr>
              <w:t>или</w:t>
            </w:r>
            <w:r w:rsidRPr="00464BD3">
              <w:rPr>
                <w:rFonts w:ascii="Times New Roman" w:eastAsia="Times New Roman" w:hAnsi="Times New Roman" w:cs="Times New Roman"/>
                <w:spacing w:val="17"/>
                <w:sz w:val="24"/>
                <w:lang w:val="ru-RU"/>
              </w:rPr>
              <w:t xml:space="preserve"> </w:t>
            </w:r>
            <w:r w:rsidRPr="00464BD3">
              <w:rPr>
                <w:rFonts w:ascii="Times New Roman" w:eastAsia="Times New Roman" w:hAnsi="Times New Roman" w:cs="Times New Roman"/>
                <w:sz w:val="24"/>
                <w:lang w:val="ru-RU"/>
              </w:rPr>
              <w:t>духовых</w:t>
            </w:r>
            <w:r w:rsidRPr="00464BD3">
              <w:rPr>
                <w:rFonts w:ascii="Times New Roman" w:eastAsia="Times New Roman" w:hAnsi="Times New Roman" w:cs="Times New Roman"/>
                <w:spacing w:val="13"/>
                <w:sz w:val="24"/>
                <w:lang w:val="ru-RU"/>
              </w:rPr>
              <w:t xml:space="preserve"> </w:t>
            </w:r>
            <w:r w:rsidRPr="00464BD3">
              <w:rPr>
                <w:rFonts w:ascii="Times New Roman" w:eastAsia="Times New Roman" w:hAnsi="Times New Roman" w:cs="Times New Roman"/>
                <w:sz w:val="24"/>
                <w:lang w:val="ru-RU"/>
              </w:rPr>
              <w:t>инструментах</w:t>
            </w:r>
            <w:r w:rsidRPr="00464BD3">
              <w:rPr>
                <w:rFonts w:ascii="Times New Roman" w:eastAsia="Times New Roman" w:hAnsi="Times New Roman" w:cs="Times New Roman"/>
                <w:spacing w:val="16"/>
                <w:sz w:val="24"/>
                <w:lang w:val="ru-RU"/>
              </w:rPr>
              <w:t xml:space="preserve"> </w:t>
            </w:r>
            <w:r w:rsidRPr="00464BD3">
              <w:rPr>
                <w:rFonts w:ascii="Times New Roman" w:eastAsia="Times New Roman" w:hAnsi="Times New Roman" w:cs="Times New Roman"/>
                <w:sz w:val="24"/>
                <w:lang w:val="ru-RU"/>
              </w:rPr>
              <w:t>попевок,</w:t>
            </w:r>
            <w:r w:rsidRPr="00464BD3">
              <w:rPr>
                <w:rFonts w:ascii="Times New Roman" w:eastAsia="Times New Roman" w:hAnsi="Times New Roman" w:cs="Times New Roman"/>
                <w:spacing w:val="16"/>
                <w:sz w:val="24"/>
                <w:lang w:val="ru-RU"/>
              </w:rPr>
              <w:t xml:space="preserve"> </w:t>
            </w:r>
            <w:r w:rsidRPr="00464BD3">
              <w:rPr>
                <w:rFonts w:ascii="Times New Roman" w:eastAsia="Times New Roman" w:hAnsi="Times New Roman" w:cs="Times New Roman"/>
                <w:sz w:val="24"/>
                <w:lang w:val="ru-RU"/>
              </w:rPr>
              <w:t>мелодий</w:t>
            </w:r>
            <w:r w:rsidRPr="00464BD3">
              <w:rPr>
                <w:rFonts w:ascii="Times New Roman" w:eastAsia="Times New Roman" w:hAnsi="Times New Roman" w:cs="Times New Roman"/>
                <w:spacing w:val="17"/>
                <w:sz w:val="24"/>
                <w:lang w:val="ru-RU"/>
              </w:rPr>
              <w:t xml:space="preserve"> </w:t>
            </w:r>
            <w:r w:rsidRPr="00464BD3">
              <w:rPr>
                <w:rFonts w:ascii="Times New Roman" w:eastAsia="Times New Roman" w:hAnsi="Times New Roman" w:cs="Times New Roman"/>
                <w:sz w:val="24"/>
                <w:lang w:val="ru-RU"/>
              </w:rPr>
              <w:t>и</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аккомпанементов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размере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6/8</w:t>
            </w:r>
          </w:p>
        </w:tc>
      </w:tr>
      <w:tr w:rsidR="00464BD3" w:rsidRPr="00464BD3" w:rsidTr="00EF0B46">
        <w:trPr>
          <w:trHeight w:val="1656"/>
        </w:trPr>
        <w:tc>
          <w:tcPr>
            <w:tcW w:w="1683" w:type="dxa"/>
          </w:tcPr>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С)</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0,5</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 1 уч. ч</w:t>
            </w:r>
          </w:p>
        </w:tc>
        <w:tc>
          <w:tcPr>
            <w:tcW w:w="1961" w:type="dxa"/>
          </w:tcPr>
          <w:p w:rsidR="00464BD3" w:rsidRPr="00464BD3" w:rsidRDefault="00464BD3" w:rsidP="00464BD3">
            <w:pPr>
              <w:ind w:left="107" w:right="463"/>
              <w:rPr>
                <w:rFonts w:ascii="Times New Roman" w:eastAsia="Times New Roman" w:hAnsi="Times New Roman" w:cs="Times New Roman"/>
                <w:sz w:val="24"/>
              </w:rPr>
            </w:pPr>
            <w:r w:rsidRPr="00464BD3">
              <w:rPr>
                <w:rFonts w:ascii="Times New Roman" w:eastAsia="Times New Roman" w:hAnsi="Times New Roman" w:cs="Times New Roman"/>
                <w:sz w:val="24"/>
              </w:rPr>
              <w:t>Тональность.</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Гамма</w:t>
            </w:r>
          </w:p>
        </w:tc>
        <w:tc>
          <w:tcPr>
            <w:tcW w:w="3195" w:type="dxa"/>
          </w:tcPr>
          <w:p w:rsidR="00464BD3" w:rsidRPr="00464BD3" w:rsidRDefault="00464BD3" w:rsidP="00464BD3">
            <w:pPr>
              <w:ind w:left="109" w:right="888"/>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Тоника, тональность.</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Знаки</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при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ключе.</w:t>
            </w:r>
          </w:p>
          <w:p w:rsidR="00464BD3" w:rsidRPr="00464BD3" w:rsidRDefault="00464BD3" w:rsidP="00464BD3">
            <w:pPr>
              <w:ind w:left="109" w:right="93"/>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Мажорные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минорные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тональности (до 2—3 знаков</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при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ключе)</w:t>
            </w:r>
          </w:p>
        </w:tc>
        <w:tc>
          <w:tcPr>
            <w:tcW w:w="9039" w:type="dxa"/>
          </w:tcPr>
          <w:p w:rsidR="00464BD3" w:rsidRPr="00464BD3" w:rsidRDefault="00464BD3" w:rsidP="00464BD3">
            <w:pPr>
              <w:ind w:left="107"/>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Определение</w:t>
            </w:r>
            <w:r w:rsidRPr="00464BD3">
              <w:rPr>
                <w:rFonts w:ascii="Times New Roman" w:eastAsia="Times New Roman" w:hAnsi="Times New Roman" w:cs="Times New Roman"/>
                <w:spacing w:val="9"/>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9"/>
                <w:sz w:val="24"/>
                <w:lang w:val="ru-RU"/>
              </w:rPr>
              <w:t xml:space="preserve"> </w:t>
            </w:r>
            <w:r w:rsidRPr="00464BD3">
              <w:rPr>
                <w:rFonts w:ascii="Times New Roman" w:eastAsia="Times New Roman" w:hAnsi="Times New Roman" w:cs="Times New Roman"/>
                <w:sz w:val="24"/>
                <w:lang w:val="ru-RU"/>
              </w:rPr>
              <w:t>слух</w:t>
            </w:r>
            <w:r w:rsidRPr="00464BD3">
              <w:rPr>
                <w:rFonts w:ascii="Times New Roman" w:eastAsia="Times New Roman" w:hAnsi="Times New Roman" w:cs="Times New Roman"/>
                <w:spacing w:val="13"/>
                <w:sz w:val="24"/>
                <w:lang w:val="ru-RU"/>
              </w:rPr>
              <w:t xml:space="preserve"> </w:t>
            </w:r>
            <w:r w:rsidRPr="00464BD3">
              <w:rPr>
                <w:rFonts w:ascii="Times New Roman" w:eastAsia="Times New Roman" w:hAnsi="Times New Roman" w:cs="Times New Roman"/>
                <w:sz w:val="24"/>
                <w:lang w:val="ru-RU"/>
              </w:rPr>
              <w:t>устойчивых</w:t>
            </w:r>
            <w:r w:rsidRPr="00464BD3">
              <w:rPr>
                <w:rFonts w:ascii="Times New Roman" w:eastAsia="Times New Roman" w:hAnsi="Times New Roman" w:cs="Times New Roman"/>
                <w:spacing w:val="10"/>
                <w:sz w:val="24"/>
                <w:lang w:val="ru-RU"/>
              </w:rPr>
              <w:t xml:space="preserve"> </w:t>
            </w:r>
            <w:r w:rsidRPr="00464BD3">
              <w:rPr>
                <w:rFonts w:ascii="Times New Roman" w:eastAsia="Times New Roman" w:hAnsi="Times New Roman" w:cs="Times New Roman"/>
                <w:sz w:val="24"/>
                <w:lang w:val="ru-RU"/>
              </w:rPr>
              <w:t>звуков.</w:t>
            </w:r>
            <w:r w:rsidRPr="00464BD3">
              <w:rPr>
                <w:rFonts w:ascii="Times New Roman" w:eastAsia="Times New Roman" w:hAnsi="Times New Roman" w:cs="Times New Roman"/>
                <w:spacing w:val="10"/>
                <w:sz w:val="24"/>
                <w:lang w:val="ru-RU"/>
              </w:rPr>
              <w:t xml:space="preserve"> </w:t>
            </w:r>
            <w:r w:rsidRPr="00464BD3">
              <w:rPr>
                <w:rFonts w:ascii="Times New Roman" w:eastAsia="Times New Roman" w:hAnsi="Times New Roman" w:cs="Times New Roman"/>
                <w:sz w:val="24"/>
                <w:lang w:val="ru-RU"/>
              </w:rPr>
              <w:t>Игра</w:t>
            </w:r>
            <w:r w:rsidRPr="00464BD3">
              <w:rPr>
                <w:rFonts w:ascii="Times New Roman" w:eastAsia="Times New Roman" w:hAnsi="Times New Roman" w:cs="Times New Roman"/>
                <w:spacing w:val="9"/>
                <w:sz w:val="24"/>
                <w:lang w:val="ru-RU"/>
              </w:rPr>
              <w:t xml:space="preserve"> </w:t>
            </w:r>
            <w:r w:rsidRPr="00464BD3">
              <w:rPr>
                <w:rFonts w:ascii="Times New Roman" w:eastAsia="Times New Roman" w:hAnsi="Times New Roman" w:cs="Times New Roman"/>
                <w:sz w:val="24"/>
                <w:lang w:val="ru-RU"/>
              </w:rPr>
              <w:t>«устой</w:t>
            </w:r>
            <w:r w:rsidRPr="00464BD3">
              <w:rPr>
                <w:rFonts w:ascii="Times New Roman" w:eastAsia="Times New Roman" w:hAnsi="Times New Roman" w:cs="Times New Roman"/>
                <w:spacing w:val="18"/>
                <w:sz w:val="24"/>
                <w:lang w:val="ru-RU"/>
              </w:rPr>
              <w:t xml:space="preserve"> </w:t>
            </w:r>
            <w:r w:rsidRPr="00464BD3">
              <w:rPr>
                <w:rFonts w:ascii="Times New Roman" w:eastAsia="Times New Roman" w:hAnsi="Times New Roman" w:cs="Times New Roman"/>
                <w:sz w:val="24"/>
                <w:lang w:val="ru-RU"/>
              </w:rPr>
              <w:t>—</w:t>
            </w:r>
            <w:r w:rsidRPr="00464BD3">
              <w:rPr>
                <w:rFonts w:ascii="Times New Roman" w:eastAsia="Times New Roman" w:hAnsi="Times New Roman" w:cs="Times New Roman"/>
                <w:spacing w:val="11"/>
                <w:sz w:val="24"/>
                <w:lang w:val="ru-RU"/>
              </w:rPr>
              <w:t xml:space="preserve"> </w:t>
            </w:r>
            <w:r w:rsidRPr="00464BD3">
              <w:rPr>
                <w:rFonts w:ascii="Times New Roman" w:eastAsia="Times New Roman" w:hAnsi="Times New Roman" w:cs="Times New Roman"/>
                <w:sz w:val="24"/>
                <w:lang w:val="ru-RU"/>
              </w:rPr>
              <w:t>неустой».</w:t>
            </w:r>
            <w:r w:rsidRPr="00464BD3">
              <w:rPr>
                <w:rFonts w:ascii="Times New Roman" w:eastAsia="Times New Roman" w:hAnsi="Times New Roman" w:cs="Times New Roman"/>
                <w:spacing w:val="10"/>
                <w:sz w:val="24"/>
                <w:lang w:val="ru-RU"/>
              </w:rPr>
              <w:t xml:space="preserve"> </w:t>
            </w:r>
            <w:r w:rsidRPr="00464BD3">
              <w:rPr>
                <w:rFonts w:ascii="Times New Roman" w:eastAsia="Times New Roman" w:hAnsi="Times New Roman" w:cs="Times New Roman"/>
                <w:sz w:val="24"/>
                <w:lang w:val="ru-RU"/>
              </w:rPr>
              <w:t>Пение</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упражнений</w:t>
            </w:r>
            <w:r w:rsidRPr="00464BD3">
              <w:rPr>
                <w:rFonts w:ascii="Times New Roman" w:eastAsia="Times New Roman" w:hAnsi="Times New Roman" w:cs="Times New Roman"/>
                <w:spacing w:val="30"/>
                <w:sz w:val="24"/>
                <w:lang w:val="ru-RU"/>
              </w:rPr>
              <w:t xml:space="preserve"> </w:t>
            </w:r>
            <w:r w:rsidRPr="00464BD3">
              <w:rPr>
                <w:rFonts w:ascii="Times New Roman" w:eastAsia="Times New Roman" w:hAnsi="Times New Roman" w:cs="Times New Roman"/>
                <w:sz w:val="24"/>
                <w:lang w:val="ru-RU"/>
              </w:rPr>
              <w:t>—</w:t>
            </w:r>
            <w:r w:rsidRPr="00464BD3">
              <w:rPr>
                <w:rFonts w:ascii="Times New Roman" w:eastAsia="Times New Roman" w:hAnsi="Times New Roman" w:cs="Times New Roman"/>
                <w:spacing w:val="28"/>
                <w:sz w:val="24"/>
                <w:lang w:val="ru-RU"/>
              </w:rPr>
              <w:t xml:space="preserve"> </w:t>
            </w:r>
            <w:r w:rsidRPr="00464BD3">
              <w:rPr>
                <w:rFonts w:ascii="Times New Roman" w:eastAsia="Times New Roman" w:hAnsi="Times New Roman" w:cs="Times New Roman"/>
                <w:sz w:val="24"/>
                <w:lang w:val="ru-RU"/>
              </w:rPr>
              <w:t>гамм</w:t>
            </w:r>
            <w:r w:rsidRPr="00464BD3">
              <w:rPr>
                <w:rFonts w:ascii="Times New Roman" w:eastAsia="Times New Roman" w:hAnsi="Times New Roman" w:cs="Times New Roman"/>
                <w:spacing w:val="27"/>
                <w:sz w:val="24"/>
                <w:lang w:val="ru-RU"/>
              </w:rPr>
              <w:t xml:space="preserve"> </w:t>
            </w:r>
            <w:r w:rsidRPr="00464BD3">
              <w:rPr>
                <w:rFonts w:ascii="Times New Roman" w:eastAsia="Times New Roman" w:hAnsi="Times New Roman" w:cs="Times New Roman"/>
                <w:sz w:val="24"/>
                <w:lang w:val="ru-RU"/>
              </w:rPr>
              <w:t>с</w:t>
            </w:r>
            <w:r w:rsidRPr="00464BD3">
              <w:rPr>
                <w:rFonts w:ascii="Times New Roman" w:eastAsia="Times New Roman" w:hAnsi="Times New Roman" w:cs="Times New Roman"/>
                <w:spacing w:val="30"/>
                <w:sz w:val="24"/>
                <w:lang w:val="ru-RU"/>
              </w:rPr>
              <w:t xml:space="preserve"> </w:t>
            </w:r>
            <w:r w:rsidRPr="00464BD3">
              <w:rPr>
                <w:rFonts w:ascii="Times New Roman" w:eastAsia="Times New Roman" w:hAnsi="Times New Roman" w:cs="Times New Roman"/>
                <w:sz w:val="24"/>
                <w:lang w:val="ru-RU"/>
              </w:rPr>
              <w:t>названием</w:t>
            </w:r>
            <w:r w:rsidRPr="00464BD3">
              <w:rPr>
                <w:rFonts w:ascii="Times New Roman" w:eastAsia="Times New Roman" w:hAnsi="Times New Roman" w:cs="Times New Roman"/>
                <w:spacing w:val="27"/>
                <w:sz w:val="24"/>
                <w:lang w:val="ru-RU"/>
              </w:rPr>
              <w:t xml:space="preserve"> </w:t>
            </w:r>
            <w:r w:rsidRPr="00464BD3">
              <w:rPr>
                <w:rFonts w:ascii="Times New Roman" w:eastAsia="Times New Roman" w:hAnsi="Times New Roman" w:cs="Times New Roman"/>
                <w:sz w:val="24"/>
                <w:lang w:val="ru-RU"/>
              </w:rPr>
              <w:t>нот,</w:t>
            </w:r>
            <w:r w:rsidRPr="00464BD3">
              <w:rPr>
                <w:rFonts w:ascii="Times New Roman" w:eastAsia="Times New Roman" w:hAnsi="Times New Roman" w:cs="Times New Roman"/>
                <w:spacing w:val="28"/>
                <w:sz w:val="24"/>
                <w:lang w:val="ru-RU"/>
              </w:rPr>
              <w:t xml:space="preserve"> </w:t>
            </w:r>
            <w:r w:rsidRPr="00464BD3">
              <w:rPr>
                <w:rFonts w:ascii="Times New Roman" w:eastAsia="Times New Roman" w:hAnsi="Times New Roman" w:cs="Times New Roman"/>
                <w:sz w:val="24"/>
                <w:lang w:val="ru-RU"/>
              </w:rPr>
              <w:t>прослеживание</w:t>
            </w:r>
            <w:r w:rsidRPr="00464BD3">
              <w:rPr>
                <w:rFonts w:ascii="Times New Roman" w:eastAsia="Times New Roman" w:hAnsi="Times New Roman" w:cs="Times New Roman"/>
                <w:spacing w:val="28"/>
                <w:sz w:val="24"/>
                <w:lang w:val="ru-RU"/>
              </w:rPr>
              <w:t xml:space="preserve"> </w:t>
            </w:r>
            <w:r w:rsidRPr="00464BD3">
              <w:rPr>
                <w:rFonts w:ascii="Times New Roman" w:eastAsia="Times New Roman" w:hAnsi="Times New Roman" w:cs="Times New Roman"/>
                <w:sz w:val="24"/>
                <w:lang w:val="ru-RU"/>
              </w:rPr>
              <w:t>по</w:t>
            </w:r>
            <w:r w:rsidRPr="00464BD3">
              <w:rPr>
                <w:rFonts w:ascii="Times New Roman" w:eastAsia="Times New Roman" w:hAnsi="Times New Roman" w:cs="Times New Roman"/>
                <w:spacing w:val="27"/>
                <w:sz w:val="24"/>
                <w:lang w:val="ru-RU"/>
              </w:rPr>
              <w:t xml:space="preserve"> </w:t>
            </w:r>
            <w:r w:rsidRPr="00464BD3">
              <w:rPr>
                <w:rFonts w:ascii="Times New Roman" w:eastAsia="Times New Roman" w:hAnsi="Times New Roman" w:cs="Times New Roman"/>
                <w:sz w:val="24"/>
                <w:lang w:val="ru-RU"/>
              </w:rPr>
              <w:t>нотам.</w:t>
            </w:r>
            <w:r w:rsidRPr="00464BD3">
              <w:rPr>
                <w:rFonts w:ascii="Times New Roman" w:eastAsia="Times New Roman" w:hAnsi="Times New Roman" w:cs="Times New Roman"/>
                <w:spacing w:val="27"/>
                <w:sz w:val="24"/>
                <w:lang w:val="ru-RU"/>
              </w:rPr>
              <w:t xml:space="preserve"> </w:t>
            </w:r>
            <w:r w:rsidRPr="00464BD3">
              <w:rPr>
                <w:rFonts w:ascii="Times New Roman" w:eastAsia="Times New Roman" w:hAnsi="Times New Roman" w:cs="Times New Roman"/>
                <w:sz w:val="24"/>
                <w:lang w:val="ru-RU"/>
              </w:rPr>
              <w:t>Освоение</w:t>
            </w:r>
            <w:r w:rsidRPr="00464BD3">
              <w:rPr>
                <w:rFonts w:ascii="Times New Roman" w:eastAsia="Times New Roman" w:hAnsi="Times New Roman" w:cs="Times New Roman"/>
                <w:spacing w:val="28"/>
                <w:sz w:val="24"/>
                <w:lang w:val="ru-RU"/>
              </w:rPr>
              <w:t xml:space="preserve"> </w:t>
            </w:r>
            <w:r w:rsidRPr="00464BD3">
              <w:rPr>
                <w:rFonts w:ascii="Times New Roman" w:eastAsia="Times New Roman" w:hAnsi="Times New Roman" w:cs="Times New Roman"/>
                <w:sz w:val="24"/>
                <w:lang w:val="ru-RU"/>
              </w:rPr>
              <w:t>понятия</w:t>
            </w:r>
          </w:p>
          <w:p w:rsidR="00464BD3" w:rsidRPr="00464BD3" w:rsidRDefault="00464BD3" w:rsidP="00464BD3">
            <w:pPr>
              <w:ind w:left="107"/>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«тоника».</w:t>
            </w:r>
            <w:r w:rsidRPr="00464BD3">
              <w:rPr>
                <w:rFonts w:ascii="Times New Roman" w:eastAsia="Times New Roman" w:hAnsi="Times New Roman" w:cs="Times New Roman"/>
                <w:spacing w:val="97"/>
                <w:sz w:val="24"/>
                <w:lang w:val="ru-RU"/>
              </w:rPr>
              <w:t xml:space="preserve"> </w:t>
            </w:r>
            <w:r w:rsidRPr="00464BD3">
              <w:rPr>
                <w:rFonts w:ascii="Times New Roman" w:eastAsia="Times New Roman" w:hAnsi="Times New Roman" w:cs="Times New Roman"/>
                <w:sz w:val="24"/>
                <w:lang w:val="ru-RU"/>
              </w:rPr>
              <w:t>Упражнение</w:t>
            </w:r>
            <w:r w:rsidRPr="00464BD3">
              <w:rPr>
                <w:rFonts w:ascii="Times New Roman" w:eastAsia="Times New Roman" w:hAnsi="Times New Roman" w:cs="Times New Roman"/>
                <w:spacing w:val="95"/>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97"/>
                <w:sz w:val="24"/>
                <w:lang w:val="ru-RU"/>
              </w:rPr>
              <w:t xml:space="preserve"> </w:t>
            </w:r>
            <w:r w:rsidRPr="00464BD3">
              <w:rPr>
                <w:rFonts w:ascii="Times New Roman" w:eastAsia="Times New Roman" w:hAnsi="Times New Roman" w:cs="Times New Roman"/>
                <w:sz w:val="24"/>
                <w:lang w:val="ru-RU"/>
              </w:rPr>
              <w:t>допевание</w:t>
            </w:r>
            <w:r w:rsidRPr="00464BD3">
              <w:rPr>
                <w:rFonts w:ascii="Times New Roman" w:eastAsia="Times New Roman" w:hAnsi="Times New Roman" w:cs="Times New Roman"/>
                <w:spacing w:val="97"/>
                <w:sz w:val="24"/>
                <w:lang w:val="ru-RU"/>
              </w:rPr>
              <w:t xml:space="preserve"> </w:t>
            </w:r>
            <w:r w:rsidRPr="00464BD3">
              <w:rPr>
                <w:rFonts w:ascii="Times New Roman" w:eastAsia="Times New Roman" w:hAnsi="Times New Roman" w:cs="Times New Roman"/>
                <w:sz w:val="24"/>
                <w:lang w:val="ru-RU"/>
              </w:rPr>
              <w:t>неполной</w:t>
            </w:r>
            <w:r w:rsidRPr="00464BD3">
              <w:rPr>
                <w:rFonts w:ascii="Times New Roman" w:eastAsia="Times New Roman" w:hAnsi="Times New Roman" w:cs="Times New Roman"/>
                <w:spacing w:val="99"/>
                <w:sz w:val="24"/>
                <w:lang w:val="ru-RU"/>
              </w:rPr>
              <w:t xml:space="preserve"> </w:t>
            </w:r>
            <w:r w:rsidRPr="00464BD3">
              <w:rPr>
                <w:rFonts w:ascii="Times New Roman" w:eastAsia="Times New Roman" w:hAnsi="Times New Roman" w:cs="Times New Roman"/>
                <w:sz w:val="24"/>
                <w:lang w:val="ru-RU"/>
              </w:rPr>
              <w:t>музыкальной</w:t>
            </w:r>
            <w:r w:rsidRPr="00464BD3">
              <w:rPr>
                <w:rFonts w:ascii="Times New Roman" w:eastAsia="Times New Roman" w:hAnsi="Times New Roman" w:cs="Times New Roman"/>
                <w:spacing w:val="99"/>
                <w:sz w:val="24"/>
                <w:lang w:val="ru-RU"/>
              </w:rPr>
              <w:t xml:space="preserve"> </w:t>
            </w:r>
            <w:r w:rsidRPr="00464BD3">
              <w:rPr>
                <w:rFonts w:ascii="Times New Roman" w:eastAsia="Times New Roman" w:hAnsi="Times New Roman" w:cs="Times New Roman"/>
                <w:sz w:val="24"/>
                <w:lang w:val="ru-RU"/>
              </w:rPr>
              <w:t>фразы</w:t>
            </w:r>
            <w:r w:rsidRPr="00464BD3">
              <w:rPr>
                <w:rFonts w:ascii="Times New Roman" w:eastAsia="Times New Roman" w:hAnsi="Times New Roman" w:cs="Times New Roman"/>
                <w:spacing w:val="98"/>
                <w:sz w:val="24"/>
                <w:lang w:val="ru-RU"/>
              </w:rPr>
              <w:t xml:space="preserve"> </w:t>
            </w:r>
            <w:r w:rsidRPr="00464BD3">
              <w:rPr>
                <w:rFonts w:ascii="Times New Roman" w:eastAsia="Times New Roman" w:hAnsi="Times New Roman" w:cs="Times New Roman"/>
                <w:sz w:val="24"/>
                <w:lang w:val="ru-RU"/>
              </w:rPr>
              <w:t>до</w:t>
            </w:r>
            <w:r w:rsidRPr="00464BD3">
              <w:rPr>
                <w:rFonts w:ascii="Times New Roman" w:eastAsia="Times New Roman" w:hAnsi="Times New Roman" w:cs="Times New Roman"/>
                <w:spacing w:val="98"/>
                <w:sz w:val="24"/>
                <w:lang w:val="ru-RU"/>
              </w:rPr>
              <w:t xml:space="preserve"> </w:t>
            </w:r>
            <w:r w:rsidRPr="00464BD3">
              <w:rPr>
                <w:rFonts w:ascii="Times New Roman" w:eastAsia="Times New Roman" w:hAnsi="Times New Roman" w:cs="Times New Roman"/>
                <w:sz w:val="24"/>
                <w:lang w:val="ru-RU"/>
              </w:rPr>
              <w:t>тоники</w:t>
            </w:r>
          </w:p>
          <w:p w:rsidR="00464BD3" w:rsidRPr="00464BD3" w:rsidRDefault="00464BD3" w:rsidP="00464BD3">
            <w:pPr>
              <w:ind w:left="107"/>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«Закончи</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музыкальную</w:t>
            </w:r>
            <w:r w:rsidRPr="00464BD3">
              <w:rPr>
                <w:rFonts w:ascii="Times New Roman" w:eastAsia="Times New Roman" w:hAnsi="Times New Roman" w:cs="Times New Roman"/>
                <w:spacing w:val="-4"/>
                <w:sz w:val="24"/>
                <w:lang w:val="ru-RU"/>
              </w:rPr>
              <w:t xml:space="preserve"> </w:t>
            </w:r>
            <w:r w:rsidRPr="00464BD3">
              <w:rPr>
                <w:rFonts w:ascii="Times New Roman" w:eastAsia="Times New Roman" w:hAnsi="Times New Roman" w:cs="Times New Roman"/>
                <w:sz w:val="24"/>
                <w:lang w:val="ru-RU"/>
              </w:rPr>
              <w:t>фразу».</w:t>
            </w:r>
          </w:p>
          <w:p w:rsidR="00464BD3" w:rsidRPr="00464BD3" w:rsidRDefault="00464BD3" w:rsidP="00464BD3">
            <w:pPr>
              <w:spacing w:line="276" w:lineRule="exact"/>
              <w:ind w:left="107" w:right="4906"/>
              <w:rPr>
                <w:rFonts w:ascii="Times New Roman" w:eastAsia="Times New Roman" w:hAnsi="Times New Roman" w:cs="Times New Roman"/>
                <w:sz w:val="24"/>
                <w:lang w:val="ru-RU"/>
              </w:rPr>
            </w:pPr>
            <w:r w:rsidRPr="00464BD3">
              <w:rPr>
                <w:rFonts w:ascii="Times New Roman" w:eastAsia="Times New Roman" w:hAnsi="Times New Roman" w:cs="Times New Roman"/>
                <w:i/>
                <w:sz w:val="24"/>
                <w:lang w:val="ru-RU"/>
              </w:rPr>
              <w:t>На выбор или факультативно</w:t>
            </w:r>
            <w:r w:rsidRPr="00464BD3">
              <w:rPr>
                <w:rFonts w:ascii="Times New Roman" w:eastAsia="Times New Roman" w:hAnsi="Times New Roman" w:cs="Times New Roman"/>
                <w:sz w:val="24"/>
                <w:lang w:val="ru-RU"/>
              </w:rPr>
              <w:t>:</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Импровизация</w:t>
            </w:r>
            <w:r w:rsidRPr="00464BD3">
              <w:rPr>
                <w:rFonts w:ascii="Times New Roman" w:eastAsia="Times New Roman" w:hAnsi="Times New Roman" w:cs="Times New Roman"/>
                <w:spacing w:val="-4"/>
                <w:sz w:val="24"/>
                <w:lang w:val="ru-RU"/>
              </w:rPr>
              <w:t xml:space="preserve"> </w:t>
            </w:r>
            <w:r w:rsidRPr="00464BD3">
              <w:rPr>
                <w:rFonts w:ascii="Times New Roman" w:eastAsia="Times New Roman" w:hAnsi="Times New Roman" w:cs="Times New Roman"/>
                <w:sz w:val="24"/>
                <w:lang w:val="ru-RU"/>
              </w:rPr>
              <w:t>в</w:t>
            </w:r>
            <w:r w:rsidRPr="00464BD3">
              <w:rPr>
                <w:rFonts w:ascii="Times New Roman" w:eastAsia="Times New Roman" w:hAnsi="Times New Roman" w:cs="Times New Roman"/>
                <w:spacing w:val="-6"/>
                <w:sz w:val="24"/>
                <w:lang w:val="ru-RU"/>
              </w:rPr>
              <w:t xml:space="preserve"> </w:t>
            </w:r>
            <w:r w:rsidRPr="00464BD3">
              <w:rPr>
                <w:rFonts w:ascii="Times New Roman" w:eastAsia="Times New Roman" w:hAnsi="Times New Roman" w:cs="Times New Roman"/>
                <w:sz w:val="24"/>
                <w:lang w:val="ru-RU"/>
              </w:rPr>
              <w:t>заданной</w:t>
            </w:r>
            <w:r w:rsidRPr="00464BD3">
              <w:rPr>
                <w:rFonts w:ascii="Times New Roman" w:eastAsia="Times New Roman" w:hAnsi="Times New Roman" w:cs="Times New Roman"/>
                <w:spacing w:val="-4"/>
                <w:sz w:val="24"/>
                <w:lang w:val="ru-RU"/>
              </w:rPr>
              <w:t xml:space="preserve"> </w:t>
            </w:r>
            <w:r w:rsidRPr="00464BD3">
              <w:rPr>
                <w:rFonts w:ascii="Times New Roman" w:eastAsia="Times New Roman" w:hAnsi="Times New Roman" w:cs="Times New Roman"/>
                <w:sz w:val="24"/>
                <w:lang w:val="ru-RU"/>
              </w:rPr>
              <w:t>тональности</w:t>
            </w:r>
          </w:p>
        </w:tc>
      </w:tr>
      <w:tr w:rsidR="00464BD3" w:rsidRPr="00464BD3" w:rsidTr="00EF0B46">
        <w:trPr>
          <w:trHeight w:val="2760"/>
        </w:trPr>
        <w:tc>
          <w:tcPr>
            <w:tcW w:w="1683" w:type="dxa"/>
          </w:tcPr>
          <w:p w:rsidR="00464BD3" w:rsidRPr="00464BD3" w:rsidRDefault="00464BD3" w:rsidP="00464BD3">
            <w:pPr>
              <w:spacing w:before="1"/>
              <w:ind w:left="107"/>
              <w:rPr>
                <w:rFonts w:ascii="Times New Roman" w:eastAsia="Times New Roman" w:hAnsi="Times New Roman" w:cs="Times New Roman"/>
                <w:sz w:val="24"/>
              </w:rPr>
            </w:pPr>
            <w:r w:rsidRPr="00464BD3">
              <w:rPr>
                <w:rFonts w:ascii="Times New Roman" w:eastAsia="Times New Roman" w:hAnsi="Times New Roman" w:cs="Times New Roman"/>
                <w:sz w:val="24"/>
              </w:rPr>
              <w:t>Т)</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0,5</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 1 уч. ч</w:t>
            </w:r>
          </w:p>
        </w:tc>
        <w:tc>
          <w:tcPr>
            <w:tcW w:w="1961" w:type="dxa"/>
          </w:tcPr>
          <w:p w:rsidR="00464BD3" w:rsidRPr="00464BD3" w:rsidRDefault="00464BD3" w:rsidP="00464BD3">
            <w:pPr>
              <w:spacing w:before="1"/>
              <w:ind w:left="107"/>
              <w:rPr>
                <w:rFonts w:ascii="Times New Roman" w:eastAsia="Times New Roman" w:hAnsi="Times New Roman" w:cs="Times New Roman"/>
                <w:sz w:val="24"/>
              </w:rPr>
            </w:pPr>
            <w:r w:rsidRPr="00464BD3">
              <w:rPr>
                <w:rFonts w:ascii="Times New Roman" w:eastAsia="Times New Roman" w:hAnsi="Times New Roman" w:cs="Times New Roman"/>
                <w:sz w:val="24"/>
              </w:rPr>
              <w:t>Интервалы</w:t>
            </w:r>
          </w:p>
        </w:tc>
        <w:tc>
          <w:tcPr>
            <w:tcW w:w="3195" w:type="dxa"/>
          </w:tcPr>
          <w:p w:rsidR="00464BD3" w:rsidRPr="00464BD3" w:rsidRDefault="00464BD3" w:rsidP="00464BD3">
            <w:pPr>
              <w:tabs>
                <w:tab w:val="left" w:pos="1642"/>
                <w:tab w:val="left" w:pos="2218"/>
              </w:tabs>
              <w:spacing w:before="1"/>
              <w:ind w:left="109" w:right="92"/>
              <w:jc w:val="both"/>
              <w:rPr>
                <w:rFonts w:ascii="Times New Roman" w:eastAsia="Times New Roman" w:hAnsi="Times New Roman" w:cs="Times New Roman"/>
                <w:sz w:val="24"/>
              </w:rPr>
            </w:pPr>
            <w:r w:rsidRPr="00464BD3">
              <w:rPr>
                <w:rFonts w:ascii="Times New Roman" w:eastAsia="Times New Roman" w:hAnsi="Times New Roman" w:cs="Times New Roman"/>
                <w:sz w:val="24"/>
                <w:lang w:val="ru-RU"/>
              </w:rPr>
              <w:t>Понятие</w:t>
            </w:r>
            <w:r w:rsidRPr="00464BD3">
              <w:rPr>
                <w:rFonts w:ascii="Times New Roman" w:eastAsia="Times New Roman" w:hAnsi="Times New Roman" w:cs="Times New Roman"/>
                <w:sz w:val="24"/>
                <w:lang w:val="ru-RU"/>
              </w:rPr>
              <w:tab/>
            </w:r>
            <w:r w:rsidRPr="00464BD3">
              <w:rPr>
                <w:rFonts w:ascii="Times New Roman" w:eastAsia="Times New Roman" w:hAnsi="Times New Roman" w:cs="Times New Roman"/>
                <w:spacing w:val="-1"/>
                <w:sz w:val="24"/>
                <w:lang w:val="ru-RU"/>
              </w:rPr>
              <w:t>музыкального</w:t>
            </w:r>
            <w:r w:rsidRPr="00464BD3">
              <w:rPr>
                <w:rFonts w:ascii="Times New Roman" w:eastAsia="Times New Roman" w:hAnsi="Times New Roman" w:cs="Times New Roman"/>
                <w:spacing w:val="-58"/>
                <w:sz w:val="24"/>
                <w:lang w:val="ru-RU"/>
              </w:rPr>
              <w:t xml:space="preserve"> </w:t>
            </w:r>
            <w:r w:rsidRPr="00464BD3">
              <w:rPr>
                <w:rFonts w:ascii="Times New Roman" w:eastAsia="Times New Roman" w:hAnsi="Times New Roman" w:cs="Times New Roman"/>
                <w:sz w:val="24"/>
                <w:lang w:val="ru-RU"/>
              </w:rPr>
              <w:t>интервала.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Тон,</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полутон.</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Консонансы: терция, кварта,</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квинта,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секста,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октава.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rPr>
              <w:t>Диссонансы:</w:t>
            </w:r>
            <w:r w:rsidRPr="00464BD3">
              <w:rPr>
                <w:rFonts w:ascii="Times New Roman" w:eastAsia="Times New Roman" w:hAnsi="Times New Roman" w:cs="Times New Roman"/>
                <w:sz w:val="24"/>
              </w:rPr>
              <w:tab/>
            </w:r>
            <w:r w:rsidRPr="00464BD3">
              <w:rPr>
                <w:rFonts w:ascii="Times New Roman" w:eastAsia="Times New Roman" w:hAnsi="Times New Roman" w:cs="Times New Roman"/>
                <w:sz w:val="24"/>
              </w:rPr>
              <w:tab/>
              <w:t>секунда,</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септима</w:t>
            </w:r>
          </w:p>
        </w:tc>
        <w:tc>
          <w:tcPr>
            <w:tcW w:w="9039" w:type="dxa"/>
          </w:tcPr>
          <w:p w:rsidR="00464BD3" w:rsidRPr="00464BD3" w:rsidRDefault="00464BD3" w:rsidP="00464BD3">
            <w:pPr>
              <w:spacing w:before="1"/>
              <w:ind w:left="107" w:right="95"/>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Освоение понятия «интервал».</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Анализ ступеневого состава мажорной и минорной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гаммы</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(тон-полутон).</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Различение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слух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диссонансов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консонансов,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парал-</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лельного движения двух голосов в октаву, терцию, сексту.</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Подбор эпитетов для</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определения</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краски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звучания</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различных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интервалов.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Разучивание,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исполнение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попевок</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песен</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ярко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выраженной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характерной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интерваликой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мелодическом</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движении.</w:t>
            </w:r>
            <w:r w:rsidRPr="00464BD3">
              <w:rPr>
                <w:rFonts w:ascii="Times New Roman" w:eastAsia="Times New Roman" w:hAnsi="Times New Roman" w:cs="Times New Roman"/>
                <w:spacing w:val="59"/>
                <w:sz w:val="24"/>
                <w:lang w:val="ru-RU"/>
              </w:rPr>
              <w:t xml:space="preserve"> </w:t>
            </w:r>
            <w:r w:rsidRPr="00464BD3">
              <w:rPr>
                <w:rFonts w:ascii="Times New Roman" w:eastAsia="Times New Roman" w:hAnsi="Times New Roman" w:cs="Times New Roman"/>
                <w:sz w:val="24"/>
                <w:lang w:val="ru-RU"/>
              </w:rPr>
              <w:t>Элементы двухголосия.</w:t>
            </w:r>
          </w:p>
          <w:p w:rsidR="00464BD3" w:rsidRPr="00464BD3" w:rsidRDefault="00464BD3" w:rsidP="00464BD3">
            <w:pPr>
              <w:spacing w:line="274" w:lineRule="exact"/>
              <w:ind w:left="107"/>
              <w:jc w:val="both"/>
              <w:rPr>
                <w:rFonts w:ascii="Times New Roman" w:eastAsia="Times New Roman" w:hAnsi="Times New Roman" w:cs="Times New Roman"/>
                <w:sz w:val="24"/>
                <w:lang w:val="ru-RU"/>
              </w:rPr>
            </w:pPr>
            <w:r w:rsidRPr="00464BD3">
              <w:rPr>
                <w:rFonts w:ascii="Times New Roman" w:eastAsia="Times New Roman" w:hAnsi="Times New Roman" w:cs="Times New Roman"/>
                <w:i/>
                <w:sz w:val="24"/>
                <w:lang w:val="ru-RU"/>
              </w:rPr>
              <w:t>На</w:t>
            </w:r>
            <w:r w:rsidRPr="00464BD3">
              <w:rPr>
                <w:rFonts w:ascii="Times New Roman" w:eastAsia="Times New Roman" w:hAnsi="Times New Roman" w:cs="Times New Roman"/>
                <w:i/>
                <w:spacing w:val="-3"/>
                <w:sz w:val="24"/>
                <w:lang w:val="ru-RU"/>
              </w:rPr>
              <w:t xml:space="preserve"> </w:t>
            </w:r>
            <w:r w:rsidRPr="00464BD3">
              <w:rPr>
                <w:rFonts w:ascii="Times New Roman" w:eastAsia="Times New Roman" w:hAnsi="Times New Roman" w:cs="Times New Roman"/>
                <w:i/>
                <w:sz w:val="24"/>
                <w:lang w:val="ru-RU"/>
              </w:rPr>
              <w:t>выбор</w:t>
            </w:r>
            <w:r w:rsidRPr="00464BD3">
              <w:rPr>
                <w:rFonts w:ascii="Times New Roman" w:eastAsia="Times New Roman" w:hAnsi="Times New Roman" w:cs="Times New Roman"/>
                <w:i/>
                <w:spacing w:val="-1"/>
                <w:sz w:val="24"/>
                <w:lang w:val="ru-RU"/>
              </w:rPr>
              <w:t xml:space="preserve"> </w:t>
            </w:r>
            <w:r w:rsidRPr="00464BD3">
              <w:rPr>
                <w:rFonts w:ascii="Times New Roman" w:eastAsia="Times New Roman" w:hAnsi="Times New Roman" w:cs="Times New Roman"/>
                <w:i/>
                <w:sz w:val="24"/>
                <w:lang w:val="ru-RU"/>
              </w:rPr>
              <w:t>или</w:t>
            </w:r>
            <w:r w:rsidRPr="00464BD3">
              <w:rPr>
                <w:rFonts w:ascii="Times New Roman" w:eastAsia="Times New Roman" w:hAnsi="Times New Roman" w:cs="Times New Roman"/>
                <w:i/>
                <w:spacing w:val="-2"/>
                <w:sz w:val="24"/>
                <w:lang w:val="ru-RU"/>
              </w:rPr>
              <w:t xml:space="preserve"> </w:t>
            </w:r>
            <w:r w:rsidRPr="00464BD3">
              <w:rPr>
                <w:rFonts w:ascii="Times New Roman" w:eastAsia="Times New Roman" w:hAnsi="Times New Roman" w:cs="Times New Roman"/>
                <w:i/>
                <w:sz w:val="24"/>
                <w:lang w:val="ru-RU"/>
              </w:rPr>
              <w:t>факультативно</w:t>
            </w:r>
            <w:r w:rsidRPr="00464BD3">
              <w:rPr>
                <w:rFonts w:ascii="Times New Roman" w:eastAsia="Times New Roman" w:hAnsi="Times New Roman" w:cs="Times New Roman"/>
                <w:sz w:val="24"/>
                <w:lang w:val="ru-RU"/>
              </w:rPr>
              <w:t>:</w:t>
            </w:r>
          </w:p>
          <w:p w:rsidR="00464BD3" w:rsidRPr="00464BD3" w:rsidRDefault="00464BD3" w:rsidP="00464BD3">
            <w:pPr>
              <w:ind w:left="107" w:right="95"/>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Досочинение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к</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простой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мелодии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подголоска,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повторяющего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основной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голос</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терцию,</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октаву.</w:t>
            </w:r>
          </w:p>
          <w:p w:rsidR="00464BD3" w:rsidRPr="00464BD3" w:rsidRDefault="00464BD3" w:rsidP="00464BD3">
            <w:pPr>
              <w:spacing w:before="1" w:line="257" w:lineRule="exact"/>
              <w:ind w:left="107"/>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Сочинение</w:t>
            </w:r>
            <w:r w:rsidRPr="00464BD3">
              <w:rPr>
                <w:rFonts w:ascii="Times New Roman" w:eastAsia="Times New Roman" w:hAnsi="Times New Roman" w:cs="Times New Roman"/>
                <w:spacing w:val="-4"/>
                <w:sz w:val="24"/>
                <w:lang w:val="ru-RU"/>
              </w:rPr>
              <w:t xml:space="preserve"> </w:t>
            </w:r>
            <w:r w:rsidRPr="00464BD3">
              <w:rPr>
                <w:rFonts w:ascii="Times New Roman" w:eastAsia="Times New Roman" w:hAnsi="Times New Roman" w:cs="Times New Roman"/>
                <w:sz w:val="24"/>
                <w:lang w:val="ru-RU"/>
              </w:rPr>
              <w:t>аккомпанемента</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основе</w:t>
            </w:r>
            <w:r w:rsidRPr="00464BD3">
              <w:rPr>
                <w:rFonts w:ascii="Times New Roman" w:eastAsia="Times New Roman" w:hAnsi="Times New Roman" w:cs="Times New Roman"/>
                <w:spacing w:val="-5"/>
                <w:sz w:val="24"/>
                <w:lang w:val="ru-RU"/>
              </w:rPr>
              <w:t xml:space="preserve"> </w:t>
            </w:r>
            <w:r w:rsidRPr="00464BD3">
              <w:rPr>
                <w:rFonts w:ascii="Times New Roman" w:eastAsia="Times New Roman" w:hAnsi="Times New Roman" w:cs="Times New Roman"/>
                <w:sz w:val="24"/>
                <w:lang w:val="ru-RU"/>
              </w:rPr>
              <w:t>движения</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квинтами,</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октавами</w:t>
            </w:r>
          </w:p>
        </w:tc>
      </w:tr>
      <w:tr w:rsidR="00464BD3" w:rsidRPr="00464BD3" w:rsidTr="00EF0B46">
        <w:trPr>
          <w:trHeight w:val="2486"/>
        </w:trPr>
        <w:tc>
          <w:tcPr>
            <w:tcW w:w="1683" w:type="dxa"/>
          </w:tcPr>
          <w:p w:rsidR="00464BD3" w:rsidRPr="00464BD3" w:rsidRDefault="00464BD3" w:rsidP="00464BD3">
            <w:pPr>
              <w:spacing w:before="1"/>
              <w:ind w:left="107"/>
              <w:rPr>
                <w:rFonts w:ascii="Times New Roman" w:eastAsia="Times New Roman" w:hAnsi="Times New Roman" w:cs="Times New Roman"/>
                <w:sz w:val="24"/>
              </w:rPr>
            </w:pPr>
            <w:r w:rsidRPr="00464BD3">
              <w:rPr>
                <w:rFonts w:ascii="Times New Roman" w:eastAsia="Times New Roman" w:hAnsi="Times New Roman" w:cs="Times New Roman"/>
                <w:sz w:val="24"/>
              </w:rPr>
              <w:t>У)</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0,5</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 1 уч. ч</w:t>
            </w:r>
          </w:p>
        </w:tc>
        <w:tc>
          <w:tcPr>
            <w:tcW w:w="1961" w:type="dxa"/>
          </w:tcPr>
          <w:p w:rsidR="00464BD3" w:rsidRPr="00464BD3" w:rsidRDefault="00464BD3" w:rsidP="00464BD3">
            <w:pPr>
              <w:spacing w:before="1"/>
              <w:ind w:left="107"/>
              <w:rPr>
                <w:rFonts w:ascii="Times New Roman" w:eastAsia="Times New Roman" w:hAnsi="Times New Roman" w:cs="Times New Roman"/>
                <w:sz w:val="24"/>
              </w:rPr>
            </w:pPr>
            <w:r w:rsidRPr="00464BD3">
              <w:rPr>
                <w:rFonts w:ascii="Times New Roman" w:eastAsia="Times New Roman" w:hAnsi="Times New Roman" w:cs="Times New Roman"/>
                <w:sz w:val="24"/>
              </w:rPr>
              <w:t>Гармония</w:t>
            </w:r>
          </w:p>
        </w:tc>
        <w:tc>
          <w:tcPr>
            <w:tcW w:w="3195" w:type="dxa"/>
          </w:tcPr>
          <w:p w:rsidR="00464BD3" w:rsidRPr="00464BD3" w:rsidRDefault="00464BD3" w:rsidP="00464BD3">
            <w:pPr>
              <w:tabs>
                <w:tab w:val="left" w:pos="2031"/>
              </w:tabs>
              <w:spacing w:before="1"/>
              <w:ind w:left="109" w:right="95"/>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Аккорд.</w:t>
            </w:r>
            <w:r w:rsidRPr="00464BD3">
              <w:rPr>
                <w:rFonts w:ascii="Times New Roman" w:eastAsia="Times New Roman" w:hAnsi="Times New Roman" w:cs="Times New Roman"/>
                <w:sz w:val="24"/>
                <w:lang w:val="ru-RU"/>
              </w:rPr>
              <w:tab/>
            </w:r>
            <w:r w:rsidRPr="00464BD3">
              <w:rPr>
                <w:rFonts w:ascii="Times New Roman" w:eastAsia="Times New Roman" w:hAnsi="Times New Roman" w:cs="Times New Roman"/>
                <w:spacing w:val="-1"/>
                <w:sz w:val="24"/>
                <w:lang w:val="ru-RU"/>
              </w:rPr>
              <w:t>Трезвучие</w:t>
            </w:r>
            <w:r w:rsidRPr="00464BD3">
              <w:rPr>
                <w:rFonts w:ascii="Times New Roman" w:eastAsia="Times New Roman" w:hAnsi="Times New Roman" w:cs="Times New Roman"/>
                <w:spacing w:val="-58"/>
                <w:sz w:val="24"/>
                <w:lang w:val="ru-RU"/>
              </w:rPr>
              <w:t xml:space="preserve"> </w:t>
            </w:r>
            <w:r w:rsidRPr="00464BD3">
              <w:rPr>
                <w:rFonts w:ascii="Times New Roman" w:eastAsia="Times New Roman" w:hAnsi="Times New Roman" w:cs="Times New Roman"/>
                <w:sz w:val="24"/>
                <w:lang w:val="ru-RU"/>
              </w:rPr>
              <w:t>мажорное</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и минорное.</w:t>
            </w:r>
          </w:p>
          <w:p w:rsidR="00464BD3" w:rsidRPr="00464BD3" w:rsidRDefault="00464BD3" w:rsidP="00464BD3">
            <w:pPr>
              <w:ind w:left="109"/>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Понятие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фактуры.</w:t>
            </w:r>
          </w:p>
          <w:p w:rsidR="00464BD3" w:rsidRPr="00464BD3" w:rsidRDefault="00464BD3" w:rsidP="00464BD3">
            <w:pPr>
              <w:ind w:left="109" w:right="94"/>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Фактуры</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аккомпанемента</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бас-аккорд,</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аккордовая,</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арпеджио</w:t>
            </w:r>
          </w:p>
        </w:tc>
        <w:tc>
          <w:tcPr>
            <w:tcW w:w="9039" w:type="dxa"/>
          </w:tcPr>
          <w:p w:rsidR="00464BD3" w:rsidRPr="00464BD3" w:rsidRDefault="00464BD3" w:rsidP="00464BD3">
            <w:pPr>
              <w:spacing w:before="1"/>
              <w:ind w:left="107" w:right="3429"/>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Различение на слух интервалов и аккордов.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Различение</w:t>
            </w:r>
            <w:r w:rsidRPr="00464BD3">
              <w:rPr>
                <w:rFonts w:ascii="Times New Roman" w:eastAsia="Times New Roman" w:hAnsi="Times New Roman" w:cs="Times New Roman"/>
                <w:spacing w:val="-4"/>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слух</w:t>
            </w:r>
            <w:r w:rsidRPr="00464BD3">
              <w:rPr>
                <w:rFonts w:ascii="Times New Roman" w:eastAsia="Times New Roman" w:hAnsi="Times New Roman" w:cs="Times New Roman"/>
                <w:spacing w:val="-4"/>
                <w:sz w:val="24"/>
                <w:lang w:val="ru-RU"/>
              </w:rPr>
              <w:t xml:space="preserve"> </w:t>
            </w:r>
            <w:r w:rsidRPr="00464BD3">
              <w:rPr>
                <w:rFonts w:ascii="Times New Roman" w:eastAsia="Times New Roman" w:hAnsi="Times New Roman" w:cs="Times New Roman"/>
                <w:sz w:val="24"/>
                <w:lang w:val="ru-RU"/>
              </w:rPr>
              <w:t>мажорных</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и</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минорных</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аккордов.</w:t>
            </w:r>
          </w:p>
          <w:p w:rsidR="00464BD3" w:rsidRPr="00464BD3" w:rsidRDefault="00464BD3" w:rsidP="00464BD3">
            <w:pPr>
              <w:ind w:left="107"/>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Разучивание,</w:t>
            </w:r>
            <w:r w:rsidRPr="00464BD3">
              <w:rPr>
                <w:rFonts w:ascii="Times New Roman" w:eastAsia="Times New Roman" w:hAnsi="Times New Roman" w:cs="Times New Roman"/>
                <w:spacing w:val="51"/>
                <w:sz w:val="24"/>
                <w:lang w:val="ru-RU"/>
              </w:rPr>
              <w:t xml:space="preserve"> </w:t>
            </w:r>
            <w:r w:rsidRPr="00464BD3">
              <w:rPr>
                <w:rFonts w:ascii="Times New Roman" w:eastAsia="Times New Roman" w:hAnsi="Times New Roman" w:cs="Times New Roman"/>
                <w:sz w:val="24"/>
                <w:lang w:val="ru-RU"/>
              </w:rPr>
              <w:t>исполнение</w:t>
            </w:r>
            <w:r w:rsidRPr="00464BD3">
              <w:rPr>
                <w:rFonts w:ascii="Times New Roman" w:eastAsia="Times New Roman" w:hAnsi="Times New Roman" w:cs="Times New Roman"/>
                <w:spacing w:val="51"/>
                <w:sz w:val="24"/>
                <w:lang w:val="ru-RU"/>
              </w:rPr>
              <w:t xml:space="preserve"> </w:t>
            </w:r>
            <w:r w:rsidRPr="00464BD3">
              <w:rPr>
                <w:rFonts w:ascii="Times New Roman" w:eastAsia="Times New Roman" w:hAnsi="Times New Roman" w:cs="Times New Roman"/>
                <w:sz w:val="24"/>
                <w:lang w:val="ru-RU"/>
              </w:rPr>
              <w:t>попевок</w:t>
            </w:r>
            <w:r w:rsidRPr="00464BD3">
              <w:rPr>
                <w:rFonts w:ascii="Times New Roman" w:eastAsia="Times New Roman" w:hAnsi="Times New Roman" w:cs="Times New Roman"/>
                <w:spacing w:val="52"/>
                <w:sz w:val="24"/>
                <w:lang w:val="ru-RU"/>
              </w:rPr>
              <w:t xml:space="preserve"> </w:t>
            </w:r>
            <w:r w:rsidRPr="00464BD3">
              <w:rPr>
                <w:rFonts w:ascii="Times New Roman" w:eastAsia="Times New Roman" w:hAnsi="Times New Roman" w:cs="Times New Roman"/>
                <w:sz w:val="24"/>
                <w:lang w:val="ru-RU"/>
              </w:rPr>
              <w:t>и</w:t>
            </w:r>
            <w:r w:rsidRPr="00464BD3">
              <w:rPr>
                <w:rFonts w:ascii="Times New Roman" w:eastAsia="Times New Roman" w:hAnsi="Times New Roman" w:cs="Times New Roman"/>
                <w:spacing w:val="53"/>
                <w:sz w:val="24"/>
                <w:lang w:val="ru-RU"/>
              </w:rPr>
              <w:t xml:space="preserve"> </w:t>
            </w:r>
            <w:r w:rsidRPr="00464BD3">
              <w:rPr>
                <w:rFonts w:ascii="Times New Roman" w:eastAsia="Times New Roman" w:hAnsi="Times New Roman" w:cs="Times New Roman"/>
                <w:sz w:val="24"/>
                <w:lang w:val="ru-RU"/>
              </w:rPr>
              <w:t>песен</w:t>
            </w:r>
            <w:r w:rsidRPr="00464BD3">
              <w:rPr>
                <w:rFonts w:ascii="Times New Roman" w:eastAsia="Times New Roman" w:hAnsi="Times New Roman" w:cs="Times New Roman"/>
                <w:spacing w:val="52"/>
                <w:sz w:val="24"/>
                <w:lang w:val="ru-RU"/>
              </w:rPr>
              <w:t xml:space="preserve"> </w:t>
            </w:r>
            <w:r w:rsidRPr="00464BD3">
              <w:rPr>
                <w:rFonts w:ascii="Times New Roman" w:eastAsia="Times New Roman" w:hAnsi="Times New Roman" w:cs="Times New Roman"/>
                <w:sz w:val="24"/>
                <w:lang w:val="ru-RU"/>
              </w:rPr>
              <w:t>с</w:t>
            </w:r>
            <w:r w:rsidRPr="00464BD3">
              <w:rPr>
                <w:rFonts w:ascii="Times New Roman" w:eastAsia="Times New Roman" w:hAnsi="Times New Roman" w:cs="Times New Roman"/>
                <w:spacing w:val="53"/>
                <w:sz w:val="24"/>
                <w:lang w:val="ru-RU"/>
              </w:rPr>
              <w:t xml:space="preserve"> </w:t>
            </w:r>
            <w:r w:rsidRPr="00464BD3">
              <w:rPr>
                <w:rFonts w:ascii="Times New Roman" w:eastAsia="Times New Roman" w:hAnsi="Times New Roman" w:cs="Times New Roman"/>
                <w:sz w:val="24"/>
                <w:lang w:val="ru-RU"/>
              </w:rPr>
              <w:t>мелодическим</w:t>
            </w:r>
            <w:r w:rsidRPr="00464BD3">
              <w:rPr>
                <w:rFonts w:ascii="Times New Roman" w:eastAsia="Times New Roman" w:hAnsi="Times New Roman" w:cs="Times New Roman"/>
                <w:spacing w:val="52"/>
                <w:sz w:val="24"/>
                <w:lang w:val="ru-RU"/>
              </w:rPr>
              <w:t xml:space="preserve"> </w:t>
            </w:r>
            <w:r w:rsidRPr="00464BD3">
              <w:rPr>
                <w:rFonts w:ascii="Times New Roman" w:eastAsia="Times New Roman" w:hAnsi="Times New Roman" w:cs="Times New Roman"/>
                <w:sz w:val="24"/>
                <w:lang w:val="ru-RU"/>
              </w:rPr>
              <w:t>движением</w:t>
            </w:r>
            <w:r w:rsidRPr="00464BD3">
              <w:rPr>
                <w:rFonts w:ascii="Times New Roman" w:eastAsia="Times New Roman" w:hAnsi="Times New Roman" w:cs="Times New Roman"/>
                <w:spacing w:val="51"/>
                <w:sz w:val="24"/>
                <w:lang w:val="ru-RU"/>
              </w:rPr>
              <w:t xml:space="preserve"> </w:t>
            </w:r>
            <w:r w:rsidRPr="00464BD3">
              <w:rPr>
                <w:rFonts w:ascii="Times New Roman" w:eastAsia="Times New Roman" w:hAnsi="Times New Roman" w:cs="Times New Roman"/>
                <w:sz w:val="24"/>
                <w:lang w:val="ru-RU"/>
              </w:rPr>
              <w:t>по</w:t>
            </w:r>
            <w:r w:rsidRPr="00464BD3">
              <w:rPr>
                <w:rFonts w:ascii="Times New Roman" w:eastAsia="Times New Roman" w:hAnsi="Times New Roman" w:cs="Times New Roman"/>
                <w:spacing w:val="51"/>
                <w:sz w:val="24"/>
                <w:lang w:val="ru-RU"/>
              </w:rPr>
              <w:t xml:space="preserve"> </w:t>
            </w:r>
            <w:r w:rsidRPr="00464BD3">
              <w:rPr>
                <w:rFonts w:ascii="Times New Roman" w:eastAsia="Times New Roman" w:hAnsi="Times New Roman" w:cs="Times New Roman"/>
                <w:sz w:val="24"/>
                <w:lang w:val="ru-RU"/>
              </w:rPr>
              <w:t>звукам</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аккордов.</w:t>
            </w:r>
          </w:p>
          <w:p w:rsidR="00464BD3" w:rsidRPr="00464BD3" w:rsidRDefault="00464BD3" w:rsidP="00464BD3">
            <w:pPr>
              <w:ind w:left="107"/>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Вокальные</w:t>
            </w:r>
            <w:r w:rsidRPr="00464BD3">
              <w:rPr>
                <w:rFonts w:ascii="Times New Roman" w:eastAsia="Times New Roman" w:hAnsi="Times New Roman" w:cs="Times New Roman"/>
                <w:spacing w:val="-5"/>
                <w:sz w:val="24"/>
                <w:lang w:val="ru-RU"/>
              </w:rPr>
              <w:t xml:space="preserve"> </w:t>
            </w:r>
            <w:r w:rsidRPr="00464BD3">
              <w:rPr>
                <w:rFonts w:ascii="Times New Roman" w:eastAsia="Times New Roman" w:hAnsi="Times New Roman" w:cs="Times New Roman"/>
                <w:sz w:val="24"/>
                <w:lang w:val="ru-RU"/>
              </w:rPr>
              <w:t>упражнения</w:t>
            </w:r>
            <w:r w:rsidRPr="00464BD3">
              <w:rPr>
                <w:rFonts w:ascii="Times New Roman" w:eastAsia="Times New Roman" w:hAnsi="Times New Roman" w:cs="Times New Roman"/>
                <w:spacing w:val="-5"/>
                <w:sz w:val="24"/>
                <w:lang w:val="ru-RU"/>
              </w:rPr>
              <w:t xml:space="preserve"> </w:t>
            </w:r>
            <w:r w:rsidRPr="00464BD3">
              <w:rPr>
                <w:rFonts w:ascii="Times New Roman" w:eastAsia="Times New Roman" w:hAnsi="Times New Roman" w:cs="Times New Roman"/>
                <w:sz w:val="24"/>
                <w:lang w:val="ru-RU"/>
              </w:rPr>
              <w:t>с</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элементами</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трёхголосия.</w:t>
            </w:r>
          </w:p>
          <w:p w:rsidR="00464BD3" w:rsidRPr="00464BD3" w:rsidRDefault="00464BD3" w:rsidP="00464BD3">
            <w:pPr>
              <w:tabs>
                <w:tab w:val="left" w:pos="1699"/>
                <w:tab w:val="left" w:pos="2181"/>
                <w:tab w:val="left" w:pos="2894"/>
                <w:tab w:val="left" w:pos="3609"/>
                <w:tab w:val="left" w:pos="4741"/>
                <w:tab w:val="left" w:pos="6664"/>
                <w:tab w:val="left" w:pos="8289"/>
              </w:tabs>
              <w:ind w:left="107" w:right="102"/>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Определение</w:t>
            </w:r>
            <w:r w:rsidRPr="00464BD3">
              <w:rPr>
                <w:rFonts w:ascii="Times New Roman" w:eastAsia="Times New Roman" w:hAnsi="Times New Roman" w:cs="Times New Roman"/>
                <w:sz w:val="24"/>
                <w:lang w:val="ru-RU"/>
              </w:rPr>
              <w:tab/>
              <w:t>на</w:t>
            </w:r>
            <w:r w:rsidRPr="00464BD3">
              <w:rPr>
                <w:rFonts w:ascii="Times New Roman" w:eastAsia="Times New Roman" w:hAnsi="Times New Roman" w:cs="Times New Roman"/>
                <w:sz w:val="24"/>
                <w:lang w:val="ru-RU"/>
              </w:rPr>
              <w:tab/>
              <w:t>слух</w:t>
            </w:r>
            <w:r w:rsidRPr="00464BD3">
              <w:rPr>
                <w:rFonts w:ascii="Times New Roman" w:eastAsia="Times New Roman" w:hAnsi="Times New Roman" w:cs="Times New Roman"/>
                <w:sz w:val="24"/>
                <w:lang w:val="ru-RU"/>
              </w:rPr>
              <w:tab/>
              <w:t>типа</w:t>
            </w:r>
            <w:r w:rsidRPr="00464BD3">
              <w:rPr>
                <w:rFonts w:ascii="Times New Roman" w:eastAsia="Times New Roman" w:hAnsi="Times New Roman" w:cs="Times New Roman"/>
                <w:sz w:val="24"/>
                <w:lang w:val="ru-RU"/>
              </w:rPr>
              <w:tab/>
              <w:t>фактуры</w:t>
            </w:r>
            <w:r w:rsidRPr="00464BD3">
              <w:rPr>
                <w:rFonts w:ascii="Times New Roman" w:eastAsia="Times New Roman" w:hAnsi="Times New Roman" w:cs="Times New Roman"/>
                <w:sz w:val="24"/>
                <w:lang w:val="ru-RU"/>
              </w:rPr>
              <w:tab/>
              <w:t>аккомпанемента</w:t>
            </w:r>
            <w:r w:rsidRPr="00464BD3">
              <w:rPr>
                <w:rFonts w:ascii="Times New Roman" w:eastAsia="Times New Roman" w:hAnsi="Times New Roman" w:cs="Times New Roman"/>
                <w:sz w:val="24"/>
                <w:lang w:val="ru-RU"/>
              </w:rPr>
              <w:tab/>
              <w:t>исполняемых</w:t>
            </w:r>
            <w:r w:rsidRPr="00464BD3">
              <w:rPr>
                <w:rFonts w:ascii="Times New Roman" w:eastAsia="Times New Roman" w:hAnsi="Times New Roman" w:cs="Times New Roman"/>
                <w:sz w:val="24"/>
                <w:lang w:val="ru-RU"/>
              </w:rPr>
              <w:tab/>
            </w:r>
            <w:r w:rsidRPr="00464BD3">
              <w:rPr>
                <w:rFonts w:ascii="Times New Roman" w:eastAsia="Times New Roman" w:hAnsi="Times New Roman" w:cs="Times New Roman"/>
                <w:spacing w:val="-1"/>
                <w:sz w:val="24"/>
                <w:lang w:val="ru-RU"/>
              </w:rPr>
              <w:t>песен,</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прослушанных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инструментальных произведений.</w:t>
            </w:r>
          </w:p>
          <w:p w:rsidR="00464BD3" w:rsidRPr="00464BD3" w:rsidRDefault="00464BD3" w:rsidP="00464BD3">
            <w:pPr>
              <w:spacing w:line="270" w:lineRule="atLeast"/>
              <w:ind w:left="107"/>
              <w:rPr>
                <w:rFonts w:ascii="Times New Roman" w:eastAsia="Times New Roman" w:hAnsi="Times New Roman" w:cs="Times New Roman"/>
                <w:sz w:val="24"/>
                <w:lang w:val="ru-RU"/>
              </w:rPr>
            </w:pPr>
            <w:r w:rsidRPr="00464BD3">
              <w:rPr>
                <w:rFonts w:ascii="Times New Roman" w:eastAsia="Times New Roman" w:hAnsi="Times New Roman" w:cs="Times New Roman"/>
                <w:i/>
                <w:sz w:val="24"/>
                <w:lang w:val="ru-RU"/>
              </w:rPr>
              <w:t>На</w:t>
            </w:r>
            <w:r w:rsidRPr="00464BD3">
              <w:rPr>
                <w:rFonts w:ascii="Times New Roman" w:eastAsia="Times New Roman" w:hAnsi="Times New Roman" w:cs="Times New Roman"/>
                <w:i/>
                <w:spacing w:val="32"/>
                <w:sz w:val="24"/>
                <w:lang w:val="ru-RU"/>
              </w:rPr>
              <w:t xml:space="preserve"> </w:t>
            </w:r>
            <w:r w:rsidRPr="00464BD3">
              <w:rPr>
                <w:rFonts w:ascii="Times New Roman" w:eastAsia="Times New Roman" w:hAnsi="Times New Roman" w:cs="Times New Roman"/>
                <w:i/>
                <w:sz w:val="24"/>
                <w:lang w:val="ru-RU"/>
              </w:rPr>
              <w:t>выбор</w:t>
            </w:r>
            <w:r w:rsidRPr="00464BD3">
              <w:rPr>
                <w:rFonts w:ascii="Times New Roman" w:eastAsia="Times New Roman" w:hAnsi="Times New Roman" w:cs="Times New Roman"/>
                <w:i/>
                <w:spacing w:val="32"/>
                <w:sz w:val="24"/>
                <w:lang w:val="ru-RU"/>
              </w:rPr>
              <w:t xml:space="preserve"> </w:t>
            </w:r>
            <w:r w:rsidRPr="00464BD3">
              <w:rPr>
                <w:rFonts w:ascii="Times New Roman" w:eastAsia="Times New Roman" w:hAnsi="Times New Roman" w:cs="Times New Roman"/>
                <w:i/>
                <w:sz w:val="24"/>
                <w:lang w:val="ru-RU"/>
              </w:rPr>
              <w:t>или</w:t>
            </w:r>
            <w:r w:rsidRPr="00464BD3">
              <w:rPr>
                <w:rFonts w:ascii="Times New Roman" w:eastAsia="Times New Roman" w:hAnsi="Times New Roman" w:cs="Times New Roman"/>
                <w:i/>
                <w:spacing w:val="33"/>
                <w:sz w:val="24"/>
                <w:lang w:val="ru-RU"/>
              </w:rPr>
              <w:t xml:space="preserve"> </w:t>
            </w:r>
            <w:r w:rsidRPr="00464BD3">
              <w:rPr>
                <w:rFonts w:ascii="Times New Roman" w:eastAsia="Times New Roman" w:hAnsi="Times New Roman" w:cs="Times New Roman"/>
                <w:i/>
                <w:sz w:val="24"/>
                <w:lang w:val="ru-RU"/>
              </w:rPr>
              <w:t>факультативно</w:t>
            </w:r>
            <w:r w:rsidRPr="00464BD3">
              <w:rPr>
                <w:rFonts w:ascii="Times New Roman" w:eastAsia="Times New Roman" w:hAnsi="Times New Roman" w:cs="Times New Roman"/>
                <w:sz w:val="24"/>
                <w:lang w:val="ru-RU"/>
              </w:rPr>
              <w:t>:</w:t>
            </w:r>
            <w:r w:rsidRPr="00464BD3">
              <w:rPr>
                <w:rFonts w:ascii="Times New Roman" w:eastAsia="Times New Roman" w:hAnsi="Times New Roman" w:cs="Times New Roman"/>
                <w:spacing w:val="33"/>
                <w:sz w:val="24"/>
                <w:lang w:val="ru-RU"/>
              </w:rPr>
              <w:t xml:space="preserve"> </w:t>
            </w:r>
            <w:r w:rsidRPr="00464BD3">
              <w:rPr>
                <w:rFonts w:ascii="Times New Roman" w:eastAsia="Times New Roman" w:hAnsi="Times New Roman" w:cs="Times New Roman"/>
                <w:sz w:val="24"/>
                <w:lang w:val="ru-RU"/>
              </w:rPr>
              <w:t>Сочинение</w:t>
            </w:r>
            <w:r w:rsidRPr="00464BD3">
              <w:rPr>
                <w:rFonts w:ascii="Times New Roman" w:eastAsia="Times New Roman" w:hAnsi="Times New Roman" w:cs="Times New Roman"/>
                <w:spacing w:val="31"/>
                <w:sz w:val="24"/>
                <w:lang w:val="ru-RU"/>
              </w:rPr>
              <w:t xml:space="preserve"> </w:t>
            </w:r>
            <w:r w:rsidRPr="00464BD3">
              <w:rPr>
                <w:rFonts w:ascii="Times New Roman" w:eastAsia="Times New Roman" w:hAnsi="Times New Roman" w:cs="Times New Roman"/>
                <w:sz w:val="24"/>
                <w:lang w:val="ru-RU"/>
              </w:rPr>
              <w:t>аккордового</w:t>
            </w:r>
            <w:r w:rsidRPr="00464BD3">
              <w:rPr>
                <w:rFonts w:ascii="Times New Roman" w:eastAsia="Times New Roman" w:hAnsi="Times New Roman" w:cs="Times New Roman"/>
                <w:spacing w:val="33"/>
                <w:sz w:val="24"/>
                <w:lang w:val="ru-RU"/>
              </w:rPr>
              <w:t xml:space="preserve"> </w:t>
            </w:r>
            <w:r w:rsidRPr="00464BD3">
              <w:rPr>
                <w:rFonts w:ascii="Times New Roman" w:eastAsia="Times New Roman" w:hAnsi="Times New Roman" w:cs="Times New Roman"/>
                <w:sz w:val="24"/>
                <w:lang w:val="ru-RU"/>
              </w:rPr>
              <w:t>аккомпанемента</w:t>
            </w:r>
            <w:r w:rsidRPr="00464BD3">
              <w:rPr>
                <w:rFonts w:ascii="Times New Roman" w:eastAsia="Times New Roman" w:hAnsi="Times New Roman" w:cs="Times New Roman"/>
                <w:spacing w:val="32"/>
                <w:sz w:val="24"/>
                <w:lang w:val="ru-RU"/>
              </w:rPr>
              <w:t xml:space="preserve"> </w:t>
            </w:r>
            <w:r w:rsidRPr="00464BD3">
              <w:rPr>
                <w:rFonts w:ascii="Times New Roman" w:eastAsia="Times New Roman" w:hAnsi="Times New Roman" w:cs="Times New Roman"/>
                <w:sz w:val="24"/>
                <w:lang w:val="ru-RU"/>
              </w:rPr>
              <w:t>к</w:t>
            </w:r>
            <w:r w:rsidRPr="00464BD3">
              <w:rPr>
                <w:rFonts w:ascii="Times New Roman" w:eastAsia="Times New Roman" w:hAnsi="Times New Roman" w:cs="Times New Roman"/>
                <w:spacing w:val="33"/>
                <w:sz w:val="24"/>
                <w:lang w:val="ru-RU"/>
              </w:rPr>
              <w:t xml:space="preserve"> </w:t>
            </w:r>
            <w:r w:rsidRPr="00464BD3">
              <w:rPr>
                <w:rFonts w:ascii="Times New Roman" w:eastAsia="Times New Roman" w:hAnsi="Times New Roman" w:cs="Times New Roman"/>
                <w:sz w:val="24"/>
                <w:lang w:val="ru-RU"/>
              </w:rPr>
              <w:t>мелодии</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песни</w:t>
            </w:r>
          </w:p>
        </w:tc>
      </w:tr>
      <w:tr w:rsidR="00464BD3" w:rsidRPr="00464BD3" w:rsidTr="00EF0B46">
        <w:trPr>
          <w:trHeight w:val="827"/>
        </w:trPr>
        <w:tc>
          <w:tcPr>
            <w:tcW w:w="1683" w:type="dxa"/>
          </w:tcPr>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Ф)</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0,5</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 1 уч. ч</w:t>
            </w:r>
          </w:p>
        </w:tc>
        <w:tc>
          <w:tcPr>
            <w:tcW w:w="1961" w:type="dxa"/>
          </w:tcPr>
          <w:p w:rsidR="00464BD3" w:rsidRPr="00464BD3" w:rsidRDefault="00464BD3" w:rsidP="00464BD3">
            <w:pPr>
              <w:ind w:left="107" w:right="436"/>
              <w:rPr>
                <w:rFonts w:ascii="Times New Roman" w:eastAsia="Times New Roman" w:hAnsi="Times New Roman" w:cs="Times New Roman"/>
                <w:sz w:val="24"/>
              </w:rPr>
            </w:pPr>
            <w:r w:rsidRPr="00464BD3">
              <w:rPr>
                <w:rFonts w:ascii="Times New Roman" w:eastAsia="Times New Roman" w:hAnsi="Times New Roman" w:cs="Times New Roman"/>
                <w:sz w:val="24"/>
              </w:rPr>
              <w:t>Музыкальная</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форма</w:t>
            </w:r>
          </w:p>
        </w:tc>
        <w:tc>
          <w:tcPr>
            <w:tcW w:w="3195" w:type="dxa"/>
          </w:tcPr>
          <w:p w:rsidR="00464BD3" w:rsidRPr="00464BD3" w:rsidRDefault="00464BD3" w:rsidP="00464BD3">
            <w:pPr>
              <w:tabs>
                <w:tab w:val="left" w:pos="2162"/>
              </w:tabs>
              <w:spacing w:line="276" w:lineRule="exact"/>
              <w:ind w:left="109" w:right="96"/>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Контраст</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повтор</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как</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принципы</w:t>
            </w:r>
            <w:r w:rsidRPr="00464BD3">
              <w:rPr>
                <w:rFonts w:ascii="Times New Roman" w:eastAsia="Times New Roman" w:hAnsi="Times New Roman" w:cs="Times New Roman"/>
                <w:sz w:val="24"/>
                <w:lang w:val="ru-RU"/>
              </w:rPr>
              <w:tab/>
            </w:r>
            <w:r w:rsidRPr="00464BD3">
              <w:rPr>
                <w:rFonts w:ascii="Times New Roman" w:eastAsia="Times New Roman" w:hAnsi="Times New Roman" w:cs="Times New Roman"/>
                <w:spacing w:val="-1"/>
                <w:sz w:val="24"/>
                <w:lang w:val="ru-RU"/>
              </w:rPr>
              <w:t>строения</w:t>
            </w:r>
            <w:r w:rsidRPr="00464BD3">
              <w:rPr>
                <w:rFonts w:ascii="Times New Roman" w:eastAsia="Times New Roman" w:hAnsi="Times New Roman" w:cs="Times New Roman"/>
                <w:spacing w:val="-58"/>
                <w:sz w:val="24"/>
                <w:lang w:val="ru-RU"/>
              </w:rPr>
              <w:t xml:space="preserve"> </w:t>
            </w:r>
            <w:r w:rsidRPr="00464BD3">
              <w:rPr>
                <w:rFonts w:ascii="Times New Roman" w:eastAsia="Times New Roman" w:hAnsi="Times New Roman" w:cs="Times New Roman"/>
                <w:sz w:val="24"/>
                <w:lang w:val="ru-RU"/>
              </w:rPr>
              <w:t>музыкального</w:t>
            </w:r>
            <w:r w:rsidRPr="00464BD3">
              <w:rPr>
                <w:rFonts w:ascii="Times New Roman" w:eastAsia="Times New Roman" w:hAnsi="Times New Roman" w:cs="Times New Roman"/>
                <w:spacing w:val="-9"/>
                <w:sz w:val="24"/>
                <w:lang w:val="ru-RU"/>
              </w:rPr>
              <w:t xml:space="preserve"> </w:t>
            </w:r>
            <w:r w:rsidRPr="00464BD3">
              <w:rPr>
                <w:rFonts w:ascii="Times New Roman" w:eastAsia="Times New Roman" w:hAnsi="Times New Roman" w:cs="Times New Roman"/>
                <w:sz w:val="24"/>
                <w:lang w:val="ru-RU"/>
              </w:rPr>
              <w:t>произведения.</w:t>
            </w:r>
          </w:p>
        </w:tc>
        <w:tc>
          <w:tcPr>
            <w:tcW w:w="9039" w:type="dxa"/>
          </w:tcPr>
          <w:p w:rsidR="00464BD3" w:rsidRPr="00464BD3" w:rsidRDefault="00464BD3" w:rsidP="00464BD3">
            <w:pPr>
              <w:ind w:left="107"/>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Знакомство</w:t>
            </w:r>
            <w:r w:rsidRPr="00464BD3">
              <w:rPr>
                <w:rFonts w:ascii="Times New Roman" w:eastAsia="Times New Roman" w:hAnsi="Times New Roman" w:cs="Times New Roman"/>
                <w:spacing w:val="5"/>
                <w:sz w:val="24"/>
                <w:lang w:val="ru-RU"/>
              </w:rPr>
              <w:t xml:space="preserve"> </w:t>
            </w:r>
            <w:r w:rsidRPr="00464BD3">
              <w:rPr>
                <w:rFonts w:ascii="Times New Roman" w:eastAsia="Times New Roman" w:hAnsi="Times New Roman" w:cs="Times New Roman"/>
                <w:sz w:val="24"/>
                <w:lang w:val="ru-RU"/>
              </w:rPr>
              <w:t>со</w:t>
            </w:r>
            <w:r w:rsidRPr="00464BD3">
              <w:rPr>
                <w:rFonts w:ascii="Times New Roman" w:eastAsia="Times New Roman" w:hAnsi="Times New Roman" w:cs="Times New Roman"/>
                <w:spacing w:val="4"/>
                <w:sz w:val="24"/>
                <w:lang w:val="ru-RU"/>
              </w:rPr>
              <w:t xml:space="preserve"> </w:t>
            </w:r>
            <w:r w:rsidRPr="00464BD3">
              <w:rPr>
                <w:rFonts w:ascii="Times New Roman" w:eastAsia="Times New Roman" w:hAnsi="Times New Roman" w:cs="Times New Roman"/>
                <w:sz w:val="24"/>
                <w:lang w:val="ru-RU"/>
              </w:rPr>
              <w:t>строением</w:t>
            </w:r>
            <w:r w:rsidRPr="00464BD3">
              <w:rPr>
                <w:rFonts w:ascii="Times New Roman" w:eastAsia="Times New Roman" w:hAnsi="Times New Roman" w:cs="Times New Roman"/>
                <w:spacing w:val="4"/>
                <w:sz w:val="24"/>
                <w:lang w:val="ru-RU"/>
              </w:rPr>
              <w:t xml:space="preserve"> </w:t>
            </w:r>
            <w:r w:rsidRPr="00464BD3">
              <w:rPr>
                <w:rFonts w:ascii="Times New Roman" w:eastAsia="Times New Roman" w:hAnsi="Times New Roman" w:cs="Times New Roman"/>
                <w:sz w:val="24"/>
                <w:lang w:val="ru-RU"/>
              </w:rPr>
              <w:t>музыкального</w:t>
            </w:r>
            <w:r w:rsidRPr="00464BD3">
              <w:rPr>
                <w:rFonts w:ascii="Times New Roman" w:eastAsia="Times New Roman" w:hAnsi="Times New Roman" w:cs="Times New Roman"/>
                <w:spacing w:val="4"/>
                <w:sz w:val="24"/>
                <w:lang w:val="ru-RU"/>
              </w:rPr>
              <w:t xml:space="preserve"> </w:t>
            </w:r>
            <w:r w:rsidRPr="00464BD3">
              <w:rPr>
                <w:rFonts w:ascii="Times New Roman" w:eastAsia="Times New Roman" w:hAnsi="Times New Roman" w:cs="Times New Roman"/>
                <w:sz w:val="24"/>
                <w:lang w:val="ru-RU"/>
              </w:rPr>
              <w:t>произведения,</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понятиями</w:t>
            </w:r>
            <w:r w:rsidRPr="00464BD3">
              <w:rPr>
                <w:rFonts w:ascii="Times New Roman" w:eastAsia="Times New Roman" w:hAnsi="Times New Roman" w:cs="Times New Roman"/>
                <w:spacing w:val="5"/>
                <w:sz w:val="24"/>
                <w:lang w:val="ru-RU"/>
              </w:rPr>
              <w:t xml:space="preserve"> </w:t>
            </w:r>
            <w:r w:rsidRPr="00464BD3">
              <w:rPr>
                <w:rFonts w:ascii="Times New Roman" w:eastAsia="Times New Roman" w:hAnsi="Times New Roman" w:cs="Times New Roman"/>
                <w:sz w:val="24"/>
                <w:lang w:val="ru-RU"/>
              </w:rPr>
              <w:t>двухчастной</w:t>
            </w:r>
            <w:r w:rsidRPr="00464BD3">
              <w:rPr>
                <w:rFonts w:ascii="Times New Roman" w:eastAsia="Times New Roman" w:hAnsi="Times New Roman" w:cs="Times New Roman"/>
                <w:spacing w:val="5"/>
                <w:sz w:val="24"/>
                <w:lang w:val="ru-RU"/>
              </w:rPr>
              <w:t xml:space="preserve"> </w:t>
            </w:r>
            <w:r w:rsidRPr="00464BD3">
              <w:rPr>
                <w:rFonts w:ascii="Times New Roman" w:eastAsia="Times New Roman" w:hAnsi="Times New Roman" w:cs="Times New Roman"/>
                <w:sz w:val="24"/>
                <w:lang w:val="ru-RU"/>
              </w:rPr>
              <w:t>и</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трёхчастной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формы, рондо.</w:t>
            </w:r>
          </w:p>
          <w:p w:rsidR="00464BD3" w:rsidRPr="00464BD3" w:rsidRDefault="00464BD3" w:rsidP="00464BD3">
            <w:pPr>
              <w:spacing w:line="257" w:lineRule="exact"/>
              <w:ind w:left="107"/>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Слушание</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произведений:</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определение</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формы</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их</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строения</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слух.</w:t>
            </w:r>
          </w:p>
        </w:tc>
      </w:tr>
    </w:tbl>
    <w:p w:rsidR="00464BD3" w:rsidRPr="00464BD3" w:rsidRDefault="00464BD3" w:rsidP="00464BD3">
      <w:pPr>
        <w:widowControl w:val="0"/>
        <w:autoSpaceDE w:val="0"/>
        <w:autoSpaceDN w:val="0"/>
        <w:spacing w:after="0" w:line="257" w:lineRule="exact"/>
        <w:rPr>
          <w:rFonts w:ascii="Times New Roman" w:eastAsia="Times New Roman" w:hAnsi="Times New Roman" w:cs="Times New Roman"/>
          <w:sz w:val="24"/>
        </w:rPr>
        <w:sectPr w:rsidR="00464BD3" w:rsidRPr="00464BD3" w:rsidSect="007C6ED2">
          <w:pgSz w:w="16840" w:h="11910" w:orient="landscape"/>
          <w:pgMar w:top="840" w:right="280" w:bottom="1120" w:left="460" w:header="0" w:footer="920" w:gutter="0"/>
          <w:pgNumType w:start="2"/>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83"/>
        <w:gridCol w:w="1961"/>
        <w:gridCol w:w="3195"/>
        <w:gridCol w:w="9039"/>
      </w:tblGrid>
      <w:tr w:rsidR="00464BD3" w:rsidRPr="00464BD3" w:rsidTr="00EF0B46">
        <w:trPr>
          <w:trHeight w:val="1380"/>
        </w:trPr>
        <w:tc>
          <w:tcPr>
            <w:tcW w:w="1683" w:type="dxa"/>
          </w:tcPr>
          <w:p w:rsidR="00464BD3" w:rsidRPr="00464BD3" w:rsidRDefault="00464BD3" w:rsidP="00464BD3">
            <w:pPr>
              <w:rPr>
                <w:rFonts w:ascii="Times New Roman" w:eastAsia="Times New Roman" w:hAnsi="Times New Roman" w:cs="Times New Roman"/>
                <w:sz w:val="24"/>
                <w:lang w:val="ru-RU"/>
              </w:rPr>
            </w:pPr>
          </w:p>
        </w:tc>
        <w:tc>
          <w:tcPr>
            <w:tcW w:w="1961" w:type="dxa"/>
          </w:tcPr>
          <w:p w:rsidR="00464BD3" w:rsidRPr="00464BD3" w:rsidRDefault="00464BD3" w:rsidP="00464BD3">
            <w:pPr>
              <w:rPr>
                <w:rFonts w:ascii="Times New Roman" w:eastAsia="Times New Roman" w:hAnsi="Times New Roman" w:cs="Times New Roman"/>
                <w:sz w:val="24"/>
                <w:lang w:val="ru-RU"/>
              </w:rPr>
            </w:pPr>
          </w:p>
        </w:tc>
        <w:tc>
          <w:tcPr>
            <w:tcW w:w="3195" w:type="dxa"/>
          </w:tcPr>
          <w:p w:rsidR="00464BD3" w:rsidRPr="00464BD3" w:rsidRDefault="00464BD3" w:rsidP="00464BD3">
            <w:pPr>
              <w:tabs>
                <w:tab w:val="left" w:pos="2041"/>
              </w:tabs>
              <w:ind w:left="109" w:right="93"/>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Двухчастная,</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трёхчастная</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трёхчастная</w:t>
            </w:r>
            <w:r w:rsidRPr="00464BD3">
              <w:rPr>
                <w:rFonts w:ascii="Times New Roman" w:eastAsia="Times New Roman" w:hAnsi="Times New Roman" w:cs="Times New Roman"/>
                <w:sz w:val="24"/>
                <w:lang w:val="ru-RU"/>
              </w:rPr>
              <w:tab/>
              <w:t>репризная</w:t>
            </w:r>
            <w:r w:rsidRPr="00464BD3">
              <w:rPr>
                <w:rFonts w:ascii="Times New Roman" w:eastAsia="Times New Roman" w:hAnsi="Times New Roman" w:cs="Times New Roman"/>
                <w:spacing w:val="-58"/>
                <w:sz w:val="24"/>
                <w:lang w:val="ru-RU"/>
              </w:rPr>
              <w:t xml:space="preserve"> </w:t>
            </w:r>
            <w:r w:rsidRPr="00464BD3">
              <w:rPr>
                <w:rFonts w:ascii="Times New Roman" w:eastAsia="Times New Roman" w:hAnsi="Times New Roman" w:cs="Times New Roman"/>
                <w:sz w:val="24"/>
                <w:lang w:val="ru-RU"/>
              </w:rPr>
              <w:t>форма.</w:t>
            </w:r>
          </w:p>
          <w:p w:rsidR="00464BD3" w:rsidRPr="00464BD3" w:rsidRDefault="00464BD3" w:rsidP="00464BD3">
            <w:pPr>
              <w:ind w:left="109"/>
              <w:jc w:val="both"/>
              <w:rPr>
                <w:rFonts w:ascii="Times New Roman" w:eastAsia="Times New Roman" w:hAnsi="Times New Roman" w:cs="Times New Roman"/>
                <w:sz w:val="24"/>
              </w:rPr>
            </w:pPr>
            <w:r w:rsidRPr="00464BD3">
              <w:rPr>
                <w:rFonts w:ascii="Times New Roman" w:eastAsia="Times New Roman" w:hAnsi="Times New Roman" w:cs="Times New Roman"/>
                <w:sz w:val="24"/>
              </w:rPr>
              <w:t>Рондо:</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рефрен</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эпизоды</w:t>
            </w:r>
          </w:p>
        </w:tc>
        <w:tc>
          <w:tcPr>
            <w:tcW w:w="9039" w:type="dxa"/>
          </w:tcPr>
          <w:p w:rsidR="00464BD3" w:rsidRPr="00464BD3" w:rsidRDefault="00464BD3" w:rsidP="00464BD3">
            <w:pPr>
              <w:ind w:left="107" w:right="1611"/>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Составление наглядной буквенной или графической схемы.</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Исполнение</w:t>
            </w:r>
            <w:r w:rsidRPr="00464BD3">
              <w:rPr>
                <w:rFonts w:ascii="Times New Roman" w:eastAsia="Times New Roman" w:hAnsi="Times New Roman" w:cs="Times New Roman"/>
                <w:spacing w:val="-4"/>
                <w:sz w:val="24"/>
                <w:lang w:val="ru-RU"/>
              </w:rPr>
              <w:t xml:space="preserve"> </w:t>
            </w:r>
            <w:r w:rsidRPr="00464BD3">
              <w:rPr>
                <w:rFonts w:ascii="Times New Roman" w:eastAsia="Times New Roman" w:hAnsi="Times New Roman" w:cs="Times New Roman"/>
                <w:sz w:val="24"/>
                <w:lang w:val="ru-RU"/>
              </w:rPr>
              <w:t>песен,</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написанных</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в</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двухчастной</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или</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трёхчастной</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форме.</w:t>
            </w:r>
          </w:p>
          <w:p w:rsidR="00464BD3" w:rsidRPr="00464BD3" w:rsidRDefault="00464BD3" w:rsidP="00464BD3">
            <w:pPr>
              <w:spacing w:line="270" w:lineRule="atLeast"/>
              <w:ind w:left="107" w:right="101"/>
              <w:jc w:val="both"/>
              <w:rPr>
                <w:rFonts w:ascii="Times New Roman" w:eastAsia="Times New Roman" w:hAnsi="Times New Roman" w:cs="Times New Roman"/>
                <w:sz w:val="24"/>
                <w:lang w:val="ru-RU"/>
              </w:rPr>
            </w:pPr>
            <w:r w:rsidRPr="00464BD3">
              <w:rPr>
                <w:rFonts w:ascii="Times New Roman" w:eastAsia="Times New Roman" w:hAnsi="Times New Roman" w:cs="Times New Roman"/>
                <w:i/>
                <w:sz w:val="24"/>
                <w:lang w:val="ru-RU"/>
              </w:rPr>
              <w:t>На</w:t>
            </w:r>
            <w:r w:rsidRPr="00464BD3">
              <w:rPr>
                <w:rFonts w:ascii="Times New Roman" w:eastAsia="Times New Roman" w:hAnsi="Times New Roman" w:cs="Times New Roman"/>
                <w:i/>
                <w:spacing w:val="1"/>
                <w:sz w:val="24"/>
                <w:lang w:val="ru-RU"/>
              </w:rPr>
              <w:t xml:space="preserve"> </w:t>
            </w:r>
            <w:r w:rsidRPr="00464BD3">
              <w:rPr>
                <w:rFonts w:ascii="Times New Roman" w:eastAsia="Times New Roman" w:hAnsi="Times New Roman" w:cs="Times New Roman"/>
                <w:i/>
                <w:sz w:val="24"/>
                <w:lang w:val="ru-RU"/>
              </w:rPr>
              <w:t>выбор</w:t>
            </w:r>
            <w:r w:rsidRPr="00464BD3">
              <w:rPr>
                <w:rFonts w:ascii="Times New Roman" w:eastAsia="Times New Roman" w:hAnsi="Times New Roman" w:cs="Times New Roman"/>
                <w:i/>
                <w:spacing w:val="1"/>
                <w:sz w:val="24"/>
                <w:lang w:val="ru-RU"/>
              </w:rPr>
              <w:t xml:space="preserve"> </w:t>
            </w:r>
            <w:r w:rsidRPr="00464BD3">
              <w:rPr>
                <w:rFonts w:ascii="Times New Roman" w:eastAsia="Times New Roman" w:hAnsi="Times New Roman" w:cs="Times New Roman"/>
                <w:i/>
                <w:sz w:val="24"/>
                <w:lang w:val="ru-RU"/>
              </w:rPr>
              <w:t>или</w:t>
            </w:r>
            <w:r w:rsidRPr="00464BD3">
              <w:rPr>
                <w:rFonts w:ascii="Times New Roman" w:eastAsia="Times New Roman" w:hAnsi="Times New Roman" w:cs="Times New Roman"/>
                <w:i/>
                <w:spacing w:val="1"/>
                <w:sz w:val="24"/>
                <w:lang w:val="ru-RU"/>
              </w:rPr>
              <w:t xml:space="preserve"> </w:t>
            </w:r>
            <w:r w:rsidRPr="00464BD3">
              <w:rPr>
                <w:rFonts w:ascii="Times New Roman" w:eastAsia="Times New Roman" w:hAnsi="Times New Roman" w:cs="Times New Roman"/>
                <w:i/>
                <w:sz w:val="24"/>
                <w:lang w:val="ru-RU"/>
              </w:rPr>
              <w:t>факультативно</w:t>
            </w:r>
            <w:r w:rsidRPr="00464BD3">
              <w:rPr>
                <w:rFonts w:ascii="Times New Roman" w:eastAsia="Times New Roman" w:hAnsi="Times New Roman" w:cs="Times New Roman"/>
                <w:sz w:val="24"/>
                <w:lang w:val="ru-RU"/>
              </w:rPr>
              <w:t>:</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Коллективная</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импровизация</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форме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рондо,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трёхчастной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репризной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форме.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Создание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художественных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композиций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(рисунок,</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аппликация</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и др.) по законам</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музыкальной формы</w:t>
            </w:r>
          </w:p>
        </w:tc>
      </w:tr>
      <w:tr w:rsidR="00464BD3" w:rsidRPr="00464BD3" w:rsidTr="00EF0B46">
        <w:trPr>
          <w:trHeight w:val="1382"/>
        </w:trPr>
        <w:tc>
          <w:tcPr>
            <w:tcW w:w="1683" w:type="dxa"/>
          </w:tcPr>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Х)</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0,5</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 1 уч. ч</w:t>
            </w:r>
          </w:p>
        </w:tc>
        <w:tc>
          <w:tcPr>
            <w:tcW w:w="1961" w:type="dxa"/>
          </w:tcPr>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Вариации</w:t>
            </w:r>
          </w:p>
        </w:tc>
        <w:tc>
          <w:tcPr>
            <w:tcW w:w="3195" w:type="dxa"/>
          </w:tcPr>
          <w:p w:rsidR="00464BD3" w:rsidRPr="00464BD3" w:rsidRDefault="00464BD3" w:rsidP="00464BD3">
            <w:pPr>
              <w:ind w:left="109"/>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Варьирование</w:t>
            </w:r>
            <w:r w:rsidRPr="00464BD3">
              <w:rPr>
                <w:rFonts w:ascii="Times New Roman" w:eastAsia="Times New Roman" w:hAnsi="Times New Roman" w:cs="Times New Roman"/>
                <w:spacing w:val="23"/>
                <w:sz w:val="24"/>
                <w:lang w:val="ru-RU"/>
              </w:rPr>
              <w:t xml:space="preserve"> </w:t>
            </w:r>
            <w:r w:rsidRPr="00464BD3">
              <w:rPr>
                <w:rFonts w:ascii="Times New Roman" w:eastAsia="Times New Roman" w:hAnsi="Times New Roman" w:cs="Times New Roman"/>
                <w:sz w:val="24"/>
                <w:lang w:val="ru-RU"/>
              </w:rPr>
              <w:t>как</w:t>
            </w:r>
            <w:r w:rsidRPr="00464BD3">
              <w:rPr>
                <w:rFonts w:ascii="Times New Roman" w:eastAsia="Times New Roman" w:hAnsi="Times New Roman" w:cs="Times New Roman"/>
                <w:spacing w:val="25"/>
                <w:sz w:val="24"/>
                <w:lang w:val="ru-RU"/>
              </w:rPr>
              <w:t xml:space="preserve"> </w:t>
            </w:r>
            <w:r w:rsidRPr="00464BD3">
              <w:rPr>
                <w:rFonts w:ascii="Times New Roman" w:eastAsia="Times New Roman" w:hAnsi="Times New Roman" w:cs="Times New Roman"/>
                <w:sz w:val="24"/>
                <w:lang w:val="ru-RU"/>
              </w:rPr>
              <w:t>принцип</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развития.</w:t>
            </w:r>
          </w:p>
          <w:p w:rsidR="00464BD3" w:rsidRPr="00464BD3" w:rsidRDefault="00464BD3" w:rsidP="00464BD3">
            <w:pPr>
              <w:ind w:left="109"/>
              <w:rPr>
                <w:rFonts w:ascii="Times New Roman" w:eastAsia="Times New Roman" w:hAnsi="Times New Roman" w:cs="Times New Roman"/>
                <w:sz w:val="24"/>
              </w:rPr>
            </w:pPr>
            <w:r w:rsidRPr="00464BD3">
              <w:rPr>
                <w:rFonts w:ascii="Times New Roman" w:eastAsia="Times New Roman" w:hAnsi="Times New Roman" w:cs="Times New Roman"/>
                <w:sz w:val="24"/>
                <w:lang w:val="ru-RU"/>
              </w:rPr>
              <w:t>Тема.</w:t>
            </w:r>
            <w:r w:rsidRPr="00464BD3">
              <w:rPr>
                <w:rFonts w:ascii="Times New Roman" w:eastAsia="Times New Roman" w:hAnsi="Times New Roman" w:cs="Times New Roman"/>
                <w:spacing w:val="56"/>
                <w:sz w:val="24"/>
                <w:lang w:val="ru-RU"/>
              </w:rPr>
              <w:t xml:space="preserve"> </w:t>
            </w:r>
            <w:r w:rsidRPr="00464BD3">
              <w:rPr>
                <w:rFonts w:ascii="Times New Roman" w:eastAsia="Times New Roman" w:hAnsi="Times New Roman" w:cs="Times New Roman"/>
                <w:sz w:val="24"/>
              </w:rPr>
              <w:t>Вариации</w:t>
            </w:r>
          </w:p>
        </w:tc>
        <w:tc>
          <w:tcPr>
            <w:tcW w:w="9039" w:type="dxa"/>
          </w:tcPr>
          <w:p w:rsidR="00464BD3" w:rsidRPr="00464BD3" w:rsidRDefault="00464BD3" w:rsidP="00464BD3">
            <w:pPr>
              <w:ind w:left="107" w:right="98"/>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Слушание произведений, сочинённых в форме вариаций.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Наблюдение за развитием,</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изменением основной темы.</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Составление наглядной буквенной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или графической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схемы.</w:t>
            </w:r>
          </w:p>
          <w:p w:rsidR="00464BD3" w:rsidRPr="00464BD3" w:rsidRDefault="00464BD3" w:rsidP="00464BD3">
            <w:pPr>
              <w:ind w:left="107"/>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Исполнение</w:t>
            </w:r>
            <w:r w:rsidRPr="00464BD3">
              <w:rPr>
                <w:rFonts w:ascii="Times New Roman" w:eastAsia="Times New Roman" w:hAnsi="Times New Roman" w:cs="Times New Roman"/>
                <w:spacing w:val="-5"/>
                <w:sz w:val="24"/>
                <w:lang w:val="ru-RU"/>
              </w:rPr>
              <w:t xml:space="preserve"> </w:t>
            </w:r>
            <w:r w:rsidRPr="00464BD3">
              <w:rPr>
                <w:rFonts w:ascii="Times New Roman" w:eastAsia="Times New Roman" w:hAnsi="Times New Roman" w:cs="Times New Roman"/>
                <w:sz w:val="24"/>
                <w:lang w:val="ru-RU"/>
              </w:rPr>
              <w:t>ритмической</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партитуры,</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построенной</w:t>
            </w:r>
            <w:r w:rsidRPr="00464BD3">
              <w:rPr>
                <w:rFonts w:ascii="Times New Roman" w:eastAsia="Times New Roman" w:hAnsi="Times New Roman" w:cs="Times New Roman"/>
                <w:spacing w:val="-6"/>
                <w:sz w:val="24"/>
                <w:lang w:val="ru-RU"/>
              </w:rPr>
              <w:t xml:space="preserve"> </w:t>
            </w:r>
            <w:r w:rsidRPr="00464BD3">
              <w:rPr>
                <w:rFonts w:ascii="Times New Roman" w:eastAsia="Times New Roman" w:hAnsi="Times New Roman" w:cs="Times New Roman"/>
                <w:sz w:val="24"/>
                <w:lang w:val="ru-RU"/>
              </w:rPr>
              <w:t>по</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принципу</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вариаций.</w:t>
            </w:r>
          </w:p>
          <w:p w:rsidR="00464BD3" w:rsidRPr="00464BD3" w:rsidRDefault="00464BD3" w:rsidP="00464BD3">
            <w:pPr>
              <w:spacing w:line="259" w:lineRule="exact"/>
              <w:ind w:left="107"/>
              <w:jc w:val="both"/>
              <w:rPr>
                <w:rFonts w:ascii="Times New Roman" w:eastAsia="Times New Roman" w:hAnsi="Times New Roman" w:cs="Times New Roman"/>
                <w:sz w:val="24"/>
                <w:lang w:val="ru-RU"/>
              </w:rPr>
            </w:pPr>
            <w:r w:rsidRPr="00464BD3">
              <w:rPr>
                <w:rFonts w:ascii="Times New Roman" w:eastAsia="Times New Roman" w:hAnsi="Times New Roman" w:cs="Times New Roman"/>
                <w:i/>
                <w:sz w:val="24"/>
                <w:lang w:val="ru-RU"/>
              </w:rPr>
              <w:t>На</w:t>
            </w:r>
            <w:r w:rsidRPr="00464BD3">
              <w:rPr>
                <w:rFonts w:ascii="Times New Roman" w:eastAsia="Times New Roman" w:hAnsi="Times New Roman" w:cs="Times New Roman"/>
                <w:i/>
                <w:spacing w:val="-3"/>
                <w:sz w:val="24"/>
                <w:lang w:val="ru-RU"/>
              </w:rPr>
              <w:t xml:space="preserve"> </w:t>
            </w:r>
            <w:r w:rsidRPr="00464BD3">
              <w:rPr>
                <w:rFonts w:ascii="Times New Roman" w:eastAsia="Times New Roman" w:hAnsi="Times New Roman" w:cs="Times New Roman"/>
                <w:i/>
                <w:sz w:val="24"/>
                <w:lang w:val="ru-RU"/>
              </w:rPr>
              <w:t>выбор</w:t>
            </w:r>
            <w:r w:rsidRPr="00464BD3">
              <w:rPr>
                <w:rFonts w:ascii="Times New Roman" w:eastAsia="Times New Roman" w:hAnsi="Times New Roman" w:cs="Times New Roman"/>
                <w:i/>
                <w:spacing w:val="-2"/>
                <w:sz w:val="24"/>
                <w:lang w:val="ru-RU"/>
              </w:rPr>
              <w:t xml:space="preserve"> </w:t>
            </w:r>
            <w:r w:rsidRPr="00464BD3">
              <w:rPr>
                <w:rFonts w:ascii="Times New Roman" w:eastAsia="Times New Roman" w:hAnsi="Times New Roman" w:cs="Times New Roman"/>
                <w:i/>
                <w:sz w:val="24"/>
                <w:lang w:val="ru-RU"/>
              </w:rPr>
              <w:t>или</w:t>
            </w:r>
            <w:r w:rsidRPr="00464BD3">
              <w:rPr>
                <w:rFonts w:ascii="Times New Roman" w:eastAsia="Times New Roman" w:hAnsi="Times New Roman" w:cs="Times New Roman"/>
                <w:i/>
                <w:spacing w:val="-1"/>
                <w:sz w:val="24"/>
                <w:lang w:val="ru-RU"/>
              </w:rPr>
              <w:t xml:space="preserve"> </w:t>
            </w:r>
            <w:r w:rsidRPr="00464BD3">
              <w:rPr>
                <w:rFonts w:ascii="Times New Roman" w:eastAsia="Times New Roman" w:hAnsi="Times New Roman" w:cs="Times New Roman"/>
                <w:i/>
                <w:sz w:val="24"/>
                <w:lang w:val="ru-RU"/>
              </w:rPr>
              <w:t>факультативно</w:t>
            </w:r>
            <w:r w:rsidRPr="00464BD3">
              <w:rPr>
                <w:rFonts w:ascii="Times New Roman" w:eastAsia="Times New Roman" w:hAnsi="Times New Roman" w:cs="Times New Roman"/>
                <w:sz w:val="24"/>
                <w:lang w:val="ru-RU"/>
              </w:rPr>
              <w:t>:</w:t>
            </w:r>
            <w:r w:rsidRPr="00464BD3">
              <w:rPr>
                <w:rFonts w:ascii="Times New Roman" w:eastAsia="Times New Roman" w:hAnsi="Times New Roman" w:cs="Times New Roman"/>
                <w:spacing w:val="56"/>
                <w:sz w:val="24"/>
                <w:lang w:val="ru-RU"/>
              </w:rPr>
              <w:t xml:space="preserve"> </w:t>
            </w:r>
            <w:r w:rsidRPr="00464BD3">
              <w:rPr>
                <w:rFonts w:ascii="Times New Roman" w:eastAsia="Times New Roman" w:hAnsi="Times New Roman" w:cs="Times New Roman"/>
                <w:sz w:val="24"/>
                <w:lang w:val="ru-RU"/>
              </w:rPr>
              <w:t>Коллективная</w:t>
            </w:r>
            <w:r w:rsidRPr="00464BD3">
              <w:rPr>
                <w:rFonts w:ascii="Times New Roman" w:eastAsia="Times New Roman" w:hAnsi="Times New Roman" w:cs="Times New Roman"/>
                <w:spacing w:val="-4"/>
                <w:sz w:val="24"/>
                <w:lang w:val="ru-RU"/>
              </w:rPr>
              <w:t xml:space="preserve"> </w:t>
            </w:r>
            <w:r w:rsidRPr="00464BD3">
              <w:rPr>
                <w:rFonts w:ascii="Times New Roman" w:eastAsia="Times New Roman" w:hAnsi="Times New Roman" w:cs="Times New Roman"/>
                <w:sz w:val="24"/>
                <w:lang w:val="ru-RU"/>
              </w:rPr>
              <w:t>импровизация</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в</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форме</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вариаций</w:t>
            </w:r>
          </w:p>
        </w:tc>
      </w:tr>
    </w:tbl>
    <w:p w:rsidR="00464BD3" w:rsidRPr="00464BD3" w:rsidRDefault="00464BD3" w:rsidP="00464BD3">
      <w:pPr>
        <w:widowControl w:val="0"/>
        <w:autoSpaceDE w:val="0"/>
        <w:autoSpaceDN w:val="0"/>
        <w:spacing w:after="0" w:line="240" w:lineRule="auto"/>
        <w:rPr>
          <w:rFonts w:ascii="Times New Roman" w:eastAsia="Times New Roman" w:hAnsi="Times New Roman" w:cs="Times New Roman"/>
          <w:sz w:val="20"/>
          <w:szCs w:val="26"/>
        </w:rPr>
      </w:pPr>
    </w:p>
    <w:p w:rsidR="00464BD3" w:rsidRPr="00464BD3" w:rsidRDefault="00464BD3" w:rsidP="00464BD3">
      <w:pPr>
        <w:widowControl w:val="0"/>
        <w:autoSpaceDE w:val="0"/>
        <w:autoSpaceDN w:val="0"/>
        <w:spacing w:after="0" w:line="240" w:lineRule="auto"/>
        <w:rPr>
          <w:rFonts w:ascii="Times New Roman" w:eastAsia="Times New Roman" w:hAnsi="Times New Roman" w:cs="Times New Roman"/>
          <w:sz w:val="20"/>
          <w:szCs w:val="26"/>
        </w:rPr>
      </w:pPr>
    </w:p>
    <w:p w:rsidR="00464BD3" w:rsidRPr="00464BD3" w:rsidRDefault="00464BD3" w:rsidP="00464BD3">
      <w:pPr>
        <w:widowControl w:val="0"/>
        <w:autoSpaceDE w:val="0"/>
        <w:autoSpaceDN w:val="0"/>
        <w:spacing w:before="5" w:after="0" w:line="240" w:lineRule="auto"/>
        <w:rPr>
          <w:rFonts w:ascii="Times New Roman" w:eastAsia="Times New Roman" w:hAnsi="Times New Roman" w:cs="Times New Roman"/>
          <w:sz w:val="24"/>
          <w:szCs w:val="26"/>
        </w:rPr>
      </w:pPr>
    </w:p>
    <w:p w:rsidR="00464BD3" w:rsidRPr="00464BD3" w:rsidRDefault="00464BD3" w:rsidP="00464BD3">
      <w:pPr>
        <w:widowControl w:val="0"/>
        <w:autoSpaceDE w:val="0"/>
        <w:autoSpaceDN w:val="0"/>
        <w:spacing w:before="90" w:after="0" w:line="240" w:lineRule="auto"/>
        <w:ind w:left="672"/>
        <w:jc w:val="both"/>
        <w:rPr>
          <w:rFonts w:ascii="Times New Roman" w:eastAsia="Times New Roman" w:hAnsi="Times New Roman" w:cs="Times New Roman"/>
          <w:b/>
          <w:sz w:val="24"/>
        </w:rPr>
      </w:pPr>
      <w:r w:rsidRPr="00464BD3">
        <w:rPr>
          <w:rFonts w:ascii="Times New Roman" w:eastAsia="Times New Roman" w:hAnsi="Times New Roman" w:cs="Times New Roman"/>
          <w:b/>
          <w:sz w:val="24"/>
        </w:rPr>
        <w:t>Модуль</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2</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«Народная</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музыка</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России»</w:t>
      </w:r>
    </w:p>
    <w:p w:rsidR="00464BD3" w:rsidRPr="00464BD3" w:rsidRDefault="00464BD3" w:rsidP="00464BD3">
      <w:pPr>
        <w:widowControl w:val="0"/>
        <w:autoSpaceDE w:val="0"/>
        <w:autoSpaceDN w:val="0"/>
        <w:spacing w:after="0" w:line="240" w:lineRule="auto"/>
        <w:ind w:left="672"/>
        <w:jc w:val="both"/>
        <w:rPr>
          <w:rFonts w:ascii="Times New Roman" w:eastAsia="Times New Roman" w:hAnsi="Times New Roman" w:cs="Times New Roman"/>
          <w:sz w:val="24"/>
        </w:rPr>
      </w:pPr>
      <w:r w:rsidRPr="00464BD3">
        <w:rPr>
          <w:rFonts w:ascii="Times New Roman" w:eastAsia="Times New Roman" w:hAnsi="Times New Roman" w:cs="Times New Roman"/>
          <w:sz w:val="24"/>
        </w:rPr>
        <w:t>Данный</w:t>
      </w:r>
      <w:r w:rsidRPr="00464BD3">
        <w:rPr>
          <w:rFonts w:ascii="Times New Roman" w:eastAsia="Times New Roman" w:hAnsi="Times New Roman" w:cs="Times New Roman"/>
          <w:spacing w:val="40"/>
          <w:sz w:val="24"/>
        </w:rPr>
        <w:t xml:space="preserve"> </w:t>
      </w:r>
      <w:r w:rsidRPr="00464BD3">
        <w:rPr>
          <w:rFonts w:ascii="Times New Roman" w:eastAsia="Times New Roman" w:hAnsi="Times New Roman" w:cs="Times New Roman"/>
          <w:sz w:val="24"/>
        </w:rPr>
        <w:t>модуль</w:t>
      </w:r>
      <w:r w:rsidRPr="00464BD3">
        <w:rPr>
          <w:rFonts w:ascii="Times New Roman" w:eastAsia="Times New Roman" w:hAnsi="Times New Roman" w:cs="Times New Roman"/>
          <w:spacing w:val="42"/>
          <w:sz w:val="24"/>
        </w:rPr>
        <w:t xml:space="preserve"> </w:t>
      </w:r>
      <w:r w:rsidRPr="00464BD3">
        <w:rPr>
          <w:rFonts w:ascii="Times New Roman" w:eastAsia="Times New Roman" w:hAnsi="Times New Roman" w:cs="Times New Roman"/>
          <w:sz w:val="24"/>
        </w:rPr>
        <w:t>является</w:t>
      </w:r>
      <w:r w:rsidRPr="00464BD3">
        <w:rPr>
          <w:rFonts w:ascii="Times New Roman" w:eastAsia="Times New Roman" w:hAnsi="Times New Roman" w:cs="Times New Roman"/>
          <w:spacing w:val="39"/>
          <w:sz w:val="24"/>
        </w:rPr>
        <w:t xml:space="preserve"> </w:t>
      </w:r>
      <w:r w:rsidRPr="00464BD3">
        <w:rPr>
          <w:rFonts w:ascii="Times New Roman" w:eastAsia="Times New Roman" w:hAnsi="Times New Roman" w:cs="Times New Roman"/>
          <w:sz w:val="24"/>
        </w:rPr>
        <w:t>одним</w:t>
      </w:r>
      <w:r w:rsidRPr="00464BD3">
        <w:rPr>
          <w:rFonts w:ascii="Times New Roman" w:eastAsia="Times New Roman" w:hAnsi="Times New Roman" w:cs="Times New Roman"/>
          <w:spacing w:val="40"/>
          <w:sz w:val="24"/>
        </w:rPr>
        <w:t xml:space="preserve"> </w:t>
      </w:r>
      <w:r w:rsidRPr="00464BD3">
        <w:rPr>
          <w:rFonts w:ascii="Times New Roman" w:eastAsia="Times New Roman" w:hAnsi="Times New Roman" w:cs="Times New Roman"/>
          <w:sz w:val="24"/>
        </w:rPr>
        <w:t>из</w:t>
      </w:r>
      <w:r w:rsidRPr="00464BD3">
        <w:rPr>
          <w:rFonts w:ascii="Times New Roman" w:eastAsia="Times New Roman" w:hAnsi="Times New Roman" w:cs="Times New Roman"/>
          <w:spacing w:val="41"/>
          <w:sz w:val="24"/>
        </w:rPr>
        <w:t xml:space="preserve"> </w:t>
      </w:r>
      <w:r w:rsidRPr="00464BD3">
        <w:rPr>
          <w:rFonts w:ascii="Times New Roman" w:eastAsia="Times New Roman" w:hAnsi="Times New Roman" w:cs="Times New Roman"/>
          <w:sz w:val="24"/>
        </w:rPr>
        <w:t>наиболее</w:t>
      </w:r>
      <w:r w:rsidRPr="00464BD3">
        <w:rPr>
          <w:rFonts w:ascii="Times New Roman" w:eastAsia="Times New Roman" w:hAnsi="Times New Roman" w:cs="Times New Roman"/>
          <w:spacing w:val="43"/>
          <w:sz w:val="24"/>
        </w:rPr>
        <w:t xml:space="preserve"> </w:t>
      </w:r>
      <w:r w:rsidRPr="00464BD3">
        <w:rPr>
          <w:rFonts w:ascii="Times New Roman" w:eastAsia="Times New Roman" w:hAnsi="Times New Roman" w:cs="Times New Roman"/>
          <w:sz w:val="24"/>
        </w:rPr>
        <w:t>значимых.</w:t>
      </w:r>
      <w:r w:rsidRPr="00464BD3">
        <w:rPr>
          <w:rFonts w:ascii="Times New Roman" w:eastAsia="Times New Roman" w:hAnsi="Times New Roman" w:cs="Times New Roman"/>
          <w:spacing w:val="40"/>
          <w:sz w:val="24"/>
        </w:rPr>
        <w:t xml:space="preserve"> </w:t>
      </w:r>
      <w:r w:rsidRPr="00464BD3">
        <w:rPr>
          <w:rFonts w:ascii="Times New Roman" w:eastAsia="Times New Roman" w:hAnsi="Times New Roman" w:cs="Times New Roman"/>
          <w:sz w:val="24"/>
        </w:rPr>
        <w:t>Цели</w:t>
      </w:r>
      <w:r w:rsidRPr="00464BD3">
        <w:rPr>
          <w:rFonts w:ascii="Times New Roman" w:eastAsia="Times New Roman" w:hAnsi="Times New Roman" w:cs="Times New Roman"/>
          <w:spacing w:val="42"/>
          <w:sz w:val="24"/>
        </w:rPr>
        <w:t xml:space="preserve"> </w:t>
      </w:r>
      <w:r w:rsidRPr="00464BD3">
        <w:rPr>
          <w:rFonts w:ascii="Times New Roman" w:eastAsia="Times New Roman" w:hAnsi="Times New Roman" w:cs="Times New Roman"/>
          <w:sz w:val="24"/>
        </w:rPr>
        <w:t>воспитания</w:t>
      </w:r>
      <w:r w:rsidRPr="00464BD3">
        <w:rPr>
          <w:rFonts w:ascii="Times New Roman" w:eastAsia="Times New Roman" w:hAnsi="Times New Roman" w:cs="Times New Roman"/>
          <w:spacing w:val="39"/>
          <w:sz w:val="24"/>
        </w:rPr>
        <w:t xml:space="preserve"> </w:t>
      </w:r>
      <w:r w:rsidRPr="00464BD3">
        <w:rPr>
          <w:rFonts w:ascii="Times New Roman" w:eastAsia="Times New Roman" w:hAnsi="Times New Roman" w:cs="Times New Roman"/>
          <w:sz w:val="24"/>
        </w:rPr>
        <w:t>национальной</w:t>
      </w:r>
      <w:r w:rsidRPr="00464BD3">
        <w:rPr>
          <w:rFonts w:ascii="Times New Roman" w:eastAsia="Times New Roman" w:hAnsi="Times New Roman" w:cs="Times New Roman"/>
          <w:spacing w:val="39"/>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39"/>
          <w:sz w:val="24"/>
        </w:rPr>
        <w:t xml:space="preserve"> </w:t>
      </w:r>
      <w:r w:rsidRPr="00464BD3">
        <w:rPr>
          <w:rFonts w:ascii="Times New Roman" w:eastAsia="Times New Roman" w:hAnsi="Times New Roman" w:cs="Times New Roman"/>
          <w:sz w:val="24"/>
        </w:rPr>
        <w:t>гражданской</w:t>
      </w:r>
      <w:r w:rsidRPr="00464BD3">
        <w:rPr>
          <w:rFonts w:ascii="Times New Roman" w:eastAsia="Times New Roman" w:hAnsi="Times New Roman" w:cs="Times New Roman"/>
          <w:spacing w:val="40"/>
          <w:sz w:val="24"/>
        </w:rPr>
        <w:t xml:space="preserve"> </w:t>
      </w:r>
      <w:r w:rsidRPr="00464BD3">
        <w:rPr>
          <w:rFonts w:ascii="Times New Roman" w:eastAsia="Times New Roman" w:hAnsi="Times New Roman" w:cs="Times New Roman"/>
          <w:sz w:val="24"/>
        </w:rPr>
        <w:t>идентичности,</w:t>
      </w:r>
      <w:r w:rsidRPr="00464BD3">
        <w:rPr>
          <w:rFonts w:ascii="Times New Roman" w:eastAsia="Times New Roman" w:hAnsi="Times New Roman" w:cs="Times New Roman"/>
          <w:spacing w:val="40"/>
          <w:sz w:val="24"/>
        </w:rPr>
        <w:t xml:space="preserve"> </w:t>
      </w:r>
      <w:r w:rsidRPr="00464BD3">
        <w:rPr>
          <w:rFonts w:ascii="Times New Roman" w:eastAsia="Times New Roman" w:hAnsi="Times New Roman" w:cs="Times New Roman"/>
          <w:sz w:val="24"/>
        </w:rPr>
        <w:t>а</w:t>
      </w:r>
      <w:r w:rsidRPr="00464BD3">
        <w:rPr>
          <w:rFonts w:ascii="Times New Roman" w:eastAsia="Times New Roman" w:hAnsi="Times New Roman" w:cs="Times New Roman"/>
          <w:spacing w:val="40"/>
          <w:sz w:val="24"/>
        </w:rPr>
        <w:t xml:space="preserve"> </w:t>
      </w:r>
      <w:r w:rsidRPr="00464BD3">
        <w:rPr>
          <w:rFonts w:ascii="Times New Roman" w:eastAsia="Times New Roman" w:hAnsi="Times New Roman" w:cs="Times New Roman"/>
          <w:sz w:val="24"/>
        </w:rPr>
        <w:t>также</w:t>
      </w:r>
      <w:r w:rsidRPr="00464BD3">
        <w:rPr>
          <w:rFonts w:ascii="Times New Roman" w:eastAsia="Times New Roman" w:hAnsi="Times New Roman" w:cs="Times New Roman"/>
          <w:spacing w:val="39"/>
          <w:sz w:val="24"/>
        </w:rPr>
        <w:t xml:space="preserve"> </w:t>
      </w:r>
      <w:r w:rsidRPr="00464BD3">
        <w:rPr>
          <w:rFonts w:ascii="Times New Roman" w:eastAsia="Times New Roman" w:hAnsi="Times New Roman" w:cs="Times New Roman"/>
          <w:sz w:val="24"/>
        </w:rPr>
        <w:t>принцип</w:t>
      </w:r>
    </w:p>
    <w:p w:rsidR="00464BD3" w:rsidRPr="00464BD3" w:rsidRDefault="00464BD3" w:rsidP="00464BD3">
      <w:pPr>
        <w:widowControl w:val="0"/>
        <w:autoSpaceDE w:val="0"/>
        <w:autoSpaceDN w:val="0"/>
        <w:spacing w:after="0" w:line="240" w:lineRule="auto"/>
        <w:ind w:left="672" w:right="852"/>
        <w:jc w:val="both"/>
        <w:rPr>
          <w:rFonts w:ascii="Times New Roman" w:eastAsia="Times New Roman" w:hAnsi="Times New Roman" w:cs="Times New Roman"/>
          <w:sz w:val="24"/>
        </w:rPr>
      </w:pPr>
      <w:r w:rsidRPr="00464BD3">
        <w:rPr>
          <w:rFonts w:ascii="Times New Roman" w:eastAsia="Times New Roman" w:hAnsi="Times New Roman" w:cs="Times New Roman"/>
          <w:sz w:val="24"/>
        </w:rPr>
        <w:t>«вхождения в музыку от родного порога» предполагают, что отправной точкой для освоения всего богатства и разнообразия музыки должна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быть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музыкальная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культура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родного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края,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своего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народа,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других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народов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нашей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страны.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Необходимо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обеспечить</w:t>
      </w:r>
      <w:r w:rsidRPr="00464BD3">
        <w:rPr>
          <w:rFonts w:ascii="Times New Roman" w:eastAsia="Times New Roman" w:hAnsi="Times New Roman" w:cs="Times New Roman"/>
          <w:spacing w:val="60"/>
          <w:sz w:val="24"/>
        </w:rPr>
        <w:t xml:space="preserve"> </w:t>
      </w:r>
      <w:r w:rsidRPr="00464BD3">
        <w:rPr>
          <w:rFonts w:ascii="Times New Roman" w:eastAsia="Times New Roman" w:hAnsi="Times New Roman" w:cs="Times New Roman"/>
          <w:sz w:val="24"/>
        </w:rPr>
        <w:t>глубокое</w:t>
      </w:r>
      <w:r w:rsidRPr="00464BD3">
        <w:rPr>
          <w:rFonts w:ascii="Times New Roman" w:eastAsia="Times New Roman" w:hAnsi="Times New Roman" w:cs="Times New Roman"/>
          <w:spacing w:val="60"/>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содержательное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освоение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основ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традиционного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фольклора,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отталкиваясь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первую</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очередь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от</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материнского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детского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фольклора,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календарных обрядов и праздников.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Особое внимание необходимо уделить подлинному, аутентичному звучанию народной музыки, научить</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детей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отличать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настоящую</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народную музыку</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от эстрадных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шоу-программ, эксплуатирующих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фольклорный колорит.</w:t>
      </w:r>
    </w:p>
    <w:p w:rsidR="00464BD3" w:rsidRPr="00464BD3" w:rsidRDefault="00464BD3" w:rsidP="00464BD3">
      <w:pPr>
        <w:widowControl w:val="0"/>
        <w:autoSpaceDE w:val="0"/>
        <w:autoSpaceDN w:val="0"/>
        <w:spacing w:before="10" w:after="0" w:line="240" w:lineRule="auto"/>
        <w:rPr>
          <w:rFonts w:ascii="Times New Roman" w:eastAsia="Times New Roman" w:hAnsi="Times New Roman" w:cs="Times New Roman"/>
          <w:sz w:val="23"/>
          <w:szCs w:val="26"/>
        </w:r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88"/>
        <w:gridCol w:w="1817"/>
        <w:gridCol w:w="3217"/>
        <w:gridCol w:w="9157"/>
      </w:tblGrid>
      <w:tr w:rsidR="00464BD3" w:rsidRPr="00464BD3" w:rsidTr="00EF0B46">
        <w:trPr>
          <w:trHeight w:val="554"/>
        </w:trPr>
        <w:tc>
          <w:tcPr>
            <w:tcW w:w="1688" w:type="dxa"/>
          </w:tcPr>
          <w:p w:rsidR="00464BD3" w:rsidRPr="00464BD3" w:rsidRDefault="00464BD3" w:rsidP="00464BD3">
            <w:pPr>
              <w:tabs>
                <w:tab w:val="left" w:pos="887"/>
              </w:tabs>
              <w:spacing w:line="270" w:lineRule="atLeast"/>
              <w:ind w:left="107" w:right="95"/>
              <w:rPr>
                <w:rFonts w:ascii="Times New Roman" w:eastAsia="Times New Roman" w:hAnsi="Times New Roman" w:cs="Times New Roman"/>
                <w:b/>
                <w:sz w:val="24"/>
              </w:rPr>
            </w:pPr>
            <w:r w:rsidRPr="00464BD3">
              <w:rPr>
                <w:rFonts w:ascii="Times New Roman" w:eastAsia="Times New Roman" w:hAnsi="Times New Roman" w:cs="Times New Roman"/>
                <w:b/>
                <w:sz w:val="24"/>
              </w:rPr>
              <w:t>№</w:t>
            </w:r>
            <w:r w:rsidRPr="00464BD3">
              <w:rPr>
                <w:rFonts w:ascii="Times New Roman" w:eastAsia="Times New Roman" w:hAnsi="Times New Roman" w:cs="Times New Roman"/>
                <w:b/>
                <w:sz w:val="24"/>
              </w:rPr>
              <w:tab/>
            </w:r>
            <w:r w:rsidRPr="00464BD3">
              <w:rPr>
                <w:rFonts w:ascii="Times New Roman" w:eastAsia="Times New Roman" w:hAnsi="Times New Roman" w:cs="Times New Roman"/>
                <w:b/>
                <w:spacing w:val="-1"/>
                <w:sz w:val="24"/>
              </w:rPr>
              <w:t>блока,</w:t>
            </w:r>
            <w:r w:rsidRPr="00464BD3">
              <w:rPr>
                <w:rFonts w:ascii="Times New Roman" w:eastAsia="Times New Roman" w:hAnsi="Times New Roman" w:cs="Times New Roman"/>
                <w:b/>
                <w:spacing w:val="-57"/>
                <w:sz w:val="24"/>
              </w:rPr>
              <w:t xml:space="preserve"> </w:t>
            </w:r>
            <w:r w:rsidRPr="00464BD3">
              <w:rPr>
                <w:rFonts w:ascii="Times New Roman" w:eastAsia="Times New Roman" w:hAnsi="Times New Roman" w:cs="Times New Roman"/>
                <w:b/>
                <w:sz w:val="24"/>
              </w:rPr>
              <w:t>кол-во</w:t>
            </w:r>
            <w:r w:rsidRPr="00464BD3">
              <w:rPr>
                <w:rFonts w:ascii="Times New Roman" w:eastAsia="Times New Roman" w:hAnsi="Times New Roman" w:cs="Times New Roman"/>
                <w:b/>
                <w:spacing w:val="-3"/>
                <w:sz w:val="24"/>
              </w:rPr>
              <w:t xml:space="preserve"> </w:t>
            </w:r>
            <w:r w:rsidRPr="00464BD3">
              <w:rPr>
                <w:rFonts w:ascii="Times New Roman" w:eastAsia="Times New Roman" w:hAnsi="Times New Roman" w:cs="Times New Roman"/>
                <w:b/>
                <w:sz w:val="24"/>
              </w:rPr>
              <w:t>часов</w:t>
            </w:r>
          </w:p>
        </w:tc>
        <w:tc>
          <w:tcPr>
            <w:tcW w:w="1817" w:type="dxa"/>
          </w:tcPr>
          <w:p w:rsidR="00464BD3" w:rsidRPr="00464BD3" w:rsidRDefault="00464BD3" w:rsidP="00464BD3">
            <w:pPr>
              <w:spacing w:before="138"/>
              <w:ind w:left="109"/>
              <w:rPr>
                <w:rFonts w:ascii="Times New Roman" w:eastAsia="Times New Roman" w:hAnsi="Times New Roman" w:cs="Times New Roman"/>
                <w:b/>
                <w:sz w:val="24"/>
              </w:rPr>
            </w:pPr>
            <w:r w:rsidRPr="00464BD3">
              <w:rPr>
                <w:rFonts w:ascii="Times New Roman" w:eastAsia="Times New Roman" w:hAnsi="Times New Roman" w:cs="Times New Roman"/>
                <w:b/>
                <w:sz w:val="24"/>
              </w:rPr>
              <w:t>Тема</w:t>
            </w:r>
          </w:p>
        </w:tc>
        <w:tc>
          <w:tcPr>
            <w:tcW w:w="3217" w:type="dxa"/>
          </w:tcPr>
          <w:p w:rsidR="00464BD3" w:rsidRPr="00464BD3" w:rsidRDefault="00464BD3" w:rsidP="00464BD3">
            <w:pPr>
              <w:spacing w:before="138"/>
              <w:ind w:left="109"/>
              <w:rPr>
                <w:rFonts w:ascii="Times New Roman" w:eastAsia="Times New Roman" w:hAnsi="Times New Roman" w:cs="Times New Roman"/>
                <w:b/>
                <w:sz w:val="24"/>
              </w:rPr>
            </w:pPr>
            <w:r w:rsidRPr="00464BD3">
              <w:rPr>
                <w:rFonts w:ascii="Times New Roman" w:eastAsia="Times New Roman" w:hAnsi="Times New Roman" w:cs="Times New Roman"/>
                <w:b/>
                <w:sz w:val="24"/>
              </w:rPr>
              <w:t>Содержание</w:t>
            </w:r>
          </w:p>
        </w:tc>
        <w:tc>
          <w:tcPr>
            <w:tcW w:w="9157" w:type="dxa"/>
          </w:tcPr>
          <w:p w:rsidR="00464BD3" w:rsidRPr="00464BD3" w:rsidRDefault="00464BD3" w:rsidP="00464BD3">
            <w:pPr>
              <w:spacing w:before="138"/>
              <w:ind w:left="106"/>
              <w:rPr>
                <w:rFonts w:ascii="Times New Roman" w:eastAsia="Times New Roman" w:hAnsi="Times New Roman" w:cs="Times New Roman"/>
                <w:b/>
                <w:sz w:val="24"/>
              </w:rPr>
            </w:pPr>
            <w:r w:rsidRPr="00464BD3">
              <w:rPr>
                <w:rFonts w:ascii="Times New Roman" w:eastAsia="Times New Roman" w:hAnsi="Times New Roman" w:cs="Times New Roman"/>
                <w:b/>
                <w:sz w:val="24"/>
              </w:rPr>
              <w:t>Виды</w:t>
            </w:r>
            <w:r w:rsidRPr="00464BD3">
              <w:rPr>
                <w:rFonts w:ascii="Times New Roman" w:eastAsia="Times New Roman" w:hAnsi="Times New Roman" w:cs="Times New Roman"/>
                <w:b/>
                <w:spacing w:val="-4"/>
                <w:sz w:val="24"/>
              </w:rPr>
              <w:t xml:space="preserve"> </w:t>
            </w:r>
            <w:r w:rsidRPr="00464BD3">
              <w:rPr>
                <w:rFonts w:ascii="Times New Roman" w:eastAsia="Times New Roman" w:hAnsi="Times New Roman" w:cs="Times New Roman"/>
                <w:b/>
                <w:sz w:val="24"/>
              </w:rPr>
              <w:t>деятельности</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обучающихся</w:t>
            </w:r>
          </w:p>
        </w:tc>
      </w:tr>
      <w:tr w:rsidR="00464BD3" w:rsidRPr="00464BD3" w:rsidTr="00EF0B46">
        <w:trPr>
          <w:trHeight w:val="1656"/>
        </w:trPr>
        <w:tc>
          <w:tcPr>
            <w:tcW w:w="1688" w:type="dxa"/>
          </w:tcPr>
          <w:p w:rsidR="00464BD3" w:rsidRPr="00464BD3" w:rsidRDefault="00464BD3" w:rsidP="00464BD3">
            <w:pPr>
              <w:ind w:left="107" w:right="891"/>
              <w:rPr>
                <w:rFonts w:ascii="Times New Roman" w:eastAsia="Times New Roman" w:hAnsi="Times New Roman" w:cs="Times New Roman"/>
                <w:sz w:val="24"/>
              </w:rPr>
            </w:pPr>
            <w:r w:rsidRPr="00464BD3">
              <w:rPr>
                <w:rFonts w:ascii="Times New Roman" w:eastAsia="Times New Roman" w:hAnsi="Times New Roman" w:cs="Times New Roman"/>
                <w:sz w:val="24"/>
              </w:rPr>
              <w:t>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0,5—1</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ч</w:t>
            </w:r>
          </w:p>
        </w:tc>
        <w:tc>
          <w:tcPr>
            <w:tcW w:w="1817" w:type="dxa"/>
          </w:tcPr>
          <w:p w:rsidR="00464BD3" w:rsidRPr="00464BD3" w:rsidRDefault="00464BD3" w:rsidP="00464BD3">
            <w:pPr>
              <w:tabs>
                <w:tab w:val="left" w:pos="1596"/>
              </w:tabs>
              <w:spacing w:line="275" w:lineRule="exact"/>
              <w:ind w:left="109"/>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Край,</w:t>
            </w:r>
            <w:r w:rsidRPr="00464BD3">
              <w:rPr>
                <w:rFonts w:ascii="Times New Roman" w:eastAsia="Times New Roman" w:hAnsi="Times New Roman" w:cs="Times New Roman"/>
                <w:sz w:val="24"/>
                <w:lang w:val="ru-RU"/>
              </w:rPr>
              <w:tab/>
              <w:t>в</w:t>
            </w:r>
          </w:p>
          <w:p w:rsidR="00464BD3" w:rsidRPr="00464BD3" w:rsidRDefault="00464BD3" w:rsidP="00464BD3">
            <w:pPr>
              <w:tabs>
                <w:tab w:val="left" w:pos="1445"/>
              </w:tabs>
              <w:ind w:left="109" w:right="92"/>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котором</w:t>
            </w:r>
            <w:r w:rsidRPr="00464BD3">
              <w:rPr>
                <w:rFonts w:ascii="Times New Roman" w:eastAsia="Times New Roman" w:hAnsi="Times New Roman" w:cs="Times New Roman"/>
                <w:sz w:val="24"/>
                <w:lang w:val="ru-RU"/>
              </w:rPr>
              <w:tab/>
            </w:r>
            <w:r w:rsidRPr="00464BD3">
              <w:rPr>
                <w:rFonts w:ascii="Times New Roman" w:eastAsia="Times New Roman" w:hAnsi="Times New Roman" w:cs="Times New Roman"/>
                <w:spacing w:val="-2"/>
                <w:sz w:val="24"/>
                <w:lang w:val="ru-RU"/>
              </w:rPr>
              <w:t>ты</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живёшь</w:t>
            </w:r>
          </w:p>
        </w:tc>
        <w:tc>
          <w:tcPr>
            <w:tcW w:w="3217" w:type="dxa"/>
          </w:tcPr>
          <w:p w:rsidR="00464BD3" w:rsidRPr="00464BD3" w:rsidRDefault="00464BD3" w:rsidP="00464BD3">
            <w:pPr>
              <w:tabs>
                <w:tab w:val="left" w:pos="2141"/>
              </w:tabs>
              <w:ind w:left="109" w:right="95"/>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Музыкальные</w:t>
            </w:r>
            <w:r w:rsidRPr="00464BD3">
              <w:rPr>
                <w:rFonts w:ascii="Times New Roman" w:eastAsia="Times New Roman" w:hAnsi="Times New Roman" w:cs="Times New Roman"/>
                <w:sz w:val="24"/>
                <w:lang w:val="ru-RU"/>
              </w:rPr>
              <w:tab/>
            </w:r>
            <w:r w:rsidRPr="00464BD3">
              <w:rPr>
                <w:rFonts w:ascii="Times New Roman" w:eastAsia="Times New Roman" w:hAnsi="Times New Roman" w:cs="Times New Roman"/>
                <w:spacing w:val="-1"/>
                <w:sz w:val="24"/>
                <w:lang w:val="ru-RU"/>
              </w:rPr>
              <w:t>традиции</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малой Родины.</w:t>
            </w:r>
          </w:p>
          <w:p w:rsidR="00464BD3" w:rsidRPr="00464BD3" w:rsidRDefault="00464BD3" w:rsidP="00464BD3">
            <w:pPr>
              <w:tabs>
                <w:tab w:val="left" w:pos="1020"/>
                <w:tab w:val="left" w:pos="2045"/>
              </w:tabs>
              <w:ind w:left="109" w:right="94"/>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Песни,</w:t>
            </w:r>
            <w:r w:rsidRPr="00464BD3">
              <w:rPr>
                <w:rFonts w:ascii="Times New Roman" w:eastAsia="Times New Roman" w:hAnsi="Times New Roman" w:cs="Times New Roman"/>
                <w:sz w:val="24"/>
                <w:lang w:val="ru-RU"/>
              </w:rPr>
              <w:tab/>
              <w:t>обряды,</w:t>
            </w:r>
            <w:r w:rsidRPr="00464BD3">
              <w:rPr>
                <w:rFonts w:ascii="Times New Roman" w:eastAsia="Times New Roman" w:hAnsi="Times New Roman" w:cs="Times New Roman"/>
                <w:sz w:val="24"/>
                <w:lang w:val="ru-RU"/>
              </w:rPr>
              <w:tab/>
              <w:t>музыкаль-</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ные</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инструменты</w:t>
            </w:r>
          </w:p>
        </w:tc>
        <w:tc>
          <w:tcPr>
            <w:tcW w:w="9157" w:type="dxa"/>
          </w:tcPr>
          <w:p w:rsidR="00464BD3" w:rsidRPr="00464BD3" w:rsidRDefault="00464BD3" w:rsidP="00464BD3">
            <w:pPr>
              <w:ind w:left="106"/>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Разучивание,</w:t>
            </w:r>
            <w:r w:rsidRPr="00464BD3">
              <w:rPr>
                <w:rFonts w:ascii="Times New Roman" w:eastAsia="Times New Roman" w:hAnsi="Times New Roman" w:cs="Times New Roman"/>
                <w:spacing w:val="6"/>
                <w:sz w:val="24"/>
                <w:lang w:val="ru-RU"/>
              </w:rPr>
              <w:t xml:space="preserve"> </w:t>
            </w:r>
            <w:r w:rsidRPr="00464BD3">
              <w:rPr>
                <w:rFonts w:ascii="Times New Roman" w:eastAsia="Times New Roman" w:hAnsi="Times New Roman" w:cs="Times New Roman"/>
                <w:sz w:val="24"/>
                <w:lang w:val="ru-RU"/>
              </w:rPr>
              <w:t>исполнение</w:t>
            </w:r>
            <w:r w:rsidRPr="00464BD3">
              <w:rPr>
                <w:rFonts w:ascii="Times New Roman" w:eastAsia="Times New Roman" w:hAnsi="Times New Roman" w:cs="Times New Roman"/>
                <w:spacing w:val="5"/>
                <w:sz w:val="24"/>
                <w:lang w:val="ru-RU"/>
              </w:rPr>
              <w:t xml:space="preserve"> </w:t>
            </w:r>
            <w:r w:rsidRPr="00464BD3">
              <w:rPr>
                <w:rFonts w:ascii="Times New Roman" w:eastAsia="Times New Roman" w:hAnsi="Times New Roman" w:cs="Times New Roman"/>
                <w:sz w:val="24"/>
                <w:lang w:val="ru-RU"/>
              </w:rPr>
              <w:t>образцов</w:t>
            </w:r>
            <w:r w:rsidRPr="00464BD3">
              <w:rPr>
                <w:rFonts w:ascii="Times New Roman" w:eastAsia="Times New Roman" w:hAnsi="Times New Roman" w:cs="Times New Roman"/>
                <w:spacing w:val="6"/>
                <w:sz w:val="24"/>
                <w:lang w:val="ru-RU"/>
              </w:rPr>
              <w:t xml:space="preserve"> </w:t>
            </w:r>
            <w:r w:rsidRPr="00464BD3">
              <w:rPr>
                <w:rFonts w:ascii="Times New Roman" w:eastAsia="Times New Roman" w:hAnsi="Times New Roman" w:cs="Times New Roman"/>
                <w:sz w:val="24"/>
                <w:lang w:val="ru-RU"/>
              </w:rPr>
              <w:t>традиционного</w:t>
            </w:r>
            <w:r w:rsidRPr="00464BD3">
              <w:rPr>
                <w:rFonts w:ascii="Times New Roman" w:eastAsia="Times New Roman" w:hAnsi="Times New Roman" w:cs="Times New Roman"/>
                <w:spacing w:val="6"/>
                <w:sz w:val="24"/>
                <w:lang w:val="ru-RU"/>
              </w:rPr>
              <w:t xml:space="preserve"> </w:t>
            </w:r>
            <w:r w:rsidRPr="00464BD3">
              <w:rPr>
                <w:rFonts w:ascii="Times New Roman" w:eastAsia="Times New Roman" w:hAnsi="Times New Roman" w:cs="Times New Roman"/>
                <w:sz w:val="24"/>
                <w:lang w:val="ru-RU"/>
              </w:rPr>
              <w:t>фольклора</w:t>
            </w:r>
            <w:r w:rsidRPr="00464BD3">
              <w:rPr>
                <w:rFonts w:ascii="Times New Roman" w:eastAsia="Times New Roman" w:hAnsi="Times New Roman" w:cs="Times New Roman"/>
                <w:spacing w:val="6"/>
                <w:sz w:val="24"/>
                <w:lang w:val="ru-RU"/>
              </w:rPr>
              <w:t xml:space="preserve"> </w:t>
            </w:r>
            <w:r w:rsidRPr="00464BD3">
              <w:rPr>
                <w:rFonts w:ascii="Times New Roman" w:eastAsia="Times New Roman" w:hAnsi="Times New Roman" w:cs="Times New Roman"/>
                <w:sz w:val="24"/>
                <w:lang w:val="ru-RU"/>
              </w:rPr>
              <w:t>своей</w:t>
            </w:r>
            <w:r w:rsidRPr="00464BD3">
              <w:rPr>
                <w:rFonts w:ascii="Times New Roman" w:eastAsia="Times New Roman" w:hAnsi="Times New Roman" w:cs="Times New Roman"/>
                <w:spacing w:val="9"/>
                <w:sz w:val="24"/>
                <w:lang w:val="ru-RU"/>
              </w:rPr>
              <w:t xml:space="preserve"> </w:t>
            </w:r>
            <w:r w:rsidRPr="00464BD3">
              <w:rPr>
                <w:rFonts w:ascii="Times New Roman" w:eastAsia="Times New Roman" w:hAnsi="Times New Roman" w:cs="Times New Roman"/>
                <w:sz w:val="24"/>
                <w:lang w:val="ru-RU"/>
              </w:rPr>
              <w:t>местности,</w:t>
            </w:r>
            <w:r w:rsidRPr="00464BD3">
              <w:rPr>
                <w:rFonts w:ascii="Times New Roman" w:eastAsia="Times New Roman" w:hAnsi="Times New Roman" w:cs="Times New Roman"/>
                <w:spacing w:val="7"/>
                <w:sz w:val="24"/>
                <w:lang w:val="ru-RU"/>
              </w:rPr>
              <w:t xml:space="preserve"> </w:t>
            </w:r>
            <w:r w:rsidRPr="00464BD3">
              <w:rPr>
                <w:rFonts w:ascii="Times New Roman" w:eastAsia="Times New Roman" w:hAnsi="Times New Roman" w:cs="Times New Roman"/>
                <w:sz w:val="24"/>
                <w:lang w:val="ru-RU"/>
              </w:rPr>
              <w:t>песен,</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посвящённых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своей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малой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родине,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песен</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композиторов-земляков.</w:t>
            </w:r>
          </w:p>
          <w:p w:rsidR="00464BD3" w:rsidRPr="00464BD3" w:rsidRDefault="00464BD3" w:rsidP="00464BD3">
            <w:pPr>
              <w:ind w:left="106"/>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Диалог</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с</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учителем</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о</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музыкальных</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традициях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своего</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родного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края.</w:t>
            </w:r>
          </w:p>
          <w:p w:rsidR="00464BD3" w:rsidRPr="00464BD3" w:rsidRDefault="00464BD3" w:rsidP="00464BD3">
            <w:pPr>
              <w:ind w:left="106"/>
              <w:rPr>
                <w:rFonts w:ascii="Times New Roman" w:eastAsia="Times New Roman" w:hAnsi="Times New Roman" w:cs="Times New Roman"/>
                <w:sz w:val="24"/>
                <w:lang w:val="ru-RU"/>
              </w:rPr>
            </w:pPr>
            <w:r w:rsidRPr="00464BD3">
              <w:rPr>
                <w:rFonts w:ascii="Times New Roman" w:eastAsia="Times New Roman" w:hAnsi="Times New Roman" w:cs="Times New Roman"/>
                <w:i/>
                <w:sz w:val="24"/>
                <w:lang w:val="ru-RU"/>
              </w:rPr>
              <w:t>На</w:t>
            </w:r>
            <w:r w:rsidRPr="00464BD3">
              <w:rPr>
                <w:rFonts w:ascii="Times New Roman" w:eastAsia="Times New Roman" w:hAnsi="Times New Roman" w:cs="Times New Roman"/>
                <w:i/>
                <w:spacing w:val="-3"/>
                <w:sz w:val="24"/>
                <w:lang w:val="ru-RU"/>
              </w:rPr>
              <w:t xml:space="preserve"> </w:t>
            </w:r>
            <w:r w:rsidRPr="00464BD3">
              <w:rPr>
                <w:rFonts w:ascii="Times New Roman" w:eastAsia="Times New Roman" w:hAnsi="Times New Roman" w:cs="Times New Roman"/>
                <w:i/>
                <w:sz w:val="24"/>
                <w:lang w:val="ru-RU"/>
              </w:rPr>
              <w:t>выбор</w:t>
            </w:r>
            <w:r w:rsidRPr="00464BD3">
              <w:rPr>
                <w:rFonts w:ascii="Times New Roman" w:eastAsia="Times New Roman" w:hAnsi="Times New Roman" w:cs="Times New Roman"/>
                <w:i/>
                <w:spacing w:val="-1"/>
                <w:sz w:val="24"/>
                <w:lang w:val="ru-RU"/>
              </w:rPr>
              <w:t xml:space="preserve"> </w:t>
            </w:r>
            <w:r w:rsidRPr="00464BD3">
              <w:rPr>
                <w:rFonts w:ascii="Times New Roman" w:eastAsia="Times New Roman" w:hAnsi="Times New Roman" w:cs="Times New Roman"/>
                <w:i/>
                <w:sz w:val="24"/>
                <w:lang w:val="ru-RU"/>
              </w:rPr>
              <w:t>или</w:t>
            </w:r>
            <w:r w:rsidRPr="00464BD3">
              <w:rPr>
                <w:rFonts w:ascii="Times New Roman" w:eastAsia="Times New Roman" w:hAnsi="Times New Roman" w:cs="Times New Roman"/>
                <w:i/>
                <w:spacing w:val="-2"/>
                <w:sz w:val="24"/>
                <w:lang w:val="ru-RU"/>
              </w:rPr>
              <w:t xml:space="preserve"> </w:t>
            </w:r>
            <w:r w:rsidRPr="00464BD3">
              <w:rPr>
                <w:rFonts w:ascii="Times New Roman" w:eastAsia="Times New Roman" w:hAnsi="Times New Roman" w:cs="Times New Roman"/>
                <w:i/>
                <w:sz w:val="24"/>
                <w:lang w:val="ru-RU"/>
              </w:rPr>
              <w:t>факультативно</w:t>
            </w:r>
            <w:r w:rsidRPr="00464BD3">
              <w:rPr>
                <w:rFonts w:ascii="Times New Roman" w:eastAsia="Times New Roman" w:hAnsi="Times New Roman" w:cs="Times New Roman"/>
                <w:sz w:val="24"/>
                <w:lang w:val="ru-RU"/>
              </w:rPr>
              <w:t>:</w:t>
            </w:r>
          </w:p>
          <w:p w:rsidR="00464BD3" w:rsidRPr="00464BD3" w:rsidRDefault="00464BD3" w:rsidP="00464BD3">
            <w:pPr>
              <w:ind w:left="106"/>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Просмотр</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видеофильма</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культуре</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родного</w:t>
            </w:r>
            <w:r w:rsidRPr="00464BD3">
              <w:rPr>
                <w:rFonts w:ascii="Times New Roman" w:eastAsia="Times New Roman" w:hAnsi="Times New Roman" w:cs="Times New Roman"/>
                <w:spacing w:val="-4"/>
                <w:sz w:val="24"/>
                <w:lang w:val="ru-RU"/>
              </w:rPr>
              <w:t xml:space="preserve"> </w:t>
            </w:r>
            <w:r w:rsidRPr="00464BD3">
              <w:rPr>
                <w:rFonts w:ascii="Times New Roman" w:eastAsia="Times New Roman" w:hAnsi="Times New Roman" w:cs="Times New Roman"/>
                <w:sz w:val="24"/>
                <w:lang w:val="ru-RU"/>
              </w:rPr>
              <w:t>края.</w:t>
            </w:r>
          </w:p>
          <w:p w:rsidR="00464BD3" w:rsidRPr="00464BD3" w:rsidRDefault="00464BD3" w:rsidP="00464BD3">
            <w:pPr>
              <w:spacing w:line="257" w:lineRule="exact"/>
              <w:ind w:left="106"/>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Посещение</w:t>
            </w:r>
            <w:r w:rsidRPr="00464BD3">
              <w:rPr>
                <w:rFonts w:ascii="Times New Roman" w:eastAsia="Times New Roman" w:hAnsi="Times New Roman" w:cs="Times New Roman"/>
                <w:spacing w:val="-5"/>
                <w:sz w:val="24"/>
                <w:lang w:val="ru-RU"/>
              </w:rPr>
              <w:t xml:space="preserve"> </w:t>
            </w:r>
            <w:r w:rsidRPr="00464BD3">
              <w:rPr>
                <w:rFonts w:ascii="Times New Roman" w:eastAsia="Times New Roman" w:hAnsi="Times New Roman" w:cs="Times New Roman"/>
                <w:sz w:val="24"/>
                <w:lang w:val="ru-RU"/>
              </w:rPr>
              <w:t>краеведческого</w:t>
            </w:r>
            <w:r w:rsidRPr="00464BD3">
              <w:rPr>
                <w:rFonts w:ascii="Times New Roman" w:eastAsia="Times New Roman" w:hAnsi="Times New Roman" w:cs="Times New Roman"/>
                <w:spacing w:val="-4"/>
                <w:sz w:val="24"/>
                <w:lang w:val="ru-RU"/>
              </w:rPr>
              <w:t xml:space="preserve"> </w:t>
            </w:r>
            <w:r w:rsidRPr="00464BD3">
              <w:rPr>
                <w:rFonts w:ascii="Times New Roman" w:eastAsia="Times New Roman" w:hAnsi="Times New Roman" w:cs="Times New Roman"/>
                <w:sz w:val="24"/>
                <w:lang w:val="ru-RU"/>
              </w:rPr>
              <w:t>музея.</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Посещение</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этнографического</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спектакля,</w:t>
            </w:r>
            <w:r w:rsidRPr="00464BD3">
              <w:rPr>
                <w:rFonts w:ascii="Times New Roman" w:eastAsia="Times New Roman" w:hAnsi="Times New Roman" w:cs="Times New Roman"/>
                <w:spacing w:val="-4"/>
                <w:sz w:val="24"/>
                <w:lang w:val="ru-RU"/>
              </w:rPr>
              <w:t xml:space="preserve"> </w:t>
            </w:r>
            <w:r w:rsidRPr="00464BD3">
              <w:rPr>
                <w:rFonts w:ascii="Times New Roman" w:eastAsia="Times New Roman" w:hAnsi="Times New Roman" w:cs="Times New Roman"/>
                <w:sz w:val="24"/>
                <w:lang w:val="ru-RU"/>
              </w:rPr>
              <w:t>концерта</w:t>
            </w:r>
          </w:p>
        </w:tc>
      </w:tr>
      <w:tr w:rsidR="00464BD3" w:rsidRPr="00464BD3" w:rsidTr="00EF0B46">
        <w:trPr>
          <w:trHeight w:val="1103"/>
        </w:trPr>
        <w:tc>
          <w:tcPr>
            <w:tcW w:w="1688" w:type="dxa"/>
          </w:tcPr>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Б)</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0,5—1</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уч.</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ч.</w:t>
            </w:r>
          </w:p>
        </w:tc>
        <w:tc>
          <w:tcPr>
            <w:tcW w:w="1817" w:type="dxa"/>
          </w:tcPr>
          <w:p w:rsidR="00464BD3" w:rsidRPr="00464BD3" w:rsidRDefault="00464BD3" w:rsidP="00464BD3">
            <w:pPr>
              <w:ind w:left="109" w:right="696"/>
              <w:rPr>
                <w:rFonts w:ascii="Times New Roman" w:eastAsia="Times New Roman" w:hAnsi="Times New Roman" w:cs="Times New Roman"/>
                <w:sz w:val="24"/>
              </w:rPr>
            </w:pPr>
            <w:r w:rsidRPr="00464BD3">
              <w:rPr>
                <w:rFonts w:ascii="Times New Roman" w:eastAsia="Times New Roman" w:hAnsi="Times New Roman" w:cs="Times New Roman"/>
                <w:sz w:val="24"/>
              </w:rPr>
              <w:t>Русский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фольклор</w:t>
            </w:r>
          </w:p>
        </w:tc>
        <w:tc>
          <w:tcPr>
            <w:tcW w:w="3217" w:type="dxa"/>
          </w:tcPr>
          <w:p w:rsidR="00464BD3" w:rsidRPr="00464BD3" w:rsidRDefault="00464BD3" w:rsidP="00464BD3">
            <w:pPr>
              <w:tabs>
                <w:tab w:val="left" w:pos="1909"/>
                <w:tab w:val="left" w:pos="2122"/>
              </w:tabs>
              <w:spacing w:line="276" w:lineRule="exact"/>
              <w:ind w:left="109" w:right="95"/>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Русские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народные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песни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(трудовые,</w:t>
            </w:r>
            <w:r w:rsidRPr="00464BD3">
              <w:rPr>
                <w:rFonts w:ascii="Times New Roman" w:eastAsia="Times New Roman" w:hAnsi="Times New Roman" w:cs="Times New Roman"/>
                <w:sz w:val="24"/>
                <w:lang w:val="ru-RU"/>
              </w:rPr>
              <w:tab/>
            </w:r>
            <w:r w:rsidRPr="00464BD3">
              <w:rPr>
                <w:rFonts w:ascii="Times New Roman" w:eastAsia="Times New Roman" w:hAnsi="Times New Roman" w:cs="Times New Roman"/>
                <w:spacing w:val="-1"/>
                <w:sz w:val="24"/>
                <w:lang w:val="ru-RU"/>
              </w:rPr>
              <w:t>солдатские,</w:t>
            </w:r>
            <w:r w:rsidRPr="00464BD3">
              <w:rPr>
                <w:rFonts w:ascii="Times New Roman" w:eastAsia="Times New Roman" w:hAnsi="Times New Roman" w:cs="Times New Roman"/>
                <w:spacing w:val="-58"/>
                <w:sz w:val="24"/>
                <w:lang w:val="ru-RU"/>
              </w:rPr>
              <w:t xml:space="preserve"> </w:t>
            </w:r>
            <w:r w:rsidRPr="00464BD3">
              <w:rPr>
                <w:rFonts w:ascii="Times New Roman" w:eastAsia="Times New Roman" w:hAnsi="Times New Roman" w:cs="Times New Roman"/>
                <w:sz w:val="24"/>
                <w:lang w:val="ru-RU"/>
              </w:rPr>
              <w:t>хороводные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др.).Детский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фольклор</w:t>
            </w:r>
            <w:r w:rsidRPr="00464BD3">
              <w:rPr>
                <w:rFonts w:ascii="Times New Roman" w:eastAsia="Times New Roman" w:hAnsi="Times New Roman" w:cs="Times New Roman"/>
                <w:sz w:val="24"/>
                <w:lang w:val="ru-RU"/>
              </w:rPr>
              <w:tab/>
            </w:r>
            <w:r w:rsidRPr="00464BD3">
              <w:rPr>
                <w:rFonts w:ascii="Times New Roman" w:eastAsia="Times New Roman" w:hAnsi="Times New Roman" w:cs="Times New Roman"/>
                <w:sz w:val="24"/>
                <w:lang w:val="ru-RU"/>
              </w:rPr>
              <w:tab/>
            </w:r>
            <w:r w:rsidRPr="00464BD3">
              <w:rPr>
                <w:rFonts w:ascii="Times New Roman" w:eastAsia="Times New Roman" w:hAnsi="Times New Roman" w:cs="Times New Roman"/>
                <w:spacing w:val="-1"/>
                <w:sz w:val="24"/>
                <w:lang w:val="ru-RU"/>
              </w:rPr>
              <w:t>(игровые,</w:t>
            </w:r>
          </w:p>
        </w:tc>
        <w:tc>
          <w:tcPr>
            <w:tcW w:w="9157" w:type="dxa"/>
          </w:tcPr>
          <w:p w:rsidR="00464BD3" w:rsidRPr="00464BD3" w:rsidRDefault="00464BD3" w:rsidP="00464BD3">
            <w:pPr>
              <w:spacing w:line="276" w:lineRule="exact"/>
              <w:ind w:left="106" w:right="97"/>
              <w:jc w:val="both"/>
              <w:rPr>
                <w:rFonts w:ascii="Times New Roman" w:eastAsia="Times New Roman" w:hAnsi="Times New Roman" w:cs="Times New Roman"/>
                <w:sz w:val="24"/>
              </w:rPr>
            </w:pPr>
            <w:r w:rsidRPr="00464BD3">
              <w:rPr>
                <w:rFonts w:ascii="Times New Roman" w:eastAsia="Times New Roman" w:hAnsi="Times New Roman" w:cs="Times New Roman"/>
                <w:sz w:val="24"/>
                <w:lang w:val="ru-RU"/>
              </w:rPr>
              <w:t>Разучивание,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исполнение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русских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народных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песен</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разных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жанров.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Участие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в</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коллективной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традиционной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музыкальной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игре.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Сочинение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мелодий,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вокальная</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импровизация</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основе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текстов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игрового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детского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фольклора.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rPr>
              <w:t>Ритмическая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импровизация,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сочинение</w:t>
            </w:r>
            <w:r w:rsidRPr="00464BD3">
              <w:rPr>
                <w:rFonts w:ascii="Times New Roman" w:eastAsia="Times New Roman" w:hAnsi="Times New Roman" w:cs="Times New Roman"/>
                <w:spacing w:val="59"/>
                <w:sz w:val="24"/>
              </w:rPr>
              <w:t xml:space="preserve"> </w:t>
            </w:r>
            <w:r w:rsidRPr="00464BD3">
              <w:rPr>
                <w:rFonts w:ascii="Times New Roman" w:eastAsia="Times New Roman" w:hAnsi="Times New Roman" w:cs="Times New Roman"/>
                <w:sz w:val="24"/>
              </w:rPr>
              <w:t>аккомпанемента</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59"/>
                <w:sz w:val="24"/>
              </w:rPr>
              <w:t xml:space="preserve"> </w:t>
            </w:r>
            <w:r w:rsidRPr="00464BD3">
              <w:rPr>
                <w:rFonts w:ascii="Times New Roman" w:eastAsia="Times New Roman" w:hAnsi="Times New Roman" w:cs="Times New Roman"/>
                <w:sz w:val="24"/>
              </w:rPr>
              <w:t>ударных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инструментах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изученным</w:t>
            </w:r>
          </w:p>
        </w:tc>
      </w:tr>
    </w:tbl>
    <w:p w:rsidR="00464BD3" w:rsidRPr="00464BD3" w:rsidRDefault="00464BD3" w:rsidP="00464BD3">
      <w:pPr>
        <w:widowControl w:val="0"/>
        <w:autoSpaceDE w:val="0"/>
        <w:autoSpaceDN w:val="0"/>
        <w:spacing w:after="0" w:line="276" w:lineRule="exact"/>
        <w:jc w:val="both"/>
        <w:rPr>
          <w:rFonts w:ascii="Times New Roman" w:eastAsia="Times New Roman" w:hAnsi="Times New Roman" w:cs="Times New Roman"/>
          <w:sz w:val="24"/>
        </w:rPr>
        <w:sectPr w:rsidR="00464BD3" w:rsidRPr="00464BD3" w:rsidSect="007C6ED2">
          <w:pgSz w:w="16840" w:h="11910" w:orient="landscape"/>
          <w:pgMar w:top="840" w:right="280" w:bottom="1120" w:left="460" w:header="0" w:footer="920" w:gutter="0"/>
          <w:pgNumType w:start="2"/>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88"/>
        <w:gridCol w:w="1817"/>
        <w:gridCol w:w="3217"/>
        <w:gridCol w:w="9157"/>
      </w:tblGrid>
      <w:tr w:rsidR="00464BD3" w:rsidRPr="00464BD3" w:rsidTr="00EF0B46">
        <w:trPr>
          <w:trHeight w:val="1380"/>
        </w:trPr>
        <w:tc>
          <w:tcPr>
            <w:tcW w:w="1688" w:type="dxa"/>
          </w:tcPr>
          <w:p w:rsidR="00464BD3" w:rsidRPr="00464BD3" w:rsidRDefault="00464BD3" w:rsidP="00464BD3">
            <w:pPr>
              <w:rPr>
                <w:rFonts w:ascii="Times New Roman" w:eastAsia="Times New Roman" w:hAnsi="Times New Roman" w:cs="Times New Roman"/>
                <w:sz w:val="24"/>
              </w:rPr>
            </w:pPr>
          </w:p>
        </w:tc>
        <w:tc>
          <w:tcPr>
            <w:tcW w:w="1817" w:type="dxa"/>
          </w:tcPr>
          <w:p w:rsidR="00464BD3" w:rsidRPr="00464BD3" w:rsidRDefault="00464BD3" w:rsidP="00464BD3">
            <w:pPr>
              <w:rPr>
                <w:rFonts w:ascii="Times New Roman" w:eastAsia="Times New Roman" w:hAnsi="Times New Roman" w:cs="Times New Roman"/>
                <w:sz w:val="24"/>
              </w:rPr>
            </w:pPr>
          </w:p>
        </w:tc>
        <w:tc>
          <w:tcPr>
            <w:tcW w:w="3217" w:type="dxa"/>
          </w:tcPr>
          <w:p w:rsidR="00464BD3" w:rsidRPr="00464BD3" w:rsidRDefault="00464BD3" w:rsidP="00464BD3">
            <w:pPr>
              <w:tabs>
                <w:tab w:val="left" w:pos="2157"/>
              </w:tabs>
              <w:ind w:left="109" w:right="97"/>
              <w:rPr>
                <w:rFonts w:ascii="Times New Roman" w:eastAsia="Times New Roman" w:hAnsi="Times New Roman" w:cs="Times New Roman"/>
                <w:sz w:val="24"/>
              </w:rPr>
            </w:pPr>
            <w:r w:rsidRPr="00464BD3">
              <w:rPr>
                <w:rFonts w:ascii="Times New Roman" w:eastAsia="Times New Roman" w:hAnsi="Times New Roman" w:cs="Times New Roman"/>
                <w:sz w:val="24"/>
              </w:rPr>
              <w:t>заклички,</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потешки,</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считалки,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прибаутки)</w:t>
            </w:r>
          </w:p>
        </w:tc>
        <w:tc>
          <w:tcPr>
            <w:tcW w:w="9157" w:type="dxa"/>
          </w:tcPr>
          <w:p w:rsidR="00464BD3" w:rsidRPr="00464BD3" w:rsidRDefault="00464BD3" w:rsidP="00464BD3">
            <w:pPr>
              <w:spacing w:line="275" w:lineRule="exact"/>
              <w:ind w:left="106"/>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народным</w:t>
            </w:r>
            <w:r w:rsidRPr="00464BD3">
              <w:rPr>
                <w:rFonts w:ascii="Times New Roman" w:eastAsia="Times New Roman" w:hAnsi="Times New Roman" w:cs="Times New Roman"/>
                <w:spacing w:val="-4"/>
                <w:sz w:val="24"/>
                <w:lang w:val="ru-RU"/>
              </w:rPr>
              <w:t xml:space="preserve"> </w:t>
            </w:r>
            <w:r w:rsidRPr="00464BD3">
              <w:rPr>
                <w:rFonts w:ascii="Times New Roman" w:eastAsia="Times New Roman" w:hAnsi="Times New Roman" w:cs="Times New Roman"/>
                <w:sz w:val="24"/>
                <w:lang w:val="ru-RU"/>
              </w:rPr>
              <w:t>песням.</w:t>
            </w:r>
          </w:p>
          <w:p w:rsidR="00464BD3" w:rsidRPr="00464BD3" w:rsidRDefault="00464BD3" w:rsidP="00464BD3">
            <w:pPr>
              <w:ind w:left="106"/>
              <w:jc w:val="both"/>
              <w:rPr>
                <w:rFonts w:ascii="Times New Roman" w:eastAsia="Times New Roman" w:hAnsi="Times New Roman" w:cs="Times New Roman"/>
                <w:sz w:val="24"/>
                <w:lang w:val="ru-RU"/>
              </w:rPr>
            </w:pPr>
            <w:r w:rsidRPr="00464BD3">
              <w:rPr>
                <w:rFonts w:ascii="Times New Roman" w:eastAsia="Times New Roman" w:hAnsi="Times New Roman" w:cs="Times New Roman"/>
                <w:i/>
                <w:sz w:val="24"/>
                <w:lang w:val="ru-RU"/>
              </w:rPr>
              <w:t>На</w:t>
            </w:r>
            <w:r w:rsidRPr="00464BD3">
              <w:rPr>
                <w:rFonts w:ascii="Times New Roman" w:eastAsia="Times New Roman" w:hAnsi="Times New Roman" w:cs="Times New Roman"/>
                <w:i/>
                <w:spacing w:val="-3"/>
                <w:sz w:val="24"/>
                <w:lang w:val="ru-RU"/>
              </w:rPr>
              <w:t xml:space="preserve"> </w:t>
            </w:r>
            <w:r w:rsidRPr="00464BD3">
              <w:rPr>
                <w:rFonts w:ascii="Times New Roman" w:eastAsia="Times New Roman" w:hAnsi="Times New Roman" w:cs="Times New Roman"/>
                <w:i/>
                <w:sz w:val="24"/>
                <w:lang w:val="ru-RU"/>
              </w:rPr>
              <w:t>выбор</w:t>
            </w:r>
            <w:r w:rsidRPr="00464BD3">
              <w:rPr>
                <w:rFonts w:ascii="Times New Roman" w:eastAsia="Times New Roman" w:hAnsi="Times New Roman" w:cs="Times New Roman"/>
                <w:i/>
                <w:spacing w:val="-1"/>
                <w:sz w:val="24"/>
                <w:lang w:val="ru-RU"/>
              </w:rPr>
              <w:t xml:space="preserve"> </w:t>
            </w:r>
            <w:r w:rsidRPr="00464BD3">
              <w:rPr>
                <w:rFonts w:ascii="Times New Roman" w:eastAsia="Times New Roman" w:hAnsi="Times New Roman" w:cs="Times New Roman"/>
                <w:i/>
                <w:sz w:val="24"/>
                <w:lang w:val="ru-RU"/>
              </w:rPr>
              <w:t>или</w:t>
            </w:r>
            <w:r w:rsidRPr="00464BD3">
              <w:rPr>
                <w:rFonts w:ascii="Times New Roman" w:eastAsia="Times New Roman" w:hAnsi="Times New Roman" w:cs="Times New Roman"/>
                <w:i/>
                <w:spacing w:val="-2"/>
                <w:sz w:val="24"/>
                <w:lang w:val="ru-RU"/>
              </w:rPr>
              <w:t xml:space="preserve"> </w:t>
            </w:r>
            <w:r w:rsidRPr="00464BD3">
              <w:rPr>
                <w:rFonts w:ascii="Times New Roman" w:eastAsia="Times New Roman" w:hAnsi="Times New Roman" w:cs="Times New Roman"/>
                <w:i/>
                <w:sz w:val="24"/>
                <w:lang w:val="ru-RU"/>
              </w:rPr>
              <w:t>факультативно</w:t>
            </w:r>
            <w:r w:rsidRPr="00464BD3">
              <w:rPr>
                <w:rFonts w:ascii="Times New Roman" w:eastAsia="Times New Roman" w:hAnsi="Times New Roman" w:cs="Times New Roman"/>
                <w:sz w:val="24"/>
                <w:lang w:val="ru-RU"/>
              </w:rPr>
              <w:t>:</w:t>
            </w:r>
          </w:p>
          <w:p w:rsidR="00464BD3" w:rsidRPr="00464BD3" w:rsidRDefault="00464BD3" w:rsidP="00464BD3">
            <w:pPr>
              <w:spacing w:line="270" w:lineRule="atLeast"/>
              <w:ind w:left="106" w:right="101"/>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Исполнение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клавишных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или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духовых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инструментах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(фортепиано,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синтезатор,</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свирель,</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блокфлейта,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мелодика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др.)</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мелодий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народных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песен,</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прослеживание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мелодии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по нотной записи</w:t>
            </w:r>
          </w:p>
        </w:tc>
      </w:tr>
      <w:tr w:rsidR="00464BD3" w:rsidRPr="00464BD3" w:rsidTr="00EF0B46">
        <w:trPr>
          <w:trHeight w:val="3312"/>
        </w:trPr>
        <w:tc>
          <w:tcPr>
            <w:tcW w:w="1688" w:type="dxa"/>
          </w:tcPr>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В)</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0,5—1</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уч. ч</w:t>
            </w:r>
          </w:p>
        </w:tc>
        <w:tc>
          <w:tcPr>
            <w:tcW w:w="1817" w:type="dxa"/>
          </w:tcPr>
          <w:p w:rsidR="00464BD3" w:rsidRPr="00464BD3" w:rsidRDefault="00464BD3" w:rsidP="00464BD3">
            <w:pPr>
              <w:ind w:left="109" w:right="301"/>
              <w:rPr>
                <w:rFonts w:ascii="Times New Roman" w:eastAsia="Times New Roman" w:hAnsi="Times New Roman" w:cs="Times New Roman"/>
                <w:sz w:val="24"/>
              </w:rPr>
            </w:pPr>
            <w:r w:rsidRPr="00464BD3">
              <w:rPr>
                <w:rFonts w:ascii="Times New Roman" w:eastAsia="Times New Roman" w:hAnsi="Times New Roman" w:cs="Times New Roman"/>
                <w:sz w:val="24"/>
              </w:rPr>
              <w:t>Русские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народные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музыкальные</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инструменты</w:t>
            </w:r>
          </w:p>
        </w:tc>
        <w:tc>
          <w:tcPr>
            <w:tcW w:w="3217" w:type="dxa"/>
          </w:tcPr>
          <w:p w:rsidR="00464BD3" w:rsidRPr="00464BD3" w:rsidRDefault="00464BD3" w:rsidP="00464BD3">
            <w:pPr>
              <w:tabs>
                <w:tab w:val="left" w:pos="1212"/>
                <w:tab w:val="left" w:pos="1728"/>
                <w:tab w:val="left" w:pos="1937"/>
                <w:tab w:val="left" w:pos="2316"/>
                <w:tab w:val="left" w:pos="2474"/>
              </w:tabs>
              <w:ind w:left="109" w:right="93"/>
              <w:rPr>
                <w:rFonts w:ascii="Times New Roman" w:eastAsia="Times New Roman" w:hAnsi="Times New Roman" w:cs="Times New Roman"/>
                <w:sz w:val="24"/>
              </w:rPr>
            </w:pPr>
            <w:r w:rsidRPr="00464BD3">
              <w:rPr>
                <w:rFonts w:ascii="Times New Roman" w:eastAsia="Times New Roman" w:hAnsi="Times New Roman" w:cs="Times New Roman"/>
                <w:sz w:val="24"/>
                <w:lang w:val="ru-RU"/>
              </w:rPr>
              <w:t>Народные</w:t>
            </w:r>
            <w:r w:rsidRPr="00464BD3">
              <w:rPr>
                <w:rFonts w:ascii="Times New Roman" w:eastAsia="Times New Roman" w:hAnsi="Times New Roman" w:cs="Times New Roman"/>
                <w:sz w:val="24"/>
                <w:lang w:val="ru-RU"/>
              </w:rPr>
              <w:tab/>
            </w:r>
            <w:r w:rsidRPr="00464BD3">
              <w:rPr>
                <w:rFonts w:ascii="Times New Roman" w:eastAsia="Times New Roman" w:hAnsi="Times New Roman" w:cs="Times New Roman"/>
                <w:sz w:val="24"/>
                <w:lang w:val="ru-RU"/>
              </w:rPr>
              <w:tab/>
              <w:t>музыкальные</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инструменты</w:t>
            </w:r>
            <w:r w:rsidRPr="00464BD3">
              <w:rPr>
                <w:rFonts w:ascii="Times New Roman" w:eastAsia="Times New Roman" w:hAnsi="Times New Roman" w:cs="Times New Roman"/>
                <w:sz w:val="24"/>
                <w:lang w:val="ru-RU"/>
              </w:rPr>
              <w:tab/>
            </w:r>
            <w:r w:rsidRPr="00464BD3">
              <w:rPr>
                <w:rFonts w:ascii="Times New Roman" w:eastAsia="Times New Roman" w:hAnsi="Times New Roman" w:cs="Times New Roman"/>
                <w:sz w:val="24"/>
                <w:lang w:val="ru-RU"/>
              </w:rPr>
              <w:tab/>
            </w:r>
            <w:r w:rsidRPr="00464BD3">
              <w:rPr>
                <w:rFonts w:ascii="Times New Roman" w:eastAsia="Times New Roman" w:hAnsi="Times New Roman" w:cs="Times New Roman"/>
                <w:spacing w:val="-1"/>
                <w:sz w:val="24"/>
                <w:lang w:val="ru-RU"/>
              </w:rPr>
              <w:t>(балалайка,</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рожок,</w:t>
            </w:r>
            <w:r w:rsidRPr="00464BD3">
              <w:rPr>
                <w:rFonts w:ascii="Times New Roman" w:eastAsia="Times New Roman" w:hAnsi="Times New Roman" w:cs="Times New Roman"/>
                <w:sz w:val="24"/>
                <w:lang w:val="ru-RU"/>
              </w:rPr>
              <w:tab/>
              <w:t>свирель,</w:t>
            </w:r>
            <w:r w:rsidRPr="00464BD3">
              <w:rPr>
                <w:rFonts w:ascii="Times New Roman" w:eastAsia="Times New Roman" w:hAnsi="Times New Roman" w:cs="Times New Roman"/>
                <w:sz w:val="24"/>
                <w:lang w:val="ru-RU"/>
              </w:rPr>
              <w:tab/>
            </w:r>
            <w:r w:rsidRPr="00464BD3">
              <w:rPr>
                <w:rFonts w:ascii="Times New Roman" w:eastAsia="Times New Roman" w:hAnsi="Times New Roman" w:cs="Times New Roman"/>
                <w:sz w:val="24"/>
                <w:lang w:val="ru-RU"/>
              </w:rPr>
              <w:tab/>
              <w:t>гусли,</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гармонь,</w:t>
            </w:r>
            <w:r w:rsidRPr="00464BD3">
              <w:rPr>
                <w:rFonts w:ascii="Times New Roman" w:eastAsia="Times New Roman" w:hAnsi="Times New Roman" w:cs="Times New Roman"/>
                <w:sz w:val="24"/>
                <w:lang w:val="ru-RU"/>
              </w:rPr>
              <w:tab/>
            </w:r>
            <w:r w:rsidRPr="00464BD3">
              <w:rPr>
                <w:rFonts w:ascii="Times New Roman" w:eastAsia="Times New Roman" w:hAnsi="Times New Roman" w:cs="Times New Roman"/>
                <w:sz w:val="24"/>
                <w:lang w:val="ru-RU"/>
              </w:rPr>
              <w:tab/>
            </w:r>
            <w:r w:rsidRPr="00464BD3">
              <w:rPr>
                <w:rFonts w:ascii="Times New Roman" w:eastAsia="Times New Roman" w:hAnsi="Times New Roman" w:cs="Times New Roman"/>
                <w:sz w:val="24"/>
                <w:lang w:val="ru-RU"/>
              </w:rPr>
              <w:tab/>
            </w:r>
            <w:r w:rsidRPr="00464BD3">
              <w:rPr>
                <w:rFonts w:ascii="Times New Roman" w:eastAsia="Times New Roman" w:hAnsi="Times New Roman" w:cs="Times New Roman"/>
                <w:sz w:val="24"/>
                <w:lang w:val="ru-RU"/>
              </w:rPr>
              <w:tab/>
              <w:t>ложки).</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rPr>
              <w:t>Инструментальные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наигрыши.</w:t>
            </w:r>
          </w:p>
          <w:p w:rsidR="00464BD3" w:rsidRPr="00464BD3" w:rsidRDefault="00464BD3" w:rsidP="00464BD3">
            <w:pPr>
              <w:ind w:left="109"/>
              <w:rPr>
                <w:rFonts w:ascii="Times New Roman" w:eastAsia="Times New Roman" w:hAnsi="Times New Roman" w:cs="Times New Roman"/>
                <w:sz w:val="24"/>
              </w:rPr>
            </w:pPr>
            <w:r w:rsidRPr="00464BD3">
              <w:rPr>
                <w:rFonts w:ascii="Times New Roman" w:eastAsia="Times New Roman" w:hAnsi="Times New Roman" w:cs="Times New Roman"/>
                <w:sz w:val="24"/>
              </w:rPr>
              <w:t>Плясовые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мелодии</w:t>
            </w:r>
          </w:p>
        </w:tc>
        <w:tc>
          <w:tcPr>
            <w:tcW w:w="9157" w:type="dxa"/>
          </w:tcPr>
          <w:p w:rsidR="00464BD3" w:rsidRPr="00464BD3" w:rsidRDefault="00464BD3" w:rsidP="00464BD3">
            <w:pPr>
              <w:ind w:left="106" w:right="95"/>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Знакомство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внешним</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видом,</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особенностями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исполнения</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звучания</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русских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народных инструментов. Определение на слух тембров инструментов. Классификация</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группы духовых, ударных, струнных.</w:t>
            </w:r>
          </w:p>
          <w:p w:rsidR="00464BD3" w:rsidRPr="00464BD3" w:rsidRDefault="00464BD3" w:rsidP="00464BD3">
            <w:pPr>
              <w:ind w:left="106"/>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Музыкальная</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викторина</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знание</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тембров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народных инструментов.</w:t>
            </w:r>
          </w:p>
          <w:p w:rsidR="00464BD3" w:rsidRPr="00464BD3" w:rsidRDefault="00464BD3" w:rsidP="00464BD3">
            <w:pPr>
              <w:tabs>
                <w:tab w:val="left" w:pos="1392"/>
                <w:tab w:val="left" w:pos="1759"/>
                <w:tab w:val="left" w:pos="3128"/>
                <w:tab w:val="left" w:pos="3809"/>
                <w:tab w:val="left" w:pos="4289"/>
                <w:tab w:val="left" w:pos="5536"/>
                <w:tab w:val="left" w:pos="6970"/>
                <w:tab w:val="left" w:pos="7000"/>
                <w:tab w:val="left" w:pos="7833"/>
                <w:tab w:val="left" w:pos="8034"/>
                <w:tab w:val="left" w:pos="8176"/>
              </w:tabs>
              <w:ind w:left="106" w:right="102"/>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Двигательная игра — импровизация-подражание игре на музыкальных инструментах.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Слушание</w:t>
            </w:r>
            <w:r w:rsidRPr="00464BD3">
              <w:rPr>
                <w:rFonts w:ascii="Times New Roman" w:eastAsia="Times New Roman" w:hAnsi="Times New Roman" w:cs="Times New Roman"/>
                <w:sz w:val="24"/>
                <w:lang w:val="ru-RU"/>
              </w:rPr>
              <w:tab/>
              <w:t>фортепианных</w:t>
            </w:r>
            <w:r w:rsidRPr="00464BD3">
              <w:rPr>
                <w:rFonts w:ascii="Times New Roman" w:eastAsia="Times New Roman" w:hAnsi="Times New Roman" w:cs="Times New Roman"/>
                <w:sz w:val="24"/>
                <w:lang w:val="ru-RU"/>
              </w:rPr>
              <w:tab/>
              <w:t>пьес</w:t>
            </w:r>
            <w:r w:rsidRPr="00464BD3">
              <w:rPr>
                <w:rFonts w:ascii="Times New Roman" w:eastAsia="Times New Roman" w:hAnsi="Times New Roman" w:cs="Times New Roman"/>
                <w:sz w:val="24"/>
                <w:lang w:val="ru-RU"/>
              </w:rPr>
              <w:tab/>
              <w:t>композиторов,</w:t>
            </w:r>
            <w:r w:rsidRPr="00464BD3">
              <w:rPr>
                <w:rFonts w:ascii="Times New Roman" w:eastAsia="Times New Roman" w:hAnsi="Times New Roman" w:cs="Times New Roman"/>
                <w:sz w:val="24"/>
                <w:lang w:val="ru-RU"/>
              </w:rPr>
              <w:tab/>
              <w:t>исполнение</w:t>
            </w:r>
            <w:r w:rsidRPr="00464BD3">
              <w:rPr>
                <w:rFonts w:ascii="Times New Roman" w:eastAsia="Times New Roman" w:hAnsi="Times New Roman" w:cs="Times New Roman"/>
                <w:sz w:val="24"/>
                <w:lang w:val="ru-RU"/>
              </w:rPr>
              <w:tab/>
              <w:t>песен,</w:t>
            </w:r>
            <w:r w:rsidRPr="00464BD3">
              <w:rPr>
                <w:rFonts w:ascii="Times New Roman" w:eastAsia="Times New Roman" w:hAnsi="Times New Roman" w:cs="Times New Roman"/>
                <w:sz w:val="24"/>
                <w:lang w:val="ru-RU"/>
              </w:rPr>
              <w:tab/>
              <w:t>в</w:t>
            </w:r>
            <w:r w:rsidRPr="00464BD3">
              <w:rPr>
                <w:rFonts w:ascii="Times New Roman" w:eastAsia="Times New Roman" w:hAnsi="Times New Roman" w:cs="Times New Roman"/>
                <w:sz w:val="24"/>
                <w:lang w:val="ru-RU"/>
              </w:rPr>
              <w:tab/>
            </w:r>
            <w:r w:rsidRPr="00464BD3">
              <w:rPr>
                <w:rFonts w:ascii="Times New Roman" w:eastAsia="Times New Roman" w:hAnsi="Times New Roman" w:cs="Times New Roman"/>
                <w:sz w:val="24"/>
                <w:lang w:val="ru-RU"/>
              </w:rPr>
              <w:tab/>
            </w:r>
            <w:r w:rsidRPr="00464BD3">
              <w:rPr>
                <w:rFonts w:ascii="Times New Roman" w:eastAsia="Times New Roman" w:hAnsi="Times New Roman" w:cs="Times New Roman"/>
                <w:spacing w:val="-1"/>
                <w:sz w:val="24"/>
                <w:lang w:val="ru-RU"/>
              </w:rPr>
              <w:t>которых</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присутствуют</w:t>
            </w:r>
            <w:r w:rsidRPr="00464BD3">
              <w:rPr>
                <w:rFonts w:ascii="Times New Roman" w:eastAsia="Times New Roman" w:hAnsi="Times New Roman" w:cs="Times New Roman"/>
                <w:sz w:val="24"/>
                <w:lang w:val="ru-RU"/>
              </w:rPr>
              <w:tab/>
              <w:t>звукоизобразительные</w:t>
            </w:r>
            <w:r w:rsidRPr="00464BD3">
              <w:rPr>
                <w:rFonts w:ascii="Times New Roman" w:eastAsia="Times New Roman" w:hAnsi="Times New Roman" w:cs="Times New Roman"/>
                <w:sz w:val="24"/>
                <w:lang w:val="ru-RU"/>
              </w:rPr>
              <w:tab/>
              <w:t>элементы,</w:t>
            </w:r>
            <w:r w:rsidRPr="00464BD3">
              <w:rPr>
                <w:rFonts w:ascii="Times New Roman" w:eastAsia="Times New Roman" w:hAnsi="Times New Roman" w:cs="Times New Roman"/>
                <w:sz w:val="24"/>
                <w:lang w:val="ru-RU"/>
              </w:rPr>
              <w:tab/>
              <w:t>подражание</w:t>
            </w:r>
            <w:r w:rsidRPr="00464BD3">
              <w:rPr>
                <w:rFonts w:ascii="Times New Roman" w:eastAsia="Times New Roman" w:hAnsi="Times New Roman" w:cs="Times New Roman"/>
                <w:sz w:val="24"/>
                <w:lang w:val="ru-RU"/>
              </w:rPr>
              <w:tab/>
            </w:r>
            <w:r w:rsidRPr="00464BD3">
              <w:rPr>
                <w:rFonts w:ascii="Times New Roman" w:eastAsia="Times New Roman" w:hAnsi="Times New Roman" w:cs="Times New Roman"/>
                <w:sz w:val="24"/>
                <w:lang w:val="ru-RU"/>
              </w:rPr>
              <w:tab/>
              <w:t>голосам</w:t>
            </w:r>
            <w:r w:rsidRPr="00464BD3">
              <w:rPr>
                <w:rFonts w:ascii="Times New Roman" w:eastAsia="Times New Roman" w:hAnsi="Times New Roman" w:cs="Times New Roman"/>
                <w:sz w:val="24"/>
                <w:lang w:val="ru-RU"/>
              </w:rPr>
              <w:tab/>
            </w:r>
            <w:r w:rsidRPr="00464BD3">
              <w:rPr>
                <w:rFonts w:ascii="Times New Roman" w:eastAsia="Times New Roman" w:hAnsi="Times New Roman" w:cs="Times New Roman"/>
                <w:sz w:val="24"/>
                <w:lang w:val="ru-RU"/>
              </w:rPr>
              <w:tab/>
            </w:r>
            <w:r w:rsidRPr="00464BD3">
              <w:rPr>
                <w:rFonts w:ascii="Times New Roman" w:eastAsia="Times New Roman" w:hAnsi="Times New Roman" w:cs="Times New Roman"/>
                <w:spacing w:val="-1"/>
                <w:sz w:val="24"/>
                <w:lang w:val="ru-RU"/>
              </w:rPr>
              <w:t>народных</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инструментов.</w:t>
            </w:r>
          </w:p>
          <w:p w:rsidR="00464BD3" w:rsidRPr="00464BD3" w:rsidRDefault="00464BD3" w:rsidP="00464BD3">
            <w:pPr>
              <w:ind w:left="106"/>
              <w:rPr>
                <w:rFonts w:ascii="Times New Roman" w:eastAsia="Times New Roman" w:hAnsi="Times New Roman" w:cs="Times New Roman"/>
                <w:sz w:val="24"/>
                <w:lang w:val="ru-RU"/>
              </w:rPr>
            </w:pPr>
            <w:r w:rsidRPr="00464BD3">
              <w:rPr>
                <w:rFonts w:ascii="Times New Roman" w:eastAsia="Times New Roman" w:hAnsi="Times New Roman" w:cs="Times New Roman"/>
                <w:i/>
                <w:sz w:val="24"/>
                <w:lang w:val="ru-RU"/>
              </w:rPr>
              <w:t>На</w:t>
            </w:r>
            <w:r w:rsidRPr="00464BD3">
              <w:rPr>
                <w:rFonts w:ascii="Times New Roman" w:eastAsia="Times New Roman" w:hAnsi="Times New Roman" w:cs="Times New Roman"/>
                <w:i/>
                <w:spacing w:val="-3"/>
                <w:sz w:val="24"/>
                <w:lang w:val="ru-RU"/>
              </w:rPr>
              <w:t xml:space="preserve"> </w:t>
            </w:r>
            <w:r w:rsidRPr="00464BD3">
              <w:rPr>
                <w:rFonts w:ascii="Times New Roman" w:eastAsia="Times New Roman" w:hAnsi="Times New Roman" w:cs="Times New Roman"/>
                <w:i/>
                <w:sz w:val="24"/>
                <w:lang w:val="ru-RU"/>
              </w:rPr>
              <w:t>выбор</w:t>
            </w:r>
            <w:r w:rsidRPr="00464BD3">
              <w:rPr>
                <w:rFonts w:ascii="Times New Roman" w:eastAsia="Times New Roman" w:hAnsi="Times New Roman" w:cs="Times New Roman"/>
                <w:i/>
                <w:spacing w:val="-1"/>
                <w:sz w:val="24"/>
                <w:lang w:val="ru-RU"/>
              </w:rPr>
              <w:t xml:space="preserve"> </w:t>
            </w:r>
            <w:r w:rsidRPr="00464BD3">
              <w:rPr>
                <w:rFonts w:ascii="Times New Roman" w:eastAsia="Times New Roman" w:hAnsi="Times New Roman" w:cs="Times New Roman"/>
                <w:i/>
                <w:sz w:val="24"/>
                <w:lang w:val="ru-RU"/>
              </w:rPr>
              <w:t>или</w:t>
            </w:r>
            <w:r w:rsidRPr="00464BD3">
              <w:rPr>
                <w:rFonts w:ascii="Times New Roman" w:eastAsia="Times New Roman" w:hAnsi="Times New Roman" w:cs="Times New Roman"/>
                <w:i/>
                <w:spacing w:val="-2"/>
                <w:sz w:val="24"/>
                <w:lang w:val="ru-RU"/>
              </w:rPr>
              <w:t xml:space="preserve"> </w:t>
            </w:r>
            <w:r w:rsidRPr="00464BD3">
              <w:rPr>
                <w:rFonts w:ascii="Times New Roman" w:eastAsia="Times New Roman" w:hAnsi="Times New Roman" w:cs="Times New Roman"/>
                <w:i/>
                <w:sz w:val="24"/>
                <w:lang w:val="ru-RU"/>
              </w:rPr>
              <w:t>факультативно</w:t>
            </w:r>
            <w:r w:rsidRPr="00464BD3">
              <w:rPr>
                <w:rFonts w:ascii="Times New Roman" w:eastAsia="Times New Roman" w:hAnsi="Times New Roman" w:cs="Times New Roman"/>
                <w:sz w:val="24"/>
                <w:lang w:val="ru-RU"/>
              </w:rPr>
              <w:t>:</w:t>
            </w:r>
          </w:p>
          <w:p w:rsidR="00464BD3" w:rsidRPr="00464BD3" w:rsidRDefault="00464BD3" w:rsidP="00464BD3">
            <w:pPr>
              <w:spacing w:line="270" w:lineRule="atLeast"/>
              <w:ind w:left="106" w:right="95"/>
              <w:jc w:val="both"/>
              <w:rPr>
                <w:rFonts w:ascii="Times New Roman" w:eastAsia="Times New Roman" w:hAnsi="Times New Roman" w:cs="Times New Roman"/>
                <w:sz w:val="24"/>
              </w:rPr>
            </w:pPr>
            <w:r w:rsidRPr="00464BD3">
              <w:rPr>
                <w:rFonts w:ascii="Times New Roman" w:eastAsia="Times New Roman" w:hAnsi="Times New Roman" w:cs="Times New Roman"/>
                <w:sz w:val="24"/>
                <w:lang w:val="ru-RU"/>
              </w:rPr>
              <w:t>Просмотр</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видеофильма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русских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музыкальных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инструментах.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Посещение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музыкального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или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краеведческого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музея.</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rPr>
              <w:t>Освоение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простейших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навыков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игры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свирели,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ложках</w:t>
            </w:r>
          </w:p>
        </w:tc>
      </w:tr>
      <w:tr w:rsidR="00464BD3" w:rsidRPr="00464BD3" w:rsidTr="00EF0B46">
        <w:trPr>
          <w:trHeight w:val="2207"/>
        </w:trPr>
        <w:tc>
          <w:tcPr>
            <w:tcW w:w="1688" w:type="dxa"/>
          </w:tcPr>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Г)</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0,5—1</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уч. ч</w:t>
            </w:r>
          </w:p>
        </w:tc>
        <w:tc>
          <w:tcPr>
            <w:tcW w:w="1817" w:type="dxa"/>
          </w:tcPr>
          <w:p w:rsidR="00464BD3" w:rsidRPr="00464BD3" w:rsidRDefault="00464BD3" w:rsidP="00464BD3">
            <w:pPr>
              <w:tabs>
                <w:tab w:val="left" w:pos="1114"/>
              </w:tabs>
              <w:ind w:left="109" w:right="93"/>
              <w:rPr>
                <w:rFonts w:ascii="Times New Roman" w:eastAsia="Times New Roman" w:hAnsi="Times New Roman" w:cs="Times New Roman"/>
                <w:sz w:val="24"/>
              </w:rPr>
            </w:pPr>
            <w:r w:rsidRPr="00464BD3">
              <w:rPr>
                <w:rFonts w:ascii="Times New Roman" w:eastAsia="Times New Roman" w:hAnsi="Times New Roman" w:cs="Times New Roman"/>
                <w:sz w:val="24"/>
              </w:rPr>
              <w:t>Сказки,</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мифы</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легенды</w:t>
            </w:r>
          </w:p>
        </w:tc>
        <w:tc>
          <w:tcPr>
            <w:tcW w:w="3217" w:type="dxa"/>
          </w:tcPr>
          <w:p w:rsidR="00464BD3" w:rsidRPr="00464BD3" w:rsidRDefault="00464BD3" w:rsidP="00464BD3">
            <w:pPr>
              <w:ind w:left="109" w:right="95"/>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Народные</w:t>
            </w:r>
            <w:r w:rsidRPr="00464BD3">
              <w:rPr>
                <w:rFonts w:ascii="Times New Roman" w:eastAsia="Times New Roman" w:hAnsi="Times New Roman" w:cs="Times New Roman"/>
                <w:spacing w:val="14"/>
                <w:sz w:val="24"/>
                <w:lang w:val="ru-RU"/>
              </w:rPr>
              <w:t xml:space="preserve"> </w:t>
            </w:r>
            <w:r w:rsidRPr="00464BD3">
              <w:rPr>
                <w:rFonts w:ascii="Times New Roman" w:eastAsia="Times New Roman" w:hAnsi="Times New Roman" w:cs="Times New Roman"/>
                <w:sz w:val="24"/>
                <w:lang w:val="ru-RU"/>
              </w:rPr>
              <w:t>сказители.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Русские</w:t>
            </w:r>
            <w:r w:rsidRPr="00464BD3">
              <w:rPr>
                <w:rFonts w:ascii="Times New Roman" w:eastAsia="Times New Roman" w:hAnsi="Times New Roman" w:cs="Times New Roman"/>
                <w:spacing w:val="51"/>
                <w:sz w:val="24"/>
                <w:lang w:val="ru-RU"/>
              </w:rPr>
              <w:t xml:space="preserve"> </w:t>
            </w:r>
            <w:r w:rsidRPr="00464BD3">
              <w:rPr>
                <w:rFonts w:ascii="Times New Roman" w:eastAsia="Times New Roman" w:hAnsi="Times New Roman" w:cs="Times New Roman"/>
                <w:sz w:val="24"/>
                <w:lang w:val="ru-RU"/>
              </w:rPr>
              <w:t>народные</w:t>
            </w:r>
            <w:r w:rsidRPr="00464BD3">
              <w:rPr>
                <w:rFonts w:ascii="Times New Roman" w:eastAsia="Times New Roman" w:hAnsi="Times New Roman" w:cs="Times New Roman"/>
                <w:spacing w:val="51"/>
                <w:sz w:val="24"/>
                <w:lang w:val="ru-RU"/>
              </w:rPr>
              <w:t xml:space="preserve"> </w:t>
            </w:r>
            <w:r w:rsidRPr="00464BD3">
              <w:rPr>
                <w:rFonts w:ascii="Times New Roman" w:eastAsia="Times New Roman" w:hAnsi="Times New Roman" w:cs="Times New Roman"/>
                <w:sz w:val="24"/>
                <w:lang w:val="ru-RU"/>
              </w:rPr>
              <w:t>сказания,</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былины.</w:t>
            </w:r>
          </w:p>
          <w:p w:rsidR="00464BD3" w:rsidRPr="00464BD3" w:rsidRDefault="00464BD3" w:rsidP="00464BD3">
            <w:pPr>
              <w:ind w:left="109" w:right="97"/>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Эпос</w:t>
            </w:r>
            <w:r w:rsidRPr="00464BD3">
              <w:rPr>
                <w:rFonts w:ascii="Times New Roman" w:eastAsia="Times New Roman" w:hAnsi="Times New Roman" w:cs="Times New Roman"/>
                <w:spacing w:val="15"/>
                <w:sz w:val="24"/>
                <w:lang w:val="ru-RU"/>
              </w:rPr>
              <w:t xml:space="preserve"> </w:t>
            </w:r>
            <w:r w:rsidRPr="00464BD3">
              <w:rPr>
                <w:rFonts w:ascii="Times New Roman" w:eastAsia="Times New Roman" w:hAnsi="Times New Roman" w:cs="Times New Roman"/>
                <w:sz w:val="24"/>
                <w:lang w:val="ru-RU"/>
              </w:rPr>
              <w:t>народов</w:t>
            </w:r>
            <w:r w:rsidRPr="00464BD3">
              <w:rPr>
                <w:rFonts w:ascii="Times New Roman" w:eastAsia="Times New Roman" w:hAnsi="Times New Roman" w:cs="Times New Roman"/>
                <w:spacing w:val="15"/>
                <w:sz w:val="24"/>
                <w:lang w:val="ru-RU"/>
              </w:rPr>
              <w:t xml:space="preserve"> </w:t>
            </w:r>
            <w:r w:rsidRPr="00464BD3">
              <w:rPr>
                <w:rFonts w:ascii="Times New Roman" w:eastAsia="Times New Roman" w:hAnsi="Times New Roman" w:cs="Times New Roman"/>
                <w:sz w:val="24"/>
                <w:lang w:val="ru-RU"/>
              </w:rPr>
              <w:t>России.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Сказки и легенды о музыке и</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музыкантах</w:t>
            </w:r>
          </w:p>
        </w:tc>
        <w:tc>
          <w:tcPr>
            <w:tcW w:w="9157" w:type="dxa"/>
          </w:tcPr>
          <w:p w:rsidR="00464BD3" w:rsidRPr="00464BD3" w:rsidRDefault="00464BD3" w:rsidP="00464BD3">
            <w:pPr>
              <w:ind w:left="106" w:right="103"/>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Знакомство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манерой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сказывания</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нараспев.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Слушание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сказок,</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былин,</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эпических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сказаний, рассказываемых нараспев. В инструментальной музыке определение на слух</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музыкальных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интонаций речитативного характера.</w:t>
            </w:r>
          </w:p>
          <w:p w:rsidR="00464BD3" w:rsidRPr="00464BD3" w:rsidRDefault="00464BD3" w:rsidP="00464BD3">
            <w:pPr>
              <w:ind w:left="106" w:right="102"/>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Создание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иллюстраций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к</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прослушанным</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музыкальным</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литературным</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произведениям.</w:t>
            </w:r>
          </w:p>
          <w:p w:rsidR="00464BD3" w:rsidRPr="00464BD3" w:rsidRDefault="00464BD3" w:rsidP="00464BD3">
            <w:pPr>
              <w:ind w:left="106"/>
              <w:jc w:val="both"/>
              <w:rPr>
                <w:rFonts w:ascii="Times New Roman" w:eastAsia="Times New Roman" w:hAnsi="Times New Roman" w:cs="Times New Roman"/>
                <w:sz w:val="24"/>
                <w:lang w:val="ru-RU"/>
              </w:rPr>
            </w:pPr>
            <w:r w:rsidRPr="00464BD3">
              <w:rPr>
                <w:rFonts w:ascii="Times New Roman" w:eastAsia="Times New Roman" w:hAnsi="Times New Roman" w:cs="Times New Roman"/>
                <w:i/>
                <w:sz w:val="24"/>
                <w:lang w:val="ru-RU"/>
              </w:rPr>
              <w:t>На</w:t>
            </w:r>
            <w:r w:rsidRPr="00464BD3">
              <w:rPr>
                <w:rFonts w:ascii="Times New Roman" w:eastAsia="Times New Roman" w:hAnsi="Times New Roman" w:cs="Times New Roman"/>
                <w:i/>
                <w:spacing w:val="-3"/>
                <w:sz w:val="24"/>
                <w:lang w:val="ru-RU"/>
              </w:rPr>
              <w:t xml:space="preserve"> </w:t>
            </w:r>
            <w:r w:rsidRPr="00464BD3">
              <w:rPr>
                <w:rFonts w:ascii="Times New Roman" w:eastAsia="Times New Roman" w:hAnsi="Times New Roman" w:cs="Times New Roman"/>
                <w:i/>
                <w:sz w:val="24"/>
                <w:lang w:val="ru-RU"/>
              </w:rPr>
              <w:t>выбор</w:t>
            </w:r>
            <w:r w:rsidRPr="00464BD3">
              <w:rPr>
                <w:rFonts w:ascii="Times New Roman" w:eastAsia="Times New Roman" w:hAnsi="Times New Roman" w:cs="Times New Roman"/>
                <w:i/>
                <w:spacing w:val="-1"/>
                <w:sz w:val="24"/>
                <w:lang w:val="ru-RU"/>
              </w:rPr>
              <w:t xml:space="preserve"> </w:t>
            </w:r>
            <w:r w:rsidRPr="00464BD3">
              <w:rPr>
                <w:rFonts w:ascii="Times New Roman" w:eastAsia="Times New Roman" w:hAnsi="Times New Roman" w:cs="Times New Roman"/>
                <w:i/>
                <w:sz w:val="24"/>
                <w:lang w:val="ru-RU"/>
              </w:rPr>
              <w:t>или</w:t>
            </w:r>
            <w:r w:rsidRPr="00464BD3">
              <w:rPr>
                <w:rFonts w:ascii="Times New Roman" w:eastAsia="Times New Roman" w:hAnsi="Times New Roman" w:cs="Times New Roman"/>
                <w:i/>
                <w:spacing w:val="-2"/>
                <w:sz w:val="24"/>
                <w:lang w:val="ru-RU"/>
              </w:rPr>
              <w:t xml:space="preserve"> </w:t>
            </w:r>
            <w:r w:rsidRPr="00464BD3">
              <w:rPr>
                <w:rFonts w:ascii="Times New Roman" w:eastAsia="Times New Roman" w:hAnsi="Times New Roman" w:cs="Times New Roman"/>
                <w:i/>
                <w:sz w:val="24"/>
                <w:lang w:val="ru-RU"/>
              </w:rPr>
              <w:t>факультативно</w:t>
            </w:r>
            <w:r w:rsidRPr="00464BD3">
              <w:rPr>
                <w:rFonts w:ascii="Times New Roman" w:eastAsia="Times New Roman" w:hAnsi="Times New Roman" w:cs="Times New Roman"/>
                <w:sz w:val="24"/>
                <w:lang w:val="ru-RU"/>
              </w:rPr>
              <w:t>:</w:t>
            </w:r>
          </w:p>
          <w:p w:rsidR="00464BD3" w:rsidRPr="00464BD3" w:rsidRDefault="00464BD3" w:rsidP="00464BD3">
            <w:pPr>
              <w:spacing w:line="270" w:lineRule="atLeast"/>
              <w:ind w:left="106" w:right="1281"/>
              <w:jc w:val="both"/>
              <w:rPr>
                <w:rFonts w:ascii="Times New Roman" w:eastAsia="Times New Roman" w:hAnsi="Times New Roman" w:cs="Times New Roman"/>
                <w:sz w:val="24"/>
              </w:rPr>
            </w:pPr>
            <w:r w:rsidRPr="00464BD3">
              <w:rPr>
                <w:rFonts w:ascii="Times New Roman" w:eastAsia="Times New Roman" w:hAnsi="Times New Roman" w:cs="Times New Roman"/>
                <w:sz w:val="24"/>
                <w:lang w:val="ru-RU"/>
              </w:rPr>
              <w:t>Просмотр фильмов, мультфильмов, созданных на основе былин, сказаний.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rPr>
              <w:t>Речитативная</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импровизация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чтение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нараспев</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фрагмента</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сказки,</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былины</w:t>
            </w:r>
          </w:p>
        </w:tc>
      </w:tr>
      <w:tr w:rsidR="00464BD3" w:rsidRPr="00464BD3" w:rsidTr="00EF0B46">
        <w:trPr>
          <w:trHeight w:val="2210"/>
        </w:trPr>
        <w:tc>
          <w:tcPr>
            <w:tcW w:w="1688" w:type="dxa"/>
          </w:tcPr>
          <w:p w:rsidR="00464BD3" w:rsidRPr="00464BD3" w:rsidRDefault="00464BD3" w:rsidP="00464BD3">
            <w:pPr>
              <w:spacing w:before="1"/>
              <w:ind w:left="107"/>
              <w:rPr>
                <w:rFonts w:ascii="Times New Roman" w:eastAsia="Times New Roman" w:hAnsi="Times New Roman" w:cs="Times New Roman"/>
                <w:sz w:val="24"/>
              </w:rPr>
            </w:pPr>
            <w:r w:rsidRPr="00464BD3">
              <w:rPr>
                <w:rFonts w:ascii="Times New Roman" w:eastAsia="Times New Roman" w:hAnsi="Times New Roman" w:cs="Times New Roman"/>
                <w:sz w:val="24"/>
              </w:rPr>
              <w:t>Д)</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0,5—1</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уч.ч</w:t>
            </w:r>
          </w:p>
        </w:tc>
        <w:tc>
          <w:tcPr>
            <w:tcW w:w="1817" w:type="dxa"/>
          </w:tcPr>
          <w:p w:rsidR="00464BD3" w:rsidRPr="00464BD3" w:rsidRDefault="00464BD3" w:rsidP="00464BD3">
            <w:pPr>
              <w:tabs>
                <w:tab w:val="left" w:pos="1102"/>
              </w:tabs>
              <w:spacing w:before="1"/>
              <w:ind w:left="109" w:right="93"/>
              <w:rPr>
                <w:rFonts w:ascii="Times New Roman" w:eastAsia="Times New Roman" w:hAnsi="Times New Roman" w:cs="Times New Roman"/>
                <w:sz w:val="24"/>
              </w:rPr>
            </w:pPr>
            <w:r w:rsidRPr="00464BD3">
              <w:rPr>
                <w:rFonts w:ascii="Times New Roman" w:eastAsia="Times New Roman" w:hAnsi="Times New Roman" w:cs="Times New Roman"/>
                <w:sz w:val="24"/>
              </w:rPr>
              <w:t>Жанры</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музы-</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кального</w:t>
            </w:r>
          </w:p>
          <w:p w:rsidR="00464BD3" w:rsidRPr="00464BD3" w:rsidRDefault="00464BD3" w:rsidP="00464BD3">
            <w:pPr>
              <w:ind w:left="109"/>
              <w:rPr>
                <w:rFonts w:ascii="Times New Roman" w:eastAsia="Times New Roman" w:hAnsi="Times New Roman" w:cs="Times New Roman"/>
                <w:sz w:val="24"/>
              </w:rPr>
            </w:pPr>
            <w:r w:rsidRPr="00464BD3">
              <w:rPr>
                <w:rFonts w:ascii="Times New Roman" w:eastAsia="Times New Roman" w:hAnsi="Times New Roman" w:cs="Times New Roman"/>
                <w:sz w:val="24"/>
              </w:rPr>
              <w:t>фольклора</w:t>
            </w:r>
          </w:p>
        </w:tc>
        <w:tc>
          <w:tcPr>
            <w:tcW w:w="3217" w:type="dxa"/>
          </w:tcPr>
          <w:p w:rsidR="00464BD3" w:rsidRPr="00464BD3" w:rsidRDefault="00464BD3" w:rsidP="00464BD3">
            <w:pPr>
              <w:tabs>
                <w:tab w:val="left" w:pos="1115"/>
                <w:tab w:val="left" w:pos="2211"/>
              </w:tabs>
              <w:spacing w:before="1"/>
              <w:ind w:left="109" w:right="94"/>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Фольклорные жанры, общие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для</w:t>
            </w:r>
            <w:r w:rsidRPr="00464BD3">
              <w:rPr>
                <w:rFonts w:ascii="Times New Roman" w:eastAsia="Times New Roman" w:hAnsi="Times New Roman" w:cs="Times New Roman"/>
                <w:sz w:val="24"/>
                <w:lang w:val="ru-RU"/>
              </w:rPr>
              <w:tab/>
              <w:t>всех</w:t>
            </w:r>
            <w:r w:rsidRPr="00464BD3">
              <w:rPr>
                <w:rFonts w:ascii="Times New Roman" w:eastAsia="Times New Roman" w:hAnsi="Times New Roman" w:cs="Times New Roman"/>
                <w:sz w:val="24"/>
                <w:lang w:val="ru-RU"/>
              </w:rPr>
              <w:tab/>
            </w:r>
            <w:r w:rsidRPr="00464BD3">
              <w:rPr>
                <w:rFonts w:ascii="Times New Roman" w:eastAsia="Times New Roman" w:hAnsi="Times New Roman" w:cs="Times New Roman"/>
                <w:spacing w:val="-1"/>
                <w:sz w:val="24"/>
                <w:lang w:val="ru-RU"/>
              </w:rPr>
              <w:t>народов:</w:t>
            </w:r>
          </w:p>
          <w:p w:rsidR="00464BD3" w:rsidRPr="00464BD3" w:rsidRDefault="00464BD3" w:rsidP="00464BD3">
            <w:pPr>
              <w:tabs>
                <w:tab w:val="left" w:pos="2081"/>
              </w:tabs>
              <w:ind w:left="109" w:right="96"/>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лирические,</w:t>
            </w:r>
            <w:r w:rsidRPr="00464BD3">
              <w:rPr>
                <w:rFonts w:ascii="Times New Roman" w:eastAsia="Times New Roman" w:hAnsi="Times New Roman" w:cs="Times New Roman"/>
                <w:sz w:val="24"/>
                <w:lang w:val="ru-RU"/>
              </w:rPr>
              <w:tab/>
            </w:r>
            <w:r w:rsidRPr="00464BD3">
              <w:rPr>
                <w:rFonts w:ascii="Times New Roman" w:eastAsia="Times New Roman" w:hAnsi="Times New Roman" w:cs="Times New Roman"/>
                <w:spacing w:val="-1"/>
                <w:sz w:val="24"/>
                <w:lang w:val="ru-RU"/>
              </w:rPr>
              <w:t>трудовые,</w:t>
            </w:r>
            <w:r w:rsidRPr="00464BD3">
              <w:rPr>
                <w:rFonts w:ascii="Times New Roman" w:eastAsia="Times New Roman" w:hAnsi="Times New Roman" w:cs="Times New Roman"/>
                <w:spacing w:val="-58"/>
                <w:sz w:val="24"/>
                <w:lang w:val="ru-RU"/>
              </w:rPr>
              <w:t xml:space="preserve"> </w:t>
            </w:r>
            <w:r w:rsidRPr="00464BD3">
              <w:rPr>
                <w:rFonts w:ascii="Times New Roman" w:eastAsia="Times New Roman" w:hAnsi="Times New Roman" w:cs="Times New Roman"/>
                <w:sz w:val="24"/>
                <w:lang w:val="ru-RU"/>
              </w:rPr>
              <w:t>колыбельные песни, танцы и</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пляски.</w:t>
            </w:r>
          </w:p>
          <w:p w:rsidR="00464BD3" w:rsidRPr="00464BD3" w:rsidRDefault="00464BD3" w:rsidP="00464BD3">
            <w:pPr>
              <w:spacing w:before="1"/>
              <w:ind w:left="109" w:right="95"/>
              <w:jc w:val="both"/>
              <w:rPr>
                <w:rFonts w:ascii="Times New Roman" w:eastAsia="Times New Roman" w:hAnsi="Times New Roman" w:cs="Times New Roman"/>
                <w:sz w:val="24"/>
              </w:rPr>
            </w:pPr>
            <w:r w:rsidRPr="00464BD3">
              <w:rPr>
                <w:rFonts w:ascii="Times New Roman" w:eastAsia="Times New Roman" w:hAnsi="Times New Roman" w:cs="Times New Roman"/>
                <w:sz w:val="24"/>
              </w:rPr>
              <w:t>Традиционные музыкальные</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инструменты</w:t>
            </w:r>
          </w:p>
        </w:tc>
        <w:tc>
          <w:tcPr>
            <w:tcW w:w="9157" w:type="dxa"/>
          </w:tcPr>
          <w:p w:rsidR="00464BD3" w:rsidRPr="00464BD3" w:rsidRDefault="00464BD3" w:rsidP="00464BD3">
            <w:pPr>
              <w:spacing w:before="1"/>
              <w:ind w:left="106"/>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Различение</w:t>
            </w:r>
            <w:r w:rsidRPr="00464BD3">
              <w:rPr>
                <w:rFonts w:ascii="Times New Roman" w:eastAsia="Times New Roman" w:hAnsi="Times New Roman" w:cs="Times New Roman"/>
                <w:spacing w:val="47"/>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48"/>
                <w:sz w:val="24"/>
                <w:lang w:val="ru-RU"/>
              </w:rPr>
              <w:t xml:space="preserve"> </w:t>
            </w:r>
            <w:r w:rsidRPr="00464BD3">
              <w:rPr>
                <w:rFonts w:ascii="Times New Roman" w:eastAsia="Times New Roman" w:hAnsi="Times New Roman" w:cs="Times New Roman"/>
                <w:sz w:val="24"/>
                <w:lang w:val="ru-RU"/>
              </w:rPr>
              <w:t>слух</w:t>
            </w:r>
            <w:r w:rsidRPr="00464BD3">
              <w:rPr>
                <w:rFonts w:ascii="Times New Roman" w:eastAsia="Times New Roman" w:hAnsi="Times New Roman" w:cs="Times New Roman"/>
                <w:spacing w:val="49"/>
                <w:sz w:val="24"/>
                <w:lang w:val="ru-RU"/>
              </w:rPr>
              <w:t xml:space="preserve"> </w:t>
            </w:r>
            <w:r w:rsidRPr="00464BD3">
              <w:rPr>
                <w:rFonts w:ascii="Times New Roman" w:eastAsia="Times New Roman" w:hAnsi="Times New Roman" w:cs="Times New Roman"/>
                <w:sz w:val="24"/>
                <w:lang w:val="ru-RU"/>
              </w:rPr>
              <w:t>контрастных</w:t>
            </w:r>
            <w:r w:rsidRPr="00464BD3">
              <w:rPr>
                <w:rFonts w:ascii="Times New Roman" w:eastAsia="Times New Roman" w:hAnsi="Times New Roman" w:cs="Times New Roman"/>
                <w:spacing w:val="47"/>
                <w:sz w:val="24"/>
                <w:lang w:val="ru-RU"/>
              </w:rPr>
              <w:t xml:space="preserve"> </w:t>
            </w:r>
            <w:r w:rsidRPr="00464BD3">
              <w:rPr>
                <w:rFonts w:ascii="Times New Roman" w:eastAsia="Times New Roman" w:hAnsi="Times New Roman" w:cs="Times New Roman"/>
                <w:sz w:val="24"/>
                <w:lang w:val="ru-RU"/>
              </w:rPr>
              <w:t>по</w:t>
            </w:r>
            <w:r w:rsidRPr="00464BD3">
              <w:rPr>
                <w:rFonts w:ascii="Times New Roman" w:eastAsia="Times New Roman" w:hAnsi="Times New Roman" w:cs="Times New Roman"/>
                <w:spacing w:val="49"/>
                <w:sz w:val="24"/>
                <w:lang w:val="ru-RU"/>
              </w:rPr>
              <w:t xml:space="preserve"> </w:t>
            </w:r>
            <w:r w:rsidRPr="00464BD3">
              <w:rPr>
                <w:rFonts w:ascii="Times New Roman" w:eastAsia="Times New Roman" w:hAnsi="Times New Roman" w:cs="Times New Roman"/>
                <w:sz w:val="24"/>
                <w:lang w:val="ru-RU"/>
              </w:rPr>
              <w:t>характеру</w:t>
            </w:r>
            <w:r w:rsidRPr="00464BD3">
              <w:rPr>
                <w:rFonts w:ascii="Times New Roman" w:eastAsia="Times New Roman" w:hAnsi="Times New Roman" w:cs="Times New Roman"/>
                <w:spacing w:val="48"/>
                <w:sz w:val="24"/>
                <w:lang w:val="ru-RU"/>
              </w:rPr>
              <w:t xml:space="preserve"> </w:t>
            </w:r>
            <w:r w:rsidRPr="00464BD3">
              <w:rPr>
                <w:rFonts w:ascii="Times New Roman" w:eastAsia="Times New Roman" w:hAnsi="Times New Roman" w:cs="Times New Roman"/>
                <w:sz w:val="24"/>
                <w:lang w:val="ru-RU"/>
              </w:rPr>
              <w:t>фольклорных</w:t>
            </w:r>
            <w:r w:rsidRPr="00464BD3">
              <w:rPr>
                <w:rFonts w:ascii="Times New Roman" w:eastAsia="Times New Roman" w:hAnsi="Times New Roman" w:cs="Times New Roman"/>
                <w:spacing w:val="47"/>
                <w:sz w:val="24"/>
                <w:lang w:val="ru-RU"/>
              </w:rPr>
              <w:t xml:space="preserve"> </w:t>
            </w:r>
            <w:r w:rsidRPr="00464BD3">
              <w:rPr>
                <w:rFonts w:ascii="Times New Roman" w:eastAsia="Times New Roman" w:hAnsi="Times New Roman" w:cs="Times New Roman"/>
                <w:sz w:val="24"/>
                <w:lang w:val="ru-RU"/>
              </w:rPr>
              <w:t>жанров:</w:t>
            </w:r>
            <w:r w:rsidRPr="00464BD3">
              <w:rPr>
                <w:rFonts w:ascii="Times New Roman" w:eastAsia="Times New Roman" w:hAnsi="Times New Roman" w:cs="Times New Roman"/>
                <w:spacing w:val="49"/>
                <w:sz w:val="24"/>
                <w:lang w:val="ru-RU"/>
              </w:rPr>
              <w:t xml:space="preserve"> </w:t>
            </w:r>
            <w:r w:rsidRPr="00464BD3">
              <w:rPr>
                <w:rFonts w:ascii="Times New Roman" w:eastAsia="Times New Roman" w:hAnsi="Times New Roman" w:cs="Times New Roman"/>
                <w:sz w:val="24"/>
                <w:lang w:val="ru-RU"/>
              </w:rPr>
              <w:t>колыбельная,</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трудовая,</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лирическая, плясовая.</w:t>
            </w:r>
          </w:p>
          <w:p w:rsidR="00464BD3" w:rsidRPr="00464BD3" w:rsidRDefault="00464BD3" w:rsidP="00464BD3">
            <w:pPr>
              <w:ind w:left="106"/>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Определение,</w:t>
            </w:r>
            <w:r w:rsidRPr="00464BD3">
              <w:rPr>
                <w:rFonts w:ascii="Times New Roman" w:eastAsia="Times New Roman" w:hAnsi="Times New Roman" w:cs="Times New Roman"/>
                <w:spacing w:val="26"/>
                <w:sz w:val="24"/>
                <w:lang w:val="ru-RU"/>
              </w:rPr>
              <w:t xml:space="preserve"> </w:t>
            </w:r>
            <w:r w:rsidRPr="00464BD3">
              <w:rPr>
                <w:rFonts w:ascii="Times New Roman" w:eastAsia="Times New Roman" w:hAnsi="Times New Roman" w:cs="Times New Roman"/>
                <w:sz w:val="24"/>
                <w:lang w:val="ru-RU"/>
              </w:rPr>
              <w:t>характеристика</w:t>
            </w:r>
            <w:r w:rsidRPr="00464BD3">
              <w:rPr>
                <w:rFonts w:ascii="Times New Roman" w:eastAsia="Times New Roman" w:hAnsi="Times New Roman" w:cs="Times New Roman"/>
                <w:spacing w:val="24"/>
                <w:sz w:val="24"/>
                <w:lang w:val="ru-RU"/>
              </w:rPr>
              <w:t xml:space="preserve"> </w:t>
            </w:r>
            <w:r w:rsidRPr="00464BD3">
              <w:rPr>
                <w:rFonts w:ascii="Times New Roman" w:eastAsia="Times New Roman" w:hAnsi="Times New Roman" w:cs="Times New Roman"/>
                <w:sz w:val="24"/>
                <w:lang w:val="ru-RU"/>
              </w:rPr>
              <w:t>типичных</w:t>
            </w:r>
            <w:r w:rsidRPr="00464BD3">
              <w:rPr>
                <w:rFonts w:ascii="Times New Roman" w:eastAsia="Times New Roman" w:hAnsi="Times New Roman" w:cs="Times New Roman"/>
                <w:spacing w:val="27"/>
                <w:sz w:val="24"/>
                <w:lang w:val="ru-RU"/>
              </w:rPr>
              <w:t xml:space="preserve"> </w:t>
            </w:r>
            <w:r w:rsidRPr="00464BD3">
              <w:rPr>
                <w:rFonts w:ascii="Times New Roman" w:eastAsia="Times New Roman" w:hAnsi="Times New Roman" w:cs="Times New Roman"/>
                <w:sz w:val="24"/>
                <w:lang w:val="ru-RU"/>
              </w:rPr>
              <w:t>элементов</w:t>
            </w:r>
            <w:r w:rsidRPr="00464BD3">
              <w:rPr>
                <w:rFonts w:ascii="Times New Roman" w:eastAsia="Times New Roman" w:hAnsi="Times New Roman" w:cs="Times New Roman"/>
                <w:spacing w:val="27"/>
                <w:sz w:val="24"/>
                <w:lang w:val="ru-RU"/>
              </w:rPr>
              <w:t xml:space="preserve"> </w:t>
            </w:r>
            <w:r w:rsidRPr="00464BD3">
              <w:rPr>
                <w:rFonts w:ascii="Times New Roman" w:eastAsia="Times New Roman" w:hAnsi="Times New Roman" w:cs="Times New Roman"/>
                <w:sz w:val="24"/>
                <w:lang w:val="ru-RU"/>
              </w:rPr>
              <w:t>музыкального</w:t>
            </w:r>
            <w:r w:rsidRPr="00464BD3">
              <w:rPr>
                <w:rFonts w:ascii="Times New Roman" w:eastAsia="Times New Roman" w:hAnsi="Times New Roman" w:cs="Times New Roman"/>
                <w:spacing w:val="27"/>
                <w:sz w:val="24"/>
                <w:lang w:val="ru-RU"/>
              </w:rPr>
              <w:t xml:space="preserve"> </w:t>
            </w:r>
            <w:r w:rsidRPr="00464BD3">
              <w:rPr>
                <w:rFonts w:ascii="Times New Roman" w:eastAsia="Times New Roman" w:hAnsi="Times New Roman" w:cs="Times New Roman"/>
                <w:sz w:val="24"/>
                <w:lang w:val="ru-RU"/>
              </w:rPr>
              <w:t>языка</w:t>
            </w:r>
            <w:r w:rsidRPr="00464BD3">
              <w:rPr>
                <w:rFonts w:ascii="Times New Roman" w:eastAsia="Times New Roman" w:hAnsi="Times New Roman" w:cs="Times New Roman"/>
                <w:spacing w:val="27"/>
                <w:sz w:val="24"/>
                <w:lang w:val="ru-RU"/>
              </w:rPr>
              <w:t xml:space="preserve"> </w:t>
            </w:r>
            <w:r w:rsidRPr="00464BD3">
              <w:rPr>
                <w:rFonts w:ascii="Times New Roman" w:eastAsia="Times New Roman" w:hAnsi="Times New Roman" w:cs="Times New Roman"/>
                <w:sz w:val="24"/>
                <w:lang w:val="ru-RU"/>
              </w:rPr>
              <w:t>(темп,</w:t>
            </w:r>
            <w:r w:rsidRPr="00464BD3">
              <w:rPr>
                <w:rFonts w:ascii="Times New Roman" w:eastAsia="Times New Roman" w:hAnsi="Times New Roman" w:cs="Times New Roman"/>
                <w:spacing w:val="27"/>
                <w:sz w:val="24"/>
                <w:lang w:val="ru-RU"/>
              </w:rPr>
              <w:t xml:space="preserve"> </w:t>
            </w:r>
            <w:r w:rsidRPr="00464BD3">
              <w:rPr>
                <w:rFonts w:ascii="Times New Roman" w:eastAsia="Times New Roman" w:hAnsi="Times New Roman" w:cs="Times New Roman"/>
                <w:sz w:val="24"/>
                <w:lang w:val="ru-RU"/>
              </w:rPr>
              <w:t>ритм,</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мелодия,</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динамика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др.), состава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исполнителей</w:t>
            </w:r>
          </w:p>
          <w:p w:rsidR="00464BD3" w:rsidRPr="00464BD3" w:rsidRDefault="00464BD3" w:rsidP="00464BD3">
            <w:pPr>
              <w:spacing w:before="1"/>
              <w:ind w:left="106"/>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Определение</w:t>
            </w:r>
            <w:r w:rsidRPr="00464BD3">
              <w:rPr>
                <w:rFonts w:ascii="Times New Roman" w:eastAsia="Times New Roman" w:hAnsi="Times New Roman" w:cs="Times New Roman"/>
                <w:spacing w:val="53"/>
                <w:sz w:val="24"/>
                <w:lang w:val="ru-RU"/>
              </w:rPr>
              <w:t xml:space="preserve"> </w:t>
            </w:r>
            <w:r w:rsidRPr="00464BD3">
              <w:rPr>
                <w:rFonts w:ascii="Times New Roman" w:eastAsia="Times New Roman" w:hAnsi="Times New Roman" w:cs="Times New Roman"/>
                <w:sz w:val="24"/>
                <w:lang w:val="ru-RU"/>
              </w:rPr>
              <w:t>тембра</w:t>
            </w:r>
            <w:r w:rsidRPr="00464BD3">
              <w:rPr>
                <w:rFonts w:ascii="Times New Roman" w:eastAsia="Times New Roman" w:hAnsi="Times New Roman" w:cs="Times New Roman"/>
                <w:spacing w:val="55"/>
                <w:sz w:val="24"/>
                <w:lang w:val="ru-RU"/>
              </w:rPr>
              <w:t xml:space="preserve"> </w:t>
            </w:r>
            <w:r w:rsidRPr="00464BD3">
              <w:rPr>
                <w:rFonts w:ascii="Times New Roman" w:eastAsia="Times New Roman" w:hAnsi="Times New Roman" w:cs="Times New Roman"/>
                <w:sz w:val="24"/>
                <w:lang w:val="ru-RU"/>
              </w:rPr>
              <w:t>музыкальных</w:t>
            </w:r>
            <w:r w:rsidRPr="00464BD3">
              <w:rPr>
                <w:rFonts w:ascii="Times New Roman" w:eastAsia="Times New Roman" w:hAnsi="Times New Roman" w:cs="Times New Roman"/>
                <w:spacing w:val="53"/>
                <w:sz w:val="24"/>
                <w:lang w:val="ru-RU"/>
              </w:rPr>
              <w:t xml:space="preserve"> </w:t>
            </w:r>
            <w:r w:rsidRPr="00464BD3">
              <w:rPr>
                <w:rFonts w:ascii="Times New Roman" w:eastAsia="Times New Roman" w:hAnsi="Times New Roman" w:cs="Times New Roman"/>
                <w:sz w:val="24"/>
                <w:lang w:val="ru-RU"/>
              </w:rPr>
              <w:t>инструментов,</w:t>
            </w:r>
            <w:r w:rsidRPr="00464BD3">
              <w:rPr>
                <w:rFonts w:ascii="Times New Roman" w:eastAsia="Times New Roman" w:hAnsi="Times New Roman" w:cs="Times New Roman"/>
                <w:spacing w:val="54"/>
                <w:sz w:val="24"/>
                <w:lang w:val="ru-RU"/>
              </w:rPr>
              <w:t xml:space="preserve"> </w:t>
            </w:r>
            <w:r w:rsidRPr="00464BD3">
              <w:rPr>
                <w:rFonts w:ascii="Times New Roman" w:eastAsia="Times New Roman" w:hAnsi="Times New Roman" w:cs="Times New Roman"/>
                <w:sz w:val="24"/>
                <w:lang w:val="ru-RU"/>
              </w:rPr>
              <w:t>отнесение</w:t>
            </w:r>
            <w:r w:rsidRPr="00464BD3">
              <w:rPr>
                <w:rFonts w:ascii="Times New Roman" w:eastAsia="Times New Roman" w:hAnsi="Times New Roman" w:cs="Times New Roman"/>
                <w:spacing w:val="53"/>
                <w:sz w:val="24"/>
                <w:lang w:val="ru-RU"/>
              </w:rPr>
              <w:t xml:space="preserve"> </w:t>
            </w:r>
            <w:r w:rsidRPr="00464BD3">
              <w:rPr>
                <w:rFonts w:ascii="Times New Roman" w:eastAsia="Times New Roman" w:hAnsi="Times New Roman" w:cs="Times New Roman"/>
                <w:sz w:val="24"/>
                <w:lang w:val="ru-RU"/>
              </w:rPr>
              <w:t>к</w:t>
            </w:r>
            <w:r w:rsidRPr="00464BD3">
              <w:rPr>
                <w:rFonts w:ascii="Times New Roman" w:eastAsia="Times New Roman" w:hAnsi="Times New Roman" w:cs="Times New Roman"/>
                <w:spacing w:val="54"/>
                <w:sz w:val="24"/>
                <w:lang w:val="ru-RU"/>
              </w:rPr>
              <w:t xml:space="preserve"> </w:t>
            </w:r>
            <w:r w:rsidRPr="00464BD3">
              <w:rPr>
                <w:rFonts w:ascii="Times New Roman" w:eastAsia="Times New Roman" w:hAnsi="Times New Roman" w:cs="Times New Roman"/>
                <w:sz w:val="24"/>
                <w:lang w:val="ru-RU"/>
              </w:rPr>
              <w:t>одной</w:t>
            </w:r>
            <w:r w:rsidRPr="00464BD3">
              <w:rPr>
                <w:rFonts w:ascii="Times New Roman" w:eastAsia="Times New Roman" w:hAnsi="Times New Roman" w:cs="Times New Roman"/>
                <w:spacing w:val="54"/>
                <w:sz w:val="24"/>
                <w:lang w:val="ru-RU"/>
              </w:rPr>
              <w:t xml:space="preserve"> </w:t>
            </w:r>
            <w:r w:rsidRPr="00464BD3">
              <w:rPr>
                <w:rFonts w:ascii="Times New Roman" w:eastAsia="Times New Roman" w:hAnsi="Times New Roman" w:cs="Times New Roman"/>
                <w:sz w:val="24"/>
                <w:lang w:val="ru-RU"/>
              </w:rPr>
              <w:t>из</w:t>
            </w:r>
            <w:r w:rsidRPr="00464BD3">
              <w:rPr>
                <w:rFonts w:ascii="Times New Roman" w:eastAsia="Times New Roman" w:hAnsi="Times New Roman" w:cs="Times New Roman"/>
                <w:spacing w:val="54"/>
                <w:sz w:val="24"/>
                <w:lang w:val="ru-RU"/>
              </w:rPr>
              <w:t xml:space="preserve"> </w:t>
            </w:r>
            <w:r w:rsidRPr="00464BD3">
              <w:rPr>
                <w:rFonts w:ascii="Times New Roman" w:eastAsia="Times New Roman" w:hAnsi="Times New Roman" w:cs="Times New Roman"/>
                <w:sz w:val="24"/>
                <w:lang w:val="ru-RU"/>
              </w:rPr>
              <w:t>групп</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(духовые,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ударные,</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струнные).</w:t>
            </w:r>
          </w:p>
          <w:p w:rsidR="00464BD3" w:rsidRPr="00464BD3" w:rsidRDefault="00464BD3" w:rsidP="00464BD3">
            <w:pPr>
              <w:spacing w:line="270" w:lineRule="atLeast"/>
              <w:ind w:left="106"/>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Разучивание,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исполнение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песен</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разных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жанров,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относящихся</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к</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фольклору</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разных</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народов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Российской Федерации.</w:t>
            </w:r>
          </w:p>
        </w:tc>
      </w:tr>
    </w:tbl>
    <w:p w:rsidR="00464BD3" w:rsidRPr="00464BD3" w:rsidRDefault="00464BD3" w:rsidP="00464BD3">
      <w:pPr>
        <w:widowControl w:val="0"/>
        <w:autoSpaceDE w:val="0"/>
        <w:autoSpaceDN w:val="0"/>
        <w:spacing w:after="0" w:line="270" w:lineRule="atLeast"/>
        <w:rPr>
          <w:rFonts w:ascii="Times New Roman" w:eastAsia="Times New Roman" w:hAnsi="Times New Roman" w:cs="Times New Roman"/>
          <w:sz w:val="24"/>
        </w:rPr>
        <w:sectPr w:rsidR="00464BD3" w:rsidRPr="00464BD3" w:rsidSect="007C6ED2">
          <w:pgSz w:w="16840" w:h="11910" w:orient="landscape"/>
          <w:pgMar w:top="840" w:right="280" w:bottom="1120" w:left="460" w:header="0" w:footer="920" w:gutter="0"/>
          <w:pgNumType w:start="2"/>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88"/>
        <w:gridCol w:w="1817"/>
        <w:gridCol w:w="3217"/>
        <w:gridCol w:w="9157"/>
      </w:tblGrid>
      <w:tr w:rsidR="00464BD3" w:rsidRPr="00464BD3" w:rsidTr="00EF0B46">
        <w:trPr>
          <w:trHeight w:val="1380"/>
        </w:trPr>
        <w:tc>
          <w:tcPr>
            <w:tcW w:w="1688" w:type="dxa"/>
          </w:tcPr>
          <w:p w:rsidR="00464BD3" w:rsidRPr="00464BD3" w:rsidRDefault="00464BD3" w:rsidP="00464BD3">
            <w:pPr>
              <w:rPr>
                <w:rFonts w:ascii="Times New Roman" w:eastAsia="Times New Roman" w:hAnsi="Times New Roman" w:cs="Times New Roman"/>
                <w:sz w:val="24"/>
                <w:lang w:val="ru-RU"/>
              </w:rPr>
            </w:pPr>
          </w:p>
        </w:tc>
        <w:tc>
          <w:tcPr>
            <w:tcW w:w="1817" w:type="dxa"/>
          </w:tcPr>
          <w:p w:rsidR="00464BD3" w:rsidRPr="00464BD3" w:rsidRDefault="00464BD3" w:rsidP="00464BD3">
            <w:pPr>
              <w:rPr>
                <w:rFonts w:ascii="Times New Roman" w:eastAsia="Times New Roman" w:hAnsi="Times New Roman" w:cs="Times New Roman"/>
                <w:sz w:val="24"/>
                <w:lang w:val="ru-RU"/>
              </w:rPr>
            </w:pPr>
          </w:p>
        </w:tc>
        <w:tc>
          <w:tcPr>
            <w:tcW w:w="3217" w:type="dxa"/>
          </w:tcPr>
          <w:p w:rsidR="00464BD3" w:rsidRPr="00464BD3" w:rsidRDefault="00464BD3" w:rsidP="00464BD3">
            <w:pPr>
              <w:rPr>
                <w:rFonts w:ascii="Times New Roman" w:eastAsia="Times New Roman" w:hAnsi="Times New Roman" w:cs="Times New Roman"/>
                <w:sz w:val="24"/>
                <w:lang w:val="ru-RU"/>
              </w:rPr>
            </w:pPr>
          </w:p>
        </w:tc>
        <w:tc>
          <w:tcPr>
            <w:tcW w:w="9157" w:type="dxa"/>
          </w:tcPr>
          <w:p w:rsidR="00464BD3" w:rsidRPr="00464BD3" w:rsidRDefault="00464BD3" w:rsidP="00464BD3">
            <w:pPr>
              <w:ind w:left="106"/>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Импровизации,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сочинение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к</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ним</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ритмических аккомпанементов</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(звучащими</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жестами,</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ударных инструментах).</w:t>
            </w:r>
          </w:p>
          <w:p w:rsidR="00464BD3" w:rsidRPr="00464BD3" w:rsidRDefault="00464BD3" w:rsidP="00464BD3">
            <w:pPr>
              <w:ind w:left="106"/>
              <w:rPr>
                <w:rFonts w:ascii="Times New Roman" w:eastAsia="Times New Roman" w:hAnsi="Times New Roman" w:cs="Times New Roman"/>
                <w:sz w:val="24"/>
                <w:lang w:val="ru-RU"/>
              </w:rPr>
            </w:pPr>
            <w:r w:rsidRPr="00464BD3">
              <w:rPr>
                <w:rFonts w:ascii="Times New Roman" w:eastAsia="Times New Roman" w:hAnsi="Times New Roman" w:cs="Times New Roman"/>
                <w:i/>
                <w:sz w:val="24"/>
                <w:lang w:val="ru-RU"/>
              </w:rPr>
              <w:t>На</w:t>
            </w:r>
            <w:r w:rsidRPr="00464BD3">
              <w:rPr>
                <w:rFonts w:ascii="Times New Roman" w:eastAsia="Times New Roman" w:hAnsi="Times New Roman" w:cs="Times New Roman"/>
                <w:i/>
                <w:spacing w:val="-3"/>
                <w:sz w:val="24"/>
                <w:lang w:val="ru-RU"/>
              </w:rPr>
              <w:t xml:space="preserve"> </w:t>
            </w:r>
            <w:r w:rsidRPr="00464BD3">
              <w:rPr>
                <w:rFonts w:ascii="Times New Roman" w:eastAsia="Times New Roman" w:hAnsi="Times New Roman" w:cs="Times New Roman"/>
                <w:i/>
                <w:sz w:val="24"/>
                <w:lang w:val="ru-RU"/>
              </w:rPr>
              <w:t>выбор</w:t>
            </w:r>
            <w:r w:rsidRPr="00464BD3">
              <w:rPr>
                <w:rFonts w:ascii="Times New Roman" w:eastAsia="Times New Roman" w:hAnsi="Times New Roman" w:cs="Times New Roman"/>
                <w:i/>
                <w:spacing w:val="-1"/>
                <w:sz w:val="24"/>
                <w:lang w:val="ru-RU"/>
              </w:rPr>
              <w:t xml:space="preserve"> </w:t>
            </w:r>
            <w:r w:rsidRPr="00464BD3">
              <w:rPr>
                <w:rFonts w:ascii="Times New Roman" w:eastAsia="Times New Roman" w:hAnsi="Times New Roman" w:cs="Times New Roman"/>
                <w:i/>
                <w:sz w:val="24"/>
                <w:lang w:val="ru-RU"/>
              </w:rPr>
              <w:t>или</w:t>
            </w:r>
            <w:r w:rsidRPr="00464BD3">
              <w:rPr>
                <w:rFonts w:ascii="Times New Roman" w:eastAsia="Times New Roman" w:hAnsi="Times New Roman" w:cs="Times New Roman"/>
                <w:i/>
                <w:spacing w:val="-2"/>
                <w:sz w:val="24"/>
                <w:lang w:val="ru-RU"/>
              </w:rPr>
              <w:t xml:space="preserve"> </w:t>
            </w:r>
            <w:r w:rsidRPr="00464BD3">
              <w:rPr>
                <w:rFonts w:ascii="Times New Roman" w:eastAsia="Times New Roman" w:hAnsi="Times New Roman" w:cs="Times New Roman"/>
                <w:i/>
                <w:sz w:val="24"/>
                <w:lang w:val="ru-RU"/>
              </w:rPr>
              <w:t>факультативно</w:t>
            </w:r>
            <w:r w:rsidRPr="00464BD3">
              <w:rPr>
                <w:rFonts w:ascii="Times New Roman" w:eastAsia="Times New Roman" w:hAnsi="Times New Roman" w:cs="Times New Roman"/>
                <w:sz w:val="24"/>
                <w:lang w:val="ru-RU"/>
              </w:rPr>
              <w:t>:</w:t>
            </w:r>
          </w:p>
          <w:p w:rsidR="00464BD3" w:rsidRPr="00464BD3" w:rsidRDefault="00464BD3" w:rsidP="00464BD3">
            <w:pPr>
              <w:spacing w:line="270" w:lineRule="atLeast"/>
              <w:ind w:left="106"/>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Исполнение</w:t>
            </w:r>
            <w:r w:rsidRPr="00464BD3">
              <w:rPr>
                <w:rFonts w:ascii="Times New Roman" w:eastAsia="Times New Roman" w:hAnsi="Times New Roman" w:cs="Times New Roman"/>
                <w:spacing w:val="20"/>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20"/>
                <w:sz w:val="24"/>
                <w:lang w:val="ru-RU"/>
              </w:rPr>
              <w:t xml:space="preserve"> </w:t>
            </w:r>
            <w:r w:rsidRPr="00464BD3">
              <w:rPr>
                <w:rFonts w:ascii="Times New Roman" w:eastAsia="Times New Roman" w:hAnsi="Times New Roman" w:cs="Times New Roman"/>
                <w:sz w:val="24"/>
                <w:lang w:val="ru-RU"/>
              </w:rPr>
              <w:t>клавишных</w:t>
            </w:r>
            <w:r w:rsidRPr="00464BD3">
              <w:rPr>
                <w:rFonts w:ascii="Times New Roman" w:eastAsia="Times New Roman" w:hAnsi="Times New Roman" w:cs="Times New Roman"/>
                <w:spacing w:val="21"/>
                <w:sz w:val="24"/>
                <w:lang w:val="ru-RU"/>
              </w:rPr>
              <w:t xml:space="preserve"> </w:t>
            </w:r>
            <w:r w:rsidRPr="00464BD3">
              <w:rPr>
                <w:rFonts w:ascii="Times New Roman" w:eastAsia="Times New Roman" w:hAnsi="Times New Roman" w:cs="Times New Roman"/>
                <w:sz w:val="24"/>
                <w:lang w:val="ru-RU"/>
              </w:rPr>
              <w:t>или</w:t>
            </w:r>
            <w:r w:rsidRPr="00464BD3">
              <w:rPr>
                <w:rFonts w:ascii="Times New Roman" w:eastAsia="Times New Roman" w:hAnsi="Times New Roman" w:cs="Times New Roman"/>
                <w:spacing w:val="22"/>
                <w:sz w:val="24"/>
                <w:lang w:val="ru-RU"/>
              </w:rPr>
              <w:t xml:space="preserve"> </w:t>
            </w:r>
            <w:r w:rsidRPr="00464BD3">
              <w:rPr>
                <w:rFonts w:ascii="Times New Roman" w:eastAsia="Times New Roman" w:hAnsi="Times New Roman" w:cs="Times New Roman"/>
                <w:sz w:val="24"/>
                <w:lang w:val="ru-RU"/>
              </w:rPr>
              <w:t>духовых</w:t>
            </w:r>
            <w:r w:rsidRPr="00464BD3">
              <w:rPr>
                <w:rFonts w:ascii="Times New Roman" w:eastAsia="Times New Roman" w:hAnsi="Times New Roman" w:cs="Times New Roman"/>
                <w:spacing w:val="18"/>
                <w:sz w:val="24"/>
                <w:lang w:val="ru-RU"/>
              </w:rPr>
              <w:t xml:space="preserve"> </w:t>
            </w:r>
            <w:r w:rsidRPr="00464BD3">
              <w:rPr>
                <w:rFonts w:ascii="Times New Roman" w:eastAsia="Times New Roman" w:hAnsi="Times New Roman" w:cs="Times New Roman"/>
                <w:sz w:val="24"/>
                <w:lang w:val="ru-RU"/>
              </w:rPr>
              <w:t>инструментах</w:t>
            </w:r>
            <w:r w:rsidRPr="00464BD3">
              <w:rPr>
                <w:rFonts w:ascii="Times New Roman" w:eastAsia="Times New Roman" w:hAnsi="Times New Roman" w:cs="Times New Roman"/>
                <w:spacing w:val="21"/>
                <w:sz w:val="24"/>
                <w:lang w:val="ru-RU"/>
              </w:rPr>
              <w:t xml:space="preserve"> </w:t>
            </w:r>
            <w:r w:rsidRPr="00464BD3">
              <w:rPr>
                <w:rFonts w:ascii="Times New Roman" w:eastAsia="Times New Roman" w:hAnsi="Times New Roman" w:cs="Times New Roman"/>
                <w:sz w:val="24"/>
                <w:lang w:val="ru-RU"/>
              </w:rPr>
              <w:t>(см.выше)</w:t>
            </w:r>
            <w:r w:rsidRPr="00464BD3">
              <w:rPr>
                <w:rFonts w:ascii="Times New Roman" w:eastAsia="Times New Roman" w:hAnsi="Times New Roman" w:cs="Times New Roman"/>
                <w:spacing w:val="23"/>
                <w:sz w:val="24"/>
                <w:lang w:val="ru-RU"/>
              </w:rPr>
              <w:t xml:space="preserve"> </w:t>
            </w:r>
            <w:r w:rsidRPr="00464BD3">
              <w:rPr>
                <w:rFonts w:ascii="Times New Roman" w:eastAsia="Times New Roman" w:hAnsi="Times New Roman" w:cs="Times New Roman"/>
                <w:sz w:val="24"/>
                <w:lang w:val="ru-RU"/>
              </w:rPr>
              <w:t>мелодий</w:t>
            </w:r>
            <w:r w:rsidRPr="00464BD3">
              <w:rPr>
                <w:rFonts w:ascii="Times New Roman" w:eastAsia="Times New Roman" w:hAnsi="Times New Roman" w:cs="Times New Roman"/>
                <w:spacing w:val="20"/>
                <w:sz w:val="24"/>
                <w:lang w:val="ru-RU"/>
              </w:rPr>
              <w:t xml:space="preserve"> </w:t>
            </w:r>
            <w:r w:rsidRPr="00464BD3">
              <w:rPr>
                <w:rFonts w:ascii="Times New Roman" w:eastAsia="Times New Roman" w:hAnsi="Times New Roman" w:cs="Times New Roman"/>
                <w:sz w:val="24"/>
                <w:lang w:val="ru-RU"/>
              </w:rPr>
              <w:t>народных</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песен,</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прослеживание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мелодии по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нотной записи</w:t>
            </w:r>
          </w:p>
        </w:tc>
      </w:tr>
      <w:tr w:rsidR="00464BD3" w:rsidRPr="00464BD3" w:rsidTr="00EF0B46">
        <w:trPr>
          <w:trHeight w:val="2484"/>
        </w:trPr>
        <w:tc>
          <w:tcPr>
            <w:tcW w:w="1688" w:type="dxa"/>
          </w:tcPr>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Е)</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0,5—1</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уч. ч</w:t>
            </w:r>
          </w:p>
        </w:tc>
        <w:tc>
          <w:tcPr>
            <w:tcW w:w="1817" w:type="dxa"/>
          </w:tcPr>
          <w:p w:rsidR="00464BD3" w:rsidRPr="00464BD3" w:rsidRDefault="00464BD3" w:rsidP="00464BD3">
            <w:pPr>
              <w:ind w:left="109" w:right="604"/>
              <w:rPr>
                <w:rFonts w:ascii="Times New Roman" w:eastAsia="Times New Roman" w:hAnsi="Times New Roman" w:cs="Times New Roman"/>
                <w:sz w:val="24"/>
              </w:rPr>
            </w:pPr>
            <w:r w:rsidRPr="00464BD3">
              <w:rPr>
                <w:rFonts w:ascii="Times New Roman" w:eastAsia="Times New Roman" w:hAnsi="Times New Roman" w:cs="Times New Roman"/>
                <w:sz w:val="24"/>
              </w:rPr>
              <w:t>Народные</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праздники</w:t>
            </w:r>
          </w:p>
        </w:tc>
        <w:tc>
          <w:tcPr>
            <w:tcW w:w="3217" w:type="dxa"/>
          </w:tcPr>
          <w:p w:rsidR="00464BD3" w:rsidRPr="00464BD3" w:rsidRDefault="00464BD3" w:rsidP="00464BD3">
            <w:pPr>
              <w:tabs>
                <w:tab w:val="left" w:pos="2102"/>
              </w:tabs>
              <w:ind w:left="109" w:right="94"/>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Обряды,</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игры,</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хороводы,</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праздничная</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символика</w:t>
            </w:r>
            <w:r w:rsidRPr="00464BD3">
              <w:rPr>
                <w:rFonts w:ascii="Times New Roman" w:eastAsia="Times New Roman" w:hAnsi="Times New Roman" w:cs="Times New Roman"/>
                <w:spacing w:val="61"/>
                <w:sz w:val="24"/>
                <w:lang w:val="ru-RU"/>
              </w:rPr>
              <w:t xml:space="preserve"> </w:t>
            </w:r>
            <w:r w:rsidRPr="00464BD3">
              <w:rPr>
                <w:rFonts w:ascii="Times New Roman" w:eastAsia="Times New Roman" w:hAnsi="Times New Roman" w:cs="Times New Roman"/>
                <w:sz w:val="24"/>
                <w:lang w:val="ru-RU"/>
              </w:rPr>
              <w:t>—</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примере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одного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или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нескольких</w:t>
            </w:r>
            <w:r w:rsidRPr="00464BD3">
              <w:rPr>
                <w:rFonts w:ascii="Times New Roman" w:eastAsia="Times New Roman" w:hAnsi="Times New Roman" w:cs="Times New Roman"/>
                <w:sz w:val="24"/>
                <w:lang w:val="ru-RU"/>
              </w:rPr>
              <w:tab/>
            </w:r>
            <w:r w:rsidRPr="00464BD3">
              <w:rPr>
                <w:rFonts w:ascii="Times New Roman" w:eastAsia="Times New Roman" w:hAnsi="Times New Roman" w:cs="Times New Roman"/>
                <w:spacing w:val="-1"/>
                <w:sz w:val="24"/>
                <w:lang w:val="ru-RU"/>
              </w:rPr>
              <w:t>народных</w:t>
            </w:r>
            <w:r w:rsidRPr="00464BD3">
              <w:rPr>
                <w:rFonts w:ascii="Times New Roman" w:eastAsia="Times New Roman" w:hAnsi="Times New Roman" w:cs="Times New Roman"/>
                <w:spacing w:val="-58"/>
                <w:sz w:val="24"/>
                <w:lang w:val="ru-RU"/>
              </w:rPr>
              <w:t xml:space="preserve"> </w:t>
            </w:r>
            <w:r w:rsidRPr="00464BD3">
              <w:rPr>
                <w:rFonts w:ascii="Times New Roman" w:eastAsia="Times New Roman" w:hAnsi="Times New Roman" w:cs="Times New Roman"/>
                <w:sz w:val="24"/>
                <w:lang w:val="ru-RU"/>
              </w:rPr>
              <w:t>праздников.</w:t>
            </w:r>
          </w:p>
        </w:tc>
        <w:tc>
          <w:tcPr>
            <w:tcW w:w="9157" w:type="dxa"/>
          </w:tcPr>
          <w:p w:rsidR="00464BD3" w:rsidRPr="00464BD3" w:rsidRDefault="00464BD3" w:rsidP="00464BD3">
            <w:pPr>
              <w:ind w:left="106" w:right="99"/>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Знакомство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праздничными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обычаями,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обрядами,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бытовавшими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ранее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сохранившимися</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сегодня</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у</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различных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народностей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Российской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Федерации.</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Разучивание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песен,</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реконструкция</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фрагмента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обряда,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участие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коллективной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традиционной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игре.</w:t>
            </w:r>
          </w:p>
          <w:p w:rsidR="00464BD3" w:rsidRPr="00464BD3" w:rsidRDefault="00464BD3" w:rsidP="00464BD3">
            <w:pPr>
              <w:ind w:left="106"/>
              <w:jc w:val="both"/>
              <w:rPr>
                <w:rFonts w:ascii="Times New Roman" w:eastAsia="Times New Roman" w:hAnsi="Times New Roman" w:cs="Times New Roman"/>
                <w:sz w:val="24"/>
                <w:lang w:val="ru-RU"/>
              </w:rPr>
            </w:pPr>
            <w:r w:rsidRPr="00464BD3">
              <w:rPr>
                <w:rFonts w:ascii="Times New Roman" w:eastAsia="Times New Roman" w:hAnsi="Times New Roman" w:cs="Times New Roman"/>
                <w:i/>
                <w:sz w:val="24"/>
                <w:lang w:val="ru-RU"/>
              </w:rPr>
              <w:t>На</w:t>
            </w:r>
            <w:r w:rsidRPr="00464BD3">
              <w:rPr>
                <w:rFonts w:ascii="Times New Roman" w:eastAsia="Times New Roman" w:hAnsi="Times New Roman" w:cs="Times New Roman"/>
                <w:i/>
                <w:spacing w:val="-3"/>
                <w:sz w:val="24"/>
                <w:lang w:val="ru-RU"/>
              </w:rPr>
              <w:t xml:space="preserve"> </w:t>
            </w:r>
            <w:r w:rsidRPr="00464BD3">
              <w:rPr>
                <w:rFonts w:ascii="Times New Roman" w:eastAsia="Times New Roman" w:hAnsi="Times New Roman" w:cs="Times New Roman"/>
                <w:i/>
                <w:sz w:val="24"/>
                <w:lang w:val="ru-RU"/>
              </w:rPr>
              <w:t>выбор</w:t>
            </w:r>
            <w:r w:rsidRPr="00464BD3">
              <w:rPr>
                <w:rFonts w:ascii="Times New Roman" w:eastAsia="Times New Roman" w:hAnsi="Times New Roman" w:cs="Times New Roman"/>
                <w:i/>
                <w:spacing w:val="-1"/>
                <w:sz w:val="24"/>
                <w:lang w:val="ru-RU"/>
              </w:rPr>
              <w:t xml:space="preserve"> </w:t>
            </w:r>
            <w:r w:rsidRPr="00464BD3">
              <w:rPr>
                <w:rFonts w:ascii="Times New Roman" w:eastAsia="Times New Roman" w:hAnsi="Times New Roman" w:cs="Times New Roman"/>
                <w:i/>
                <w:sz w:val="24"/>
                <w:lang w:val="ru-RU"/>
              </w:rPr>
              <w:t>или</w:t>
            </w:r>
            <w:r w:rsidRPr="00464BD3">
              <w:rPr>
                <w:rFonts w:ascii="Times New Roman" w:eastAsia="Times New Roman" w:hAnsi="Times New Roman" w:cs="Times New Roman"/>
                <w:i/>
                <w:spacing w:val="-2"/>
                <w:sz w:val="24"/>
                <w:lang w:val="ru-RU"/>
              </w:rPr>
              <w:t xml:space="preserve"> </w:t>
            </w:r>
            <w:r w:rsidRPr="00464BD3">
              <w:rPr>
                <w:rFonts w:ascii="Times New Roman" w:eastAsia="Times New Roman" w:hAnsi="Times New Roman" w:cs="Times New Roman"/>
                <w:i/>
                <w:sz w:val="24"/>
                <w:lang w:val="ru-RU"/>
              </w:rPr>
              <w:t>факультативно</w:t>
            </w:r>
            <w:r w:rsidRPr="00464BD3">
              <w:rPr>
                <w:rFonts w:ascii="Times New Roman" w:eastAsia="Times New Roman" w:hAnsi="Times New Roman" w:cs="Times New Roman"/>
                <w:sz w:val="24"/>
                <w:lang w:val="ru-RU"/>
              </w:rPr>
              <w:t>:</w:t>
            </w:r>
          </w:p>
          <w:p w:rsidR="00464BD3" w:rsidRPr="00464BD3" w:rsidRDefault="00464BD3" w:rsidP="00464BD3">
            <w:pPr>
              <w:ind w:left="106" w:right="103"/>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Просмотр</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фильма/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мультфильма,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рассказывающего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символике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фольклорного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праздника.</w:t>
            </w:r>
          </w:p>
          <w:p w:rsidR="00464BD3" w:rsidRPr="00464BD3" w:rsidRDefault="00464BD3" w:rsidP="00464BD3">
            <w:pPr>
              <w:ind w:left="106"/>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Посещение</w:t>
            </w:r>
            <w:r w:rsidRPr="00464BD3">
              <w:rPr>
                <w:rFonts w:ascii="Times New Roman" w:eastAsia="Times New Roman" w:hAnsi="Times New Roman" w:cs="Times New Roman"/>
                <w:spacing w:val="-5"/>
                <w:sz w:val="24"/>
                <w:lang w:val="ru-RU"/>
              </w:rPr>
              <w:t xml:space="preserve"> </w:t>
            </w:r>
            <w:r w:rsidRPr="00464BD3">
              <w:rPr>
                <w:rFonts w:ascii="Times New Roman" w:eastAsia="Times New Roman" w:hAnsi="Times New Roman" w:cs="Times New Roman"/>
                <w:sz w:val="24"/>
                <w:lang w:val="ru-RU"/>
              </w:rPr>
              <w:t>театра,</w:t>
            </w:r>
            <w:r w:rsidRPr="00464BD3">
              <w:rPr>
                <w:rFonts w:ascii="Times New Roman" w:eastAsia="Times New Roman" w:hAnsi="Times New Roman" w:cs="Times New Roman"/>
                <w:spacing w:val="-4"/>
                <w:sz w:val="24"/>
                <w:lang w:val="ru-RU"/>
              </w:rPr>
              <w:t xml:space="preserve"> </w:t>
            </w:r>
            <w:r w:rsidRPr="00464BD3">
              <w:rPr>
                <w:rFonts w:ascii="Times New Roman" w:eastAsia="Times New Roman" w:hAnsi="Times New Roman" w:cs="Times New Roman"/>
                <w:sz w:val="24"/>
                <w:lang w:val="ru-RU"/>
              </w:rPr>
              <w:t>театрализованного</w:t>
            </w:r>
            <w:r w:rsidRPr="00464BD3">
              <w:rPr>
                <w:rFonts w:ascii="Times New Roman" w:eastAsia="Times New Roman" w:hAnsi="Times New Roman" w:cs="Times New Roman"/>
                <w:spacing w:val="-4"/>
                <w:sz w:val="24"/>
                <w:lang w:val="ru-RU"/>
              </w:rPr>
              <w:t xml:space="preserve"> </w:t>
            </w:r>
            <w:r w:rsidRPr="00464BD3">
              <w:rPr>
                <w:rFonts w:ascii="Times New Roman" w:eastAsia="Times New Roman" w:hAnsi="Times New Roman" w:cs="Times New Roman"/>
                <w:sz w:val="24"/>
                <w:lang w:val="ru-RU"/>
              </w:rPr>
              <w:t>представления.</w:t>
            </w:r>
          </w:p>
          <w:p w:rsidR="00464BD3" w:rsidRPr="00464BD3" w:rsidRDefault="00464BD3" w:rsidP="00464BD3">
            <w:pPr>
              <w:spacing w:line="257" w:lineRule="exact"/>
              <w:ind w:left="106"/>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Участие</w:t>
            </w:r>
            <w:r w:rsidRPr="00464BD3">
              <w:rPr>
                <w:rFonts w:ascii="Times New Roman" w:eastAsia="Times New Roman" w:hAnsi="Times New Roman" w:cs="Times New Roman"/>
                <w:spacing w:val="-4"/>
                <w:sz w:val="24"/>
                <w:lang w:val="ru-RU"/>
              </w:rPr>
              <w:t xml:space="preserve"> </w:t>
            </w:r>
            <w:r w:rsidRPr="00464BD3">
              <w:rPr>
                <w:rFonts w:ascii="Times New Roman" w:eastAsia="Times New Roman" w:hAnsi="Times New Roman" w:cs="Times New Roman"/>
                <w:sz w:val="24"/>
                <w:lang w:val="ru-RU"/>
              </w:rPr>
              <w:t>в</w:t>
            </w:r>
            <w:r w:rsidRPr="00464BD3">
              <w:rPr>
                <w:rFonts w:ascii="Times New Roman" w:eastAsia="Times New Roman" w:hAnsi="Times New Roman" w:cs="Times New Roman"/>
                <w:spacing w:val="-4"/>
                <w:sz w:val="24"/>
                <w:lang w:val="ru-RU"/>
              </w:rPr>
              <w:t xml:space="preserve"> </w:t>
            </w:r>
            <w:r w:rsidRPr="00464BD3">
              <w:rPr>
                <w:rFonts w:ascii="Times New Roman" w:eastAsia="Times New Roman" w:hAnsi="Times New Roman" w:cs="Times New Roman"/>
                <w:sz w:val="24"/>
                <w:lang w:val="ru-RU"/>
              </w:rPr>
              <w:t>народных</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гуляньях</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улицах</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родного</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города,</w:t>
            </w:r>
            <w:r w:rsidRPr="00464BD3">
              <w:rPr>
                <w:rFonts w:ascii="Times New Roman" w:eastAsia="Times New Roman" w:hAnsi="Times New Roman" w:cs="Times New Roman"/>
                <w:spacing w:val="-4"/>
                <w:sz w:val="24"/>
                <w:lang w:val="ru-RU"/>
              </w:rPr>
              <w:t xml:space="preserve"> </w:t>
            </w:r>
            <w:r w:rsidRPr="00464BD3">
              <w:rPr>
                <w:rFonts w:ascii="Times New Roman" w:eastAsia="Times New Roman" w:hAnsi="Times New Roman" w:cs="Times New Roman"/>
                <w:sz w:val="24"/>
                <w:lang w:val="ru-RU"/>
              </w:rPr>
              <w:t>посёлка</w:t>
            </w:r>
          </w:p>
        </w:tc>
      </w:tr>
      <w:tr w:rsidR="00464BD3" w:rsidRPr="00464BD3" w:rsidTr="00EF0B46">
        <w:trPr>
          <w:trHeight w:val="1379"/>
        </w:trPr>
        <w:tc>
          <w:tcPr>
            <w:tcW w:w="1688" w:type="dxa"/>
          </w:tcPr>
          <w:p w:rsidR="00464BD3" w:rsidRPr="00464BD3" w:rsidRDefault="00464BD3" w:rsidP="00464BD3">
            <w:pPr>
              <w:spacing w:before="1"/>
              <w:ind w:left="107"/>
              <w:rPr>
                <w:rFonts w:ascii="Times New Roman" w:eastAsia="Times New Roman" w:hAnsi="Times New Roman" w:cs="Times New Roman"/>
                <w:sz w:val="24"/>
              </w:rPr>
            </w:pPr>
            <w:r w:rsidRPr="00464BD3">
              <w:rPr>
                <w:rFonts w:ascii="Times New Roman" w:eastAsia="Times New Roman" w:hAnsi="Times New Roman" w:cs="Times New Roman"/>
                <w:sz w:val="24"/>
              </w:rPr>
              <w:t>Ж)</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0,5</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 1 уч. ч</w:t>
            </w:r>
          </w:p>
        </w:tc>
        <w:tc>
          <w:tcPr>
            <w:tcW w:w="1817" w:type="dxa"/>
          </w:tcPr>
          <w:p w:rsidR="00464BD3" w:rsidRPr="00464BD3" w:rsidRDefault="00464BD3" w:rsidP="00464BD3">
            <w:pPr>
              <w:spacing w:before="1"/>
              <w:ind w:left="109" w:right="662"/>
              <w:rPr>
                <w:rFonts w:ascii="Times New Roman" w:eastAsia="Times New Roman" w:hAnsi="Times New Roman" w:cs="Times New Roman"/>
                <w:sz w:val="24"/>
              </w:rPr>
            </w:pPr>
            <w:r w:rsidRPr="00464BD3">
              <w:rPr>
                <w:rFonts w:ascii="Times New Roman" w:eastAsia="Times New Roman" w:hAnsi="Times New Roman" w:cs="Times New Roman"/>
                <w:sz w:val="24"/>
              </w:rPr>
              <w:t>Первые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артисты,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народный</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театр</w:t>
            </w:r>
          </w:p>
        </w:tc>
        <w:tc>
          <w:tcPr>
            <w:tcW w:w="3217" w:type="dxa"/>
          </w:tcPr>
          <w:p w:rsidR="00464BD3" w:rsidRPr="00464BD3" w:rsidRDefault="00464BD3" w:rsidP="00464BD3">
            <w:pPr>
              <w:spacing w:before="1"/>
              <w:ind w:left="109" w:right="866"/>
              <w:rPr>
                <w:rFonts w:ascii="Times New Roman" w:eastAsia="Times New Roman" w:hAnsi="Times New Roman" w:cs="Times New Roman"/>
                <w:sz w:val="24"/>
              </w:rPr>
            </w:pPr>
            <w:r w:rsidRPr="00464BD3">
              <w:rPr>
                <w:rFonts w:ascii="Times New Roman" w:eastAsia="Times New Roman" w:hAnsi="Times New Roman" w:cs="Times New Roman"/>
                <w:sz w:val="24"/>
              </w:rPr>
              <w:t>Скоморохи.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Ярмарочный</w:t>
            </w:r>
            <w:r w:rsidRPr="00464BD3">
              <w:rPr>
                <w:rFonts w:ascii="Times New Roman" w:eastAsia="Times New Roman" w:hAnsi="Times New Roman" w:cs="Times New Roman"/>
                <w:spacing w:val="-14"/>
                <w:sz w:val="24"/>
              </w:rPr>
              <w:t xml:space="preserve"> </w:t>
            </w:r>
            <w:r w:rsidRPr="00464BD3">
              <w:rPr>
                <w:rFonts w:ascii="Times New Roman" w:eastAsia="Times New Roman" w:hAnsi="Times New Roman" w:cs="Times New Roman"/>
                <w:sz w:val="24"/>
              </w:rPr>
              <w:t>балаган.</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Вертеп</w:t>
            </w:r>
          </w:p>
        </w:tc>
        <w:tc>
          <w:tcPr>
            <w:tcW w:w="9157" w:type="dxa"/>
          </w:tcPr>
          <w:p w:rsidR="00464BD3" w:rsidRPr="00464BD3" w:rsidRDefault="00464BD3" w:rsidP="00464BD3">
            <w:pPr>
              <w:spacing w:before="1"/>
              <w:ind w:left="106" w:right="2194"/>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Чтение</w:t>
            </w:r>
            <w:r w:rsidRPr="00464BD3">
              <w:rPr>
                <w:rFonts w:ascii="Times New Roman" w:eastAsia="Times New Roman" w:hAnsi="Times New Roman" w:cs="Times New Roman"/>
                <w:spacing w:val="-4"/>
                <w:sz w:val="24"/>
                <w:lang w:val="ru-RU"/>
              </w:rPr>
              <w:t xml:space="preserve"> </w:t>
            </w:r>
            <w:r w:rsidRPr="00464BD3">
              <w:rPr>
                <w:rFonts w:ascii="Times New Roman" w:eastAsia="Times New Roman" w:hAnsi="Times New Roman" w:cs="Times New Roman"/>
                <w:sz w:val="24"/>
                <w:lang w:val="ru-RU"/>
              </w:rPr>
              <w:t>учебных,</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справочных</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текстов</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по</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теме.</w:t>
            </w:r>
            <w:r w:rsidRPr="00464BD3">
              <w:rPr>
                <w:rFonts w:ascii="Times New Roman" w:eastAsia="Times New Roman" w:hAnsi="Times New Roman" w:cs="Times New Roman"/>
                <w:spacing w:val="56"/>
                <w:sz w:val="24"/>
                <w:lang w:val="ru-RU"/>
              </w:rPr>
              <w:t xml:space="preserve"> </w:t>
            </w:r>
            <w:r w:rsidRPr="00464BD3">
              <w:rPr>
                <w:rFonts w:ascii="Times New Roman" w:eastAsia="Times New Roman" w:hAnsi="Times New Roman" w:cs="Times New Roman"/>
                <w:sz w:val="24"/>
                <w:lang w:val="ru-RU"/>
              </w:rPr>
              <w:t>Диалог</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с</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учителем.</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Разучивание,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исполнение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скоморошин.</w:t>
            </w:r>
          </w:p>
          <w:p w:rsidR="00464BD3" w:rsidRPr="00464BD3" w:rsidRDefault="00464BD3" w:rsidP="00464BD3">
            <w:pPr>
              <w:spacing w:line="275" w:lineRule="exact"/>
              <w:ind w:left="106"/>
              <w:rPr>
                <w:rFonts w:ascii="Times New Roman" w:eastAsia="Times New Roman" w:hAnsi="Times New Roman" w:cs="Times New Roman"/>
                <w:sz w:val="24"/>
                <w:lang w:val="ru-RU"/>
              </w:rPr>
            </w:pPr>
            <w:r w:rsidRPr="00464BD3">
              <w:rPr>
                <w:rFonts w:ascii="Times New Roman" w:eastAsia="Times New Roman" w:hAnsi="Times New Roman" w:cs="Times New Roman"/>
                <w:i/>
                <w:sz w:val="24"/>
                <w:lang w:val="ru-RU"/>
              </w:rPr>
              <w:t>На</w:t>
            </w:r>
            <w:r w:rsidRPr="00464BD3">
              <w:rPr>
                <w:rFonts w:ascii="Times New Roman" w:eastAsia="Times New Roman" w:hAnsi="Times New Roman" w:cs="Times New Roman"/>
                <w:i/>
                <w:spacing w:val="-3"/>
                <w:sz w:val="24"/>
                <w:lang w:val="ru-RU"/>
              </w:rPr>
              <w:t xml:space="preserve"> </w:t>
            </w:r>
            <w:r w:rsidRPr="00464BD3">
              <w:rPr>
                <w:rFonts w:ascii="Times New Roman" w:eastAsia="Times New Roman" w:hAnsi="Times New Roman" w:cs="Times New Roman"/>
                <w:i/>
                <w:sz w:val="24"/>
                <w:lang w:val="ru-RU"/>
              </w:rPr>
              <w:t>выбор</w:t>
            </w:r>
            <w:r w:rsidRPr="00464BD3">
              <w:rPr>
                <w:rFonts w:ascii="Times New Roman" w:eastAsia="Times New Roman" w:hAnsi="Times New Roman" w:cs="Times New Roman"/>
                <w:i/>
                <w:spacing w:val="-1"/>
                <w:sz w:val="24"/>
                <w:lang w:val="ru-RU"/>
              </w:rPr>
              <w:t xml:space="preserve"> </w:t>
            </w:r>
            <w:r w:rsidRPr="00464BD3">
              <w:rPr>
                <w:rFonts w:ascii="Times New Roman" w:eastAsia="Times New Roman" w:hAnsi="Times New Roman" w:cs="Times New Roman"/>
                <w:i/>
                <w:sz w:val="24"/>
                <w:lang w:val="ru-RU"/>
              </w:rPr>
              <w:t>или</w:t>
            </w:r>
            <w:r w:rsidRPr="00464BD3">
              <w:rPr>
                <w:rFonts w:ascii="Times New Roman" w:eastAsia="Times New Roman" w:hAnsi="Times New Roman" w:cs="Times New Roman"/>
                <w:i/>
                <w:spacing w:val="-2"/>
                <w:sz w:val="24"/>
                <w:lang w:val="ru-RU"/>
              </w:rPr>
              <w:t xml:space="preserve"> </w:t>
            </w:r>
            <w:r w:rsidRPr="00464BD3">
              <w:rPr>
                <w:rFonts w:ascii="Times New Roman" w:eastAsia="Times New Roman" w:hAnsi="Times New Roman" w:cs="Times New Roman"/>
                <w:i/>
                <w:sz w:val="24"/>
                <w:lang w:val="ru-RU"/>
              </w:rPr>
              <w:t>факультативно</w:t>
            </w:r>
            <w:r w:rsidRPr="00464BD3">
              <w:rPr>
                <w:rFonts w:ascii="Times New Roman" w:eastAsia="Times New Roman" w:hAnsi="Times New Roman" w:cs="Times New Roman"/>
                <w:sz w:val="24"/>
                <w:lang w:val="ru-RU"/>
              </w:rPr>
              <w:t>:</w:t>
            </w:r>
          </w:p>
          <w:p w:rsidR="00464BD3" w:rsidRPr="00464BD3" w:rsidRDefault="00464BD3" w:rsidP="00464BD3">
            <w:pPr>
              <w:tabs>
                <w:tab w:val="left" w:pos="7842"/>
              </w:tabs>
              <w:spacing w:line="276" w:lineRule="exact"/>
              <w:ind w:left="106" w:right="97"/>
              <w:rPr>
                <w:rFonts w:ascii="Times New Roman" w:eastAsia="Times New Roman" w:hAnsi="Times New Roman" w:cs="Times New Roman"/>
                <w:sz w:val="24"/>
              </w:rPr>
            </w:pPr>
            <w:r w:rsidRPr="00464BD3">
              <w:rPr>
                <w:rFonts w:ascii="Times New Roman" w:eastAsia="Times New Roman" w:hAnsi="Times New Roman" w:cs="Times New Roman"/>
                <w:sz w:val="24"/>
                <w:lang w:val="ru-RU"/>
              </w:rPr>
              <w:t>Просмотр</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фильма/</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мультфильма,</w:t>
            </w:r>
            <w:r w:rsidRPr="00464BD3">
              <w:rPr>
                <w:rFonts w:ascii="Times New Roman" w:eastAsia="Times New Roman" w:hAnsi="Times New Roman" w:cs="Times New Roman"/>
                <w:spacing w:val="56"/>
                <w:sz w:val="24"/>
                <w:lang w:val="ru-RU"/>
              </w:rPr>
              <w:t xml:space="preserve"> </w:t>
            </w:r>
            <w:r w:rsidRPr="00464BD3">
              <w:rPr>
                <w:rFonts w:ascii="Times New Roman" w:eastAsia="Times New Roman" w:hAnsi="Times New Roman" w:cs="Times New Roman"/>
                <w:sz w:val="24"/>
                <w:lang w:val="ru-RU"/>
              </w:rPr>
              <w:t>фрагмента</w:t>
            </w:r>
            <w:r w:rsidRPr="00464BD3">
              <w:rPr>
                <w:rFonts w:ascii="Times New Roman" w:eastAsia="Times New Roman" w:hAnsi="Times New Roman" w:cs="Times New Roman"/>
                <w:spacing w:val="56"/>
                <w:sz w:val="24"/>
                <w:lang w:val="ru-RU"/>
              </w:rPr>
              <w:t xml:space="preserve"> </w:t>
            </w:r>
            <w:r w:rsidRPr="00464BD3">
              <w:rPr>
                <w:rFonts w:ascii="Times New Roman" w:eastAsia="Times New Roman" w:hAnsi="Times New Roman" w:cs="Times New Roman"/>
                <w:sz w:val="24"/>
                <w:lang w:val="ru-RU"/>
              </w:rPr>
              <w:t>музыкального</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спектакля.</w:t>
            </w:r>
            <w:r w:rsidRPr="00464BD3">
              <w:rPr>
                <w:rFonts w:ascii="Times New Roman" w:eastAsia="Times New Roman" w:hAnsi="Times New Roman" w:cs="Times New Roman"/>
                <w:sz w:val="24"/>
                <w:lang w:val="ru-RU"/>
              </w:rPr>
              <w:tab/>
            </w:r>
            <w:r w:rsidRPr="00464BD3">
              <w:rPr>
                <w:rFonts w:ascii="Times New Roman" w:eastAsia="Times New Roman" w:hAnsi="Times New Roman" w:cs="Times New Roman"/>
                <w:spacing w:val="-1"/>
                <w:sz w:val="24"/>
              </w:rPr>
              <w:t>Творческий</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проект — театрализованная постановка</w:t>
            </w:r>
          </w:p>
        </w:tc>
      </w:tr>
      <w:tr w:rsidR="00464BD3" w:rsidRPr="00464BD3" w:rsidTr="00EF0B46">
        <w:trPr>
          <w:trHeight w:val="2486"/>
        </w:trPr>
        <w:tc>
          <w:tcPr>
            <w:tcW w:w="1688" w:type="dxa"/>
          </w:tcPr>
          <w:p w:rsidR="00464BD3" w:rsidRPr="00464BD3" w:rsidRDefault="00464BD3" w:rsidP="00464BD3">
            <w:pPr>
              <w:spacing w:before="1"/>
              <w:ind w:left="107"/>
              <w:rPr>
                <w:rFonts w:ascii="Times New Roman" w:eastAsia="Times New Roman" w:hAnsi="Times New Roman" w:cs="Times New Roman"/>
                <w:sz w:val="24"/>
              </w:rPr>
            </w:pPr>
            <w:r w:rsidRPr="00464BD3">
              <w:rPr>
                <w:rFonts w:ascii="Times New Roman" w:eastAsia="Times New Roman" w:hAnsi="Times New Roman" w:cs="Times New Roman"/>
                <w:sz w:val="24"/>
              </w:rPr>
              <w:t>З)</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0,5</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 1 уч. ч</w:t>
            </w:r>
          </w:p>
        </w:tc>
        <w:tc>
          <w:tcPr>
            <w:tcW w:w="1817" w:type="dxa"/>
          </w:tcPr>
          <w:p w:rsidR="00464BD3" w:rsidRPr="00464BD3" w:rsidRDefault="00464BD3" w:rsidP="00464BD3">
            <w:pPr>
              <w:spacing w:before="1"/>
              <w:ind w:left="109" w:right="662"/>
              <w:rPr>
                <w:rFonts w:ascii="Times New Roman" w:eastAsia="Times New Roman" w:hAnsi="Times New Roman" w:cs="Times New Roman"/>
                <w:sz w:val="24"/>
              </w:rPr>
            </w:pPr>
            <w:r w:rsidRPr="00464BD3">
              <w:rPr>
                <w:rFonts w:ascii="Times New Roman" w:eastAsia="Times New Roman" w:hAnsi="Times New Roman" w:cs="Times New Roman"/>
                <w:sz w:val="24"/>
              </w:rPr>
              <w:t>Фольклор</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народов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России</w:t>
            </w:r>
          </w:p>
        </w:tc>
        <w:tc>
          <w:tcPr>
            <w:tcW w:w="3217" w:type="dxa"/>
          </w:tcPr>
          <w:p w:rsidR="00464BD3" w:rsidRPr="00464BD3" w:rsidRDefault="00464BD3" w:rsidP="00464BD3">
            <w:pPr>
              <w:tabs>
                <w:tab w:val="left" w:pos="2134"/>
              </w:tabs>
              <w:spacing w:before="1"/>
              <w:ind w:left="109" w:right="94"/>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Музыкальные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традиции,</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особенности</w:t>
            </w:r>
            <w:r w:rsidRPr="00464BD3">
              <w:rPr>
                <w:rFonts w:ascii="Times New Roman" w:eastAsia="Times New Roman" w:hAnsi="Times New Roman" w:cs="Times New Roman"/>
                <w:sz w:val="24"/>
                <w:lang w:val="ru-RU"/>
              </w:rPr>
              <w:tab/>
            </w:r>
            <w:r w:rsidRPr="00464BD3">
              <w:rPr>
                <w:rFonts w:ascii="Times New Roman" w:eastAsia="Times New Roman" w:hAnsi="Times New Roman" w:cs="Times New Roman"/>
                <w:spacing w:val="-1"/>
                <w:sz w:val="24"/>
                <w:lang w:val="ru-RU"/>
              </w:rPr>
              <w:t>народной</w:t>
            </w:r>
            <w:r w:rsidRPr="00464BD3">
              <w:rPr>
                <w:rFonts w:ascii="Times New Roman" w:eastAsia="Times New Roman" w:hAnsi="Times New Roman" w:cs="Times New Roman"/>
                <w:spacing w:val="-58"/>
                <w:sz w:val="24"/>
                <w:lang w:val="ru-RU"/>
              </w:rPr>
              <w:t xml:space="preserve"> </w:t>
            </w:r>
            <w:r w:rsidRPr="00464BD3">
              <w:rPr>
                <w:rFonts w:ascii="Times New Roman" w:eastAsia="Times New Roman" w:hAnsi="Times New Roman" w:cs="Times New Roman"/>
                <w:sz w:val="24"/>
                <w:lang w:val="ru-RU"/>
              </w:rPr>
              <w:t>музыки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республик</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Россий-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ской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Федерации.</w:t>
            </w:r>
          </w:p>
          <w:p w:rsidR="00464BD3" w:rsidRPr="00464BD3" w:rsidRDefault="00464BD3" w:rsidP="00464BD3">
            <w:pPr>
              <w:tabs>
                <w:tab w:val="left" w:pos="1947"/>
              </w:tabs>
              <w:ind w:left="109" w:right="94"/>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Жанры,</w:t>
            </w:r>
            <w:r w:rsidRPr="00464BD3">
              <w:rPr>
                <w:rFonts w:ascii="Times New Roman" w:eastAsia="Times New Roman" w:hAnsi="Times New Roman" w:cs="Times New Roman"/>
                <w:sz w:val="24"/>
                <w:lang w:val="ru-RU"/>
              </w:rPr>
              <w:tab/>
            </w:r>
            <w:r w:rsidRPr="00464BD3">
              <w:rPr>
                <w:rFonts w:ascii="Times New Roman" w:eastAsia="Times New Roman" w:hAnsi="Times New Roman" w:cs="Times New Roman"/>
                <w:spacing w:val="-1"/>
                <w:sz w:val="24"/>
                <w:lang w:val="ru-RU"/>
              </w:rPr>
              <w:t>интонации,</w:t>
            </w:r>
            <w:r w:rsidRPr="00464BD3">
              <w:rPr>
                <w:rFonts w:ascii="Times New Roman" w:eastAsia="Times New Roman" w:hAnsi="Times New Roman" w:cs="Times New Roman"/>
                <w:spacing w:val="-58"/>
                <w:sz w:val="24"/>
                <w:lang w:val="ru-RU"/>
              </w:rPr>
              <w:t xml:space="preserve"> </w:t>
            </w:r>
            <w:r w:rsidRPr="00464BD3">
              <w:rPr>
                <w:rFonts w:ascii="Times New Roman" w:eastAsia="Times New Roman" w:hAnsi="Times New Roman" w:cs="Times New Roman"/>
                <w:sz w:val="24"/>
                <w:lang w:val="ru-RU"/>
              </w:rPr>
              <w:t>музыкальные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инструменты,</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музыканты-исполнители</w:t>
            </w:r>
          </w:p>
        </w:tc>
        <w:tc>
          <w:tcPr>
            <w:tcW w:w="9157" w:type="dxa"/>
          </w:tcPr>
          <w:p w:rsidR="00464BD3" w:rsidRPr="00464BD3" w:rsidRDefault="00464BD3" w:rsidP="00464BD3">
            <w:pPr>
              <w:spacing w:before="1"/>
              <w:ind w:left="106" w:right="98"/>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Знакомство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особенностями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музыкального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фольклора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различных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народностей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Российской Федерации.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Определение характерных черт, характеристика типичных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элементов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музыкального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языка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(ритм,</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лад,</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интонации).Разучивание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песен,</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танцев,</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импровизация</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ритмических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аккомпанементов</w:t>
            </w:r>
            <w:r w:rsidRPr="00464BD3">
              <w:rPr>
                <w:rFonts w:ascii="Times New Roman" w:eastAsia="Times New Roman" w:hAnsi="Times New Roman" w:cs="Times New Roman"/>
                <w:spacing w:val="-4"/>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ударных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инструментах.</w:t>
            </w:r>
          </w:p>
          <w:p w:rsidR="00464BD3" w:rsidRPr="00464BD3" w:rsidRDefault="00464BD3" w:rsidP="00464BD3">
            <w:pPr>
              <w:ind w:left="106"/>
              <w:jc w:val="both"/>
              <w:rPr>
                <w:rFonts w:ascii="Times New Roman" w:eastAsia="Times New Roman" w:hAnsi="Times New Roman" w:cs="Times New Roman"/>
                <w:sz w:val="24"/>
                <w:lang w:val="ru-RU"/>
              </w:rPr>
            </w:pPr>
            <w:r w:rsidRPr="00464BD3">
              <w:rPr>
                <w:rFonts w:ascii="Times New Roman" w:eastAsia="Times New Roman" w:hAnsi="Times New Roman" w:cs="Times New Roman"/>
                <w:i/>
                <w:sz w:val="24"/>
                <w:lang w:val="ru-RU"/>
              </w:rPr>
              <w:t>На</w:t>
            </w:r>
            <w:r w:rsidRPr="00464BD3">
              <w:rPr>
                <w:rFonts w:ascii="Times New Roman" w:eastAsia="Times New Roman" w:hAnsi="Times New Roman" w:cs="Times New Roman"/>
                <w:i/>
                <w:spacing w:val="-3"/>
                <w:sz w:val="24"/>
                <w:lang w:val="ru-RU"/>
              </w:rPr>
              <w:t xml:space="preserve"> </w:t>
            </w:r>
            <w:r w:rsidRPr="00464BD3">
              <w:rPr>
                <w:rFonts w:ascii="Times New Roman" w:eastAsia="Times New Roman" w:hAnsi="Times New Roman" w:cs="Times New Roman"/>
                <w:i/>
                <w:sz w:val="24"/>
                <w:lang w:val="ru-RU"/>
              </w:rPr>
              <w:t>выбор</w:t>
            </w:r>
            <w:r w:rsidRPr="00464BD3">
              <w:rPr>
                <w:rFonts w:ascii="Times New Roman" w:eastAsia="Times New Roman" w:hAnsi="Times New Roman" w:cs="Times New Roman"/>
                <w:i/>
                <w:spacing w:val="-1"/>
                <w:sz w:val="24"/>
                <w:lang w:val="ru-RU"/>
              </w:rPr>
              <w:t xml:space="preserve"> </w:t>
            </w:r>
            <w:r w:rsidRPr="00464BD3">
              <w:rPr>
                <w:rFonts w:ascii="Times New Roman" w:eastAsia="Times New Roman" w:hAnsi="Times New Roman" w:cs="Times New Roman"/>
                <w:i/>
                <w:sz w:val="24"/>
                <w:lang w:val="ru-RU"/>
              </w:rPr>
              <w:t>или</w:t>
            </w:r>
            <w:r w:rsidRPr="00464BD3">
              <w:rPr>
                <w:rFonts w:ascii="Times New Roman" w:eastAsia="Times New Roman" w:hAnsi="Times New Roman" w:cs="Times New Roman"/>
                <w:i/>
                <w:spacing w:val="-2"/>
                <w:sz w:val="24"/>
                <w:lang w:val="ru-RU"/>
              </w:rPr>
              <w:t xml:space="preserve"> </w:t>
            </w:r>
            <w:r w:rsidRPr="00464BD3">
              <w:rPr>
                <w:rFonts w:ascii="Times New Roman" w:eastAsia="Times New Roman" w:hAnsi="Times New Roman" w:cs="Times New Roman"/>
                <w:i/>
                <w:sz w:val="24"/>
                <w:lang w:val="ru-RU"/>
              </w:rPr>
              <w:t>факультативно</w:t>
            </w:r>
            <w:r w:rsidRPr="00464BD3">
              <w:rPr>
                <w:rFonts w:ascii="Times New Roman" w:eastAsia="Times New Roman" w:hAnsi="Times New Roman" w:cs="Times New Roman"/>
                <w:sz w:val="24"/>
                <w:lang w:val="ru-RU"/>
              </w:rPr>
              <w:t>:</w:t>
            </w:r>
          </w:p>
          <w:p w:rsidR="00464BD3" w:rsidRPr="00464BD3" w:rsidRDefault="00464BD3" w:rsidP="00464BD3">
            <w:pPr>
              <w:ind w:left="106" w:right="103"/>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Исполнение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клавишных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или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духовых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инструментах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мелодий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народных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песен,</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прослеживание</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мелодии по нотной записи.</w:t>
            </w:r>
          </w:p>
          <w:p w:rsidR="00464BD3" w:rsidRPr="00464BD3" w:rsidRDefault="00464BD3" w:rsidP="00464BD3">
            <w:pPr>
              <w:spacing w:line="270" w:lineRule="atLeast"/>
              <w:ind w:left="106" w:right="104"/>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Творческие,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исследовательские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проекты,</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школьные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фестивали,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посвящённые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музыкальному</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творчеству народов России</w:t>
            </w:r>
          </w:p>
        </w:tc>
      </w:tr>
      <w:tr w:rsidR="00464BD3" w:rsidRPr="00464BD3" w:rsidTr="00EF0B46">
        <w:trPr>
          <w:trHeight w:val="1380"/>
        </w:trPr>
        <w:tc>
          <w:tcPr>
            <w:tcW w:w="1688" w:type="dxa"/>
          </w:tcPr>
          <w:p w:rsidR="00464BD3" w:rsidRPr="00464BD3" w:rsidRDefault="00464BD3" w:rsidP="00464BD3">
            <w:pPr>
              <w:spacing w:line="276"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И)</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0,5</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 1 уч. ч</w:t>
            </w:r>
          </w:p>
        </w:tc>
        <w:tc>
          <w:tcPr>
            <w:tcW w:w="1817" w:type="dxa"/>
          </w:tcPr>
          <w:p w:rsidR="00464BD3" w:rsidRPr="00464BD3" w:rsidRDefault="00464BD3" w:rsidP="00464BD3">
            <w:pPr>
              <w:tabs>
                <w:tab w:val="left" w:pos="1599"/>
              </w:tabs>
              <w:ind w:left="109" w:right="92"/>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Фольклор</w:t>
            </w:r>
            <w:r w:rsidRPr="00464BD3">
              <w:rPr>
                <w:rFonts w:ascii="Times New Roman" w:eastAsia="Times New Roman" w:hAnsi="Times New Roman" w:cs="Times New Roman"/>
                <w:sz w:val="24"/>
                <w:lang w:val="ru-RU"/>
              </w:rPr>
              <w:tab/>
            </w:r>
            <w:r w:rsidRPr="00464BD3">
              <w:rPr>
                <w:rFonts w:ascii="Times New Roman" w:eastAsia="Times New Roman" w:hAnsi="Times New Roman" w:cs="Times New Roman"/>
                <w:spacing w:val="-4"/>
                <w:sz w:val="24"/>
                <w:lang w:val="ru-RU"/>
              </w:rPr>
              <w:t>в</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творчестве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професси-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ональных</w:t>
            </w:r>
          </w:p>
          <w:p w:rsidR="00464BD3" w:rsidRPr="00464BD3" w:rsidRDefault="00464BD3" w:rsidP="00464BD3">
            <w:pPr>
              <w:spacing w:line="257" w:lineRule="exact"/>
              <w:ind w:left="109"/>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музыкантов</w:t>
            </w:r>
          </w:p>
        </w:tc>
        <w:tc>
          <w:tcPr>
            <w:tcW w:w="3217" w:type="dxa"/>
          </w:tcPr>
          <w:p w:rsidR="00464BD3" w:rsidRPr="00464BD3" w:rsidRDefault="00464BD3" w:rsidP="00464BD3">
            <w:pPr>
              <w:tabs>
                <w:tab w:val="left" w:pos="1961"/>
              </w:tabs>
              <w:ind w:left="109" w:right="96"/>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Собиратели</w:t>
            </w:r>
            <w:r w:rsidRPr="00464BD3">
              <w:rPr>
                <w:rFonts w:ascii="Times New Roman" w:eastAsia="Times New Roman" w:hAnsi="Times New Roman" w:cs="Times New Roman"/>
                <w:sz w:val="24"/>
                <w:lang w:val="ru-RU"/>
              </w:rPr>
              <w:tab/>
            </w:r>
            <w:r w:rsidRPr="00464BD3">
              <w:rPr>
                <w:rFonts w:ascii="Times New Roman" w:eastAsia="Times New Roman" w:hAnsi="Times New Roman" w:cs="Times New Roman"/>
                <w:spacing w:val="-1"/>
                <w:sz w:val="24"/>
                <w:lang w:val="ru-RU"/>
              </w:rPr>
              <w:t>фольклора.</w:t>
            </w:r>
            <w:r w:rsidRPr="00464BD3">
              <w:rPr>
                <w:rFonts w:ascii="Times New Roman" w:eastAsia="Times New Roman" w:hAnsi="Times New Roman" w:cs="Times New Roman"/>
                <w:spacing w:val="-58"/>
                <w:sz w:val="24"/>
                <w:lang w:val="ru-RU"/>
              </w:rPr>
              <w:t xml:space="preserve"> </w:t>
            </w:r>
            <w:r w:rsidRPr="00464BD3">
              <w:rPr>
                <w:rFonts w:ascii="Times New Roman" w:eastAsia="Times New Roman" w:hAnsi="Times New Roman" w:cs="Times New Roman"/>
                <w:sz w:val="24"/>
                <w:lang w:val="ru-RU"/>
              </w:rPr>
              <w:t>Народные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мелодии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в</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обработке</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композиторов.</w:t>
            </w:r>
          </w:p>
          <w:p w:rsidR="00464BD3" w:rsidRPr="00464BD3" w:rsidRDefault="00464BD3" w:rsidP="00464BD3">
            <w:pPr>
              <w:tabs>
                <w:tab w:val="left" w:pos="2364"/>
              </w:tabs>
              <w:spacing w:line="270" w:lineRule="atLeast"/>
              <w:ind w:left="109" w:right="96"/>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Народные</w:t>
            </w:r>
            <w:r w:rsidRPr="00464BD3">
              <w:rPr>
                <w:rFonts w:ascii="Times New Roman" w:eastAsia="Times New Roman" w:hAnsi="Times New Roman" w:cs="Times New Roman"/>
                <w:sz w:val="24"/>
                <w:lang w:val="ru-RU"/>
              </w:rPr>
              <w:tab/>
            </w:r>
            <w:r w:rsidRPr="00464BD3">
              <w:rPr>
                <w:rFonts w:ascii="Times New Roman" w:eastAsia="Times New Roman" w:hAnsi="Times New Roman" w:cs="Times New Roman"/>
                <w:spacing w:val="-1"/>
                <w:sz w:val="24"/>
                <w:lang w:val="ru-RU"/>
              </w:rPr>
              <w:t>жанры,</w:t>
            </w:r>
            <w:r w:rsidRPr="00464BD3">
              <w:rPr>
                <w:rFonts w:ascii="Times New Roman" w:eastAsia="Times New Roman" w:hAnsi="Times New Roman" w:cs="Times New Roman"/>
                <w:spacing w:val="-58"/>
                <w:sz w:val="24"/>
                <w:lang w:val="ru-RU"/>
              </w:rPr>
              <w:t xml:space="preserve"> </w:t>
            </w:r>
            <w:r w:rsidRPr="00464BD3">
              <w:rPr>
                <w:rFonts w:ascii="Times New Roman" w:eastAsia="Times New Roman" w:hAnsi="Times New Roman" w:cs="Times New Roman"/>
                <w:sz w:val="24"/>
                <w:lang w:val="ru-RU"/>
              </w:rPr>
              <w:t>интонации</w:t>
            </w:r>
            <w:r w:rsidRPr="00464BD3">
              <w:rPr>
                <w:rFonts w:ascii="Times New Roman" w:eastAsia="Times New Roman" w:hAnsi="Times New Roman" w:cs="Times New Roman"/>
                <w:spacing w:val="48"/>
                <w:sz w:val="24"/>
                <w:lang w:val="ru-RU"/>
              </w:rPr>
              <w:t xml:space="preserve"> </w:t>
            </w:r>
            <w:r w:rsidRPr="00464BD3">
              <w:rPr>
                <w:rFonts w:ascii="Times New Roman" w:eastAsia="Times New Roman" w:hAnsi="Times New Roman" w:cs="Times New Roman"/>
                <w:sz w:val="24"/>
                <w:lang w:val="ru-RU"/>
              </w:rPr>
              <w:t>как</w:t>
            </w:r>
            <w:r w:rsidRPr="00464BD3">
              <w:rPr>
                <w:rFonts w:ascii="Times New Roman" w:eastAsia="Times New Roman" w:hAnsi="Times New Roman" w:cs="Times New Roman"/>
                <w:spacing w:val="47"/>
                <w:sz w:val="24"/>
                <w:lang w:val="ru-RU"/>
              </w:rPr>
              <w:t xml:space="preserve"> </w:t>
            </w:r>
            <w:r w:rsidRPr="00464BD3">
              <w:rPr>
                <w:rFonts w:ascii="Times New Roman" w:eastAsia="Times New Roman" w:hAnsi="Times New Roman" w:cs="Times New Roman"/>
                <w:sz w:val="24"/>
                <w:lang w:val="ru-RU"/>
              </w:rPr>
              <w:t>основа</w:t>
            </w:r>
            <w:r w:rsidRPr="00464BD3">
              <w:rPr>
                <w:rFonts w:ascii="Times New Roman" w:eastAsia="Times New Roman" w:hAnsi="Times New Roman" w:cs="Times New Roman"/>
                <w:spacing w:val="45"/>
                <w:sz w:val="24"/>
                <w:lang w:val="ru-RU"/>
              </w:rPr>
              <w:t xml:space="preserve"> </w:t>
            </w:r>
            <w:r w:rsidRPr="00464BD3">
              <w:rPr>
                <w:rFonts w:ascii="Times New Roman" w:eastAsia="Times New Roman" w:hAnsi="Times New Roman" w:cs="Times New Roman"/>
                <w:sz w:val="24"/>
                <w:lang w:val="ru-RU"/>
              </w:rPr>
              <w:t>для</w:t>
            </w:r>
          </w:p>
        </w:tc>
        <w:tc>
          <w:tcPr>
            <w:tcW w:w="9157" w:type="dxa"/>
          </w:tcPr>
          <w:p w:rsidR="00464BD3" w:rsidRPr="00464BD3" w:rsidRDefault="00464BD3" w:rsidP="00464BD3">
            <w:pPr>
              <w:ind w:left="106" w:right="78"/>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Диалог с</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учителем</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значении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фольклористики.</w:t>
            </w:r>
            <w:r w:rsidRPr="00464BD3">
              <w:rPr>
                <w:rFonts w:ascii="Times New Roman" w:eastAsia="Times New Roman" w:hAnsi="Times New Roman" w:cs="Times New Roman"/>
                <w:spacing w:val="6"/>
                <w:sz w:val="24"/>
                <w:lang w:val="ru-RU"/>
              </w:rPr>
              <w:t xml:space="preserve"> </w:t>
            </w:r>
            <w:r w:rsidRPr="00464BD3">
              <w:rPr>
                <w:rFonts w:ascii="Times New Roman" w:eastAsia="Times New Roman" w:hAnsi="Times New Roman" w:cs="Times New Roman"/>
                <w:sz w:val="24"/>
                <w:lang w:val="ru-RU"/>
              </w:rPr>
              <w:t>Чтение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учебных,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популярных текстов</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собирателях фольклора.</w:t>
            </w:r>
          </w:p>
          <w:p w:rsidR="00464BD3" w:rsidRPr="00464BD3" w:rsidRDefault="00464BD3" w:rsidP="00464BD3">
            <w:pPr>
              <w:ind w:left="106"/>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Слушание</w:t>
            </w:r>
            <w:r w:rsidRPr="00464BD3">
              <w:rPr>
                <w:rFonts w:ascii="Times New Roman" w:eastAsia="Times New Roman" w:hAnsi="Times New Roman" w:cs="Times New Roman"/>
                <w:spacing w:val="16"/>
                <w:sz w:val="24"/>
                <w:lang w:val="ru-RU"/>
              </w:rPr>
              <w:t xml:space="preserve"> </w:t>
            </w:r>
            <w:r w:rsidRPr="00464BD3">
              <w:rPr>
                <w:rFonts w:ascii="Times New Roman" w:eastAsia="Times New Roman" w:hAnsi="Times New Roman" w:cs="Times New Roman"/>
                <w:sz w:val="24"/>
                <w:lang w:val="ru-RU"/>
              </w:rPr>
              <w:t>музыки,</w:t>
            </w:r>
            <w:r w:rsidRPr="00464BD3">
              <w:rPr>
                <w:rFonts w:ascii="Times New Roman" w:eastAsia="Times New Roman" w:hAnsi="Times New Roman" w:cs="Times New Roman"/>
                <w:spacing w:val="16"/>
                <w:sz w:val="24"/>
                <w:lang w:val="ru-RU"/>
              </w:rPr>
              <w:t xml:space="preserve"> </w:t>
            </w:r>
            <w:r w:rsidRPr="00464BD3">
              <w:rPr>
                <w:rFonts w:ascii="Times New Roman" w:eastAsia="Times New Roman" w:hAnsi="Times New Roman" w:cs="Times New Roman"/>
                <w:sz w:val="24"/>
                <w:lang w:val="ru-RU"/>
              </w:rPr>
              <w:t>созданной</w:t>
            </w:r>
            <w:r w:rsidRPr="00464BD3">
              <w:rPr>
                <w:rFonts w:ascii="Times New Roman" w:eastAsia="Times New Roman" w:hAnsi="Times New Roman" w:cs="Times New Roman"/>
                <w:spacing w:val="17"/>
                <w:sz w:val="24"/>
                <w:lang w:val="ru-RU"/>
              </w:rPr>
              <w:t xml:space="preserve"> </w:t>
            </w:r>
            <w:r w:rsidRPr="00464BD3">
              <w:rPr>
                <w:rFonts w:ascii="Times New Roman" w:eastAsia="Times New Roman" w:hAnsi="Times New Roman" w:cs="Times New Roman"/>
                <w:sz w:val="24"/>
                <w:lang w:val="ru-RU"/>
              </w:rPr>
              <w:t>композиторами</w:t>
            </w:r>
            <w:r w:rsidRPr="00464BD3">
              <w:rPr>
                <w:rFonts w:ascii="Times New Roman" w:eastAsia="Times New Roman" w:hAnsi="Times New Roman" w:cs="Times New Roman"/>
                <w:spacing w:val="17"/>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16"/>
                <w:sz w:val="24"/>
                <w:lang w:val="ru-RU"/>
              </w:rPr>
              <w:t xml:space="preserve"> </w:t>
            </w:r>
            <w:r w:rsidRPr="00464BD3">
              <w:rPr>
                <w:rFonts w:ascii="Times New Roman" w:eastAsia="Times New Roman" w:hAnsi="Times New Roman" w:cs="Times New Roman"/>
                <w:sz w:val="24"/>
                <w:lang w:val="ru-RU"/>
              </w:rPr>
              <w:t>основе</w:t>
            </w:r>
            <w:r w:rsidRPr="00464BD3">
              <w:rPr>
                <w:rFonts w:ascii="Times New Roman" w:eastAsia="Times New Roman" w:hAnsi="Times New Roman" w:cs="Times New Roman"/>
                <w:spacing w:val="15"/>
                <w:sz w:val="24"/>
                <w:lang w:val="ru-RU"/>
              </w:rPr>
              <w:t xml:space="preserve"> </w:t>
            </w:r>
            <w:r w:rsidRPr="00464BD3">
              <w:rPr>
                <w:rFonts w:ascii="Times New Roman" w:eastAsia="Times New Roman" w:hAnsi="Times New Roman" w:cs="Times New Roman"/>
                <w:sz w:val="24"/>
                <w:lang w:val="ru-RU"/>
              </w:rPr>
              <w:t>народных</w:t>
            </w:r>
            <w:r w:rsidRPr="00464BD3">
              <w:rPr>
                <w:rFonts w:ascii="Times New Roman" w:eastAsia="Times New Roman" w:hAnsi="Times New Roman" w:cs="Times New Roman"/>
                <w:spacing w:val="16"/>
                <w:sz w:val="24"/>
                <w:lang w:val="ru-RU"/>
              </w:rPr>
              <w:t xml:space="preserve"> </w:t>
            </w:r>
            <w:r w:rsidRPr="00464BD3">
              <w:rPr>
                <w:rFonts w:ascii="Times New Roman" w:eastAsia="Times New Roman" w:hAnsi="Times New Roman" w:cs="Times New Roman"/>
                <w:sz w:val="24"/>
                <w:lang w:val="ru-RU"/>
              </w:rPr>
              <w:t>жанров</w:t>
            </w:r>
            <w:r w:rsidRPr="00464BD3">
              <w:rPr>
                <w:rFonts w:ascii="Times New Roman" w:eastAsia="Times New Roman" w:hAnsi="Times New Roman" w:cs="Times New Roman"/>
                <w:spacing w:val="16"/>
                <w:sz w:val="24"/>
                <w:lang w:val="ru-RU"/>
              </w:rPr>
              <w:t xml:space="preserve"> </w:t>
            </w:r>
            <w:r w:rsidRPr="00464BD3">
              <w:rPr>
                <w:rFonts w:ascii="Times New Roman" w:eastAsia="Times New Roman" w:hAnsi="Times New Roman" w:cs="Times New Roman"/>
                <w:sz w:val="24"/>
                <w:lang w:val="ru-RU"/>
              </w:rPr>
              <w:t>и</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интонаций.</w:t>
            </w:r>
            <w:r w:rsidRPr="00464BD3">
              <w:rPr>
                <w:rFonts w:ascii="Times New Roman" w:eastAsia="Times New Roman" w:hAnsi="Times New Roman" w:cs="Times New Roman"/>
                <w:spacing w:val="58"/>
                <w:sz w:val="24"/>
                <w:lang w:val="ru-RU"/>
              </w:rPr>
              <w:t xml:space="preserve"> </w:t>
            </w:r>
            <w:r w:rsidRPr="00464BD3">
              <w:rPr>
                <w:rFonts w:ascii="Times New Roman" w:eastAsia="Times New Roman" w:hAnsi="Times New Roman" w:cs="Times New Roman"/>
                <w:sz w:val="24"/>
                <w:lang w:val="ru-RU"/>
              </w:rPr>
              <w:t>Определение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приёмов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обработки,</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развития</w:t>
            </w:r>
            <w:r w:rsidRPr="00464BD3">
              <w:rPr>
                <w:rFonts w:ascii="Times New Roman" w:eastAsia="Times New Roman" w:hAnsi="Times New Roman" w:cs="Times New Roman"/>
                <w:spacing w:val="-4"/>
                <w:sz w:val="24"/>
                <w:lang w:val="ru-RU"/>
              </w:rPr>
              <w:t xml:space="preserve"> </w:t>
            </w:r>
            <w:r w:rsidRPr="00464BD3">
              <w:rPr>
                <w:rFonts w:ascii="Times New Roman" w:eastAsia="Times New Roman" w:hAnsi="Times New Roman" w:cs="Times New Roman"/>
                <w:sz w:val="24"/>
                <w:lang w:val="ru-RU"/>
              </w:rPr>
              <w:t>народных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мелодий.</w:t>
            </w:r>
          </w:p>
          <w:p w:rsidR="00464BD3" w:rsidRPr="00464BD3" w:rsidRDefault="00464BD3" w:rsidP="00464BD3">
            <w:pPr>
              <w:tabs>
                <w:tab w:val="left" w:pos="7953"/>
              </w:tabs>
              <w:spacing w:line="257" w:lineRule="exact"/>
              <w:ind w:left="106"/>
              <w:rPr>
                <w:rFonts w:ascii="Times New Roman" w:eastAsia="Times New Roman" w:hAnsi="Times New Roman" w:cs="Times New Roman"/>
                <w:sz w:val="24"/>
              </w:rPr>
            </w:pPr>
            <w:r w:rsidRPr="00464BD3">
              <w:rPr>
                <w:rFonts w:ascii="Times New Roman" w:eastAsia="Times New Roman" w:hAnsi="Times New Roman" w:cs="Times New Roman"/>
                <w:sz w:val="24"/>
                <w:lang w:val="ru-RU"/>
              </w:rPr>
              <w:t>Разучивание,</w:t>
            </w:r>
            <w:r w:rsidRPr="00464BD3">
              <w:rPr>
                <w:rFonts w:ascii="Times New Roman" w:eastAsia="Times New Roman" w:hAnsi="Times New Roman" w:cs="Times New Roman"/>
                <w:spacing w:val="39"/>
                <w:sz w:val="24"/>
                <w:lang w:val="ru-RU"/>
              </w:rPr>
              <w:t xml:space="preserve"> </w:t>
            </w:r>
            <w:r w:rsidRPr="00464BD3">
              <w:rPr>
                <w:rFonts w:ascii="Times New Roman" w:eastAsia="Times New Roman" w:hAnsi="Times New Roman" w:cs="Times New Roman"/>
                <w:sz w:val="24"/>
                <w:lang w:val="ru-RU"/>
              </w:rPr>
              <w:t>исполнение</w:t>
            </w:r>
            <w:r w:rsidRPr="00464BD3">
              <w:rPr>
                <w:rFonts w:ascii="Times New Roman" w:eastAsia="Times New Roman" w:hAnsi="Times New Roman" w:cs="Times New Roman"/>
                <w:spacing w:val="40"/>
                <w:sz w:val="24"/>
                <w:lang w:val="ru-RU"/>
              </w:rPr>
              <w:t xml:space="preserve"> </w:t>
            </w:r>
            <w:r w:rsidRPr="00464BD3">
              <w:rPr>
                <w:rFonts w:ascii="Times New Roman" w:eastAsia="Times New Roman" w:hAnsi="Times New Roman" w:cs="Times New Roman"/>
                <w:sz w:val="24"/>
                <w:lang w:val="ru-RU"/>
              </w:rPr>
              <w:t>народных</w:t>
            </w:r>
            <w:r w:rsidRPr="00464BD3">
              <w:rPr>
                <w:rFonts w:ascii="Times New Roman" w:eastAsia="Times New Roman" w:hAnsi="Times New Roman" w:cs="Times New Roman"/>
                <w:spacing w:val="38"/>
                <w:sz w:val="24"/>
                <w:lang w:val="ru-RU"/>
              </w:rPr>
              <w:t xml:space="preserve"> </w:t>
            </w:r>
            <w:r w:rsidRPr="00464BD3">
              <w:rPr>
                <w:rFonts w:ascii="Times New Roman" w:eastAsia="Times New Roman" w:hAnsi="Times New Roman" w:cs="Times New Roman"/>
                <w:sz w:val="24"/>
                <w:lang w:val="ru-RU"/>
              </w:rPr>
              <w:t>песен</w:t>
            </w:r>
            <w:r w:rsidRPr="00464BD3">
              <w:rPr>
                <w:rFonts w:ascii="Times New Roman" w:eastAsia="Times New Roman" w:hAnsi="Times New Roman" w:cs="Times New Roman"/>
                <w:spacing w:val="41"/>
                <w:sz w:val="24"/>
                <w:lang w:val="ru-RU"/>
              </w:rPr>
              <w:t xml:space="preserve"> </w:t>
            </w:r>
            <w:r w:rsidRPr="00464BD3">
              <w:rPr>
                <w:rFonts w:ascii="Times New Roman" w:eastAsia="Times New Roman" w:hAnsi="Times New Roman" w:cs="Times New Roman"/>
                <w:sz w:val="24"/>
                <w:lang w:val="ru-RU"/>
              </w:rPr>
              <w:t>в</w:t>
            </w:r>
            <w:r w:rsidRPr="00464BD3">
              <w:rPr>
                <w:rFonts w:ascii="Times New Roman" w:eastAsia="Times New Roman" w:hAnsi="Times New Roman" w:cs="Times New Roman"/>
                <w:spacing w:val="40"/>
                <w:sz w:val="24"/>
                <w:lang w:val="ru-RU"/>
              </w:rPr>
              <w:t xml:space="preserve"> </w:t>
            </w:r>
            <w:r w:rsidRPr="00464BD3">
              <w:rPr>
                <w:rFonts w:ascii="Times New Roman" w:eastAsia="Times New Roman" w:hAnsi="Times New Roman" w:cs="Times New Roman"/>
                <w:sz w:val="24"/>
                <w:lang w:val="ru-RU"/>
              </w:rPr>
              <w:t>композиторской</w:t>
            </w:r>
            <w:r w:rsidRPr="00464BD3">
              <w:rPr>
                <w:rFonts w:ascii="Times New Roman" w:eastAsia="Times New Roman" w:hAnsi="Times New Roman" w:cs="Times New Roman"/>
                <w:spacing w:val="39"/>
                <w:sz w:val="24"/>
                <w:lang w:val="ru-RU"/>
              </w:rPr>
              <w:t xml:space="preserve"> </w:t>
            </w:r>
            <w:r w:rsidRPr="00464BD3">
              <w:rPr>
                <w:rFonts w:ascii="Times New Roman" w:eastAsia="Times New Roman" w:hAnsi="Times New Roman" w:cs="Times New Roman"/>
                <w:sz w:val="24"/>
                <w:lang w:val="ru-RU"/>
              </w:rPr>
              <w:t>обработке.</w:t>
            </w:r>
            <w:r w:rsidRPr="00464BD3">
              <w:rPr>
                <w:rFonts w:ascii="Times New Roman" w:eastAsia="Times New Roman" w:hAnsi="Times New Roman" w:cs="Times New Roman"/>
                <w:sz w:val="24"/>
                <w:lang w:val="ru-RU"/>
              </w:rPr>
              <w:tab/>
            </w:r>
            <w:r w:rsidRPr="00464BD3">
              <w:rPr>
                <w:rFonts w:ascii="Times New Roman" w:eastAsia="Times New Roman" w:hAnsi="Times New Roman" w:cs="Times New Roman"/>
                <w:sz w:val="24"/>
              </w:rPr>
              <w:t>Сравнение</w:t>
            </w:r>
          </w:p>
        </w:tc>
      </w:tr>
    </w:tbl>
    <w:p w:rsidR="00464BD3" w:rsidRPr="00464BD3" w:rsidRDefault="00464BD3" w:rsidP="00464BD3">
      <w:pPr>
        <w:widowControl w:val="0"/>
        <w:autoSpaceDE w:val="0"/>
        <w:autoSpaceDN w:val="0"/>
        <w:spacing w:after="0" w:line="257" w:lineRule="exact"/>
        <w:rPr>
          <w:rFonts w:ascii="Times New Roman" w:eastAsia="Times New Roman" w:hAnsi="Times New Roman" w:cs="Times New Roman"/>
          <w:sz w:val="24"/>
        </w:rPr>
        <w:sectPr w:rsidR="00464BD3" w:rsidRPr="00464BD3" w:rsidSect="007C6ED2">
          <w:pgSz w:w="16840" w:h="11910" w:orient="landscape"/>
          <w:pgMar w:top="840" w:right="280" w:bottom="1120" w:left="460" w:header="0" w:footer="920" w:gutter="0"/>
          <w:pgNumType w:start="2"/>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88"/>
        <w:gridCol w:w="1817"/>
        <w:gridCol w:w="3217"/>
        <w:gridCol w:w="9157"/>
      </w:tblGrid>
      <w:tr w:rsidR="00464BD3" w:rsidRPr="00464BD3" w:rsidTr="00EF0B46">
        <w:trPr>
          <w:trHeight w:val="1932"/>
        </w:trPr>
        <w:tc>
          <w:tcPr>
            <w:tcW w:w="1688" w:type="dxa"/>
          </w:tcPr>
          <w:p w:rsidR="00464BD3" w:rsidRPr="00464BD3" w:rsidRDefault="00464BD3" w:rsidP="00464BD3">
            <w:pPr>
              <w:rPr>
                <w:rFonts w:ascii="Times New Roman" w:eastAsia="Times New Roman" w:hAnsi="Times New Roman" w:cs="Times New Roman"/>
                <w:sz w:val="24"/>
              </w:rPr>
            </w:pPr>
          </w:p>
        </w:tc>
        <w:tc>
          <w:tcPr>
            <w:tcW w:w="1817" w:type="dxa"/>
          </w:tcPr>
          <w:p w:rsidR="00464BD3" w:rsidRPr="00464BD3" w:rsidRDefault="00464BD3" w:rsidP="00464BD3">
            <w:pPr>
              <w:rPr>
                <w:rFonts w:ascii="Times New Roman" w:eastAsia="Times New Roman" w:hAnsi="Times New Roman" w:cs="Times New Roman"/>
                <w:sz w:val="24"/>
              </w:rPr>
            </w:pPr>
          </w:p>
        </w:tc>
        <w:tc>
          <w:tcPr>
            <w:tcW w:w="3217" w:type="dxa"/>
          </w:tcPr>
          <w:p w:rsidR="00464BD3" w:rsidRPr="00464BD3" w:rsidRDefault="00464BD3" w:rsidP="00464BD3">
            <w:pPr>
              <w:spacing w:line="275" w:lineRule="exact"/>
              <w:ind w:left="109"/>
              <w:rPr>
                <w:rFonts w:ascii="Times New Roman" w:eastAsia="Times New Roman" w:hAnsi="Times New Roman" w:cs="Times New Roman"/>
                <w:sz w:val="24"/>
              </w:rPr>
            </w:pPr>
            <w:r w:rsidRPr="00464BD3">
              <w:rPr>
                <w:rFonts w:ascii="Times New Roman" w:eastAsia="Times New Roman" w:hAnsi="Times New Roman" w:cs="Times New Roman"/>
                <w:sz w:val="24"/>
              </w:rPr>
              <w:t>композиторского</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творчества</w:t>
            </w:r>
          </w:p>
        </w:tc>
        <w:tc>
          <w:tcPr>
            <w:tcW w:w="9157" w:type="dxa"/>
          </w:tcPr>
          <w:p w:rsidR="00464BD3" w:rsidRPr="00464BD3" w:rsidRDefault="00464BD3" w:rsidP="00464BD3">
            <w:pPr>
              <w:ind w:left="106" w:right="96"/>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звучания одних и тех же мелодий в народном и композиторском варианте.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Обсуж-</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дение</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аргументированных оценочных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суждений на</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основе</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сравнения.</w:t>
            </w:r>
          </w:p>
          <w:p w:rsidR="00464BD3" w:rsidRPr="00464BD3" w:rsidRDefault="00464BD3" w:rsidP="00464BD3">
            <w:pPr>
              <w:ind w:left="106"/>
              <w:jc w:val="both"/>
              <w:rPr>
                <w:rFonts w:ascii="Times New Roman" w:eastAsia="Times New Roman" w:hAnsi="Times New Roman" w:cs="Times New Roman"/>
                <w:sz w:val="24"/>
                <w:lang w:val="ru-RU"/>
              </w:rPr>
            </w:pPr>
            <w:r w:rsidRPr="00464BD3">
              <w:rPr>
                <w:rFonts w:ascii="Times New Roman" w:eastAsia="Times New Roman" w:hAnsi="Times New Roman" w:cs="Times New Roman"/>
                <w:i/>
                <w:sz w:val="24"/>
                <w:lang w:val="ru-RU"/>
              </w:rPr>
              <w:t>На</w:t>
            </w:r>
            <w:r w:rsidRPr="00464BD3">
              <w:rPr>
                <w:rFonts w:ascii="Times New Roman" w:eastAsia="Times New Roman" w:hAnsi="Times New Roman" w:cs="Times New Roman"/>
                <w:i/>
                <w:spacing w:val="-3"/>
                <w:sz w:val="24"/>
                <w:lang w:val="ru-RU"/>
              </w:rPr>
              <w:t xml:space="preserve"> </w:t>
            </w:r>
            <w:r w:rsidRPr="00464BD3">
              <w:rPr>
                <w:rFonts w:ascii="Times New Roman" w:eastAsia="Times New Roman" w:hAnsi="Times New Roman" w:cs="Times New Roman"/>
                <w:i/>
                <w:sz w:val="24"/>
                <w:lang w:val="ru-RU"/>
              </w:rPr>
              <w:t>выбор</w:t>
            </w:r>
            <w:r w:rsidRPr="00464BD3">
              <w:rPr>
                <w:rFonts w:ascii="Times New Roman" w:eastAsia="Times New Roman" w:hAnsi="Times New Roman" w:cs="Times New Roman"/>
                <w:i/>
                <w:spacing w:val="-1"/>
                <w:sz w:val="24"/>
                <w:lang w:val="ru-RU"/>
              </w:rPr>
              <w:t xml:space="preserve"> </w:t>
            </w:r>
            <w:r w:rsidRPr="00464BD3">
              <w:rPr>
                <w:rFonts w:ascii="Times New Roman" w:eastAsia="Times New Roman" w:hAnsi="Times New Roman" w:cs="Times New Roman"/>
                <w:i/>
                <w:sz w:val="24"/>
                <w:lang w:val="ru-RU"/>
              </w:rPr>
              <w:t>или</w:t>
            </w:r>
            <w:r w:rsidRPr="00464BD3">
              <w:rPr>
                <w:rFonts w:ascii="Times New Roman" w:eastAsia="Times New Roman" w:hAnsi="Times New Roman" w:cs="Times New Roman"/>
                <w:i/>
                <w:spacing w:val="-2"/>
                <w:sz w:val="24"/>
                <w:lang w:val="ru-RU"/>
              </w:rPr>
              <w:t xml:space="preserve"> </w:t>
            </w:r>
            <w:r w:rsidRPr="00464BD3">
              <w:rPr>
                <w:rFonts w:ascii="Times New Roman" w:eastAsia="Times New Roman" w:hAnsi="Times New Roman" w:cs="Times New Roman"/>
                <w:i/>
                <w:sz w:val="24"/>
                <w:lang w:val="ru-RU"/>
              </w:rPr>
              <w:t>факультативно</w:t>
            </w:r>
            <w:r w:rsidRPr="00464BD3">
              <w:rPr>
                <w:rFonts w:ascii="Times New Roman" w:eastAsia="Times New Roman" w:hAnsi="Times New Roman" w:cs="Times New Roman"/>
                <w:sz w:val="24"/>
                <w:lang w:val="ru-RU"/>
              </w:rPr>
              <w:t>:</w:t>
            </w:r>
          </w:p>
          <w:p w:rsidR="00464BD3" w:rsidRPr="00464BD3" w:rsidRDefault="00464BD3" w:rsidP="00464BD3">
            <w:pPr>
              <w:spacing w:line="270" w:lineRule="atLeast"/>
              <w:ind w:left="106" w:right="96"/>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Аналогии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изобразительным</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искусством</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сравнение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фотографий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подлинных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образцов народных промыслов (гжель, хохлома, городецкая роспись и тд) с творче-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ством</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современных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художников,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модельеров,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дизайнеров,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работающих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соответствующих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техниках росписи</w:t>
            </w:r>
          </w:p>
        </w:tc>
      </w:tr>
    </w:tbl>
    <w:p w:rsidR="00464BD3" w:rsidRPr="00464BD3" w:rsidRDefault="00464BD3" w:rsidP="00464BD3">
      <w:pPr>
        <w:widowControl w:val="0"/>
        <w:autoSpaceDE w:val="0"/>
        <w:autoSpaceDN w:val="0"/>
        <w:spacing w:before="4" w:after="0" w:line="240" w:lineRule="auto"/>
        <w:rPr>
          <w:rFonts w:ascii="Times New Roman" w:eastAsia="Times New Roman" w:hAnsi="Times New Roman" w:cs="Times New Roman"/>
          <w:sz w:val="16"/>
          <w:szCs w:val="26"/>
        </w:rPr>
      </w:pPr>
    </w:p>
    <w:p w:rsidR="00464BD3" w:rsidRPr="00464BD3" w:rsidRDefault="00464BD3" w:rsidP="00464BD3">
      <w:pPr>
        <w:widowControl w:val="0"/>
        <w:autoSpaceDE w:val="0"/>
        <w:autoSpaceDN w:val="0"/>
        <w:spacing w:before="90" w:after="0" w:line="240" w:lineRule="auto"/>
        <w:ind w:left="672"/>
        <w:jc w:val="both"/>
        <w:rPr>
          <w:rFonts w:ascii="Times New Roman" w:eastAsia="Times New Roman" w:hAnsi="Times New Roman" w:cs="Times New Roman"/>
          <w:b/>
          <w:sz w:val="24"/>
        </w:rPr>
      </w:pPr>
      <w:r w:rsidRPr="00464BD3">
        <w:rPr>
          <w:rFonts w:ascii="Times New Roman" w:eastAsia="Times New Roman" w:hAnsi="Times New Roman" w:cs="Times New Roman"/>
          <w:b/>
          <w:sz w:val="24"/>
        </w:rPr>
        <w:t>Модуль</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3</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«Музыка</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народов</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мира»</w:t>
      </w:r>
    </w:p>
    <w:p w:rsidR="00464BD3" w:rsidRPr="00464BD3" w:rsidRDefault="00464BD3" w:rsidP="00464BD3">
      <w:pPr>
        <w:widowControl w:val="0"/>
        <w:autoSpaceDE w:val="0"/>
        <w:autoSpaceDN w:val="0"/>
        <w:spacing w:after="0" w:line="240" w:lineRule="auto"/>
        <w:ind w:left="672" w:right="851"/>
        <w:jc w:val="both"/>
        <w:rPr>
          <w:rFonts w:ascii="Times New Roman" w:eastAsia="Times New Roman" w:hAnsi="Times New Roman" w:cs="Times New Roman"/>
          <w:sz w:val="24"/>
        </w:rPr>
      </w:pPr>
      <w:r w:rsidRPr="00464BD3">
        <w:rPr>
          <w:rFonts w:ascii="Times New Roman" w:eastAsia="Times New Roman" w:hAnsi="Times New Roman" w:cs="Times New Roman"/>
          <w:sz w:val="24"/>
        </w:rPr>
        <w:t>Данный модуль является продолжением и дополнением модуля «Народная музыка России». «Между музыкой моего народа и музыкой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других народов нет непереходимых границ» — тезис, выдвинутый Д.Б. Кабалевским во второй половине ХХ века, остаётся по-прежнему</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актуальным.</w:t>
      </w:r>
    </w:p>
    <w:p w:rsidR="00464BD3" w:rsidRPr="00464BD3" w:rsidRDefault="00464BD3" w:rsidP="00464BD3">
      <w:pPr>
        <w:widowControl w:val="0"/>
        <w:autoSpaceDE w:val="0"/>
        <w:autoSpaceDN w:val="0"/>
        <w:spacing w:before="1" w:after="0" w:line="240" w:lineRule="auto"/>
        <w:ind w:left="672" w:right="860"/>
        <w:jc w:val="both"/>
        <w:rPr>
          <w:rFonts w:ascii="Times New Roman" w:eastAsia="Times New Roman" w:hAnsi="Times New Roman" w:cs="Times New Roman"/>
          <w:sz w:val="24"/>
        </w:rPr>
      </w:pPr>
      <w:r w:rsidRPr="00464BD3">
        <w:rPr>
          <w:rFonts w:ascii="Times New Roman" w:eastAsia="Times New Roman" w:hAnsi="Times New Roman" w:cs="Times New Roman"/>
          <w:sz w:val="24"/>
        </w:rPr>
        <w:t>Интонационная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жанровая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близость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русского,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украинского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белорусского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фольклора,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межнациональные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семьи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кавказскими,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среднеазиатскими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корнями — это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реальная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картина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культурного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разнообразия,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сохраняющегося в</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современной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России.</w:t>
      </w:r>
    </w:p>
    <w:p w:rsidR="00464BD3" w:rsidRPr="00464BD3" w:rsidRDefault="00464BD3" w:rsidP="00464BD3">
      <w:pPr>
        <w:widowControl w:val="0"/>
        <w:autoSpaceDE w:val="0"/>
        <w:autoSpaceDN w:val="0"/>
        <w:spacing w:after="0" w:line="240" w:lineRule="auto"/>
        <w:ind w:left="672" w:right="857"/>
        <w:jc w:val="both"/>
        <w:rPr>
          <w:rFonts w:ascii="Times New Roman" w:eastAsia="Times New Roman" w:hAnsi="Times New Roman" w:cs="Times New Roman"/>
          <w:sz w:val="24"/>
        </w:rPr>
      </w:pPr>
      <w:r w:rsidRPr="00464BD3">
        <w:rPr>
          <w:rFonts w:ascii="Times New Roman" w:eastAsia="Times New Roman" w:hAnsi="Times New Roman" w:cs="Times New Roman"/>
          <w:sz w:val="24"/>
        </w:rPr>
        <w:t>Не менее важным фактором является принципиальная многомерность современной культуры, вбирающей в себя национальные традиции 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стили народов всего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мира.</w:t>
      </w:r>
    </w:p>
    <w:p w:rsidR="00464BD3" w:rsidRPr="00464BD3" w:rsidRDefault="00464BD3" w:rsidP="00464BD3">
      <w:pPr>
        <w:widowControl w:val="0"/>
        <w:autoSpaceDE w:val="0"/>
        <w:autoSpaceDN w:val="0"/>
        <w:spacing w:after="0" w:line="240" w:lineRule="auto"/>
        <w:ind w:left="672" w:right="848"/>
        <w:jc w:val="both"/>
        <w:rPr>
          <w:rFonts w:ascii="Times New Roman" w:eastAsia="Times New Roman" w:hAnsi="Times New Roman" w:cs="Times New Roman"/>
          <w:sz w:val="24"/>
        </w:rPr>
      </w:pPr>
      <w:r w:rsidRPr="00464BD3">
        <w:rPr>
          <w:rFonts w:ascii="Times New Roman" w:eastAsia="Times New Roman" w:hAnsi="Times New Roman" w:cs="Times New Roman"/>
          <w:sz w:val="24"/>
        </w:rPr>
        <w:t>Изучение данного модуля в начальной школе соответствует не только современному облику музыкального искусства, но и принципиальным</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установкам</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концепции</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базовых национальных</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ценностей.</w:t>
      </w:r>
    </w:p>
    <w:p w:rsidR="00464BD3" w:rsidRPr="00464BD3" w:rsidRDefault="00464BD3" w:rsidP="00464BD3">
      <w:pPr>
        <w:widowControl w:val="0"/>
        <w:autoSpaceDE w:val="0"/>
        <w:autoSpaceDN w:val="0"/>
        <w:spacing w:after="0" w:line="240" w:lineRule="auto"/>
        <w:ind w:left="672" w:right="856"/>
        <w:jc w:val="both"/>
        <w:rPr>
          <w:rFonts w:ascii="Times New Roman" w:eastAsia="Times New Roman" w:hAnsi="Times New Roman" w:cs="Times New Roman"/>
          <w:sz w:val="24"/>
        </w:rPr>
      </w:pPr>
      <w:r w:rsidRPr="00464BD3">
        <w:rPr>
          <w:rFonts w:ascii="Times New Roman" w:eastAsia="Times New Roman" w:hAnsi="Times New Roman" w:cs="Times New Roman"/>
          <w:sz w:val="24"/>
        </w:rPr>
        <w:t>Понимание и принятие через освоение произведений искусства — наиболее эффективный способ предупреждения этнических и расовых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предрассудков,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воспитания уважения к</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представителям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других народов</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и религий.</w:t>
      </w:r>
    </w:p>
    <w:p w:rsidR="00464BD3" w:rsidRPr="00464BD3" w:rsidRDefault="00464BD3" w:rsidP="00464BD3">
      <w:pPr>
        <w:widowControl w:val="0"/>
        <w:autoSpaceDE w:val="0"/>
        <w:autoSpaceDN w:val="0"/>
        <w:spacing w:before="1" w:after="0" w:line="240" w:lineRule="auto"/>
        <w:rPr>
          <w:rFonts w:ascii="Times New Roman" w:eastAsia="Times New Roman" w:hAnsi="Times New Roman" w:cs="Times New Roman"/>
          <w:sz w:val="24"/>
          <w:szCs w:val="26"/>
        </w:r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29"/>
        <w:gridCol w:w="1817"/>
        <w:gridCol w:w="3584"/>
        <w:gridCol w:w="8648"/>
      </w:tblGrid>
      <w:tr w:rsidR="00464BD3" w:rsidRPr="00464BD3" w:rsidTr="00EF0B46">
        <w:trPr>
          <w:trHeight w:val="827"/>
        </w:trPr>
        <w:tc>
          <w:tcPr>
            <w:tcW w:w="1229" w:type="dxa"/>
          </w:tcPr>
          <w:p w:rsidR="00464BD3" w:rsidRPr="00464BD3" w:rsidRDefault="00464BD3" w:rsidP="00464BD3">
            <w:pPr>
              <w:spacing w:line="276" w:lineRule="exact"/>
              <w:ind w:left="107" w:right="95"/>
              <w:rPr>
                <w:rFonts w:ascii="Times New Roman" w:eastAsia="Times New Roman" w:hAnsi="Times New Roman" w:cs="Times New Roman"/>
                <w:b/>
                <w:sz w:val="24"/>
              </w:rPr>
            </w:pPr>
            <w:r w:rsidRPr="00464BD3">
              <w:rPr>
                <w:rFonts w:ascii="Times New Roman" w:eastAsia="Times New Roman" w:hAnsi="Times New Roman" w:cs="Times New Roman"/>
                <w:b/>
                <w:sz w:val="24"/>
              </w:rPr>
              <w:t>№</w:t>
            </w:r>
            <w:r w:rsidRPr="00464BD3">
              <w:rPr>
                <w:rFonts w:ascii="Times New Roman" w:eastAsia="Times New Roman" w:hAnsi="Times New Roman" w:cs="Times New Roman"/>
                <w:b/>
                <w:spacing w:val="6"/>
                <w:sz w:val="24"/>
              </w:rPr>
              <w:t xml:space="preserve"> </w:t>
            </w:r>
            <w:r w:rsidRPr="00464BD3">
              <w:rPr>
                <w:rFonts w:ascii="Times New Roman" w:eastAsia="Times New Roman" w:hAnsi="Times New Roman" w:cs="Times New Roman"/>
                <w:b/>
                <w:sz w:val="24"/>
              </w:rPr>
              <w:t>блока,</w:t>
            </w:r>
            <w:r w:rsidRPr="00464BD3">
              <w:rPr>
                <w:rFonts w:ascii="Times New Roman" w:eastAsia="Times New Roman" w:hAnsi="Times New Roman" w:cs="Times New Roman"/>
                <w:b/>
                <w:spacing w:val="-57"/>
                <w:sz w:val="24"/>
              </w:rPr>
              <w:t xml:space="preserve"> </w:t>
            </w:r>
            <w:r w:rsidRPr="00464BD3">
              <w:rPr>
                <w:rFonts w:ascii="Times New Roman" w:eastAsia="Times New Roman" w:hAnsi="Times New Roman" w:cs="Times New Roman"/>
                <w:b/>
                <w:sz w:val="24"/>
              </w:rPr>
              <w:t>кол-во</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часов</w:t>
            </w:r>
          </w:p>
        </w:tc>
        <w:tc>
          <w:tcPr>
            <w:tcW w:w="1817" w:type="dxa"/>
          </w:tcPr>
          <w:p w:rsidR="00464BD3" w:rsidRPr="00464BD3" w:rsidRDefault="00464BD3" w:rsidP="00464BD3">
            <w:pPr>
              <w:spacing w:before="10"/>
              <w:rPr>
                <w:rFonts w:ascii="Times New Roman" w:eastAsia="Times New Roman" w:hAnsi="Times New Roman" w:cs="Times New Roman"/>
                <w:sz w:val="23"/>
              </w:rPr>
            </w:pPr>
          </w:p>
          <w:p w:rsidR="00464BD3" w:rsidRPr="00464BD3" w:rsidRDefault="00464BD3" w:rsidP="00464BD3">
            <w:pPr>
              <w:ind w:left="110"/>
              <w:rPr>
                <w:rFonts w:ascii="Times New Roman" w:eastAsia="Times New Roman" w:hAnsi="Times New Roman" w:cs="Times New Roman"/>
                <w:b/>
                <w:sz w:val="24"/>
              </w:rPr>
            </w:pPr>
            <w:r w:rsidRPr="00464BD3">
              <w:rPr>
                <w:rFonts w:ascii="Times New Roman" w:eastAsia="Times New Roman" w:hAnsi="Times New Roman" w:cs="Times New Roman"/>
                <w:b/>
                <w:sz w:val="24"/>
              </w:rPr>
              <w:t>Тема</w:t>
            </w:r>
          </w:p>
        </w:tc>
        <w:tc>
          <w:tcPr>
            <w:tcW w:w="3584" w:type="dxa"/>
          </w:tcPr>
          <w:p w:rsidR="00464BD3" w:rsidRPr="00464BD3" w:rsidRDefault="00464BD3" w:rsidP="00464BD3">
            <w:pPr>
              <w:spacing w:before="10"/>
              <w:rPr>
                <w:rFonts w:ascii="Times New Roman" w:eastAsia="Times New Roman" w:hAnsi="Times New Roman" w:cs="Times New Roman"/>
                <w:sz w:val="23"/>
              </w:rPr>
            </w:pPr>
          </w:p>
          <w:p w:rsidR="00464BD3" w:rsidRPr="00464BD3" w:rsidRDefault="00464BD3" w:rsidP="00464BD3">
            <w:pPr>
              <w:ind w:left="110"/>
              <w:rPr>
                <w:rFonts w:ascii="Times New Roman" w:eastAsia="Times New Roman" w:hAnsi="Times New Roman" w:cs="Times New Roman"/>
                <w:b/>
                <w:sz w:val="24"/>
              </w:rPr>
            </w:pPr>
            <w:r w:rsidRPr="00464BD3">
              <w:rPr>
                <w:rFonts w:ascii="Times New Roman" w:eastAsia="Times New Roman" w:hAnsi="Times New Roman" w:cs="Times New Roman"/>
                <w:b/>
                <w:sz w:val="24"/>
              </w:rPr>
              <w:t>Содержание</w:t>
            </w:r>
          </w:p>
        </w:tc>
        <w:tc>
          <w:tcPr>
            <w:tcW w:w="8648" w:type="dxa"/>
          </w:tcPr>
          <w:p w:rsidR="00464BD3" w:rsidRPr="00464BD3" w:rsidRDefault="00464BD3" w:rsidP="00464BD3">
            <w:pPr>
              <w:spacing w:before="10"/>
              <w:rPr>
                <w:rFonts w:ascii="Times New Roman" w:eastAsia="Times New Roman" w:hAnsi="Times New Roman" w:cs="Times New Roman"/>
                <w:sz w:val="23"/>
              </w:rPr>
            </w:pPr>
          </w:p>
          <w:p w:rsidR="00464BD3" w:rsidRPr="00464BD3" w:rsidRDefault="00464BD3" w:rsidP="00464BD3">
            <w:pPr>
              <w:ind w:left="110"/>
              <w:rPr>
                <w:rFonts w:ascii="Times New Roman" w:eastAsia="Times New Roman" w:hAnsi="Times New Roman" w:cs="Times New Roman"/>
                <w:b/>
                <w:sz w:val="24"/>
              </w:rPr>
            </w:pPr>
            <w:r w:rsidRPr="00464BD3">
              <w:rPr>
                <w:rFonts w:ascii="Times New Roman" w:eastAsia="Times New Roman" w:hAnsi="Times New Roman" w:cs="Times New Roman"/>
                <w:b/>
                <w:sz w:val="24"/>
              </w:rPr>
              <w:t>Виды</w:t>
            </w:r>
            <w:r w:rsidRPr="00464BD3">
              <w:rPr>
                <w:rFonts w:ascii="Times New Roman" w:eastAsia="Times New Roman" w:hAnsi="Times New Roman" w:cs="Times New Roman"/>
                <w:b/>
                <w:spacing w:val="-4"/>
                <w:sz w:val="24"/>
              </w:rPr>
              <w:t xml:space="preserve"> </w:t>
            </w:r>
            <w:r w:rsidRPr="00464BD3">
              <w:rPr>
                <w:rFonts w:ascii="Times New Roman" w:eastAsia="Times New Roman" w:hAnsi="Times New Roman" w:cs="Times New Roman"/>
                <w:b/>
                <w:sz w:val="24"/>
              </w:rPr>
              <w:t>деятельности</w:t>
            </w:r>
            <w:r w:rsidRPr="00464BD3">
              <w:rPr>
                <w:rFonts w:ascii="Times New Roman" w:eastAsia="Times New Roman" w:hAnsi="Times New Roman" w:cs="Times New Roman"/>
                <w:b/>
                <w:spacing w:val="-4"/>
                <w:sz w:val="24"/>
              </w:rPr>
              <w:t xml:space="preserve"> </w:t>
            </w:r>
            <w:r w:rsidRPr="00464BD3">
              <w:rPr>
                <w:rFonts w:ascii="Times New Roman" w:eastAsia="Times New Roman" w:hAnsi="Times New Roman" w:cs="Times New Roman"/>
                <w:b/>
                <w:sz w:val="24"/>
              </w:rPr>
              <w:t>обучающихся</w:t>
            </w:r>
          </w:p>
        </w:tc>
      </w:tr>
      <w:tr w:rsidR="00464BD3" w:rsidRPr="00464BD3" w:rsidTr="00EF0B46">
        <w:trPr>
          <w:trHeight w:val="282"/>
        </w:trPr>
        <w:tc>
          <w:tcPr>
            <w:tcW w:w="1229" w:type="dxa"/>
            <w:tcBorders>
              <w:bottom w:val="nil"/>
            </w:tcBorders>
          </w:tcPr>
          <w:p w:rsidR="00464BD3" w:rsidRPr="00464BD3" w:rsidRDefault="00464BD3" w:rsidP="00464BD3">
            <w:pPr>
              <w:spacing w:before="1" w:line="261"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А)</w:t>
            </w:r>
          </w:p>
        </w:tc>
        <w:tc>
          <w:tcPr>
            <w:tcW w:w="1817" w:type="dxa"/>
            <w:tcBorders>
              <w:bottom w:val="nil"/>
            </w:tcBorders>
          </w:tcPr>
          <w:p w:rsidR="00464BD3" w:rsidRPr="00464BD3" w:rsidRDefault="00464BD3" w:rsidP="00464BD3">
            <w:pPr>
              <w:spacing w:before="1" w:line="261"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Музыка</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наших</w:t>
            </w:r>
          </w:p>
        </w:tc>
        <w:tc>
          <w:tcPr>
            <w:tcW w:w="3584" w:type="dxa"/>
            <w:tcBorders>
              <w:bottom w:val="nil"/>
            </w:tcBorders>
          </w:tcPr>
          <w:p w:rsidR="00464BD3" w:rsidRPr="00464BD3" w:rsidRDefault="00464BD3" w:rsidP="00464BD3">
            <w:pPr>
              <w:tabs>
                <w:tab w:val="left" w:pos="1549"/>
                <w:tab w:val="left" w:pos="2100"/>
              </w:tabs>
              <w:spacing w:before="1" w:line="261"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Фольклор</w:t>
            </w:r>
            <w:r w:rsidRPr="00464BD3">
              <w:rPr>
                <w:rFonts w:ascii="Times New Roman" w:eastAsia="Times New Roman" w:hAnsi="Times New Roman" w:cs="Times New Roman"/>
                <w:sz w:val="24"/>
              </w:rPr>
              <w:tab/>
              <w:t>и</w:t>
            </w:r>
            <w:r w:rsidRPr="00464BD3">
              <w:rPr>
                <w:rFonts w:ascii="Times New Roman" w:eastAsia="Times New Roman" w:hAnsi="Times New Roman" w:cs="Times New Roman"/>
                <w:sz w:val="24"/>
              </w:rPr>
              <w:tab/>
              <w:t>музыкальные</w:t>
            </w:r>
          </w:p>
        </w:tc>
        <w:tc>
          <w:tcPr>
            <w:tcW w:w="8648" w:type="dxa"/>
            <w:tcBorders>
              <w:bottom w:val="nil"/>
            </w:tcBorders>
          </w:tcPr>
          <w:p w:rsidR="00464BD3" w:rsidRPr="00464BD3" w:rsidRDefault="00464BD3" w:rsidP="00464BD3">
            <w:pPr>
              <w:spacing w:before="1" w:line="261" w:lineRule="exact"/>
              <w:ind w:left="110"/>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Знакомство</w:t>
            </w:r>
            <w:r w:rsidRPr="00464BD3">
              <w:rPr>
                <w:rFonts w:ascii="Times New Roman" w:eastAsia="Times New Roman" w:hAnsi="Times New Roman" w:cs="Times New Roman"/>
                <w:spacing w:val="5"/>
                <w:sz w:val="24"/>
                <w:lang w:val="ru-RU"/>
              </w:rPr>
              <w:t xml:space="preserve"> </w:t>
            </w:r>
            <w:r w:rsidRPr="00464BD3">
              <w:rPr>
                <w:rFonts w:ascii="Times New Roman" w:eastAsia="Times New Roman" w:hAnsi="Times New Roman" w:cs="Times New Roman"/>
                <w:sz w:val="24"/>
                <w:lang w:val="ru-RU"/>
              </w:rPr>
              <w:t>с</w:t>
            </w:r>
            <w:r w:rsidRPr="00464BD3">
              <w:rPr>
                <w:rFonts w:ascii="Times New Roman" w:eastAsia="Times New Roman" w:hAnsi="Times New Roman" w:cs="Times New Roman"/>
                <w:spacing w:val="64"/>
                <w:sz w:val="24"/>
                <w:lang w:val="ru-RU"/>
              </w:rPr>
              <w:t xml:space="preserve"> </w:t>
            </w:r>
            <w:r w:rsidRPr="00464BD3">
              <w:rPr>
                <w:rFonts w:ascii="Times New Roman" w:eastAsia="Times New Roman" w:hAnsi="Times New Roman" w:cs="Times New Roman"/>
                <w:sz w:val="24"/>
                <w:lang w:val="ru-RU"/>
              </w:rPr>
              <w:t>особенностями</w:t>
            </w:r>
            <w:r w:rsidRPr="00464BD3">
              <w:rPr>
                <w:rFonts w:ascii="Times New Roman" w:eastAsia="Times New Roman" w:hAnsi="Times New Roman" w:cs="Times New Roman"/>
                <w:spacing w:val="65"/>
                <w:sz w:val="24"/>
                <w:lang w:val="ru-RU"/>
              </w:rPr>
              <w:t xml:space="preserve"> </w:t>
            </w:r>
            <w:r w:rsidRPr="00464BD3">
              <w:rPr>
                <w:rFonts w:ascii="Times New Roman" w:eastAsia="Times New Roman" w:hAnsi="Times New Roman" w:cs="Times New Roman"/>
                <w:sz w:val="24"/>
                <w:lang w:val="ru-RU"/>
              </w:rPr>
              <w:t>музыкального</w:t>
            </w:r>
            <w:r w:rsidRPr="00464BD3">
              <w:rPr>
                <w:rFonts w:ascii="Times New Roman" w:eastAsia="Times New Roman" w:hAnsi="Times New Roman" w:cs="Times New Roman"/>
                <w:spacing w:val="63"/>
                <w:sz w:val="24"/>
                <w:lang w:val="ru-RU"/>
              </w:rPr>
              <w:t xml:space="preserve"> </w:t>
            </w:r>
            <w:r w:rsidRPr="00464BD3">
              <w:rPr>
                <w:rFonts w:ascii="Times New Roman" w:eastAsia="Times New Roman" w:hAnsi="Times New Roman" w:cs="Times New Roman"/>
                <w:sz w:val="24"/>
                <w:lang w:val="ru-RU"/>
              </w:rPr>
              <w:t>фольклора</w:t>
            </w:r>
            <w:r w:rsidRPr="00464BD3">
              <w:rPr>
                <w:rFonts w:ascii="Times New Roman" w:eastAsia="Times New Roman" w:hAnsi="Times New Roman" w:cs="Times New Roman"/>
                <w:spacing w:val="63"/>
                <w:sz w:val="24"/>
                <w:lang w:val="ru-RU"/>
              </w:rPr>
              <w:t xml:space="preserve"> </w:t>
            </w:r>
            <w:r w:rsidRPr="00464BD3">
              <w:rPr>
                <w:rFonts w:ascii="Times New Roman" w:eastAsia="Times New Roman" w:hAnsi="Times New Roman" w:cs="Times New Roman"/>
                <w:sz w:val="24"/>
                <w:lang w:val="ru-RU"/>
              </w:rPr>
              <w:t>народов</w:t>
            </w:r>
            <w:r w:rsidRPr="00464BD3">
              <w:rPr>
                <w:rFonts w:ascii="Times New Roman" w:eastAsia="Times New Roman" w:hAnsi="Times New Roman" w:cs="Times New Roman"/>
                <w:spacing w:val="64"/>
                <w:sz w:val="24"/>
                <w:lang w:val="ru-RU"/>
              </w:rPr>
              <w:t xml:space="preserve"> </w:t>
            </w:r>
            <w:r w:rsidRPr="00464BD3">
              <w:rPr>
                <w:rFonts w:ascii="Times New Roman" w:eastAsia="Times New Roman" w:hAnsi="Times New Roman" w:cs="Times New Roman"/>
                <w:sz w:val="24"/>
                <w:lang w:val="ru-RU"/>
              </w:rPr>
              <w:t>других</w:t>
            </w:r>
            <w:r w:rsidRPr="00464BD3">
              <w:rPr>
                <w:rFonts w:ascii="Times New Roman" w:eastAsia="Times New Roman" w:hAnsi="Times New Roman" w:cs="Times New Roman"/>
                <w:spacing w:val="63"/>
                <w:sz w:val="24"/>
                <w:lang w:val="ru-RU"/>
              </w:rPr>
              <w:t xml:space="preserve"> </w:t>
            </w:r>
            <w:r w:rsidRPr="00464BD3">
              <w:rPr>
                <w:rFonts w:ascii="Times New Roman" w:eastAsia="Times New Roman" w:hAnsi="Times New Roman" w:cs="Times New Roman"/>
                <w:sz w:val="24"/>
                <w:lang w:val="ru-RU"/>
              </w:rPr>
              <w:t>стран.</w:t>
            </w:r>
          </w:p>
        </w:tc>
      </w:tr>
      <w:tr w:rsidR="00464BD3" w:rsidRPr="00464BD3" w:rsidTr="00EF0B46">
        <w:trPr>
          <w:trHeight w:val="275"/>
        </w:trPr>
        <w:tc>
          <w:tcPr>
            <w:tcW w:w="1229" w:type="dxa"/>
            <w:tcBorders>
              <w:top w:val="nil"/>
              <w:bottom w:val="nil"/>
            </w:tcBorders>
          </w:tcPr>
          <w:p w:rsidR="00464BD3" w:rsidRPr="00464BD3" w:rsidRDefault="00464BD3" w:rsidP="00464BD3">
            <w:pPr>
              <w:spacing w:line="256"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0,5—1</w:t>
            </w:r>
          </w:p>
        </w:tc>
        <w:tc>
          <w:tcPr>
            <w:tcW w:w="1817" w:type="dxa"/>
            <w:tcBorders>
              <w:top w:val="nil"/>
              <w:bottom w:val="nil"/>
            </w:tcBorders>
          </w:tcPr>
          <w:p w:rsidR="00464BD3" w:rsidRPr="00464BD3" w:rsidRDefault="00464BD3" w:rsidP="00464BD3">
            <w:pPr>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соседей</w:t>
            </w:r>
          </w:p>
        </w:tc>
        <w:tc>
          <w:tcPr>
            <w:tcW w:w="3584" w:type="dxa"/>
            <w:tcBorders>
              <w:top w:val="nil"/>
              <w:bottom w:val="nil"/>
            </w:tcBorders>
          </w:tcPr>
          <w:p w:rsidR="00464BD3" w:rsidRPr="00464BD3" w:rsidRDefault="00464BD3" w:rsidP="00464BD3">
            <w:pPr>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традиции</w:t>
            </w:r>
            <w:r w:rsidRPr="00464BD3">
              <w:rPr>
                <w:rFonts w:ascii="Times New Roman" w:eastAsia="Times New Roman" w:hAnsi="Times New Roman" w:cs="Times New Roman"/>
                <w:spacing w:val="14"/>
                <w:sz w:val="24"/>
              </w:rPr>
              <w:t xml:space="preserve"> </w:t>
            </w:r>
            <w:r w:rsidRPr="00464BD3">
              <w:rPr>
                <w:rFonts w:ascii="Times New Roman" w:eastAsia="Times New Roman" w:hAnsi="Times New Roman" w:cs="Times New Roman"/>
                <w:sz w:val="24"/>
              </w:rPr>
              <w:t>Белоруссии,</w:t>
            </w:r>
            <w:r w:rsidRPr="00464BD3">
              <w:rPr>
                <w:rFonts w:ascii="Times New Roman" w:eastAsia="Times New Roman" w:hAnsi="Times New Roman" w:cs="Times New Roman"/>
                <w:spacing w:val="14"/>
                <w:sz w:val="24"/>
              </w:rPr>
              <w:t xml:space="preserve"> </w:t>
            </w:r>
            <w:r w:rsidRPr="00464BD3">
              <w:rPr>
                <w:rFonts w:ascii="Times New Roman" w:eastAsia="Times New Roman" w:hAnsi="Times New Roman" w:cs="Times New Roman"/>
                <w:sz w:val="24"/>
              </w:rPr>
              <w:t>Украины,</w:t>
            </w:r>
          </w:p>
        </w:tc>
        <w:tc>
          <w:tcPr>
            <w:tcW w:w="8648" w:type="dxa"/>
            <w:tcBorders>
              <w:top w:val="nil"/>
              <w:bottom w:val="nil"/>
            </w:tcBorders>
          </w:tcPr>
          <w:p w:rsidR="00464BD3" w:rsidRPr="00464BD3" w:rsidRDefault="00464BD3" w:rsidP="00464BD3">
            <w:pPr>
              <w:spacing w:line="256" w:lineRule="exact"/>
              <w:ind w:left="110"/>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Определение</w:t>
            </w:r>
            <w:r w:rsidRPr="00464BD3">
              <w:rPr>
                <w:rFonts w:ascii="Times New Roman" w:eastAsia="Times New Roman" w:hAnsi="Times New Roman" w:cs="Times New Roman"/>
                <w:spacing w:val="8"/>
                <w:sz w:val="24"/>
                <w:lang w:val="ru-RU"/>
              </w:rPr>
              <w:t xml:space="preserve"> </w:t>
            </w:r>
            <w:r w:rsidRPr="00464BD3">
              <w:rPr>
                <w:rFonts w:ascii="Times New Roman" w:eastAsia="Times New Roman" w:hAnsi="Times New Roman" w:cs="Times New Roman"/>
                <w:sz w:val="24"/>
                <w:lang w:val="ru-RU"/>
              </w:rPr>
              <w:t>характерных</w:t>
            </w:r>
            <w:r w:rsidRPr="00464BD3">
              <w:rPr>
                <w:rFonts w:ascii="Times New Roman" w:eastAsia="Times New Roman" w:hAnsi="Times New Roman" w:cs="Times New Roman"/>
                <w:spacing w:val="10"/>
                <w:sz w:val="24"/>
                <w:lang w:val="ru-RU"/>
              </w:rPr>
              <w:t xml:space="preserve"> </w:t>
            </w:r>
            <w:r w:rsidRPr="00464BD3">
              <w:rPr>
                <w:rFonts w:ascii="Times New Roman" w:eastAsia="Times New Roman" w:hAnsi="Times New Roman" w:cs="Times New Roman"/>
                <w:sz w:val="24"/>
                <w:lang w:val="ru-RU"/>
              </w:rPr>
              <w:t>черт,</w:t>
            </w:r>
            <w:r w:rsidRPr="00464BD3">
              <w:rPr>
                <w:rFonts w:ascii="Times New Roman" w:eastAsia="Times New Roman" w:hAnsi="Times New Roman" w:cs="Times New Roman"/>
                <w:spacing w:val="10"/>
                <w:sz w:val="24"/>
                <w:lang w:val="ru-RU"/>
              </w:rPr>
              <w:t xml:space="preserve"> </w:t>
            </w:r>
            <w:r w:rsidRPr="00464BD3">
              <w:rPr>
                <w:rFonts w:ascii="Times New Roman" w:eastAsia="Times New Roman" w:hAnsi="Times New Roman" w:cs="Times New Roman"/>
                <w:sz w:val="24"/>
                <w:lang w:val="ru-RU"/>
              </w:rPr>
              <w:t>типичных</w:t>
            </w:r>
            <w:r w:rsidRPr="00464BD3">
              <w:rPr>
                <w:rFonts w:ascii="Times New Roman" w:eastAsia="Times New Roman" w:hAnsi="Times New Roman" w:cs="Times New Roman"/>
                <w:spacing w:val="10"/>
                <w:sz w:val="24"/>
                <w:lang w:val="ru-RU"/>
              </w:rPr>
              <w:t xml:space="preserve"> </w:t>
            </w:r>
            <w:r w:rsidRPr="00464BD3">
              <w:rPr>
                <w:rFonts w:ascii="Times New Roman" w:eastAsia="Times New Roman" w:hAnsi="Times New Roman" w:cs="Times New Roman"/>
                <w:sz w:val="24"/>
                <w:lang w:val="ru-RU"/>
              </w:rPr>
              <w:t>элементов</w:t>
            </w:r>
            <w:r w:rsidRPr="00464BD3">
              <w:rPr>
                <w:rFonts w:ascii="Times New Roman" w:eastAsia="Times New Roman" w:hAnsi="Times New Roman" w:cs="Times New Roman"/>
                <w:spacing w:val="10"/>
                <w:sz w:val="24"/>
                <w:lang w:val="ru-RU"/>
              </w:rPr>
              <w:t xml:space="preserve"> </w:t>
            </w:r>
            <w:r w:rsidRPr="00464BD3">
              <w:rPr>
                <w:rFonts w:ascii="Times New Roman" w:eastAsia="Times New Roman" w:hAnsi="Times New Roman" w:cs="Times New Roman"/>
                <w:sz w:val="24"/>
                <w:lang w:val="ru-RU"/>
              </w:rPr>
              <w:t>музыкального</w:t>
            </w:r>
            <w:r w:rsidRPr="00464BD3">
              <w:rPr>
                <w:rFonts w:ascii="Times New Roman" w:eastAsia="Times New Roman" w:hAnsi="Times New Roman" w:cs="Times New Roman"/>
                <w:spacing w:val="10"/>
                <w:sz w:val="24"/>
                <w:lang w:val="ru-RU"/>
              </w:rPr>
              <w:t xml:space="preserve"> </w:t>
            </w:r>
            <w:r w:rsidRPr="00464BD3">
              <w:rPr>
                <w:rFonts w:ascii="Times New Roman" w:eastAsia="Times New Roman" w:hAnsi="Times New Roman" w:cs="Times New Roman"/>
                <w:sz w:val="24"/>
                <w:lang w:val="ru-RU"/>
              </w:rPr>
              <w:t>языка</w:t>
            </w:r>
            <w:r w:rsidRPr="00464BD3">
              <w:rPr>
                <w:rFonts w:ascii="Times New Roman" w:eastAsia="Times New Roman" w:hAnsi="Times New Roman" w:cs="Times New Roman"/>
                <w:spacing w:val="9"/>
                <w:sz w:val="24"/>
                <w:lang w:val="ru-RU"/>
              </w:rPr>
              <w:t xml:space="preserve"> </w:t>
            </w:r>
            <w:r w:rsidRPr="00464BD3">
              <w:rPr>
                <w:rFonts w:ascii="Times New Roman" w:eastAsia="Times New Roman" w:hAnsi="Times New Roman" w:cs="Times New Roman"/>
                <w:sz w:val="24"/>
                <w:lang w:val="ru-RU"/>
              </w:rPr>
              <w:t>(ритм,</w:t>
            </w:r>
          </w:p>
        </w:tc>
      </w:tr>
      <w:tr w:rsidR="00464BD3" w:rsidRPr="00464BD3" w:rsidTr="00EF0B46">
        <w:trPr>
          <w:trHeight w:val="276"/>
        </w:trPr>
        <w:tc>
          <w:tcPr>
            <w:tcW w:w="1229" w:type="dxa"/>
            <w:tcBorders>
              <w:top w:val="nil"/>
              <w:bottom w:val="nil"/>
            </w:tcBorders>
          </w:tcPr>
          <w:p w:rsidR="00464BD3" w:rsidRPr="00464BD3" w:rsidRDefault="00464BD3" w:rsidP="00464BD3">
            <w:pPr>
              <w:spacing w:line="256"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ч</w:t>
            </w:r>
          </w:p>
        </w:tc>
        <w:tc>
          <w:tcPr>
            <w:tcW w:w="1817" w:type="dxa"/>
            <w:tcBorders>
              <w:top w:val="nil"/>
              <w:bottom w:val="nil"/>
            </w:tcBorders>
          </w:tcPr>
          <w:p w:rsidR="00464BD3" w:rsidRPr="00464BD3" w:rsidRDefault="00464BD3" w:rsidP="00464BD3">
            <w:pPr>
              <w:rPr>
                <w:rFonts w:ascii="Times New Roman" w:eastAsia="Times New Roman" w:hAnsi="Times New Roman" w:cs="Times New Roman"/>
                <w:sz w:val="20"/>
              </w:rPr>
            </w:pPr>
          </w:p>
        </w:tc>
        <w:tc>
          <w:tcPr>
            <w:tcW w:w="3584" w:type="dxa"/>
            <w:tcBorders>
              <w:top w:val="nil"/>
              <w:bottom w:val="nil"/>
            </w:tcBorders>
          </w:tcPr>
          <w:p w:rsidR="00464BD3" w:rsidRPr="00464BD3" w:rsidRDefault="00464BD3" w:rsidP="00464BD3">
            <w:pPr>
              <w:tabs>
                <w:tab w:val="left" w:pos="1704"/>
                <w:tab w:val="left" w:pos="2786"/>
              </w:tabs>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Прибалтики</w:t>
            </w:r>
            <w:r w:rsidRPr="00464BD3">
              <w:rPr>
                <w:rFonts w:ascii="Times New Roman" w:eastAsia="Times New Roman" w:hAnsi="Times New Roman" w:cs="Times New Roman"/>
                <w:sz w:val="24"/>
              </w:rPr>
              <w:tab/>
              <w:t>(песни,</w:t>
            </w:r>
            <w:r w:rsidRPr="00464BD3">
              <w:rPr>
                <w:rFonts w:ascii="Times New Roman" w:eastAsia="Times New Roman" w:hAnsi="Times New Roman" w:cs="Times New Roman"/>
                <w:sz w:val="24"/>
              </w:rPr>
              <w:tab/>
              <w:t>танцы,</w:t>
            </w:r>
          </w:p>
        </w:tc>
        <w:tc>
          <w:tcPr>
            <w:tcW w:w="8648" w:type="dxa"/>
            <w:tcBorders>
              <w:top w:val="nil"/>
              <w:bottom w:val="nil"/>
            </w:tcBorders>
          </w:tcPr>
          <w:p w:rsidR="00464BD3" w:rsidRPr="00464BD3" w:rsidRDefault="00464BD3" w:rsidP="00464BD3">
            <w:pPr>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лад,</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интонации).</w:t>
            </w:r>
          </w:p>
        </w:tc>
      </w:tr>
      <w:tr w:rsidR="00464BD3" w:rsidRPr="00464BD3" w:rsidTr="00EF0B46">
        <w:trPr>
          <w:trHeight w:val="276"/>
        </w:trPr>
        <w:tc>
          <w:tcPr>
            <w:tcW w:w="1229" w:type="dxa"/>
            <w:tcBorders>
              <w:top w:val="nil"/>
              <w:bottom w:val="nil"/>
            </w:tcBorders>
          </w:tcPr>
          <w:p w:rsidR="00464BD3" w:rsidRPr="00464BD3" w:rsidRDefault="00464BD3" w:rsidP="00464BD3">
            <w:pPr>
              <w:rPr>
                <w:rFonts w:ascii="Times New Roman" w:eastAsia="Times New Roman" w:hAnsi="Times New Roman" w:cs="Times New Roman"/>
                <w:sz w:val="20"/>
              </w:rPr>
            </w:pPr>
          </w:p>
        </w:tc>
        <w:tc>
          <w:tcPr>
            <w:tcW w:w="1817" w:type="dxa"/>
            <w:tcBorders>
              <w:top w:val="nil"/>
              <w:bottom w:val="nil"/>
            </w:tcBorders>
          </w:tcPr>
          <w:p w:rsidR="00464BD3" w:rsidRPr="00464BD3" w:rsidRDefault="00464BD3" w:rsidP="00464BD3">
            <w:pPr>
              <w:rPr>
                <w:rFonts w:ascii="Times New Roman" w:eastAsia="Times New Roman" w:hAnsi="Times New Roman" w:cs="Times New Roman"/>
                <w:sz w:val="20"/>
              </w:rPr>
            </w:pPr>
          </w:p>
        </w:tc>
        <w:tc>
          <w:tcPr>
            <w:tcW w:w="3584" w:type="dxa"/>
            <w:tcBorders>
              <w:top w:val="nil"/>
              <w:bottom w:val="nil"/>
            </w:tcBorders>
          </w:tcPr>
          <w:p w:rsidR="00464BD3" w:rsidRPr="00464BD3" w:rsidRDefault="00464BD3" w:rsidP="00464BD3">
            <w:pPr>
              <w:tabs>
                <w:tab w:val="left" w:pos="2099"/>
              </w:tabs>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обычаи,</w:t>
            </w:r>
            <w:r w:rsidRPr="00464BD3">
              <w:rPr>
                <w:rFonts w:ascii="Times New Roman" w:eastAsia="Times New Roman" w:hAnsi="Times New Roman" w:cs="Times New Roman"/>
                <w:sz w:val="24"/>
              </w:rPr>
              <w:tab/>
              <w:t>музыкальные</w:t>
            </w:r>
          </w:p>
        </w:tc>
        <w:tc>
          <w:tcPr>
            <w:tcW w:w="8648" w:type="dxa"/>
            <w:tcBorders>
              <w:top w:val="nil"/>
              <w:bottom w:val="nil"/>
            </w:tcBorders>
          </w:tcPr>
          <w:p w:rsidR="00464BD3" w:rsidRPr="00464BD3" w:rsidRDefault="00464BD3" w:rsidP="00464BD3">
            <w:pPr>
              <w:spacing w:line="256" w:lineRule="exact"/>
              <w:ind w:left="110"/>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Знакомство</w:t>
            </w:r>
            <w:r w:rsidRPr="00464BD3">
              <w:rPr>
                <w:rFonts w:ascii="Times New Roman" w:eastAsia="Times New Roman" w:hAnsi="Times New Roman" w:cs="Times New Roman"/>
                <w:spacing w:val="22"/>
                <w:sz w:val="24"/>
                <w:lang w:val="ru-RU"/>
              </w:rPr>
              <w:t xml:space="preserve"> </w:t>
            </w:r>
            <w:r w:rsidRPr="00464BD3">
              <w:rPr>
                <w:rFonts w:ascii="Times New Roman" w:eastAsia="Times New Roman" w:hAnsi="Times New Roman" w:cs="Times New Roman"/>
                <w:sz w:val="24"/>
                <w:lang w:val="ru-RU"/>
              </w:rPr>
              <w:t>с</w:t>
            </w:r>
            <w:r w:rsidRPr="00464BD3">
              <w:rPr>
                <w:rFonts w:ascii="Times New Roman" w:eastAsia="Times New Roman" w:hAnsi="Times New Roman" w:cs="Times New Roman"/>
                <w:spacing w:val="24"/>
                <w:sz w:val="24"/>
                <w:lang w:val="ru-RU"/>
              </w:rPr>
              <w:t xml:space="preserve"> </w:t>
            </w:r>
            <w:r w:rsidRPr="00464BD3">
              <w:rPr>
                <w:rFonts w:ascii="Times New Roman" w:eastAsia="Times New Roman" w:hAnsi="Times New Roman" w:cs="Times New Roman"/>
                <w:sz w:val="24"/>
                <w:lang w:val="ru-RU"/>
              </w:rPr>
              <w:t>внешним</w:t>
            </w:r>
            <w:r w:rsidRPr="00464BD3">
              <w:rPr>
                <w:rFonts w:ascii="Times New Roman" w:eastAsia="Times New Roman" w:hAnsi="Times New Roman" w:cs="Times New Roman"/>
                <w:spacing w:val="22"/>
                <w:sz w:val="24"/>
                <w:lang w:val="ru-RU"/>
              </w:rPr>
              <w:t xml:space="preserve"> </w:t>
            </w:r>
            <w:r w:rsidRPr="00464BD3">
              <w:rPr>
                <w:rFonts w:ascii="Times New Roman" w:eastAsia="Times New Roman" w:hAnsi="Times New Roman" w:cs="Times New Roman"/>
                <w:sz w:val="24"/>
                <w:lang w:val="ru-RU"/>
              </w:rPr>
              <w:t>видом,</w:t>
            </w:r>
            <w:r w:rsidRPr="00464BD3">
              <w:rPr>
                <w:rFonts w:ascii="Times New Roman" w:eastAsia="Times New Roman" w:hAnsi="Times New Roman" w:cs="Times New Roman"/>
                <w:spacing w:val="22"/>
                <w:sz w:val="24"/>
                <w:lang w:val="ru-RU"/>
              </w:rPr>
              <w:t xml:space="preserve"> </w:t>
            </w:r>
            <w:r w:rsidRPr="00464BD3">
              <w:rPr>
                <w:rFonts w:ascii="Times New Roman" w:eastAsia="Times New Roman" w:hAnsi="Times New Roman" w:cs="Times New Roman"/>
                <w:sz w:val="24"/>
                <w:lang w:val="ru-RU"/>
              </w:rPr>
              <w:t>особенностями</w:t>
            </w:r>
            <w:r w:rsidRPr="00464BD3">
              <w:rPr>
                <w:rFonts w:ascii="Times New Roman" w:eastAsia="Times New Roman" w:hAnsi="Times New Roman" w:cs="Times New Roman"/>
                <w:spacing w:val="21"/>
                <w:sz w:val="24"/>
                <w:lang w:val="ru-RU"/>
              </w:rPr>
              <w:t xml:space="preserve"> </w:t>
            </w:r>
            <w:r w:rsidRPr="00464BD3">
              <w:rPr>
                <w:rFonts w:ascii="Times New Roman" w:eastAsia="Times New Roman" w:hAnsi="Times New Roman" w:cs="Times New Roman"/>
                <w:sz w:val="24"/>
                <w:lang w:val="ru-RU"/>
              </w:rPr>
              <w:t>исполнения</w:t>
            </w:r>
            <w:r w:rsidRPr="00464BD3">
              <w:rPr>
                <w:rFonts w:ascii="Times New Roman" w:eastAsia="Times New Roman" w:hAnsi="Times New Roman" w:cs="Times New Roman"/>
                <w:spacing w:val="22"/>
                <w:sz w:val="24"/>
                <w:lang w:val="ru-RU"/>
              </w:rPr>
              <w:t xml:space="preserve"> </w:t>
            </w:r>
            <w:r w:rsidRPr="00464BD3">
              <w:rPr>
                <w:rFonts w:ascii="Times New Roman" w:eastAsia="Times New Roman" w:hAnsi="Times New Roman" w:cs="Times New Roman"/>
                <w:sz w:val="24"/>
                <w:lang w:val="ru-RU"/>
              </w:rPr>
              <w:t>и</w:t>
            </w:r>
            <w:r w:rsidRPr="00464BD3">
              <w:rPr>
                <w:rFonts w:ascii="Times New Roman" w:eastAsia="Times New Roman" w:hAnsi="Times New Roman" w:cs="Times New Roman"/>
                <w:spacing w:val="23"/>
                <w:sz w:val="24"/>
                <w:lang w:val="ru-RU"/>
              </w:rPr>
              <w:t xml:space="preserve"> </w:t>
            </w:r>
            <w:r w:rsidRPr="00464BD3">
              <w:rPr>
                <w:rFonts w:ascii="Times New Roman" w:eastAsia="Times New Roman" w:hAnsi="Times New Roman" w:cs="Times New Roman"/>
                <w:sz w:val="24"/>
                <w:lang w:val="ru-RU"/>
              </w:rPr>
              <w:t>звучания</w:t>
            </w:r>
            <w:r w:rsidRPr="00464BD3">
              <w:rPr>
                <w:rFonts w:ascii="Times New Roman" w:eastAsia="Times New Roman" w:hAnsi="Times New Roman" w:cs="Times New Roman"/>
                <w:spacing w:val="22"/>
                <w:sz w:val="24"/>
                <w:lang w:val="ru-RU"/>
              </w:rPr>
              <w:t xml:space="preserve"> </w:t>
            </w:r>
            <w:r w:rsidRPr="00464BD3">
              <w:rPr>
                <w:rFonts w:ascii="Times New Roman" w:eastAsia="Times New Roman" w:hAnsi="Times New Roman" w:cs="Times New Roman"/>
                <w:sz w:val="24"/>
                <w:lang w:val="ru-RU"/>
              </w:rPr>
              <w:t>народных</w:t>
            </w:r>
          </w:p>
        </w:tc>
      </w:tr>
      <w:tr w:rsidR="00464BD3" w:rsidRPr="00464BD3" w:rsidTr="00EF0B46">
        <w:trPr>
          <w:trHeight w:val="271"/>
        </w:trPr>
        <w:tc>
          <w:tcPr>
            <w:tcW w:w="1229" w:type="dxa"/>
            <w:tcBorders>
              <w:top w:val="nil"/>
            </w:tcBorders>
          </w:tcPr>
          <w:p w:rsidR="00464BD3" w:rsidRPr="00464BD3" w:rsidRDefault="00464BD3" w:rsidP="00464BD3">
            <w:pPr>
              <w:rPr>
                <w:rFonts w:ascii="Times New Roman" w:eastAsia="Times New Roman" w:hAnsi="Times New Roman" w:cs="Times New Roman"/>
                <w:sz w:val="20"/>
                <w:lang w:val="ru-RU"/>
              </w:rPr>
            </w:pPr>
          </w:p>
        </w:tc>
        <w:tc>
          <w:tcPr>
            <w:tcW w:w="1817" w:type="dxa"/>
            <w:tcBorders>
              <w:top w:val="nil"/>
            </w:tcBorders>
          </w:tcPr>
          <w:p w:rsidR="00464BD3" w:rsidRPr="00464BD3" w:rsidRDefault="00464BD3" w:rsidP="00464BD3">
            <w:pPr>
              <w:rPr>
                <w:rFonts w:ascii="Times New Roman" w:eastAsia="Times New Roman" w:hAnsi="Times New Roman" w:cs="Times New Roman"/>
                <w:sz w:val="20"/>
                <w:lang w:val="ru-RU"/>
              </w:rPr>
            </w:pPr>
          </w:p>
        </w:tc>
        <w:tc>
          <w:tcPr>
            <w:tcW w:w="3584" w:type="dxa"/>
            <w:tcBorders>
              <w:top w:val="nil"/>
            </w:tcBorders>
          </w:tcPr>
          <w:p w:rsidR="00464BD3" w:rsidRPr="00464BD3" w:rsidRDefault="00464BD3" w:rsidP="00464BD3">
            <w:pPr>
              <w:spacing w:line="252"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инструменты)</w:t>
            </w:r>
          </w:p>
        </w:tc>
        <w:tc>
          <w:tcPr>
            <w:tcW w:w="8648" w:type="dxa"/>
            <w:tcBorders>
              <w:top w:val="nil"/>
              <w:bottom w:val="nil"/>
            </w:tcBorders>
          </w:tcPr>
          <w:p w:rsidR="00464BD3" w:rsidRPr="00464BD3" w:rsidRDefault="00464BD3" w:rsidP="00464BD3">
            <w:pPr>
              <w:spacing w:line="252"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инструментов.</w:t>
            </w:r>
          </w:p>
        </w:tc>
      </w:tr>
      <w:tr w:rsidR="00464BD3" w:rsidRPr="00464BD3" w:rsidTr="00EF0B46">
        <w:trPr>
          <w:trHeight w:val="275"/>
        </w:trPr>
        <w:tc>
          <w:tcPr>
            <w:tcW w:w="1229" w:type="dxa"/>
            <w:tcBorders>
              <w:bottom w:val="nil"/>
            </w:tcBorders>
          </w:tcPr>
          <w:p w:rsidR="00464BD3" w:rsidRPr="00464BD3" w:rsidRDefault="00464BD3" w:rsidP="00464BD3">
            <w:pPr>
              <w:spacing w:line="25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Б)</w:t>
            </w:r>
          </w:p>
        </w:tc>
        <w:tc>
          <w:tcPr>
            <w:tcW w:w="1817" w:type="dxa"/>
            <w:tcBorders>
              <w:bottom w:val="nil"/>
            </w:tcBorders>
          </w:tcPr>
          <w:p w:rsidR="00464BD3" w:rsidRPr="00464BD3" w:rsidRDefault="00464BD3" w:rsidP="00464BD3">
            <w:pPr>
              <w:spacing w:line="255"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Кавказские</w:t>
            </w:r>
          </w:p>
        </w:tc>
        <w:tc>
          <w:tcPr>
            <w:tcW w:w="3584" w:type="dxa"/>
            <w:tcBorders>
              <w:bottom w:val="nil"/>
            </w:tcBorders>
          </w:tcPr>
          <w:p w:rsidR="00464BD3" w:rsidRPr="00464BD3" w:rsidRDefault="00464BD3" w:rsidP="00464BD3">
            <w:pPr>
              <w:tabs>
                <w:tab w:val="left" w:pos="1967"/>
                <w:tab w:val="left" w:pos="3348"/>
              </w:tabs>
              <w:spacing w:line="255"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Музыкальные</w:t>
            </w:r>
            <w:r w:rsidRPr="00464BD3">
              <w:rPr>
                <w:rFonts w:ascii="Times New Roman" w:eastAsia="Times New Roman" w:hAnsi="Times New Roman" w:cs="Times New Roman"/>
                <w:sz w:val="24"/>
              </w:rPr>
              <w:tab/>
              <w:t>традиции</w:t>
            </w:r>
            <w:r w:rsidRPr="00464BD3">
              <w:rPr>
                <w:rFonts w:ascii="Times New Roman" w:eastAsia="Times New Roman" w:hAnsi="Times New Roman" w:cs="Times New Roman"/>
                <w:sz w:val="24"/>
              </w:rPr>
              <w:tab/>
              <w:t>и</w:t>
            </w:r>
          </w:p>
        </w:tc>
        <w:tc>
          <w:tcPr>
            <w:tcW w:w="8648" w:type="dxa"/>
            <w:tcBorders>
              <w:top w:val="nil"/>
              <w:bottom w:val="nil"/>
            </w:tcBorders>
          </w:tcPr>
          <w:p w:rsidR="00464BD3" w:rsidRPr="00464BD3" w:rsidRDefault="00464BD3" w:rsidP="00464BD3">
            <w:pPr>
              <w:spacing w:line="255" w:lineRule="exact"/>
              <w:ind w:left="110"/>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Определение</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слух</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тембров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инструментов.</w:t>
            </w:r>
          </w:p>
        </w:tc>
      </w:tr>
      <w:tr w:rsidR="00464BD3" w:rsidRPr="00464BD3" w:rsidTr="00EF0B46">
        <w:trPr>
          <w:trHeight w:val="276"/>
        </w:trPr>
        <w:tc>
          <w:tcPr>
            <w:tcW w:w="1229" w:type="dxa"/>
            <w:tcBorders>
              <w:top w:val="nil"/>
              <w:bottom w:val="nil"/>
            </w:tcBorders>
          </w:tcPr>
          <w:p w:rsidR="00464BD3" w:rsidRPr="00464BD3" w:rsidRDefault="00464BD3" w:rsidP="00464BD3">
            <w:pPr>
              <w:spacing w:line="256"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0,5—1</w:t>
            </w:r>
          </w:p>
        </w:tc>
        <w:tc>
          <w:tcPr>
            <w:tcW w:w="1817" w:type="dxa"/>
            <w:tcBorders>
              <w:top w:val="nil"/>
              <w:bottom w:val="nil"/>
            </w:tcBorders>
          </w:tcPr>
          <w:p w:rsidR="00464BD3" w:rsidRPr="00464BD3" w:rsidRDefault="00464BD3" w:rsidP="00464BD3">
            <w:pPr>
              <w:tabs>
                <w:tab w:val="left" w:pos="1583"/>
              </w:tabs>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мелодии</w:t>
            </w:r>
            <w:r w:rsidRPr="00464BD3">
              <w:rPr>
                <w:rFonts w:ascii="Times New Roman" w:eastAsia="Times New Roman" w:hAnsi="Times New Roman" w:cs="Times New Roman"/>
                <w:sz w:val="24"/>
              </w:rPr>
              <w:tab/>
              <w:t>и</w:t>
            </w:r>
          </w:p>
        </w:tc>
        <w:tc>
          <w:tcPr>
            <w:tcW w:w="3584" w:type="dxa"/>
            <w:tcBorders>
              <w:top w:val="nil"/>
              <w:bottom w:val="nil"/>
            </w:tcBorders>
          </w:tcPr>
          <w:p w:rsidR="00464BD3" w:rsidRPr="00464BD3" w:rsidRDefault="00464BD3" w:rsidP="00464BD3">
            <w:pPr>
              <w:tabs>
                <w:tab w:val="left" w:pos="2482"/>
              </w:tabs>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праздники,</w:t>
            </w:r>
            <w:r w:rsidRPr="00464BD3">
              <w:rPr>
                <w:rFonts w:ascii="Times New Roman" w:eastAsia="Times New Roman" w:hAnsi="Times New Roman" w:cs="Times New Roman"/>
                <w:sz w:val="24"/>
              </w:rPr>
              <w:tab/>
              <w:t>народные</w:t>
            </w:r>
          </w:p>
        </w:tc>
        <w:tc>
          <w:tcPr>
            <w:tcW w:w="8648" w:type="dxa"/>
            <w:tcBorders>
              <w:top w:val="nil"/>
              <w:bottom w:val="nil"/>
            </w:tcBorders>
          </w:tcPr>
          <w:p w:rsidR="00464BD3" w:rsidRPr="00464BD3" w:rsidRDefault="00464BD3" w:rsidP="00464BD3">
            <w:pPr>
              <w:spacing w:line="256" w:lineRule="exact"/>
              <w:ind w:left="110"/>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Классификация</w:t>
            </w:r>
            <w:r w:rsidRPr="00464BD3">
              <w:rPr>
                <w:rFonts w:ascii="Times New Roman" w:eastAsia="Times New Roman" w:hAnsi="Times New Roman" w:cs="Times New Roman"/>
                <w:spacing w:val="-5"/>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группы</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духовых,</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ударных,</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струнных.</w:t>
            </w:r>
          </w:p>
        </w:tc>
      </w:tr>
      <w:tr w:rsidR="00464BD3" w:rsidRPr="00464BD3" w:rsidTr="00EF0B46">
        <w:trPr>
          <w:trHeight w:val="275"/>
        </w:trPr>
        <w:tc>
          <w:tcPr>
            <w:tcW w:w="1229" w:type="dxa"/>
            <w:tcBorders>
              <w:top w:val="nil"/>
              <w:bottom w:val="nil"/>
            </w:tcBorders>
          </w:tcPr>
          <w:p w:rsidR="00464BD3" w:rsidRPr="00464BD3" w:rsidRDefault="00464BD3" w:rsidP="00464BD3">
            <w:pPr>
              <w:spacing w:line="256"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уч.ч.</w:t>
            </w:r>
          </w:p>
        </w:tc>
        <w:tc>
          <w:tcPr>
            <w:tcW w:w="1817" w:type="dxa"/>
            <w:tcBorders>
              <w:top w:val="nil"/>
              <w:bottom w:val="nil"/>
            </w:tcBorders>
          </w:tcPr>
          <w:p w:rsidR="00464BD3" w:rsidRPr="00464BD3" w:rsidRDefault="00464BD3" w:rsidP="00464BD3">
            <w:pPr>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ритмы</w:t>
            </w:r>
          </w:p>
        </w:tc>
        <w:tc>
          <w:tcPr>
            <w:tcW w:w="3584" w:type="dxa"/>
            <w:tcBorders>
              <w:top w:val="nil"/>
              <w:bottom w:val="nil"/>
            </w:tcBorders>
          </w:tcPr>
          <w:p w:rsidR="00464BD3" w:rsidRPr="00464BD3" w:rsidRDefault="00464BD3" w:rsidP="00464BD3">
            <w:pPr>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инструменты</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и жанры.</w:t>
            </w:r>
          </w:p>
        </w:tc>
        <w:tc>
          <w:tcPr>
            <w:tcW w:w="8648" w:type="dxa"/>
            <w:tcBorders>
              <w:top w:val="nil"/>
              <w:bottom w:val="nil"/>
            </w:tcBorders>
          </w:tcPr>
          <w:p w:rsidR="00464BD3" w:rsidRPr="00464BD3" w:rsidRDefault="00464BD3" w:rsidP="00464BD3">
            <w:pPr>
              <w:spacing w:line="256" w:lineRule="exact"/>
              <w:ind w:left="110"/>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Музыкальная</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викторина</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знание</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тембров народных</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инструментов.</w:t>
            </w:r>
          </w:p>
        </w:tc>
      </w:tr>
      <w:tr w:rsidR="00464BD3" w:rsidRPr="00464BD3" w:rsidTr="00EF0B46">
        <w:trPr>
          <w:trHeight w:val="276"/>
        </w:trPr>
        <w:tc>
          <w:tcPr>
            <w:tcW w:w="1229" w:type="dxa"/>
            <w:tcBorders>
              <w:top w:val="nil"/>
            </w:tcBorders>
          </w:tcPr>
          <w:p w:rsidR="00464BD3" w:rsidRPr="00464BD3" w:rsidRDefault="00464BD3" w:rsidP="00464BD3">
            <w:pPr>
              <w:rPr>
                <w:rFonts w:ascii="Times New Roman" w:eastAsia="Times New Roman" w:hAnsi="Times New Roman" w:cs="Times New Roman"/>
                <w:sz w:val="20"/>
                <w:lang w:val="ru-RU"/>
              </w:rPr>
            </w:pPr>
          </w:p>
        </w:tc>
        <w:tc>
          <w:tcPr>
            <w:tcW w:w="1817" w:type="dxa"/>
            <w:tcBorders>
              <w:top w:val="nil"/>
            </w:tcBorders>
          </w:tcPr>
          <w:p w:rsidR="00464BD3" w:rsidRPr="00464BD3" w:rsidRDefault="00464BD3" w:rsidP="00464BD3">
            <w:pPr>
              <w:rPr>
                <w:rFonts w:ascii="Times New Roman" w:eastAsia="Times New Roman" w:hAnsi="Times New Roman" w:cs="Times New Roman"/>
                <w:sz w:val="20"/>
                <w:lang w:val="ru-RU"/>
              </w:rPr>
            </w:pPr>
          </w:p>
        </w:tc>
        <w:tc>
          <w:tcPr>
            <w:tcW w:w="3584" w:type="dxa"/>
            <w:tcBorders>
              <w:top w:val="nil"/>
            </w:tcBorders>
          </w:tcPr>
          <w:p w:rsidR="00464BD3" w:rsidRPr="00464BD3" w:rsidRDefault="00464BD3" w:rsidP="00464BD3">
            <w:pPr>
              <w:tabs>
                <w:tab w:val="left" w:pos="1823"/>
                <w:tab w:val="left" w:pos="2252"/>
              </w:tabs>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Композиторы</w:t>
            </w:r>
            <w:r w:rsidRPr="00464BD3">
              <w:rPr>
                <w:rFonts w:ascii="Times New Roman" w:eastAsia="Times New Roman" w:hAnsi="Times New Roman" w:cs="Times New Roman"/>
                <w:sz w:val="24"/>
              </w:rPr>
              <w:tab/>
              <w:t>и</w:t>
            </w:r>
            <w:r w:rsidRPr="00464BD3">
              <w:rPr>
                <w:rFonts w:ascii="Times New Roman" w:eastAsia="Times New Roman" w:hAnsi="Times New Roman" w:cs="Times New Roman"/>
                <w:sz w:val="24"/>
              </w:rPr>
              <w:tab/>
              <w:t>музыканты-</w:t>
            </w:r>
          </w:p>
        </w:tc>
        <w:tc>
          <w:tcPr>
            <w:tcW w:w="8648" w:type="dxa"/>
            <w:tcBorders>
              <w:top w:val="nil"/>
            </w:tcBorders>
          </w:tcPr>
          <w:p w:rsidR="00464BD3" w:rsidRPr="00464BD3" w:rsidRDefault="00464BD3" w:rsidP="00464BD3">
            <w:pPr>
              <w:tabs>
                <w:tab w:val="left" w:pos="1755"/>
                <w:tab w:val="left" w:pos="2457"/>
                <w:tab w:val="left" w:pos="2947"/>
                <w:tab w:val="left" w:pos="5965"/>
                <w:tab w:val="left" w:pos="6667"/>
                <w:tab w:val="left" w:pos="7152"/>
              </w:tabs>
              <w:spacing w:line="256" w:lineRule="exact"/>
              <w:ind w:left="110"/>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Двигательная</w:t>
            </w:r>
            <w:r w:rsidRPr="00464BD3">
              <w:rPr>
                <w:rFonts w:ascii="Times New Roman" w:eastAsia="Times New Roman" w:hAnsi="Times New Roman" w:cs="Times New Roman"/>
                <w:sz w:val="24"/>
                <w:lang w:val="ru-RU"/>
              </w:rPr>
              <w:tab/>
              <w:t>игра</w:t>
            </w:r>
            <w:r w:rsidRPr="00464BD3">
              <w:rPr>
                <w:rFonts w:ascii="Times New Roman" w:eastAsia="Times New Roman" w:hAnsi="Times New Roman" w:cs="Times New Roman"/>
                <w:sz w:val="24"/>
                <w:lang w:val="ru-RU"/>
              </w:rPr>
              <w:tab/>
              <w:t>—</w:t>
            </w:r>
            <w:r w:rsidRPr="00464BD3">
              <w:rPr>
                <w:rFonts w:ascii="Times New Roman" w:eastAsia="Times New Roman" w:hAnsi="Times New Roman" w:cs="Times New Roman"/>
                <w:sz w:val="24"/>
                <w:lang w:val="ru-RU"/>
              </w:rPr>
              <w:tab/>
              <w:t>импровизация-подражание</w:t>
            </w:r>
            <w:r w:rsidRPr="00464BD3">
              <w:rPr>
                <w:rFonts w:ascii="Times New Roman" w:eastAsia="Times New Roman" w:hAnsi="Times New Roman" w:cs="Times New Roman"/>
                <w:sz w:val="24"/>
                <w:lang w:val="ru-RU"/>
              </w:rPr>
              <w:tab/>
              <w:t>игре</w:t>
            </w:r>
            <w:r w:rsidRPr="00464BD3">
              <w:rPr>
                <w:rFonts w:ascii="Times New Roman" w:eastAsia="Times New Roman" w:hAnsi="Times New Roman" w:cs="Times New Roman"/>
                <w:sz w:val="24"/>
                <w:lang w:val="ru-RU"/>
              </w:rPr>
              <w:tab/>
              <w:t>на</w:t>
            </w:r>
            <w:r w:rsidRPr="00464BD3">
              <w:rPr>
                <w:rFonts w:ascii="Times New Roman" w:eastAsia="Times New Roman" w:hAnsi="Times New Roman" w:cs="Times New Roman"/>
                <w:sz w:val="24"/>
                <w:lang w:val="ru-RU"/>
              </w:rPr>
              <w:tab/>
              <w:t>музыкальных</w:t>
            </w:r>
          </w:p>
        </w:tc>
      </w:tr>
    </w:tbl>
    <w:p w:rsidR="00464BD3" w:rsidRPr="00464BD3" w:rsidRDefault="00464BD3" w:rsidP="00464BD3">
      <w:pPr>
        <w:widowControl w:val="0"/>
        <w:autoSpaceDE w:val="0"/>
        <w:autoSpaceDN w:val="0"/>
        <w:spacing w:after="0" w:line="256" w:lineRule="exact"/>
        <w:rPr>
          <w:rFonts w:ascii="Times New Roman" w:eastAsia="Times New Roman" w:hAnsi="Times New Roman" w:cs="Times New Roman"/>
          <w:sz w:val="24"/>
        </w:rPr>
        <w:sectPr w:rsidR="00464BD3" w:rsidRPr="00464BD3" w:rsidSect="007C6ED2">
          <w:pgSz w:w="16840" w:h="11910" w:orient="landscape"/>
          <w:pgMar w:top="840" w:right="280" w:bottom="1120" w:left="460" w:header="0" w:footer="920" w:gutter="0"/>
          <w:pgNumType w:start="2"/>
          <w:cols w:space="720"/>
        </w:sect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29"/>
        <w:gridCol w:w="1398"/>
        <w:gridCol w:w="419"/>
        <w:gridCol w:w="1759"/>
        <w:gridCol w:w="1824"/>
        <w:gridCol w:w="8648"/>
      </w:tblGrid>
      <w:tr w:rsidR="00464BD3" w:rsidRPr="00464BD3" w:rsidTr="00EF0B46">
        <w:trPr>
          <w:trHeight w:val="1656"/>
        </w:trPr>
        <w:tc>
          <w:tcPr>
            <w:tcW w:w="1229" w:type="dxa"/>
          </w:tcPr>
          <w:p w:rsidR="00464BD3" w:rsidRPr="00464BD3" w:rsidRDefault="00464BD3" w:rsidP="00464BD3">
            <w:pPr>
              <w:rPr>
                <w:rFonts w:ascii="Times New Roman" w:eastAsia="Times New Roman" w:hAnsi="Times New Roman" w:cs="Times New Roman"/>
                <w:sz w:val="24"/>
                <w:lang w:val="ru-RU"/>
              </w:rPr>
            </w:pPr>
          </w:p>
        </w:tc>
        <w:tc>
          <w:tcPr>
            <w:tcW w:w="1817" w:type="dxa"/>
            <w:gridSpan w:val="2"/>
          </w:tcPr>
          <w:p w:rsidR="00464BD3" w:rsidRPr="00464BD3" w:rsidRDefault="00464BD3" w:rsidP="00464BD3">
            <w:pPr>
              <w:rPr>
                <w:rFonts w:ascii="Times New Roman" w:eastAsia="Times New Roman" w:hAnsi="Times New Roman" w:cs="Times New Roman"/>
                <w:sz w:val="24"/>
                <w:lang w:val="ru-RU"/>
              </w:rPr>
            </w:pPr>
          </w:p>
        </w:tc>
        <w:tc>
          <w:tcPr>
            <w:tcW w:w="3583" w:type="dxa"/>
            <w:gridSpan w:val="2"/>
          </w:tcPr>
          <w:p w:rsidR="00464BD3" w:rsidRPr="00464BD3" w:rsidRDefault="00464BD3" w:rsidP="00464BD3">
            <w:pPr>
              <w:ind w:left="110" w:right="91"/>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исполнители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Грузии,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Армении,</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Азербайджана.</w:t>
            </w:r>
          </w:p>
          <w:p w:rsidR="00464BD3" w:rsidRPr="00464BD3" w:rsidRDefault="00464BD3" w:rsidP="00464BD3">
            <w:pPr>
              <w:tabs>
                <w:tab w:val="left" w:pos="2120"/>
              </w:tabs>
              <w:spacing w:line="270" w:lineRule="atLeast"/>
              <w:ind w:left="110" w:right="93"/>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Близость</w:t>
            </w:r>
            <w:r w:rsidRPr="00464BD3">
              <w:rPr>
                <w:rFonts w:ascii="Times New Roman" w:eastAsia="Times New Roman" w:hAnsi="Times New Roman" w:cs="Times New Roman"/>
                <w:sz w:val="24"/>
                <w:lang w:val="ru-RU"/>
              </w:rPr>
              <w:tab/>
            </w:r>
            <w:r w:rsidRPr="00464BD3">
              <w:rPr>
                <w:rFonts w:ascii="Times New Roman" w:eastAsia="Times New Roman" w:hAnsi="Times New Roman" w:cs="Times New Roman"/>
                <w:spacing w:val="-1"/>
                <w:sz w:val="24"/>
                <w:lang w:val="ru-RU"/>
              </w:rPr>
              <w:t>музыкальной</w:t>
            </w:r>
            <w:r w:rsidRPr="00464BD3">
              <w:rPr>
                <w:rFonts w:ascii="Times New Roman" w:eastAsia="Times New Roman" w:hAnsi="Times New Roman" w:cs="Times New Roman"/>
                <w:spacing w:val="-58"/>
                <w:sz w:val="24"/>
                <w:lang w:val="ru-RU"/>
              </w:rPr>
              <w:t xml:space="preserve"> </w:t>
            </w:r>
            <w:r w:rsidRPr="00464BD3">
              <w:rPr>
                <w:rFonts w:ascii="Times New Roman" w:eastAsia="Times New Roman" w:hAnsi="Times New Roman" w:cs="Times New Roman"/>
                <w:sz w:val="24"/>
                <w:lang w:val="ru-RU"/>
              </w:rPr>
              <w:t>культуры</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этих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стран</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российскими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республиками</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Северного</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Кавказа</w:t>
            </w:r>
          </w:p>
        </w:tc>
        <w:tc>
          <w:tcPr>
            <w:tcW w:w="8648" w:type="dxa"/>
            <w:tcBorders>
              <w:bottom w:val="nil"/>
            </w:tcBorders>
          </w:tcPr>
          <w:p w:rsidR="00464BD3" w:rsidRPr="00464BD3" w:rsidRDefault="00464BD3" w:rsidP="00464BD3">
            <w:pPr>
              <w:spacing w:line="275" w:lineRule="exact"/>
              <w:ind w:left="111"/>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инструментах.</w:t>
            </w:r>
          </w:p>
          <w:p w:rsidR="00464BD3" w:rsidRPr="00464BD3" w:rsidRDefault="00464BD3" w:rsidP="00464BD3">
            <w:pPr>
              <w:ind w:left="111" w:right="100"/>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Сравнение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интонаций,</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жанров,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ладов,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инструментов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других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народов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фольклорными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элементами народов России.</w:t>
            </w:r>
          </w:p>
          <w:p w:rsidR="00464BD3" w:rsidRPr="00464BD3" w:rsidRDefault="00464BD3" w:rsidP="00464BD3">
            <w:pPr>
              <w:spacing w:line="270" w:lineRule="atLeast"/>
              <w:ind w:left="111" w:right="93"/>
              <w:jc w:val="both"/>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Разучивание и исполнение песен, танцев, сочинение, импровизация ритмических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аккомпанементов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к</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ним</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помощью</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звучащих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жестов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или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ударных</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инструментах).</w:t>
            </w:r>
          </w:p>
        </w:tc>
      </w:tr>
      <w:tr w:rsidR="00464BD3" w:rsidRPr="00464BD3" w:rsidTr="00EF0B46">
        <w:trPr>
          <w:trHeight w:val="275"/>
        </w:trPr>
        <w:tc>
          <w:tcPr>
            <w:tcW w:w="1229" w:type="dxa"/>
            <w:tcBorders>
              <w:bottom w:val="nil"/>
            </w:tcBorders>
          </w:tcPr>
          <w:p w:rsidR="00464BD3" w:rsidRPr="00464BD3" w:rsidRDefault="00464BD3" w:rsidP="00464BD3">
            <w:pPr>
              <w:spacing w:line="25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В)</w:t>
            </w:r>
          </w:p>
        </w:tc>
        <w:tc>
          <w:tcPr>
            <w:tcW w:w="1817" w:type="dxa"/>
            <w:gridSpan w:val="2"/>
            <w:tcBorders>
              <w:bottom w:val="nil"/>
            </w:tcBorders>
          </w:tcPr>
          <w:p w:rsidR="00464BD3" w:rsidRPr="00464BD3" w:rsidRDefault="00464BD3" w:rsidP="00464BD3">
            <w:pPr>
              <w:spacing w:line="255"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Музыка</w:t>
            </w:r>
          </w:p>
        </w:tc>
        <w:tc>
          <w:tcPr>
            <w:tcW w:w="3583" w:type="dxa"/>
            <w:gridSpan w:val="2"/>
            <w:tcBorders>
              <w:bottom w:val="nil"/>
            </w:tcBorders>
          </w:tcPr>
          <w:p w:rsidR="00464BD3" w:rsidRPr="00464BD3" w:rsidRDefault="00464BD3" w:rsidP="00464BD3">
            <w:pPr>
              <w:tabs>
                <w:tab w:val="left" w:pos="1973"/>
                <w:tab w:val="left" w:pos="2481"/>
              </w:tabs>
              <w:spacing w:line="255"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Танцевальный</w:t>
            </w:r>
            <w:r w:rsidRPr="00464BD3">
              <w:rPr>
                <w:rFonts w:ascii="Times New Roman" w:eastAsia="Times New Roman" w:hAnsi="Times New Roman" w:cs="Times New Roman"/>
                <w:sz w:val="24"/>
              </w:rPr>
              <w:tab/>
              <w:t>и</w:t>
            </w:r>
            <w:r w:rsidRPr="00464BD3">
              <w:rPr>
                <w:rFonts w:ascii="Times New Roman" w:eastAsia="Times New Roman" w:hAnsi="Times New Roman" w:cs="Times New Roman"/>
                <w:sz w:val="24"/>
              </w:rPr>
              <w:tab/>
              <w:t>песенный</w:t>
            </w:r>
          </w:p>
        </w:tc>
        <w:tc>
          <w:tcPr>
            <w:tcW w:w="8648" w:type="dxa"/>
            <w:tcBorders>
              <w:top w:val="nil"/>
              <w:bottom w:val="nil"/>
            </w:tcBorders>
          </w:tcPr>
          <w:p w:rsidR="00464BD3" w:rsidRPr="00464BD3" w:rsidRDefault="00464BD3" w:rsidP="00464BD3">
            <w:pPr>
              <w:spacing w:line="255" w:lineRule="exact"/>
              <w:ind w:left="111"/>
              <w:rPr>
                <w:rFonts w:ascii="Times New Roman" w:eastAsia="Times New Roman" w:hAnsi="Times New Roman" w:cs="Times New Roman"/>
                <w:sz w:val="24"/>
              </w:rPr>
            </w:pPr>
            <w:r w:rsidRPr="00464BD3">
              <w:rPr>
                <w:rFonts w:ascii="Times New Roman" w:eastAsia="Times New Roman" w:hAnsi="Times New Roman" w:cs="Times New Roman"/>
                <w:i/>
                <w:sz w:val="24"/>
              </w:rPr>
              <w:t>На</w:t>
            </w:r>
            <w:r w:rsidRPr="00464BD3">
              <w:rPr>
                <w:rFonts w:ascii="Times New Roman" w:eastAsia="Times New Roman" w:hAnsi="Times New Roman" w:cs="Times New Roman"/>
                <w:i/>
                <w:spacing w:val="-3"/>
                <w:sz w:val="24"/>
              </w:rPr>
              <w:t xml:space="preserve"> </w:t>
            </w:r>
            <w:r w:rsidRPr="00464BD3">
              <w:rPr>
                <w:rFonts w:ascii="Times New Roman" w:eastAsia="Times New Roman" w:hAnsi="Times New Roman" w:cs="Times New Roman"/>
                <w:i/>
                <w:sz w:val="24"/>
              </w:rPr>
              <w:t>выбор</w:t>
            </w:r>
            <w:r w:rsidRPr="00464BD3">
              <w:rPr>
                <w:rFonts w:ascii="Times New Roman" w:eastAsia="Times New Roman" w:hAnsi="Times New Roman" w:cs="Times New Roman"/>
                <w:i/>
                <w:spacing w:val="-1"/>
                <w:sz w:val="24"/>
              </w:rPr>
              <w:t xml:space="preserve"> </w:t>
            </w:r>
            <w:r w:rsidRPr="00464BD3">
              <w:rPr>
                <w:rFonts w:ascii="Times New Roman" w:eastAsia="Times New Roman" w:hAnsi="Times New Roman" w:cs="Times New Roman"/>
                <w:i/>
                <w:sz w:val="24"/>
              </w:rPr>
              <w:t>или</w:t>
            </w:r>
            <w:r w:rsidRPr="00464BD3">
              <w:rPr>
                <w:rFonts w:ascii="Times New Roman" w:eastAsia="Times New Roman" w:hAnsi="Times New Roman" w:cs="Times New Roman"/>
                <w:i/>
                <w:spacing w:val="-2"/>
                <w:sz w:val="24"/>
              </w:rPr>
              <w:t xml:space="preserve"> </w:t>
            </w:r>
            <w:r w:rsidRPr="00464BD3">
              <w:rPr>
                <w:rFonts w:ascii="Times New Roman" w:eastAsia="Times New Roman" w:hAnsi="Times New Roman" w:cs="Times New Roman"/>
                <w:i/>
                <w:sz w:val="24"/>
              </w:rPr>
              <w:t>факультативно</w:t>
            </w:r>
            <w:r w:rsidRPr="00464BD3">
              <w:rPr>
                <w:rFonts w:ascii="Times New Roman" w:eastAsia="Times New Roman" w:hAnsi="Times New Roman" w:cs="Times New Roman"/>
                <w:sz w:val="24"/>
              </w:rPr>
              <w:t>:</w:t>
            </w:r>
          </w:p>
        </w:tc>
      </w:tr>
      <w:tr w:rsidR="00464BD3" w:rsidRPr="00464BD3" w:rsidTr="00EF0B46">
        <w:trPr>
          <w:trHeight w:val="276"/>
        </w:trPr>
        <w:tc>
          <w:tcPr>
            <w:tcW w:w="1229" w:type="dxa"/>
            <w:tcBorders>
              <w:top w:val="nil"/>
              <w:bottom w:val="nil"/>
            </w:tcBorders>
          </w:tcPr>
          <w:p w:rsidR="00464BD3" w:rsidRPr="00464BD3" w:rsidRDefault="00464BD3" w:rsidP="00464BD3">
            <w:pPr>
              <w:spacing w:line="256"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0,5—1</w:t>
            </w:r>
          </w:p>
        </w:tc>
        <w:tc>
          <w:tcPr>
            <w:tcW w:w="1817" w:type="dxa"/>
            <w:gridSpan w:val="2"/>
            <w:tcBorders>
              <w:top w:val="nil"/>
              <w:bottom w:val="nil"/>
            </w:tcBorders>
          </w:tcPr>
          <w:p w:rsidR="00464BD3" w:rsidRPr="00464BD3" w:rsidRDefault="00464BD3" w:rsidP="00464BD3">
            <w:pPr>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народов</w:t>
            </w:r>
          </w:p>
        </w:tc>
        <w:tc>
          <w:tcPr>
            <w:tcW w:w="3583" w:type="dxa"/>
            <w:gridSpan w:val="2"/>
            <w:tcBorders>
              <w:top w:val="nil"/>
              <w:bottom w:val="nil"/>
            </w:tcBorders>
          </w:tcPr>
          <w:p w:rsidR="00464BD3" w:rsidRPr="00464BD3" w:rsidRDefault="00464BD3" w:rsidP="00464BD3">
            <w:pPr>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фольклор</w:t>
            </w:r>
            <w:r w:rsidRPr="00464BD3">
              <w:rPr>
                <w:rFonts w:ascii="Times New Roman" w:eastAsia="Times New Roman" w:hAnsi="Times New Roman" w:cs="Times New Roman"/>
                <w:spacing w:val="36"/>
                <w:sz w:val="24"/>
              </w:rPr>
              <w:t xml:space="preserve"> </w:t>
            </w:r>
            <w:r w:rsidRPr="00464BD3">
              <w:rPr>
                <w:rFonts w:ascii="Times New Roman" w:eastAsia="Times New Roman" w:hAnsi="Times New Roman" w:cs="Times New Roman"/>
                <w:sz w:val="24"/>
              </w:rPr>
              <w:t>европейских</w:t>
            </w:r>
            <w:r w:rsidRPr="00464BD3">
              <w:rPr>
                <w:rFonts w:ascii="Times New Roman" w:eastAsia="Times New Roman" w:hAnsi="Times New Roman" w:cs="Times New Roman"/>
                <w:spacing w:val="34"/>
                <w:sz w:val="24"/>
              </w:rPr>
              <w:t xml:space="preserve"> </w:t>
            </w:r>
            <w:r w:rsidRPr="00464BD3">
              <w:rPr>
                <w:rFonts w:ascii="Times New Roman" w:eastAsia="Times New Roman" w:hAnsi="Times New Roman" w:cs="Times New Roman"/>
                <w:sz w:val="24"/>
              </w:rPr>
              <w:t>народов.</w:t>
            </w:r>
          </w:p>
        </w:tc>
        <w:tc>
          <w:tcPr>
            <w:tcW w:w="8648" w:type="dxa"/>
            <w:tcBorders>
              <w:top w:val="nil"/>
              <w:bottom w:val="nil"/>
            </w:tcBorders>
          </w:tcPr>
          <w:p w:rsidR="00464BD3" w:rsidRPr="00464BD3" w:rsidRDefault="00464BD3" w:rsidP="00464BD3">
            <w:pPr>
              <w:spacing w:line="256" w:lineRule="exact"/>
              <w:ind w:left="111"/>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Исполнение</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на</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клавишных</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или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духовых</w:t>
            </w:r>
            <w:r w:rsidRPr="00464BD3">
              <w:rPr>
                <w:rFonts w:ascii="Times New Roman" w:eastAsia="Times New Roman" w:hAnsi="Times New Roman" w:cs="Times New Roman"/>
                <w:spacing w:val="-5"/>
                <w:sz w:val="24"/>
                <w:lang w:val="ru-RU"/>
              </w:rPr>
              <w:t xml:space="preserve"> </w:t>
            </w:r>
            <w:r w:rsidRPr="00464BD3">
              <w:rPr>
                <w:rFonts w:ascii="Times New Roman" w:eastAsia="Times New Roman" w:hAnsi="Times New Roman" w:cs="Times New Roman"/>
                <w:sz w:val="24"/>
                <w:lang w:val="ru-RU"/>
              </w:rPr>
              <w:t>инструментах</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народных</w:t>
            </w:r>
          </w:p>
        </w:tc>
      </w:tr>
      <w:tr w:rsidR="00464BD3" w:rsidRPr="00464BD3" w:rsidTr="00EF0B46">
        <w:trPr>
          <w:trHeight w:val="276"/>
        </w:trPr>
        <w:tc>
          <w:tcPr>
            <w:tcW w:w="1229" w:type="dxa"/>
            <w:tcBorders>
              <w:top w:val="nil"/>
              <w:bottom w:val="nil"/>
            </w:tcBorders>
          </w:tcPr>
          <w:p w:rsidR="00464BD3" w:rsidRPr="00464BD3" w:rsidRDefault="00464BD3" w:rsidP="00464BD3">
            <w:pPr>
              <w:spacing w:line="256"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уч.ч</w:t>
            </w:r>
          </w:p>
        </w:tc>
        <w:tc>
          <w:tcPr>
            <w:tcW w:w="1817" w:type="dxa"/>
            <w:gridSpan w:val="2"/>
            <w:tcBorders>
              <w:top w:val="nil"/>
              <w:bottom w:val="nil"/>
            </w:tcBorders>
          </w:tcPr>
          <w:p w:rsidR="00464BD3" w:rsidRPr="00464BD3" w:rsidRDefault="00464BD3" w:rsidP="00464BD3">
            <w:pPr>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Европы</w:t>
            </w:r>
          </w:p>
        </w:tc>
        <w:tc>
          <w:tcPr>
            <w:tcW w:w="3583" w:type="dxa"/>
            <w:gridSpan w:val="2"/>
            <w:tcBorders>
              <w:top w:val="nil"/>
              <w:bottom w:val="nil"/>
            </w:tcBorders>
          </w:tcPr>
          <w:p w:rsidR="00464BD3" w:rsidRPr="00464BD3" w:rsidRDefault="00464BD3" w:rsidP="00464BD3">
            <w:pPr>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Канон.</w:t>
            </w:r>
          </w:p>
        </w:tc>
        <w:tc>
          <w:tcPr>
            <w:tcW w:w="8648" w:type="dxa"/>
            <w:tcBorders>
              <w:top w:val="nil"/>
              <w:bottom w:val="nil"/>
            </w:tcBorders>
          </w:tcPr>
          <w:p w:rsidR="00464BD3" w:rsidRPr="00464BD3" w:rsidRDefault="00464BD3" w:rsidP="00464BD3">
            <w:pPr>
              <w:spacing w:line="256" w:lineRule="exact"/>
              <w:ind w:left="111"/>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мелодий,</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прослеживание</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их</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по</w:t>
            </w:r>
            <w:r w:rsidRPr="00464BD3">
              <w:rPr>
                <w:rFonts w:ascii="Times New Roman" w:eastAsia="Times New Roman" w:hAnsi="Times New Roman" w:cs="Times New Roman"/>
                <w:spacing w:val="-5"/>
                <w:sz w:val="24"/>
                <w:lang w:val="ru-RU"/>
              </w:rPr>
              <w:t xml:space="preserve"> </w:t>
            </w:r>
            <w:r w:rsidRPr="00464BD3">
              <w:rPr>
                <w:rFonts w:ascii="Times New Roman" w:eastAsia="Times New Roman" w:hAnsi="Times New Roman" w:cs="Times New Roman"/>
                <w:sz w:val="24"/>
                <w:lang w:val="ru-RU"/>
              </w:rPr>
              <w:t>нотной</w:t>
            </w:r>
            <w:r w:rsidRPr="00464BD3">
              <w:rPr>
                <w:rFonts w:ascii="Times New Roman" w:eastAsia="Times New Roman" w:hAnsi="Times New Roman" w:cs="Times New Roman"/>
                <w:spacing w:val="-3"/>
                <w:sz w:val="24"/>
                <w:lang w:val="ru-RU"/>
              </w:rPr>
              <w:t xml:space="preserve"> </w:t>
            </w:r>
            <w:r w:rsidRPr="00464BD3">
              <w:rPr>
                <w:rFonts w:ascii="Times New Roman" w:eastAsia="Times New Roman" w:hAnsi="Times New Roman" w:cs="Times New Roman"/>
                <w:sz w:val="24"/>
                <w:lang w:val="ru-RU"/>
              </w:rPr>
              <w:t>записи.</w:t>
            </w:r>
          </w:p>
        </w:tc>
      </w:tr>
      <w:tr w:rsidR="00464BD3" w:rsidRPr="00464BD3" w:rsidTr="00EF0B46">
        <w:trPr>
          <w:trHeight w:val="276"/>
        </w:trPr>
        <w:tc>
          <w:tcPr>
            <w:tcW w:w="1229" w:type="dxa"/>
            <w:tcBorders>
              <w:top w:val="nil"/>
              <w:bottom w:val="nil"/>
            </w:tcBorders>
          </w:tcPr>
          <w:p w:rsidR="00464BD3" w:rsidRPr="00464BD3" w:rsidRDefault="00464BD3" w:rsidP="00464BD3">
            <w:pPr>
              <w:rPr>
                <w:rFonts w:ascii="Times New Roman" w:eastAsia="Times New Roman" w:hAnsi="Times New Roman" w:cs="Times New Roman"/>
                <w:sz w:val="20"/>
                <w:lang w:val="ru-RU"/>
              </w:rPr>
            </w:pPr>
          </w:p>
        </w:tc>
        <w:tc>
          <w:tcPr>
            <w:tcW w:w="1817" w:type="dxa"/>
            <w:gridSpan w:val="2"/>
            <w:tcBorders>
              <w:top w:val="nil"/>
              <w:bottom w:val="nil"/>
            </w:tcBorders>
          </w:tcPr>
          <w:p w:rsidR="00464BD3" w:rsidRPr="00464BD3" w:rsidRDefault="00464BD3" w:rsidP="00464BD3">
            <w:pPr>
              <w:rPr>
                <w:rFonts w:ascii="Times New Roman" w:eastAsia="Times New Roman" w:hAnsi="Times New Roman" w:cs="Times New Roman"/>
                <w:sz w:val="20"/>
                <w:lang w:val="ru-RU"/>
              </w:rPr>
            </w:pPr>
          </w:p>
        </w:tc>
        <w:tc>
          <w:tcPr>
            <w:tcW w:w="3583" w:type="dxa"/>
            <w:gridSpan w:val="2"/>
            <w:tcBorders>
              <w:top w:val="nil"/>
              <w:bottom w:val="nil"/>
            </w:tcBorders>
          </w:tcPr>
          <w:p w:rsidR="00464BD3" w:rsidRPr="00464BD3" w:rsidRDefault="00464BD3" w:rsidP="00464BD3">
            <w:pPr>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Странствующие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музыканты.</w:t>
            </w:r>
          </w:p>
        </w:tc>
        <w:tc>
          <w:tcPr>
            <w:tcW w:w="8648" w:type="dxa"/>
            <w:tcBorders>
              <w:top w:val="nil"/>
              <w:bottom w:val="nil"/>
            </w:tcBorders>
          </w:tcPr>
          <w:p w:rsidR="00464BD3" w:rsidRPr="00464BD3" w:rsidRDefault="00464BD3" w:rsidP="00464BD3">
            <w:pPr>
              <w:spacing w:line="256" w:lineRule="exact"/>
              <w:ind w:left="111"/>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Творческие,</w:t>
            </w:r>
            <w:r w:rsidRPr="00464BD3">
              <w:rPr>
                <w:rFonts w:ascii="Times New Roman" w:eastAsia="Times New Roman" w:hAnsi="Times New Roman" w:cs="Times New Roman"/>
                <w:spacing w:val="30"/>
                <w:sz w:val="24"/>
                <w:lang w:val="ru-RU"/>
              </w:rPr>
              <w:t xml:space="preserve"> </w:t>
            </w:r>
            <w:r w:rsidRPr="00464BD3">
              <w:rPr>
                <w:rFonts w:ascii="Times New Roman" w:eastAsia="Times New Roman" w:hAnsi="Times New Roman" w:cs="Times New Roman"/>
                <w:sz w:val="24"/>
                <w:lang w:val="ru-RU"/>
              </w:rPr>
              <w:t>исследовательские</w:t>
            </w:r>
            <w:r w:rsidRPr="00464BD3">
              <w:rPr>
                <w:rFonts w:ascii="Times New Roman" w:eastAsia="Times New Roman" w:hAnsi="Times New Roman" w:cs="Times New Roman"/>
                <w:spacing w:val="88"/>
                <w:sz w:val="24"/>
                <w:lang w:val="ru-RU"/>
              </w:rPr>
              <w:t xml:space="preserve"> </w:t>
            </w:r>
            <w:r w:rsidRPr="00464BD3">
              <w:rPr>
                <w:rFonts w:ascii="Times New Roman" w:eastAsia="Times New Roman" w:hAnsi="Times New Roman" w:cs="Times New Roman"/>
                <w:sz w:val="24"/>
                <w:lang w:val="ru-RU"/>
              </w:rPr>
              <w:t>проекты,</w:t>
            </w:r>
            <w:r w:rsidRPr="00464BD3">
              <w:rPr>
                <w:rFonts w:ascii="Times New Roman" w:eastAsia="Times New Roman" w:hAnsi="Times New Roman" w:cs="Times New Roman"/>
                <w:spacing w:val="89"/>
                <w:sz w:val="24"/>
                <w:lang w:val="ru-RU"/>
              </w:rPr>
              <w:t xml:space="preserve"> </w:t>
            </w:r>
            <w:r w:rsidRPr="00464BD3">
              <w:rPr>
                <w:rFonts w:ascii="Times New Roman" w:eastAsia="Times New Roman" w:hAnsi="Times New Roman" w:cs="Times New Roman"/>
                <w:sz w:val="24"/>
                <w:lang w:val="ru-RU"/>
              </w:rPr>
              <w:t>школьные</w:t>
            </w:r>
            <w:r w:rsidRPr="00464BD3">
              <w:rPr>
                <w:rFonts w:ascii="Times New Roman" w:eastAsia="Times New Roman" w:hAnsi="Times New Roman" w:cs="Times New Roman"/>
                <w:spacing w:val="88"/>
                <w:sz w:val="24"/>
                <w:lang w:val="ru-RU"/>
              </w:rPr>
              <w:t xml:space="preserve"> </w:t>
            </w:r>
            <w:r w:rsidRPr="00464BD3">
              <w:rPr>
                <w:rFonts w:ascii="Times New Roman" w:eastAsia="Times New Roman" w:hAnsi="Times New Roman" w:cs="Times New Roman"/>
                <w:sz w:val="24"/>
                <w:lang w:val="ru-RU"/>
              </w:rPr>
              <w:t>фестивали,</w:t>
            </w:r>
            <w:r w:rsidRPr="00464BD3">
              <w:rPr>
                <w:rFonts w:ascii="Times New Roman" w:eastAsia="Times New Roman" w:hAnsi="Times New Roman" w:cs="Times New Roman"/>
                <w:spacing w:val="89"/>
                <w:sz w:val="24"/>
                <w:lang w:val="ru-RU"/>
              </w:rPr>
              <w:t xml:space="preserve"> </w:t>
            </w:r>
            <w:r w:rsidRPr="00464BD3">
              <w:rPr>
                <w:rFonts w:ascii="Times New Roman" w:eastAsia="Times New Roman" w:hAnsi="Times New Roman" w:cs="Times New Roman"/>
                <w:sz w:val="24"/>
                <w:lang w:val="ru-RU"/>
              </w:rPr>
              <w:t>посвящённые</w:t>
            </w:r>
          </w:p>
        </w:tc>
      </w:tr>
      <w:tr w:rsidR="00464BD3" w:rsidRPr="00464BD3" w:rsidTr="00EF0B46">
        <w:trPr>
          <w:trHeight w:val="276"/>
        </w:trPr>
        <w:tc>
          <w:tcPr>
            <w:tcW w:w="1229" w:type="dxa"/>
            <w:tcBorders>
              <w:top w:val="nil"/>
            </w:tcBorders>
          </w:tcPr>
          <w:p w:rsidR="00464BD3" w:rsidRPr="00464BD3" w:rsidRDefault="00464BD3" w:rsidP="00464BD3">
            <w:pPr>
              <w:rPr>
                <w:rFonts w:ascii="Times New Roman" w:eastAsia="Times New Roman" w:hAnsi="Times New Roman" w:cs="Times New Roman"/>
                <w:sz w:val="20"/>
                <w:lang w:val="ru-RU"/>
              </w:rPr>
            </w:pPr>
          </w:p>
        </w:tc>
        <w:tc>
          <w:tcPr>
            <w:tcW w:w="1817" w:type="dxa"/>
            <w:gridSpan w:val="2"/>
            <w:tcBorders>
              <w:top w:val="nil"/>
            </w:tcBorders>
          </w:tcPr>
          <w:p w:rsidR="00464BD3" w:rsidRPr="00464BD3" w:rsidRDefault="00464BD3" w:rsidP="00464BD3">
            <w:pPr>
              <w:rPr>
                <w:rFonts w:ascii="Times New Roman" w:eastAsia="Times New Roman" w:hAnsi="Times New Roman" w:cs="Times New Roman"/>
                <w:sz w:val="20"/>
                <w:lang w:val="ru-RU"/>
              </w:rPr>
            </w:pPr>
          </w:p>
        </w:tc>
        <w:tc>
          <w:tcPr>
            <w:tcW w:w="3583" w:type="dxa"/>
            <w:gridSpan w:val="2"/>
            <w:tcBorders>
              <w:top w:val="nil"/>
            </w:tcBorders>
          </w:tcPr>
          <w:p w:rsidR="00464BD3" w:rsidRPr="00464BD3" w:rsidRDefault="00464BD3" w:rsidP="00464BD3">
            <w:pPr>
              <w:spacing w:line="257"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Карнавал</w:t>
            </w:r>
          </w:p>
        </w:tc>
        <w:tc>
          <w:tcPr>
            <w:tcW w:w="8648" w:type="dxa"/>
            <w:tcBorders>
              <w:top w:val="nil"/>
              <w:bottom w:val="nil"/>
            </w:tcBorders>
          </w:tcPr>
          <w:p w:rsidR="00464BD3" w:rsidRPr="00464BD3" w:rsidRDefault="00464BD3" w:rsidP="00464BD3">
            <w:pPr>
              <w:spacing w:line="257" w:lineRule="exact"/>
              <w:ind w:left="111"/>
              <w:rPr>
                <w:rFonts w:ascii="Times New Roman" w:eastAsia="Times New Roman" w:hAnsi="Times New Roman" w:cs="Times New Roman"/>
                <w:sz w:val="24"/>
              </w:rPr>
            </w:pPr>
            <w:r w:rsidRPr="00464BD3">
              <w:rPr>
                <w:rFonts w:ascii="Times New Roman" w:eastAsia="Times New Roman" w:hAnsi="Times New Roman" w:cs="Times New Roman"/>
                <w:sz w:val="24"/>
              </w:rPr>
              <w:t>музыкальной</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культуре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народов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мира</w:t>
            </w:r>
          </w:p>
        </w:tc>
      </w:tr>
      <w:tr w:rsidR="00464BD3" w:rsidRPr="00464BD3" w:rsidTr="00EF0B46">
        <w:trPr>
          <w:trHeight w:val="282"/>
        </w:trPr>
        <w:tc>
          <w:tcPr>
            <w:tcW w:w="1229" w:type="dxa"/>
            <w:tcBorders>
              <w:bottom w:val="nil"/>
            </w:tcBorders>
          </w:tcPr>
          <w:p w:rsidR="00464BD3" w:rsidRPr="00464BD3" w:rsidRDefault="00464BD3" w:rsidP="00464BD3">
            <w:pPr>
              <w:spacing w:before="1" w:line="261"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Г)</w:t>
            </w:r>
          </w:p>
        </w:tc>
        <w:tc>
          <w:tcPr>
            <w:tcW w:w="1398" w:type="dxa"/>
            <w:tcBorders>
              <w:bottom w:val="nil"/>
              <w:right w:val="nil"/>
            </w:tcBorders>
          </w:tcPr>
          <w:p w:rsidR="00464BD3" w:rsidRPr="00464BD3" w:rsidRDefault="00464BD3" w:rsidP="00464BD3">
            <w:pPr>
              <w:spacing w:before="1" w:line="261"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Музыка</w:t>
            </w:r>
          </w:p>
        </w:tc>
        <w:tc>
          <w:tcPr>
            <w:tcW w:w="419" w:type="dxa"/>
            <w:tcBorders>
              <w:left w:val="nil"/>
              <w:bottom w:val="nil"/>
            </w:tcBorders>
          </w:tcPr>
          <w:p w:rsidR="00464BD3" w:rsidRPr="00464BD3" w:rsidRDefault="00464BD3" w:rsidP="00464BD3">
            <w:pPr>
              <w:rPr>
                <w:rFonts w:ascii="Times New Roman" w:eastAsia="Times New Roman" w:hAnsi="Times New Roman" w:cs="Times New Roman"/>
                <w:sz w:val="20"/>
              </w:rPr>
            </w:pPr>
          </w:p>
        </w:tc>
        <w:tc>
          <w:tcPr>
            <w:tcW w:w="3583" w:type="dxa"/>
            <w:gridSpan w:val="2"/>
            <w:tcBorders>
              <w:bottom w:val="nil"/>
            </w:tcBorders>
          </w:tcPr>
          <w:p w:rsidR="00464BD3" w:rsidRPr="00464BD3" w:rsidRDefault="00464BD3" w:rsidP="00464BD3">
            <w:pPr>
              <w:spacing w:before="1" w:line="261"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Фламенко.</w:t>
            </w:r>
          </w:p>
        </w:tc>
        <w:tc>
          <w:tcPr>
            <w:tcW w:w="8648" w:type="dxa"/>
            <w:tcBorders>
              <w:top w:val="nil"/>
              <w:bottom w:val="nil"/>
            </w:tcBorders>
          </w:tcPr>
          <w:p w:rsidR="00464BD3" w:rsidRPr="00464BD3" w:rsidRDefault="00464BD3" w:rsidP="00464BD3">
            <w:pPr>
              <w:rPr>
                <w:rFonts w:ascii="Times New Roman" w:eastAsia="Times New Roman" w:hAnsi="Times New Roman" w:cs="Times New Roman"/>
                <w:sz w:val="20"/>
              </w:rPr>
            </w:pPr>
          </w:p>
        </w:tc>
      </w:tr>
      <w:tr w:rsidR="00464BD3" w:rsidRPr="00464BD3" w:rsidTr="00EF0B46">
        <w:trPr>
          <w:trHeight w:val="275"/>
        </w:trPr>
        <w:tc>
          <w:tcPr>
            <w:tcW w:w="1229" w:type="dxa"/>
            <w:tcBorders>
              <w:top w:val="nil"/>
              <w:bottom w:val="nil"/>
            </w:tcBorders>
          </w:tcPr>
          <w:p w:rsidR="00464BD3" w:rsidRPr="00464BD3" w:rsidRDefault="00464BD3" w:rsidP="00464BD3">
            <w:pPr>
              <w:spacing w:line="256"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0,5—1</w:t>
            </w:r>
          </w:p>
        </w:tc>
        <w:tc>
          <w:tcPr>
            <w:tcW w:w="1398" w:type="dxa"/>
            <w:tcBorders>
              <w:top w:val="nil"/>
              <w:bottom w:val="nil"/>
              <w:right w:val="nil"/>
            </w:tcBorders>
          </w:tcPr>
          <w:p w:rsidR="00464BD3" w:rsidRPr="00464BD3" w:rsidRDefault="00464BD3" w:rsidP="00464BD3">
            <w:pPr>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Испании</w:t>
            </w:r>
          </w:p>
        </w:tc>
        <w:tc>
          <w:tcPr>
            <w:tcW w:w="419" w:type="dxa"/>
            <w:tcBorders>
              <w:top w:val="nil"/>
              <w:left w:val="nil"/>
              <w:bottom w:val="nil"/>
            </w:tcBorders>
          </w:tcPr>
          <w:p w:rsidR="00464BD3" w:rsidRPr="00464BD3" w:rsidRDefault="00464BD3" w:rsidP="00464BD3">
            <w:pPr>
              <w:spacing w:line="256" w:lineRule="exact"/>
              <w:ind w:right="93"/>
              <w:jc w:val="right"/>
              <w:rPr>
                <w:rFonts w:ascii="Times New Roman" w:eastAsia="Times New Roman" w:hAnsi="Times New Roman" w:cs="Times New Roman"/>
                <w:sz w:val="24"/>
              </w:rPr>
            </w:pPr>
            <w:r w:rsidRPr="00464BD3">
              <w:rPr>
                <w:rFonts w:ascii="Times New Roman" w:eastAsia="Times New Roman" w:hAnsi="Times New Roman" w:cs="Times New Roman"/>
                <w:sz w:val="24"/>
              </w:rPr>
              <w:t>и</w:t>
            </w:r>
          </w:p>
        </w:tc>
        <w:tc>
          <w:tcPr>
            <w:tcW w:w="3583" w:type="dxa"/>
            <w:gridSpan w:val="2"/>
            <w:tcBorders>
              <w:top w:val="nil"/>
              <w:bottom w:val="nil"/>
            </w:tcBorders>
          </w:tcPr>
          <w:p w:rsidR="00464BD3" w:rsidRPr="00464BD3" w:rsidRDefault="00464BD3" w:rsidP="00464BD3">
            <w:pPr>
              <w:tabs>
                <w:tab w:val="left" w:pos="1451"/>
                <w:tab w:val="left" w:pos="2237"/>
                <w:tab w:val="left" w:pos="2750"/>
              </w:tabs>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Искусство</w:t>
            </w:r>
            <w:r w:rsidRPr="00464BD3">
              <w:rPr>
                <w:rFonts w:ascii="Times New Roman" w:eastAsia="Times New Roman" w:hAnsi="Times New Roman" w:cs="Times New Roman"/>
                <w:sz w:val="24"/>
              </w:rPr>
              <w:tab/>
              <w:t>игры</w:t>
            </w:r>
            <w:r w:rsidRPr="00464BD3">
              <w:rPr>
                <w:rFonts w:ascii="Times New Roman" w:eastAsia="Times New Roman" w:hAnsi="Times New Roman" w:cs="Times New Roman"/>
                <w:sz w:val="24"/>
              </w:rPr>
              <w:tab/>
              <w:t>на</w:t>
            </w:r>
            <w:r w:rsidRPr="00464BD3">
              <w:rPr>
                <w:rFonts w:ascii="Times New Roman" w:eastAsia="Times New Roman" w:hAnsi="Times New Roman" w:cs="Times New Roman"/>
                <w:sz w:val="24"/>
              </w:rPr>
              <w:tab/>
              <w:t>гитаре,</w:t>
            </w:r>
          </w:p>
        </w:tc>
        <w:tc>
          <w:tcPr>
            <w:tcW w:w="8648" w:type="dxa"/>
            <w:tcBorders>
              <w:top w:val="nil"/>
              <w:bottom w:val="nil"/>
            </w:tcBorders>
          </w:tcPr>
          <w:p w:rsidR="00464BD3" w:rsidRPr="00464BD3" w:rsidRDefault="00464BD3" w:rsidP="00464BD3">
            <w:pPr>
              <w:rPr>
                <w:rFonts w:ascii="Times New Roman" w:eastAsia="Times New Roman" w:hAnsi="Times New Roman" w:cs="Times New Roman"/>
                <w:sz w:val="20"/>
              </w:rPr>
            </w:pPr>
          </w:p>
        </w:tc>
      </w:tr>
      <w:tr w:rsidR="00464BD3" w:rsidRPr="00464BD3" w:rsidTr="00EF0B46">
        <w:trPr>
          <w:trHeight w:val="276"/>
        </w:trPr>
        <w:tc>
          <w:tcPr>
            <w:tcW w:w="1229" w:type="dxa"/>
            <w:tcBorders>
              <w:top w:val="nil"/>
              <w:bottom w:val="nil"/>
            </w:tcBorders>
          </w:tcPr>
          <w:p w:rsidR="00464BD3" w:rsidRPr="00464BD3" w:rsidRDefault="00464BD3" w:rsidP="00464BD3">
            <w:pPr>
              <w:spacing w:line="256"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уч.ч</w:t>
            </w:r>
          </w:p>
        </w:tc>
        <w:tc>
          <w:tcPr>
            <w:tcW w:w="1398" w:type="dxa"/>
            <w:tcBorders>
              <w:top w:val="nil"/>
              <w:bottom w:val="nil"/>
              <w:right w:val="nil"/>
            </w:tcBorders>
          </w:tcPr>
          <w:p w:rsidR="00464BD3" w:rsidRPr="00464BD3" w:rsidRDefault="00464BD3" w:rsidP="00464BD3">
            <w:pPr>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Латинской</w:t>
            </w:r>
          </w:p>
        </w:tc>
        <w:tc>
          <w:tcPr>
            <w:tcW w:w="419" w:type="dxa"/>
            <w:tcBorders>
              <w:top w:val="nil"/>
              <w:left w:val="nil"/>
              <w:bottom w:val="nil"/>
            </w:tcBorders>
          </w:tcPr>
          <w:p w:rsidR="00464BD3" w:rsidRPr="00464BD3" w:rsidRDefault="00464BD3" w:rsidP="00464BD3">
            <w:pPr>
              <w:rPr>
                <w:rFonts w:ascii="Times New Roman" w:eastAsia="Times New Roman" w:hAnsi="Times New Roman" w:cs="Times New Roman"/>
                <w:sz w:val="20"/>
              </w:rPr>
            </w:pPr>
          </w:p>
        </w:tc>
        <w:tc>
          <w:tcPr>
            <w:tcW w:w="3583" w:type="dxa"/>
            <w:gridSpan w:val="2"/>
            <w:tcBorders>
              <w:top w:val="nil"/>
              <w:bottom w:val="nil"/>
            </w:tcBorders>
          </w:tcPr>
          <w:p w:rsidR="00464BD3" w:rsidRPr="00464BD3" w:rsidRDefault="00464BD3" w:rsidP="00464BD3">
            <w:pPr>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кастаньеты,</w:t>
            </w:r>
          </w:p>
        </w:tc>
        <w:tc>
          <w:tcPr>
            <w:tcW w:w="8648" w:type="dxa"/>
            <w:tcBorders>
              <w:top w:val="nil"/>
              <w:bottom w:val="nil"/>
            </w:tcBorders>
          </w:tcPr>
          <w:p w:rsidR="00464BD3" w:rsidRPr="00464BD3" w:rsidRDefault="00464BD3" w:rsidP="00464BD3">
            <w:pPr>
              <w:rPr>
                <w:rFonts w:ascii="Times New Roman" w:eastAsia="Times New Roman" w:hAnsi="Times New Roman" w:cs="Times New Roman"/>
                <w:sz w:val="20"/>
              </w:rPr>
            </w:pPr>
          </w:p>
        </w:tc>
      </w:tr>
      <w:tr w:rsidR="00464BD3" w:rsidRPr="00464BD3" w:rsidTr="00EF0B46">
        <w:trPr>
          <w:trHeight w:val="275"/>
        </w:trPr>
        <w:tc>
          <w:tcPr>
            <w:tcW w:w="1229" w:type="dxa"/>
            <w:tcBorders>
              <w:top w:val="nil"/>
              <w:bottom w:val="nil"/>
            </w:tcBorders>
          </w:tcPr>
          <w:p w:rsidR="00464BD3" w:rsidRPr="00464BD3" w:rsidRDefault="00464BD3" w:rsidP="00464BD3">
            <w:pPr>
              <w:rPr>
                <w:rFonts w:ascii="Times New Roman" w:eastAsia="Times New Roman" w:hAnsi="Times New Roman" w:cs="Times New Roman"/>
                <w:sz w:val="20"/>
              </w:rPr>
            </w:pPr>
          </w:p>
        </w:tc>
        <w:tc>
          <w:tcPr>
            <w:tcW w:w="1398" w:type="dxa"/>
            <w:tcBorders>
              <w:top w:val="nil"/>
              <w:bottom w:val="nil"/>
              <w:right w:val="nil"/>
            </w:tcBorders>
          </w:tcPr>
          <w:p w:rsidR="00464BD3" w:rsidRPr="00464BD3" w:rsidRDefault="00464BD3" w:rsidP="00464BD3">
            <w:pPr>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Америки</w:t>
            </w:r>
          </w:p>
        </w:tc>
        <w:tc>
          <w:tcPr>
            <w:tcW w:w="419" w:type="dxa"/>
            <w:tcBorders>
              <w:top w:val="nil"/>
              <w:left w:val="nil"/>
              <w:bottom w:val="nil"/>
            </w:tcBorders>
          </w:tcPr>
          <w:p w:rsidR="00464BD3" w:rsidRPr="00464BD3" w:rsidRDefault="00464BD3" w:rsidP="00464BD3">
            <w:pPr>
              <w:rPr>
                <w:rFonts w:ascii="Times New Roman" w:eastAsia="Times New Roman" w:hAnsi="Times New Roman" w:cs="Times New Roman"/>
                <w:sz w:val="20"/>
              </w:rPr>
            </w:pPr>
          </w:p>
        </w:tc>
        <w:tc>
          <w:tcPr>
            <w:tcW w:w="3583" w:type="dxa"/>
            <w:gridSpan w:val="2"/>
            <w:tcBorders>
              <w:top w:val="nil"/>
              <w:bottom w:val="nil"/>
            </w:tcBorders>
          </w:tcPr>
          <w:p w:rsidR="00464BD3" w:rsidRPr="00464BD3" w:rsidRDefault="00464BD3" w:rsidP="00464BD3">
            <w:pPr>
              <w:tabs>
                <w:tab w:val="left" w:pos="2611"/>
              </w:tabs>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латиноамериканские</w:t>
            </w:r>
            <w:r w:rsidRPr="00464BD3">
              <w:rPr>
                <w:rFonts w:ascii="Times New Roman" w:eastAsia="Times New Roman" w:hAnsi="Times New Roman" w:cs="Times New Roman"/>
                <w:sz w:val="24"/>
              </w:rPr>
              <w:tab/>
              <w:t>ударные</w:t>
            </w:r>
          </w:p>
        </w:tc>
        <w:tc>
          <w:tcPr>
            <w:tcW w:w="8648" w:type="dxa"/>
            <w:tcBorders>
              <w:top w:val="nil"/>
              <w:bottom w:val="nil"/>
            </w:tcBorders>
          </w:tcPr>
          <w:p w:rsidR="00464BD3" w:rsidRPr="00464BD3" w:rsidRDefault="00464BD3" w:rsidP="00464BD3">
            <w:pPr>
              <w:rPr>
                <w:rFonts w:ascii="Times New Roman" w:eastAsia="Times New Roman" w:hAnsi="Times New Roman" w:cs="Times New Roman"/>
                <w:sz w:val="20"/>
              </w:rPr>
            </w:pPr>
          </w:p>
        </w:tc>
      </w:tr>
      <w:tr w:rsidR="00464BD3" w:rsidRPr="00464BD3" w:rsidTr="00EF0B46">
        <w:trPr>
          <w:trHeight w:val="276"/>
        </w:trPr>
        <w:tc>
          <w:tcPr>
            <w:tcW w:w="1229" w:type="dxa"/>
            <w:tcBorders>
              <w:top w:val="nil"/>
              <w:bottom w:val="nil"/>
            </w:tcBorders>
          </w:tcPr>
          <w:p w:rsidR="00464BD3" w:rsidRPr="00464BD3" w:rsidRDefault="00464BD3" w:rsidP="00464BD3">
            <w:pPr>
              <w:rPr>
                <w:rFonts w:ascii="Times New Roman" w:eastAsia="Times New Roman" w:hAnsi="Times New Roman" w:cs="Times New Roman"/>
                <w:sz w:val="20"/>
              </w:rPr>
            </w:pPr>
          </w:p>
        </w:tc>
        <w:tc>
          <w:tcPr>
            <w:tcW w:w="1398" w:type="dxa"/>
            <w:tcBorders>
              <w:top w:val="nil"/>
              <w:bottom w:val="nil"/>
              <w:right w:val="nil"/>
            </w:tcBorders>
          </w:tcPr>
          <w:p w:rsidR="00464BD3" w:rsidRPr="00464BD3" w:rsidRDefault="00464BD3" w:rsidP="00464BD3">
            <w:pPr>
              <w:rPr>
                <w:rFonts w:ascii="Times New Roman" w:eastAsia="Times New Roman" w:hAnsi="Times New Roman" w:cs="Times New Roman"/>
                <w:sz w:val="20"/>
              </w:rPr>
            </w:pPr>
          </w:p>
        </w:tc>
        <w:tc>
          <w:tcPr>
            <w:tcW w:w="419" w:type="dxa"/>
            <w:tcBorders>
              <w:top w:val="nil"/>
              <w:left w:val="nil"/>
              <w:bottom w:val="nil"/>
            </w:tcBorders>
          </w:tcPr>
          <w:p w:rsidR="00464BD3" w:rsidRPr="00464BD3" w:rsidRDefault="00464BD3" w:rsidP="00464BD3">
            <w:pPr>
              <w:rPr>
                <w:rFonts w:ascii="Times New Roman" w:eastAsia="Times New Roman" w:hAnsi="Times New Roman" w:cs="Times New Roman"/>
                <w:sz w:val="20"/>
              </w:rPr>
            </w:pPr>
          </w:p>
        </w:tc>
        <w:tc>
          <w:tcPr>
            <w:tcW w:w="3583" w:type="dxa"/>
            <w:gridSpan w:val="2"/>
            <w:tcBorders>
              <w:top w:val="nil"/>
              <w:bottom w:val="nil"/>
            </w:tcBorders>
          </w:tcPr>
          <w:p w:rsidR="00464BD3" w:rsidRPr="00464BD3" w:rsidRDefault="00464BD3" w:rsidP="00464BD3">
            <w:pPr>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инструменты.</w:t>
            </w:r>
          </w:p>
        </w:tc>
        <w:tc>
          <w:tcPr>
            <w:tcW w:w="8648" w:type="dxa"/>
            <w:tcBorders>
              <w:top w:val="nil"/>
              <w:bottom w:val="nil"/>
            </w:tcBorders>
          </w:tcPr>
          <w:p w:rsidR="00464BD3" w:rsidRPr="00464BD3" w:rsidRDefault="00464BD3" w:rsidP="00464BD3">
            <w:pPr>
              <w:rPr>
                <w:rFonts w:ascii="Times New Roman" w:eastAsia="Times New Roman" w:hAnsi="Times New Roman" w:cs="Times New Roman"/>
                <w:sz w:val="20"/>
              </w:rPr>
            </w:pPr>
          </w:p>
        </w:tc>
      </w:tr>
      <w:tr w:rsidR="00464BD3" w:rsidRPr="00464BD3" w:rsidTr="00EF0B46">
        <w:trPr>
          <w:trHeight w:val="274"/>
        </w:trPr>
        <w:tc>
          <w:tcPr>
            <w:tcW w:w="1229" w:type="dxa"/>
            <w:tcBorders>
              <w:top w:val="nil"/>
              <w:bottom w:val="nil"/>
            </w:tcBorders>
          </w:tcPr>
          <w:p w:rsidR="00464BD3" w:rsidRPr="00464BD3" w:rsidRDefault="00464BD3" w:rsidP="00464BD3">
            <w:pPr>
              <w:rPr>
                <w:rFonts w:ascii="Times New Roman" w:eastAsia="Times New Roman" w:hAnsi="Times New Roman" w:cs="Times New Roman"/>
                <w:sz w:val="20"/>
              </w:rPr>
            </w:pPr>
          </w:p>
        </w:tc>
        <w:tc>
          <w:tcPr>
            <w:tcW w:w="1398" w:type="dxa"/>
            <w:tcBorders>
              <w:top w:val="nil"/>
              <w:bottom w:val="nil"/>
              <w:right w:val="nil"/>
            </w:tcBorders>
          </w:tcPr>
          <w:p w:rsidR="00464BD3" w:rsidRPr="00464BD3" w:rsidRDefault="00464BD3" w:rsidP="00464BD3">
            <w:pPr>
              <w:rPr>
                <w:rFonts w:ascii="Times New Roman" w:eastAsia="Times New Roman" w:hAnsi="Times New Roman" w:cs="Times New Roman"/>
                <w:sz w:val="20"/>
              </w:rPr>
            </w:pPr>
          </w:p>
        </w:tc>
        <w:tc>
          <w:tcPr>
            <w:tcW w:w="419" w:type="dxa"/>
            <w:tcBorders>
              <w:top w:val="nil"/>
              <w:left w:val="nil"/>
              <w:bottom w:val="nil"/>
            </w:tcBorders>
          </w:tcPr>
          <w:p w:rsidR="00464BD3" w:rsidRPr="00464BD3" w:rsidRDefault="00464BD3" w:rsidP="00464BD3">
            <w:pPr>
              <w:rPr>
                <w:rFonts w:ascii="Times New Roman" w:eastAsia="Times New Roman" w:hAnsi="Times New Roman" w:cs="Times New Roman"/>
                <w:sz w:val="20"/>
              </w:rPr>
            </w:pPr>
          </w:p>
        </w:tc>
        <w:tc>
          <w:tcPr>
            <w:tcW w:w="3583" w:type="dxa"/>
            <w:gridSpan w:val="2"/>
            <w:tcBorders>
              <w:top w:val="nil"/>
              <w:bottom w:val="nil"/>
            </w:tcBorders>
          </w:tcPr>
          <w:p w:rsidR="00464BD3" w:rsidRPr="00464BD3" w:rsidRDefault="00464BD3" w:rsidP="00464BD3">
            <w:pPr>
              <w:spacing w:line="255"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Танцевальные</w:t>
            </w:r>
            <w:r w:rsidRPr="00464BD3">
              <w:rPr>
                <w:rFonts w:ascii="Times New Roman" w:eastAsia="Times New Roman" w:hAnsi="Times New Roman" w:cs="Times New Roman"/>
                <w:spacing w:val="-6"/>
                <w:sz w:val="24"/>
              </w:rPr>
              <w:t xml:space="preserve"> </w:t>
            </w:r>
            <w:r w:rsidRPr="00464BD3">
              <w:rPr>
                <w:rFonts w:ascii="Times New Roman" w:eastAsia="Times New Roman" w:hAnsi="Times New Roman" w:cs="Times New Roman"/>
                <w:sz w:val="24"/>
              </w:rPr>
              <w:t>жанры.</w:t>
            </w:r>
          </w:p>
        </w:tc>
        <w:tc>
          <w:tcPr>
            <w:tcW w:w="8648" w:type="dxa"/>
            <w:tcBorders>
              <w:top w:val="nil"/>
              <w:bottom w:val="nil"/>
            </w:tcBorders>
          </w:tcPr>
          <w:p w:rsidR="00464BD3" w:rsidRPr="00464BD3" w:rsidRDefault="00464BD3" w:rsidP="00464BD3">
            <w:pPr>
              <w:rPr>
                <w:rFonts w:ascii="Times New Roman" w:eastAsia="Times New Roman" w:hAnsi="Times New Roman" w:cs="Times New Roman"/>
                <w:sz w:val="20"/>
              </w:rPr>
            </w:pPr>
          </w:p>
        </w:tc>
      </w:tr>
      <w:tr w:rsidR="00464BD3" w:rsidRPr="00464BD3" w:rsidTr="00EF0B46">
        <w:trPr>
          <w:trHeight w:val="274"/>
        </w:trPr>
        <w:tc>
          <w:tcPr>
            <w:tcW w:w="1229" w:type="dxa"/>
            <w:tcBorders>
              <w:top w:val="nil"/>
              <w:bottom w:val="nil"/>
            </w:tcBorders>
          </w:tcPr>
          <w:p w:rsidR="00464BD3" w:rsidRPr="00464BD3" w:rsidRDefault="00464BD3" w:rsidP="00464BD3">
            <w:pPr>
              <w:rPr>
                <w:rFonts w:ascii="Times New Roman" w:eastAsia="Times New Roman" w:hAnsi="Times New Roman" w:cs="Times New Roman"/>
                <w:sz w:val="20"/>
              </w:rPr>
            </w:pPr>
          </w:p>
        </w:tc>
        <w:tc>
          <w:tcPr>
            <w:tcW w:w="1398" w:type="dxa"/>
            <w:tcBorders>
              <w:top w:val="nil"/>
              <w:bottom w:val="nil"/>
              <w:right w:val="nil"/>
            </w:tcBorders>
          </w:tcPr>
          <w:p w:rsidR="00464BD3" w:rsidRPr="00464BD3" w:rsidRDefault="00464BD3" w:rsidP="00464BD3">
            <w:pPr>
              <w:rPr>
                <w:rFonts w:ascii="Times New Roman" w:eastAsia="Times New Roman" w:hAnsi="Times New Roman" w:cs="Times New Roman"/>
                <w:sz w:val="20"/>
              </w:rPr>
            </w:pPr>
          </w:p>
        </w:tc>
        <w:tc>
          <w:tcPr>
            <w:tcW w:w="419" w:type="dxa"/>
            <w:tcBorders>
              <w:top w:val="nil"/>
              <w:left w:val="nil"/>
              <w:bottom w:val="nil"/>
            </w:tcBorders>
          </w:tcPr>
          <w:p w:rsidR="00464BD3" w:rsidRPr="00464BD3" w:rsidRDefault="00464BD3" w:rsidP="00464BD3">
            <w:pPr>
              <w:rPr>
                <w:rFonts w:ascii="Times New Roman" w:eastAsia="Times New Roman" w:hAnsi="Times New Roman" w:cs="Times New Roman"/>
                <w:sz w:val="20"/>
              </w:rPr>
            </w:pPr>
          </w:p>
        </w:tc>
        <w:tc>
          <w:tcPr>
            <w:tcW w:w="3583" w:type="dxa"/>
            <w:gridSpan w:val="2"/>
            <w:tcBorders>
              <w:top w:val="nil"/>
              <w:bottom w:val="nil"/>
            </w:tcBorders>
          </w:tcPr>
          <w:p w:rsidR="00464BD3" w:rsidRPr="00464BD3" w:rsidRDefault="00464BD3" w:rsidP="00464BD3">
            <w:pPr>
              <w:spacing w:line="255"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Профессиональные</w:t>
            </w:r>
          </w:p>
        </w:tc>
        <w:tc>
          <w:tcPr>
            <w:tcW w:w="8648" w:type="dxa"/>
            <w:tcBorders>
              <w:top w:val="nil"/>
              <w:bottom w:val="nil"/>
            </w:tcBorders>
          </w:tcPr>
          <w:p w:rsidR="00464BD3" w:rsidRPr="00464BD3" w:rsidRDefault="00464BD3" w:rsidP="00464BD3">
            <w:pPr>
              <w:rPr>
                <w:rFonts w:ascii="Times New Roman" w:eastAsia="Times New Roman" w:hAnsi="Times New Roman" w:cs="Times New Roman"/>
                <w:sz w:val="20"/>
              </w:rPr>
            </w:pPr>
          </w:p>
        </w:tc>
      </w:tr>
      <w:tr w:rsidR="00464BD3" w:rsidRPr="00464BD3" w:rsidTr="00EF0B46">
        <w:trPr>
          <w:trHeight w:val="271"/>
        </w:trPr>
        <w:tc>
          <w:tcPr>
            <w:tcW w:w="1229" w:type="dxa"/>
            <w:tcBorders>
              <w:top w:val="nil"/>
            </w:tcBorders>
          </w:tcPr>
          <w:p w:rsidR="00464BD3" w:rsidRPr="00464BD3" w:rsidRDefault="00464BD3" w:rsidP="00464BD3">
            <w:pPr>
              <w:rPr>
                <w:rFonts w:ascii="Times New Roman" w:eastAsia="Times New Roman" w:hAnsi="Times New Roman" w:cs="Times New Roman"/>
                <w:sz w:val="20"/>
              </w:rPr>
            </w:pPr>
          </w:p>
        </w:tc>
        <w:tc>
          <w:tcPr>
            <w:tcW w:w="1398" w:type="dxa"/>
            <w:tcBorders>
              <w:top w:val="nil"/>
              <w:right w:val="nil"/>
            </w:tcBorders>
          </w:tcPr>
          <w:p w:rsidR="00464BD3" w:rsidRPr="00464BD3" w:rsidRDefault="00464BD3" w:rsidP="00464BD3">
            <w:pPr>
              <w:rPr>
                <w:rFonts w:ascii="Times New Roman" w:eastAsia="Times New Roman" w:hAnsi="Times New Roman" w:cs="Times New Roman"/>
                <w:sz w:val="20"/>
              </w:rPr>
            </w:pPr>
          </w:p>
        </w:tc>
        <w:tc>
          <w:tcPr>
            <w:tcW w:w="419" w:type="dxa"/>
            <w:tcBorders>
              <w:top w:val="nil"/>
              <w:left w:val="nil"/>
            </w:tcBorders>
          </w:tcPr>
          <w:p w:rsidR="00464BD3" w:rsidRPr="00464BD3" w:rsidRDefault="00464BD3" w:rsidP="00464BD3">
            <w:pPr>
              <w:rPr>
                <w:rFonts w:ascii="Times New Roman" w:eastAsia="Times New Roman" w:hAnsi="Times New Roman" w:cs="Times New Roman"/>
                <w:sz w:val="20"/>
              </w:rPr>
            </w:pPr>
          </w:p>
        </w:tc>
        <w:tc>
          <w:tcPr>
            <w:tcW w:w="3583" w:type="dxa"/>
            <w:gridSpan w:val="2"/>
            <w:tcBorders>
              <w:top w:val="nil"/>
            </w:tcBorders>
          </w:tcPr>
          <w:p w:rsidR="00464BD3" w:rsidRPr="00464BD3" w:rsidRDefault="00464BD3" w:rsidP="00464BD3">
            <w:pPr>
              <w:spacing w:line="252"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композиторы</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исполнители</w:t>
            </w:r>
          </w:p>
        </w:tc>
        <w:tc>
          <w:tcPr>
            <w:tcW w:w="8648" w:type="dxa"/>
            <w:tcBorders>
              <w:top w:val="nil"/>
              <w:bottom w:val="nil"/>
            </w:tcBorders>
          </w:tcPr>
          <w:p w:rsidR="00464BD3" w:rsidRPr="00464BD3" w:rsidRDefault="00464BD3" w:rsidP="00464BD3">
            <w:pPr>
              <w:rPr>
                <w:rFonts w:ascii="Times New Roman" w:eastAsia="Times New Roman" w:hAnsi="Times New Roman" w:cs="Times New Roman"/>
                <w:sz w:val="20"/>
              </w:rPr>
            </w:pPr>
          </w:p>
        </w:tc>
      </w:tr>
      <w:tr w:rsidR="00464BD3" w:rsidRPr="00464BD3" w:rsidTr="00EF0B46">
        <w:trPr>
          <w:trHeight w:val="282"/>
        </w:trPr>
        <w:tc>
          <w:tcPr>
            <w:tcW w:w="1229" w:type="dxa"/>
            <w:tcBorders>
              <w:bottom w:val="nil"/>
            </w:tcBorders>
          </w:tcPr>
          <w:p w:rsidR="00464BD3" w:rsidRPr="00464BD3" w:rsidRDefault="00464BD3" w:rsidP="00464BD3">
            <w:pPr>
              <w:spacing w:before="1" w:line="261"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Д)</w:t>
            </w:r>
          </w:p>
        </w:tc>
        <w:tc>
          <w:tcPr>
            <w:tcW w:w="1817" w:type="dxa"/>
            <w:gridSpan w:val="2"/>
            <w:tcBorders>
              <w:bottom w:val="nil"/>
            </w:tcBorders>
          </w:tcPr>
          <w:p w:rsidR="00464BD3" w:rsidRPr="00464BD3" w:rsidRDefault="00464BD3" w:rsidP="00464BD3">
            <w:pPr>
              <w:spacing w:before="1" w:line="261"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Музыка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США</w:t>
            </w:r>
          </w:p>
        </w:tc>
        <w:tc>
          <w:tcPr>
            <w:tcW w:w="3583" w:type="dxa"/>
            <w:gridSpan w:val="2"/>
            <w:tcBorders>
              <w:bottom w:val="nil"/>
            </w:tcBorders>
          </w:tcPr>
          <w:p w:rsidR="00464BD3" w:rsidRPr="00464BD3" w:rsidRDefault="00464BD3" w:rsidP="00464BD3">
            <w:pPr>
              <w:spacing w:before="1" w:line="261" w:lineRule="exact"/>
              <w:ind w:left="110"/>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Смешение</w:t>
            </w:r>
            <w:r w:rsidRPr="00464BD3">
              <w:rPr>
                <w:rFonts w:ascii="Times New Roman" w:eastAsia="Times New Roman" w:hAnsi="Times New Roman" w:cs="Times New Roman"/>
                <w:spacing w:val="7"/>
                <w:sz w:val="24"/>
                <w:lang w:val="ru-RU"/>
              </w:rPr>
              <w:t xml:space="preserve"> </w:t>
            </w:r>
            <w:r w:rsidRPr="00464BD3">
              <w:rPr>
                <w:rFonts w:ascii="Times New Roman" w:eastAsia="Times New Roman" w:hAnsi="Times New Roman" w:cs="Times New Roman"/>
                <w:sz w:val="24"/>
                <w:lang w:val="ru-RU"/>
              </w:rPr>
              <w:t>традиций</w:t>
            </w:r>
            <w:r w:rsidRPr="00464BD3">
              <w:rPr>
                <w:rFonts w:ascii="Times New Roman" w:eastAsia="Times New Roman" w:hAnsi="Times New Roman" w:cs="Times New Roman"/>
                <w:spacing w:val="7"/>
                <w:sz w:val="24"/>
                <w:lang w:val="ru-RU"/>
              </w:rPr>
              <w:t xml:space="preserve"> </w:t>
            </w:r>
            <w:r w:rsidRPr="00464BD3">
              <w:rPr>
                <w:rFonts w:ascii="Times New Roman" w:eastAsia="Times New Roman" w:hAnsi="Times New Roman" w:cs="Times New Roman"/>
                <w:sz w:val="24"/>
                <w:lang w:val="ru-RU"/>
              </w:rPr>
              <w:t>и</w:t>
            </w:r>
            <w:r w:rsidRPr="00464BD3">
              <w:rPr>
                <w:rFonts w:ascii="Times New Roman" w:eastAsia="Times New Roman" w:hAnsi="Times New Roman" w:cs="Times New Roman"/>
                <w:spacing w:val="7"/>
                <w:sz w:val="24"/>
                <w:lang w:val="ru-RU"/>
              </w:rPr>
              <w:t xml:space="preserve"> </w:t>
            </w:r>
            <w:r w:rsidRPr="00464BD3">
              <w:rPr>
                <w:rFonts w:ascii="Times New Roman" w:eastAsia="Times New Roman" w:hAnsi="Times New Roman" w:cs="Times New Roman"/>
                <w:sz w:val="24"/>
                <w:lang w:val="ru-RU"/>
              </w:rPr>
              <w:t>культур</w:t>
            </w:r>
            <w:r w:rsidRPr="00464BD3">
              <w:rPr>
                <w:rFonts w:ascii="Times New Roman" w:eastAsia="Times New Roman" w:hAnsi="Times New Roman" w:cs="Times New Roman"/>
                <w:spacing w:val="6"/>
                <w:sz w:val="24"/>
                <w:lang w:val="ru-RU"/>
              </w:rPr>
              <w:t xml:space="preserve"> </w:t>
            </w:r>
            <w:r w:rsidRPr="00464BD3">
              <w:rPr>
                <w:rFonts w:ascii="Times New Roman" w:eastAsia="Times New Roman" w:hAnsi="Times New Roman" w:cs="Times New Roman"/>
                <w:sz w:val="24"/>
                <w:lang w:val="ru-RU"/>
              </w:rPr>
              <w:t>в</w:t>
            </w:r>
          </w:p>
        </w:tc>
        <w:tc>
          <w:tcPr>
            <w:tcW w:w="8648" w:type="dxa"/>
            <w:tcBorders>
              <w:top w:val="nil"/>
              <w:bottom w:val="nil"/>
            </w:tcBorders>
          </w:tcPr>
          <w:p w:rsidR="00464BD3" w:rsidRPr="00464BD3" w:rsidRDefault="00464BD3" w:rsidP="00464BD3">
            <w:pPr>
              <w:rPr>
                <w:rFonts w:ascii="Times New Roman" w:eastAsia="Times New Roman" w:hAnsi="Times New Roman" w:cs="Times New Roman"/>
                <w:sz w:val="20"/>
                <w:lang w:val="ru-RU"/>
              </w:rPr>
            </w:pPr>
          </w:p>
        </w:tc>
      </w:tr>
      <w:tr w:rsidR="00464BD3" w:rsidRPr="00464BD3" w:rsidTr="00EF0B46">
        <w:trPr>
          <w:trHeight w:val="276"/>
        </w:trPr>
        <w:tc>
          <w:tcPr>
            <w:tcW w:w="1229" w:type="dxa"/>
            <w:tcBorders>
              <w:top w:val="nil"/>
              <w:bottom w:val="nil"/>
            </w:tcBorders>
          </w:tcPr>
          <w:p w:rsidR="00464BD3" w:rsidRPr="00464BD3" w:rsidRDefault="00464BD3" w:rsidP="00464BD3">
            <w:pPr>
              <w:spacing w:line="256"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0,5—1</w:t>
            </w:r>
          </w:p>
        </w:tc>
        <w:tc>
          <w:tcPr>
            <w:tcW w:w="1817" w:type="dxa"/>
            <w:gridSpan w:val="2"/>
            <w:tcBorders>
              <w:top w:val="nil"/>
              <w:bottom w:val="nil"/>
            </w:tcBorders>
          </w:tcPr>
          <w:p w:rsidR="00464BD3" w:rsidRPr="00464BD3" w:rsidRDefault="00464BD3" w:rsidP="00464BD3">
            <w:pPr>
              <w:rPr>
                <w:rFonts w:ascii="Times New Roman" w:eastAsia="Times New Roman" w:hAnsi="Times New Roman" w:cs="Times New Roman"/>
                <w:sz w:val="20"/>
              </w:rPr>
            </w:pPr>
          </w:p>
        </w:tc>
        <w:tc>
          <w:tcPr>
            <w:tcW w:w="3583" w:type="dxa"/>
            <w:gridSpan w:val="2"/>
            <w:tcBorders>
              <w:top w:val="nil"/>
              <w:bottom w:val="nil"/>
            </w:tcBorders>
          </w:tcPr>
          <w:p w:rsidR="00464BD3" w:rsidRPr="00464BD3" w:rsidRDefault="00464BD3" w:rsidP="00464BD3">
            <w:pPr>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музыке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Северной</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Америки.</w:t>
            </w:r>
          </w:p>
        </w:tc>
        <w:tc>
          <w:tcPr>
            <w:tcW w:w="8648" w:type="dxa"/>
            <w:tcBorders>
              <w:top w:val="nil"/>
              <w:bottom w:val="nil"/>
            </w:tcBorders>
          </w:tcPr>
          <w:p w:rsidR="00464BD3" w:rsidRPr="00464BD3" w:rsidRDefault="00464BD3" w:rsidP="00464BD3">
            <w:pPr>
              <w:rPr>
                <w:rFonts w:ascii="Times New Roman" w:eastAsia="Times New Roman" w:hAnsi="Times New Roman" w:cs="Times New Roman"/>
                <w:sz w:val="20"/>
              </w:rPr>
            </w:pPr>
          </w:p>
        </w:tc>
      </w:tr>
      <w:tr w:rsidR="00464BD3" w:rsidRPr="00464BD3" w:rsidTr="00EF0B46">
        <w:trPr>
          <w:trHeight w:val="275"/>
        </w:trPr>
        <w:tc>
          <w:tcPr>
            <w:tcW w:w="1229" w:type="dxa"/>
            <w:tcBorders>
              <w:top w:val="nil"/>
              <w:bottom w:val="nil"/>
            </w:tcBorders>
          </w:tcPr>
          <w:p w:rsidR="00464BD3" w:rsidRPr="00464BD3" w:rsidRDefault="00464BD3" w:rsidP="00464BD3">
            <w:pPr>
              <w:spacing w:line="256"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уч.ч</w:t>
            </w:r>
          </w:p>
        </w:tc>
        <w:tc>
          <w:tcPr>
            <w:tcW w:w="1817" w:type="dxa"/>
            <w:gridSpan w:val="2"/>
            <w:tcBorders>
              <w:top w:val="nil"/>
              <w:bottom w:val="nil"/>
            </w:tcBorders>
          </w:tcPr>
          <w:p w:rsidR="00464BD3" w:rsidRPr="00464BD3" w:rsidRDefault="00464BD3" w:rsidP="00464BD3">
            <w:pPr>
              <w:rPr>
                <w:rFonts w:ascii="Times New Roman" w:eastAsia="Times New Roman" w:hAnsi="Times New Roman" w:cs="Times New Roman"/>
                <w:sz w:val="20"/>
              </w:rPr>
            </w:pPr>
          </w:p>
        </w:tc>
        <w:tc>
          <w:tcPr>
            <w:tcW w:w="3583" w:type="dxa"/>
            <w:gridSpan w:val="2"/>
            <w:tcBorders>
              <w:top w:val="nil"/>
              <w:bottom w:val="nil"/>
            </w:tcBorders>
          </w:tcPr>
          <w:p w:rsidR="00464BD3" w:rsidRPr="00464BD3" w:rsidRDefault="00464BD3" w:rsidP="00464BD3">
            <w:pPr>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Африканские</w:t>
            </w:r>
            <w:r w:rsidRPr="00464BD3">
              <w:rPr>
                <w:rFonts w:ascii="Times New Roman" w:eastAsia="Times New Roman" w:hAnsi="Times New Roman" w:cs="Times New Roman"/>
                <w:spacing w:val="19"/>
                <w:sz w:val="24"/>
              </w:rPr>
              <w:t xml:space="preserve"> </w:t>
            </w:r>
            <w:r w:rsidRPr="00464BD3">
              <w:rPr>
                <w:rFonts w:ascii="Times New Roman" w:eastAsia="Times New Roman" w:hAnsi="Times New Roman" w:cs="Times New Roman"/>
                <w:sz w:val="24"/>
              </w:rPr>
              <w:t>ритмы,</w:t>
            </w:r>
            <w:r w:rsidRPr="00464BD3">
              <w:rPr>
                <w:rFonts w:ascii="Times New Roman" w:eastAsia="Times New Roman" w:hAnsi="Times New Roman" w:cs="Times New Roman"/>
                <w:spacing w:val="77"/>
                <w:sz w:val="24"/>
              </w:rPr>
              <w:t xml:space="preserve"> </w:t>
            </w:r>
            <w:r w:rsidRPr="00464BD3">
              <w:rPr>
                <w:rFonts w:ascii="Times New Roman" w:eastAsia="Times New Roman" w:hAnsi="Times New Roman" w:cs="Times New Roman"/>
                <w:sz w:val="24"/>
              </w:rPr>
              <w:t>трудовые</w:t>
            </w:r>
          </w:p>
        </w:tc>
        <w:tc>
          <w:tcPr>
            <w:tcW w:w="8648" w:type="dxa"/>
            <w:tcBorders>
              <w:top w:val="nil"/>
              <w:bottom w:val="nil"/>
            </w:tcBorders>
          </w:tcPr>
          <w:p w:rsidR="00464BD3" w:rsidRPr="00464BD3" w:rsidRDefault="00464BD3" w:rsidP="00464BD3">
            <w:pPr>
              <w:rPr>
                <w:rFonts w:ascii="Times New Roman" w:eastAsia="Times New Roman" w:hAnsi="Times New Roman" w:cs="Times New Roman"/>
                <w:sz w:val="20"/>
              </w:rPr>
            </w:pPr>
          </w:p>
        </w:tc>
      </w:tr>
      <w:tr w:rsidR="00464BD3" w:rsidRPr="00464BD3" w:rsidTr="00EF0B46">
        <w:trPr>
          <w:trHeight w:val="276"/>
        </w:trPr>
        <w:tc>
          <w:tcPr>
            <w:tcW w:w="1229" w:type="dxa"/>
            <w:tcBorders>
              <w:top w:val="nil"/>
              <w:bottom w:val="nil"/>
            </w:tcBorders>
          </w:tcPr>
          <w:p w:rsidR="00464BD3" w:rsidRPr="00464BD3" w:rsidRDefault="00464BD3" w:rsidP="00464BD3">
            <w:pPr>
              <w:rPr>
                <w:rFonts w:ascii="Times New Roman" w:eastAsia="Times New Roman" w:hAnsi="Times New Roman" w:cs="Times New Roman"/>
                <w:sz w:val="20"/>
              </w:rPr>
            </w:pPr>
          </w:p>
        </w:tc>
        <w:tc>
          <w:tcPr>
            <w:tcW w:w="1817" w:type="dxa"/>
            <w:gridSpan w:val="2"/>
            <w:tcBorders>
              <w:top w:val="nil"/>
              <w:bottom w:val="nil"/>
            </w:tcBorders>
          </w:tcPr>
          <w:p w:rsidR="00464BD3" w:rsidRPr="00464BD3" w:rsidRDefault="00464BD3" w:rsidP="00464BD3">
            <w:pPr>
              <w:rPr>
                <w:rFonts w:ascii="Times New Roman" w:eastAsia="Times New Roman" w:hAnsi="Times New Roman" w:cs="Times New Roman"/>
                <w:sz w:val="20"/>
              </w:rPr>
            </w:pPr>
          </w:p>
        </w:tc>
        <w:tc>
          <w:tcPr>
            <w:tcW w:w="3583" w:type="dxa"/>
            <w:gridSpan w:val="2"/>
            <w:tcBorders>
              <w:top w:val="nil"/>
              <w:bottom w:val="nil"/>
            </w:tcBorders>
          </w:tcPr>
          <w:p w:rsidR="00464BD3" w:rsidRPr="00464BD3" w:rsidRDefault="00464BD3" w:rsidP="00464BD3">
            <w:pPr>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песни</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негров.</w:t>
            </w:r>
          </w:p>
        </w:tc>
        <w:tc>
          <w:tcPr>
            <w:tcW w:w="8648" w:type="dxa"/>
            <w:tcBorders>
              <w:top w:val="nil"/>
              <w:bottom w:val="nil"/>
            </w:tcBorders>
          </w:tcPr>
          <w:p w:rsidR="00464BD3" w:rsidRPr="00464BD3" w:rsidRDefault="00464BD3" w:rsidP="00464BD3">
            <w:pPr>
              <w:rPr>
                <w:rFonts w:ascii="Times New Roman" w:eastAsia="Times New Roman" w:hAnsi="Times New Roman" w:cs="Times New Roman"/>
                <w:sz w:val="20"/>
              </w:rPr>
            </w:pPr>
          </w:p>
        </w:tc>
      </w:tr>
      <w:tr w:rsidR="00464BD3" w:rsidRPr="00464BD3" w:rsidTr="00EF0B46">
        <w:trPr>
          <w:trHeight w:val="276"/>
        </w:trPr>
        <w:tc>
          <w:tcPr>
            <w:tcW w:w="1229" w:type="dxa"/>
            <w:tcBorders>
              <w:top w:val="nil"/>
              <w:bottom w:val="nil"/>
            </w:tcBorders>
          </w:tcPr>
          <w:p w:rsidR="00464BD3" w:rsidRPr="00464BD3" w:rsidRDefault="00464BD3" w:rsidP="00464BD3">
            <w:pPr>
              <w:rPr>
                <w:rFonts w:ascii="Times New Roman" w:eastAsia="Times New Roman" w:hAnsi="Times New Roman" w:cs="Times New Roman"/>
                <w:sz w:val="20"/>
              </w:rPr>
            </w:pPr>
          </w:p>
        </w:tc>
        <w:tc>
          <w:tcPr>
            <w:tcW w:w="1817" w:type="dxa"/>
            <w:gridSpan w:val="2"/>
            <w:tcBorders>
              <w:top w:val="nil"/>
              <w:bottom w:val="nil"/>
            </w:tcBorders>
          </w:tcPr>
          <w:p w:rsidR="00464BD3" w:rsidRPr="00464BD3" w:rsidRDefault="00464BD3" w:rsidP="00464BD3">
            <w:pPr>
              <w:rPr>
                <w:rFonts w:ascii="Times New Roman" w:eastAsia="Times New Roman" w:hAnsi="Times New Roman" w:cs="Times New Roman"/>
                <w:sz w:val="20"/>
              </w:rPr>
            </w:pPr>
          </w:p>
        </w:tc>
        <w:tc>
          <w:tcPr>
            <w:tcW w:w="3583" w:type="dxa"/>
            <w:gridSpan w:val="2"/>
            <w:tcBorders>
              <w:top w:val="nil"/>
              <w:bottom w:val="nil"/>
            </w:tcBorders>
          </w:tcPr>
          <w:p w:rsidR="00464BD3" w:rsidRPr="00464BD3" w:rsidRDefault="00464BD3" w:rsidP="00464BD3">
            <w:pPr>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Спиричуэлс.</w:t>
            </w:r>
            <w:r w:rsidRPr="00464BD3">
              <w:rPr>
                <w:rFonts w:ascii="Times New Roman" w:eastAsia="Times New Roman" w:hAnsi="Times New Roman" w:cs="Times New Roman"/>
                <w:spacing w:val="56"/>
                <w:sz w:val="24"/>
              </w:rPr>
              <w:t xml:space="preserve"> </w:t>
            </w:r>
            <w:r w:rsidRPr="00464BD3">
              <w:rPr>
                <w:rFonts w:ascii="Times New Roman" w:eastAsia="Times New Roman" w:hAnsi="Times New Roman" w:cs="Times New Roman"/>
                <w:sz w:val="24"/>
              </w:rPr>
              <w:t>Джаз.</w:t>
            </w:r>
          </w:p>
        </w:tc>
        <w:tc>
          <w:tcPr>
            <w:tcW w:w="8648" w:type="dxa"/>
            <w:tcBorders>
              <w:top w:val="nil"/>
              <w:bottom w:val="nil"/>
            </w:tcBorders>
          </w:tcPr>
          <w:p w:rsidR="00464BD3" w:rsidRPr="00464BD3" w:rsidRDefault="00464BD3" w:rsidP="00464BD3">
            <w:pPr>
              <w:rPr>
                <w:rFonts w:ascii="Times New Roman" w:eastAsia="Times New Roman" w:hAnsi="Times New Roman" w:cs="Times New Roman"/>
                <w:sz w:val="20"/>
              </w:rPr>
            </w:pPr>
          </w:p>
        </w:tc>
      </w:tr>
      <w:tr w:rsidR="00464BD3" w:rsidRPr="00464BD3" w:rsidTr="00EF0B46">
        <w:trPr>
          <w:trHeight w:val="271"/>
        </w:trPr>
        <w:tc>
          <w:tcPr>
            <w:tcW w:w="1229" w:type="dxa"/>
            <w:tcBorders>
              <w:top w:val="nil"/>
            </w:tcBorders>
          </w:tcPr>
          <w:p w:rsidR="00464BD3" w:rsidRPr="00464BD3" w:rsidRDefault="00464BD3" w:rsidP="00464BD3">
            <w:pPr>
              <w:rPr>
                <w:rFonts w:ascii="Times New Roman" w:eastAsia="Times New Roman" w:hAnsi="Times New Roman" w:cs="Times New Roman"/>
                <w:sz w:val="20"/>
              </w:rPr>
            </w:pPr>
          </w:p>
        </w:tc>
        <w:tc>
          <w:tcPr>
            <w:tcW w:w="1817" w:type="dxa"/>
            <w:gridSpan w:val="2"/>
            <w:tcBorders>
              <w:top w:val="nil"/>
            </w:tcBorders>
          </w:tcPr>
          <w:p w:rsidR="00464BD3" w:rsidRPr="00464BD3" w:rsidRDefault="00464BD3" w:rsidP="00464BD3">
            <w:pPr>
              <w:rPr>
                <w:rFonts w:ascii="Times New Roman" w:eastAsia="Times New Roman" w:hAnsi="Times New Roman" w:cs="Times New Roman"/>
                <w:sz w:val="20"/>
              </w:rPr>
            </w:pPr>
          </w:p>
        </w:tc>
        <w:tc>
          <w:tcPr>
            <w:tcW w:w="3583" w:type="dxa"/>
            <w:gridSpan w:val="2"/>
            <w:tcBorders>
              <w:top w:val="nil"/>
            </w:tcBorders>
          </w:tcPr>
          <w:p w:rsidR="00464BD3" w:rsidRPr="00464BD3" w:rsidRDefault="00464BD3" w:rsidP="00464BD3">
            <w:pPr>
              <w:spacing w:line="252"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Творчество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Дж.</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Гершвина</w:t>
            </w:r>
          </w:p>
        </w:tc>
        <w:tc>
          <w:tcPr>
            <w:tcW w:w="8648" w:type="dxa"/>
            <w:tcBorders>
              <w:top w:val="nil"/>
              <w:bottom w:val="nil"/>
            </w:tcBorders>
          </w:tcPr>
          <w:p w:rsidR="00464BD3" w:rsidRPr="00464BD3" w:rsidRDefault="00464BD3" w:rsidP="00464BD3">
            <w:pPr>
              <w:rPr>
                <w:rFonts w:ascii="Times New Roman" w:eastAsia="Times New Roman" w:hAnsi="Times New Roman" w:cs="Times New Roman"/>
                <w:sz w:val="20"/>
              </w:rPr>
            </w:pPr>
          </w:p>
        </w:tc>
      </w:tr>
      <w:tr w:rsidR="00464BD3" w:rsidRPr="00464BD3" w:rsidTr="00EF0B46">
        <w:trPr>
          <w:trHeight w:val="280"/>
        </w:trPr>
        <w:tc>
          <w:tcPr>
            <w:tcW w:w="1229" w:type="dxa"/>
            <w:tcBorders>
              <w:bottom w:val="nil"/>
            </w:tcBorders>
          </w:tcPr>
          <w:p w:rsidR="00464BD3" w:rsidRPr="00464BD3" w:rsidRDefault="00464BD3" w:rsidP="00464BD3">
            <w:pPr>
              <w:spacing w:line="260"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Е)</w:t>
            </w:r>
          </w:p>
        </w:tc>
        <w:tc>
          <w:tcPr>
            <w:tcW w:w="1398" w:type="dxa"/>
            <w:tcBorders>
              <w:bottom w:val="nil"/>
              <w:right w:val="nil"/>
            </w:tcBorders>
          </w:tcPr>
          <w:p w:rsidR="00464BD3" w:rsidRPr="00464BD3" w:rsidRDefault="00464BD3" w:rsidP="00464BD3">
            <w:pPr>
              <w:spacing w:line="260"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Музыка</w:t>
            </w:r>
          </w:p>
        </w:tc>
        <w:tc>
          <w:tcPr>
            <w:tcW w:w="419" w:type="dxa"/>
            <w:tcBorders>
              <w:left w:val="nil"/>
              <w:bottom w:val="nil"/>
            </w:tcBorders>
          </w:tcPr>
          <w:p w:rsidR="00464BD3" w:rsidRPr="00464BD3" w:rsidRDefault="00464BD3" w:rsidP="00464BD3">
            <w:pPr>
              <w:rPr>
                <w:rFonts w:ascii="Times New Roman" w:eastAsia="Times New Roman" w:hAnsi="Times New Roman" w:cs="Times New Roman"/>
                <w:sz w:val="20"/>
              </w:rPr>
            </w:pPr>
          </w:p>
        </w:tc>
        <w:tc>
          <w:tcPr>
            <w:tcW w:w="3583" w:type="dxa"/>
            <w:gridSpan w:val="2"/>
            <w:tcBorders>
              <w:bottom w:val="nil"/>
            </w:tcBorders>
          </w:tcPr>
          <w:p w:rsidR="00464BD3" w:rsidRPr="00464BD3" w:rsidRDefault="00464BD3" w:rsidP="00464BD3">
            <w:pPr>
              <w:tabs>
                <w:tab w:val="left" w:pos="1194"/>
                <w:tab w:val="left" w:pos="2119"/>
              </w:tabs>
              <w:spacing w:line="260"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Древние</w:t>
            </w:r>
            <w:r w:rsidRPr="00464BD3">
              <w:rPr>
                <w:rFonts w:ascii="Times New Roman" w:eastAsia="Times New Roman" w:hAnsi="Times New Roman" w:cs="Times New Roman"/>
                <w:sz w:val="24"/>
              </w:rPr>
              <w:tab/>
              <w:t>истоки</w:t>
            </w:r>
            <w:r w:rsidRPr="00464BD3">
              <w:rPr>
                <w:rFonts w:ascii="Times New Roman" w:eastAsia="Times New Roman" w:hAnsi="Times New Roman" w:cs="Times New Roman"/>
                <w:sz w:val="24"/>
              </w:rPr>
              <w:tab/>
              <w:t>музыкальной</w:t>
            </w:r>
          </w:p>
        </w:tc>
        <w:tc>
          <w:tcPr>
            <w:tcW w:w="8648" w:type="dxa"/>
            <w:tcBorders>
              <w:top w:val="nil"/>
              <w:bottom w:val="nil"/>
            </w:tcBorders>
          </w:tcPr>
          <w:p w:rsidR="00464BD3" w:rsidRPr="00464BD3" w:rsidRDefault="00464BD3" w:rsidP="00464BD3">
            <w:pPr>
              <w:rPr>
                <w:rFonts w:ascii="Times New Roman" w:eastAsia="Times New Roman" w:hAnsi="Times New Roman" w:cs="Times New Roman"/>
                <w:sz w:val="20"/>
              </w:rPr>
            </w:pPr>
          </w:p>
        </w:tc>
      </w:tr>
      <w:tr w:rsidR="00464BD3" w:rsidRPr="00464BD3" w:rsidTr="00EF0B46">
        <w:trPr>
          <w:trHeight w:val="276"/>
        </w:trPr>
        <w:tc>
          <w:tcPr>
            <w:tcW w:w="1229" w:type="dxa"/>
            <w:tcBorders>
              <w:top w:val="nil"/>
              <w:bottom w:val="nil"/>
            </w:tcBorders>
          </w:tcPr>
          <w:p w:rsidR="00464BD3" w:rsidRPr="00464BD3" w:rsidRDefault="00464BD3" w:rsidP="00464BD3">
            <w:pPr>
              <w:spacing w:line="256"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0,5—1</w:t>
            </w:r>
          </w:p>
        </w:tc>
        <w:tc>
          <w:tcPr>
            <w:tcW w:w="1398" w:type="dxa"/>
            <w:tcBorders>
              <w:top w:val="nil"/>
              <w:bottom w:val="nil"/>
              <w:right w:val="nil"/>
            </w:tcBorders>
          </w:tcPr>
          <w:p w:rsidR="00464BD3" w:rsidRPr="00464BD3" w:rsidRDefault="00464BD3" w:rsidP="00464BD3">
            <w:pPr>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Японии</w:t>
            </w:r>
          </w:p>
        </w:tc>
        <w:tc>
          <w:tcPr>
            <w:tcW w:w="419" w:type="dxa"/>
            <w:tcBorders>
              <w:top w:val="nil"/>
              <w:left w:val="nil"/>
              <w:bottom w:val="nil"/>
            </w:tcBorders>
          </w:tcPr>
          <w:p w:rsidR="00464BD3" w:rsidRPr="00464BD3" w:rsidRDefault="00464BD3" w:rsidP="00464BD3">
            <w:pPr>
              <w:spacing w:line="256" w:lineRule="exact"/>
              <w:ind w:right="93"/>
              <w:jc w:val="right"/>
              <w:rPr>
                <w:rFonts w:ascii="Times New Roman" w:eastAsia="Times New Roman" w:hAnsi="Times New Roman" w:cs="Times New Roman"/>
                <w:sz w:val="24"/>
              </w:rPr>
            </w:pPr>
            <w:r w:rsidRPr="00464BD3">
              <w:rPr>
                <w:rFonts w:ascii="Times New Roman" w:eastAsia="Times New Roman" w:hAnsi="Times New Roman" w:cs="Times New Roman"/>
                <w:sz w:val="24"/>
              </w:rPr>
              <w:t>и</w:t>
            </w:r>
          </w:p>
        </w:tc>
        <w:tc>
          <w:tcPr>
            <w:tcW w:w="3583" w:type="dxa"/>
            <w:gridSpan w:val="2"/>
            <w:tcBorders>
              <w:top w:val="nil"/>
              <w:bottom w:val="nil"/>
            </w:tcBorders>
          </w:tcPr>
          <w:p w:rsidR="00464BD3" w:rsidRPr="00464BD3" w:rsidRDefault="00464BD3" w:rsidP="00464BD3">
            <w:pPr>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культуры</w:t>
            </w:r>
            <w:r w:rsidRPr="00464BD3">
              <w:rPr>
                <w:rFonts w:ascii="Times New Roman" w:eastAsia="Times New Roman" w:hAnsi="Times New Roman" w:cs="Times New Roman"/>
                <w:spacing w:val="25"/>
                <w:sz w:val="24"/>
              </w:rPr>
              <w:t xml:space="preserve"> </w:t>
            </w:r>
            <w:r w:rsidRPr="00464BD3">
              <w:rPr>
                <w:rFonts w:ascii="Times New Roman" w:eastAsia="Times New Roman" w:hAnsi="Times New Roman" w:cs="Times New Roman"/>
                <w:sz w:val="24"/>
              </w:rPr>
              <w:t>стран</w:t>
            </w:r>
            <w:r w:rsidRPr="00464BD3">
              <w:rPr>
                <w:rFonts w:ascii="Times New Roman" w:eastAsia="Times New Roman" w:hAnsi="Times New Roman" w:cs="Times New Roman"/>
                <w:spacing w:val="26"/>
                <w:sz w:val="24"/>
              </w:rPr>
              <w:t xml:space="preserve"> </w:t>
            </w:r>
            <w:r w:rsidRPr="00464BD3">
              <w:rPr>
                <w:rFonts w:ascii="Times New Roman" w:eastAsia="Times New Roman" w:hAnsi="Times New Roman" w:cs="Times New Roman"/>
                <w:sz w:val="24"/>
              </w:rPr>
              <w:t>Юго-Восточной</w:t>
            </w:r>
          </w:p>
        </w:tc>
        <w:tc>
          <w:tcPr>
            <w:tcW w:w="8648" w:type="dxa"/>
            <w:tcBorders>
              <w:top w:val="nil"/>
              <w:bottom w:val="nil"/>
            </w:tcBorders>
          </w:tcPr>
          <w:p w:rsidR="00464BD3" w:rsidRPr="00464BD3" w:rsidRDefault="00464BD3" w:rsidP="00464BD3">
            <w:pPr>
              <w:rPr>
                <w:rFonts w:ascii="Times New Roman" w:eastAsia="Times New Roman" w:hAnsi="Times New Roman" w:cs="Times New Roman"/>
                <w:sz w:val="20"/>
              </w:rPr>
            </w:pPr>
          </w:p>
        </w:tc>
      </w:tr>
      <w:tr w:rsidR="00464BD3" w:rsidRPr="00464BD3" w:rsidTr="00EF0B46">
        <w:trPr>
          <w:trHeight w:val="276"/>
        </w:trPr>
        <w:tc>
          <w:tcPr>
            <w:tcW w:w="1229" w:type="dxa"/>
            <w:tcBorders>
              <w:top w:val="nil"/>
              <w:bottom w:val="nil"/>
            </w:tcBorders>
          </w:tcPr>
          <w:p w:rsidR="00464BD3" w:rsidRPr="00464BD3" w:rsidRDefault="00464BD3" w:rsidP="00464BD3">
            <w:pPr>
              <w:spacing w:line="256"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уч.ч</w:t>
            </w:r>
          </w:p>
        </w:tc>
        <w:tc>
          <w:tcPr>
            <w:tcW w:w="1398" w:type="dxa"/>
            <w:tcBorders>
              <w:top w:val="nil"/>
              <w:bottom w:val="nil"/>
              <w:right w:val="nil"/>
            </w:tcBorders>
          </w:tcPr>
          <w:p w:rsidR="00464BD3" w:rsidRPr="00464BD3" w:rsidRDefault="00464BD3" w:rsidP="00464BD3">
            <w:pPr>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Китая</w:t>
            </w:r>
          </w:p>
        </w:tc>
        <w:tc>
          <w:tcPr>
            <w:tcW w:w="419" w:type="dxa"/>
            <w:tcBorders>
              <w:top w:val="nil"/>
              <w:left w:val="nil"/>
              <w:bottom w:val="nil"/>
            </w:tcBorders>
          </w:tcPr>
          <w:p w:rsidR="00464BD3" w:rsidRPr="00464BD3" w:rsidRDefault="00464BD3" w:rsidP="00464BD3">
            <w:pPr>
              <w:rPr>
                <w:rFonts w:ascii="Times New Roman" w:eastAsia="Times New Roman" w:hAnsi="Times New Roman" w:cs="Times New Roman"/>
                <w:sz w:val="20"/>
              </w:rPr>
            </w:pPr>
          </w:p>
        </w:tc>
        <w:tc>
          <w:tcPr>
            <w:tcW w:w="3583" w:type="dxa"/>
            <w:gridSpan w:val="2"/>
            <w:tcBorders>
              <w:top w:val="nil"/>
              <w:bottom w:val="nil"/>
            </w:tcBorders>
          </w:tcPr>
          <w:p w:rsidR="00464BD3" w:rsidRPr="00464BD3" w:rsidRDefault="00464BD3" w:rsidP="00464BD3">
            <w:pPr>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Азии.</w:t>
            </w:r>
          </w:p>
        </w:tc>
        <w:tc>
          <w:tcPr>
            <w:tcW w:w="8648" w:type="dxa"/>
            <w:tcBorders>
              <w:top w:val="nil"/>
              <w:bottom w:val="nil"/>
            </w:tcBorders>
          </w:tcPr>
          <w:p w:rsidR="00464BD3" w:rsidRPr="00464BD3" w:rsidRDefault="00464BD3" w:rsidP="00464BD3">
            <w:pPr>
              <w:rPr>
                <w:rFonts w:ascii="Times New Roman" w:eastAsia="Times New Roman" w:hAnsi="Times New Roman" w:cs="Times New Roman"/>
                <w:sz w:val="20"/>
              </w:rPr>
            </w:pPr>
          </w:p>
        </w:tc>
      </w:tr>
      <w:tr w:rsidR="00464BD3" w:rsidRPr="00464BD3" w:rsidTr="00EF0B46">
        <w:trPr>
          <w:trHeight w:val="276"/>
        </w:trPr>
        <w:tc>
          <w:tcPr>
            <w:tcW w:w="1229" w:type="dxa"/>
            <w:tcBorders>
              <w:top w:val="nil"/>
              <w:bottom w:val="nil"/>
            </w:tcBorders>
          </w:tcPr>
          <w:p w:rsidR="00464BD3" w:rsidRPr="00464BD3" w:rsidRDefault="00464BD3" w:rsidP="00464BD3">
            <w:pPr>
              <w:rPr>
                <w:rFonts w:ascii="Times New Roman" w:eastAsia="Times New Roman" w:hAnsi="Times New Roman" w:cs="Times New Roman"/>
                <w:sz w:val="20"/>
              </w:rPr>
            </w:pPr>
          </w:p>
        </w:tc>
        <w:tc>
          <w:tcPr>
            <w:tcW w:w="1398" w:type="dxa"/>
            <w:tcBorders>
              <w:top w:val="nil"/>
              <w:bottom w:val="nil"/>
              <w:right w:val="nil"/>
            </w:tcBorders>
          </w:tcPr>
          <w:p w:rsidR="00464BD3" w:rsidRPr="00464BD3" w:rsidRDefault="00464BD3" w:rsidP="00464BD3">
            <w:pPr>
              <w:rPr>
                <w:rFonts w:ascii="Times New Roman" w:eastAsia="Times New Roman" w:hAnsi="Times New Roman" w:cs="Times New Roman"/>
                <w:sz w:val="20"/>
              </w:rPr>
            </w:pPr>
          </w:p>
        </w:tc>
        <w:tc>
          <w:tcPr>
            <w:tcW w:w="419" w:type="dxa"/>
            <w:tcBorders>
              <w:top w:val="nil"/>
              <w:left w:val="nil"/>
              <w:bottom w:val="nil"/>
            </w:tcBorders>
          </w:tcPr>
          <w:p w:rsidR="00464BD3" w:rsidRPr="00464BD3" w:rsidRDefault="00464BD3" w:rsidP="00464BD3">
            <w:pPr>
              <w:rPr>
                <w:rFonts w:ascii="Times New Roman" w:eastAsia="Times New Roman" w:hAnsi="Times New Roman" w:cs="Times New Roman"/>
                <w:sz w:val="20"/>
              </w:rPr>
            </w:pPr>
          </w:p>
        </w:tc>
        <w:tc>
          <w:tcPr>
            <w:tcW w:w="3583" w:type="dxa"/>
            <w:gridSpan w:val="2"/>
            <w:tcBorders>
              <w:top w:val="nil"/>
              <w:bottom w:val="nil"/>
            </w:tcBorders>
          </w:tcPr>
          <w:p w:rsidR="00464BD3" w:rsidRPr="00464BD3" w:rsidRDefault="00464BD3" w:rsidP="00464BD3">
            <w:pPr>
              <w:tabs>
                <w:tab w:val="left" w:pos="2297"/>
              </w:tabs>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Императорские</w:t>
            </w:r>
            <w:r w:rsidRPr="00464BD3">
              <w:rPr>
                <w:rFonts w:ascii="Times New Roman" w:eastAsia="Times New Roman" w:hAnsi="Times New Roman" w:cs="Times New Roman"/>
                <w:sz w:val="24"/>
              </w:rPr>
              <w:tab/>
              <w:t>церемонии,</w:t>
            </w:r>
          </w:p>
        </w:tc>
        <w:tc>
          <w:tcPr>
            <w:tcW w:w="8648" w:type="dxa"/>
            <w:tcBorders>
              <w:top w:val="nil"/>
              <w:bottom w:val="nil"/>
            </w:tcBorders>
          </w:tcPr>
          <w:p w:rsidR="00464BD3" w:rsidRPr="00464BD3" w:rsidRDefault="00464BD3" w:rsidP="00464BD3">
            <w:pPr>
              <w:rPr>
                <w:rFonts w:ascii="Times New Roman" w:eastAsia="Times New Roman" w:hAnsi="Times New Roman" w:cs="Times New Roman"/>
                <w:sz w:val="20"/>
              </w:rPr>
            </w:pPr>
          </w:p>
        </w:tc>
      </w:tr>
      <w:tr w:rsidR="00464BD3" w:rsidRPr="00464BD3" w:rsidTr="00EF0B46">
        <w:trPr>
          <w:trHeight w:val="275"/>
        </w:trPr>
        <w:tc>
          <w:tcPr>
            <w:tcW w:w="1229" w:type="dxa"/>
            <w:tcBorders>
              <w:top w:val="nil"/>
              <w:bottom w:val="nil"/>
            </w:tcBorders>
          </w:tcPr>
          <w:p w:rsidR="00464BD3" w:rsidRPr="00464BD3" w:rsidRDefault="00464BD3" w:rsidP="00464BD3">
            <w:pPr>
              <w:rPr>
                <w:rFonts w:ascii="Times New Roman" w:eastAsia="Times New Roman" w:hAnsi="Times New Roman" w:cs="Times New Roman"/>
                <w:sz w:val="20"/>
              </w:rPr>
            </w:pPr>
          </w:p>
        </w:tc>
        <w:tc>
          <w:tcPr>
            <w:tcW w:w="1398" w:type="dxa"/>
            <w:tcBorders>
              <w:top w:val="nil"/>
              <w:bottom w:val="nil"/>
              <w:right w:val="nil"/>
            </w:tcBorders>
          </w:tcPr>
          <w:p w:rsidR="00464BD3" w:rsidRPr="00464BD3" w:rsidRDefault="00464BD3" w:rsidP="00464BD3">
            <w:pPr>
              <w:rPr>
                <w:rFonts w:ascii="Times New Roman" w:eastAsia="Times New Roman" w:hAnsi="Times New Roman" w:cs="Times New Roman"/>
                <w:sz w:val="20"/>
              </w:rPr>
            </w:pPr>
          </w:p>
        </w:tc>
        <w:tc>
          <w:tcPr>
            <w:tcW w:w="419" w:type="dxa"/>
            <w:tcBorders>
              <w:top w:val="nil"/>
              <w:left w:val="nil"/>
              <w:bottom w:val="nil"/>
            </w:tcBorders>
          </w:tcPr>
          <w:p w:rsidR="00464BD3" w:rsidRPr="00464BD3" w:rsidRDefault="00464BD3" w:rsidP="00464BD3">
            <w:pPr>
              <w:rPr>
                <w:rFonts w:ascii="Times New Roman" w:eastAsia="Times New Roman" w:hAnsi="Times New Roman" w:cs="Times New Roman"/>
                <w:sz w:val="20"/>
              </w:rPr>
            </w:pPr>
          </w:p>
        </w:tc>
        <w:tc>
          <w:tcPr>
            <w:tcW w:w="3583" w:type="dxa"/>
            <w:gridSpan w:val="2"/>
            <w:tcBorders>
              <w:top w:val="nil"/>
              <w:bottom w:val="nil"/>
            </w:tcBorders>
          </w:tcPr>
          <w:p w:rsidR="00464BD3" w:rsidRPr="00464BD3" w:rsidRDefault="00464BD3" w:rsidP="00464BD3">
            <w:pPr>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музыкальные</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инструменты.</w:t>
            </w:r>
          </w:p>
        </w:tc>
        <w:tc>
          <w:tcPr>
            <w:tcW w:w="8648" w:type="dxa"/>
            <w:tcBorders>
              <w:top w:val="nil"/>
              <w:bottom w:val="nil"/>
            </w:tcBorders>
          </w:tcPr>
          <w:p w:rsidR="00464BD3" w:rsidRPr="00464BD3" w:rsidRDefault="00464BD3" w:rsidP="00464BD3">
            <w:pPr>
              <w:rPr>
                <w:rFonts w:ascii="Times New Roman" w:eastAsia="Times New Roman" w:hAnsi="Times New Roman" w:cs="Times New Roman"/>
                <w:sz w:val="20"/>
              </w:rPr>
            </w:pPr>
          </w:p>
        </w:tc>
      </w:tr>
      <w:tr w:rsidR="00464BD3" w:rsidRPr="00464BD3" w:rsidTr="00EF0B46">
        <w:trPr>
          <w:trHeight w:val="271"/>
        </w:trPr>
        <w:tc>
          <w:tcPr>
            <w:tcW w:w="1229" w:type="dxa"/>
            <w:tcBorders>
              <w:top w:val="nil"/>
            </w:tcBorders>
          </w:tcPr>
          <w:p w:rsidR="00464BD3" w:rsidRPr="00464BD3" w:rsidRDefault="00464BD3" w:rsidP="00464BD3">
            <w:pPr>
              <w:rPr>
                <w:rFonts w:ascii="Times New Roman" w:eastAsia="Times New Roman" w:hAnsi="Times New Roman" w:cs="Times New Roman"/>
                <w:sz w:val="20"/>
              </w:rPr>
            </w:pPr>
          </w:p>
        </w:tc>
        <w:tc>
          <w:tcPr>
            <w:tcW w:w="1398" w:type="dxa"/>
            <w:tcBorders>
              <w:top w:val="nil"/>
              <w:right w:val="nil"/>
            </w:tcBorders>
          </w:tcPr>
          <w:p w:rsidR="00464BD3" w:rsidRPr="00464BD3" w:rsidRDefault="00464BD3" w:rsidP="00464BD3">
            <w:pPr>
              <w:rPr>
                <w:rFonts w:ascii="Times New Roman" w:eastAsia="Times New Roman" w:hAnsi="Times New Roman" w:cs="Times New Roman"/>
                <w:sz w:val="20"/>
              </w:rPr>
            </w:pPr>
          </w:p>
        </w:tc>
        <w:tc>
          <w:tcPr>
            <w:tcW w:w="419" w:type="dxa"/>
            <w:tcBorders>
              <w:top w:val="nil"/>
              <w:left w:val="nil"/>
            </w:tcBorders>
          </w:tcPr>
          <w:p w:rsidR="00464BD3" w:rsidRPr="00464BD3" w:rsidRDefault="00464BD3" w:rsidP="00464BD3">
            <w:pPr>
              <w:rPr>
                <w:rFonts w:ascii="Times New Roman" w:eastAsia="Times New Roman" w:hAnsi="Times New Roman" w:cs="Times New Roman"/>
                <w:sz w:val="20"/>
              </w:rPr>
            </w:pPr>
          </w:p>
        </w:tc>
        <w:tc>
          <w:tcPr>
            <w:tcW w:w="3583" w:type="dxa"/>
            <w:gridSpan w:val="2"/>
            <w:tcBorders>
              <w:top w:val="nil"/>
            </w:tcBorders>
          </w:tcPr>
          <w:p w:rsidR="00464BD3" w:rsidRPr="00464BD3" w:rsidRDefault="00464BD3" w:rsidP="00464BD3">
            <w:pPr>
              <w:spacing w:line="252"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Пентатоника</w:t>
            </w:r>
          </w:p>
        </w:tc>
        <w:tc>
          <w:tcPr>
            <w:tcW w:w="8648" w:type="dxa"/>
            <w:tcBorders>
              <w:top w:val="nil"/>
              <w:bottom w:val="nil"/>
            </w:tcBorders>
          </w:tcPr>
          <w:p w:rsidR="00464BD3" w:rsidRPr="00464BD3" w:rsidRDefault="00464BD3" w:rsidP="00464BD3">
            <w:pPr>
              <w:rPr>
                <w:rFonts w:ascii="Times New Roman" w:eastAsia="Times New Roman" w:hAnsi="Times New Roman" w:cs="Times New Roman"/>
                <w:sz w:val="20"/>
              </w:rPr>
            </w:pPr>
          </w:p>
        </w:tc>
      </w:tr>
      <w:tr w:rsidR="00464BD3" w:rsidRPr="00464BD3" w:rsidTr="00EF0B46">
        <w:trPr>
          <w:trHeight w:val="279"/>
        </w:trPr>
        <w:tc>
          <w:tcPr>
            <w:tcW w:w="1229" w:type="dxa"/>
            <w:tcBorders>
              <w:bottom w:val="nil"/>
            </w:tcBorders>
          </w:tcPr>
          <w:p w:rsidR="00464BD3" w:rsidRPr="00464BD3" w:rsidRDefault="00464BD3" w:rsidP="00464BD3">
            <w:pPr>
              <w:spacing w:line="260"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Ж)</w:t>
            </w:r>
          </w:p>
        </w:tc>
        <w:tc>
          <w:tcPr>
            <w:tcW w:w="1817" w:type="dxa"/>
            <w:gridSpan w:val="2"/>
            <w:tcBorders>
              <w:bottom w:val="nil"/>
            </w:tcBorders>
          </w:tcPr>
          <w:p w:rsidR="00464BD3" w:rsidRPr="00464BD3" w:rsidRDefault="00464BD3" w:rsidP="00464BD3">
            <w:pPr>
              <w:spacing w:line="260"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Музыка</w:t>
            </w:r>
          </w:p>
        </w:tc>
        <w:tc>
          <w:tcPr>
            <w:tcW w:w="1759" w:type="dxa"/>
            <w:tcBorders>
              <w:bottom w:val="nil"/>
              <w:right w:val="nil"/>
            </w:tcBorders>
          </w:tcPr>
          <w:p w:rsidR="00464BD3" w:rsidRPr="00464BD3" w:rsidRDefault="00464BD3" w:rsidP="00464BD3">
            <w:pPr>
              <w:spacing w:line="260"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Музыкальные</w:t>
            </w:r>
          </w:p>
        </w:tc>
        <w:tc>
          <w:tcPr>
            <w:tcW w:w="1824" w:type="dxa"/>
            <w:tcBorders>
              <w:left w:val="nil"/>
              <w:bottom w:val="nil"/>
            </w:tcBorders>
          </w:tcPr>
          <w:p w:rsidR="00464BD3" w:rsidRPr="00464BD3" w:rsidRDefault="00464BD3" w:rsidP="00464BD3">
            <w:pPr>
              <w:tabs>
                <w:tab w:val="left" w:pos="1381"/>
              </w:tabs>
              <w:spacing w:line="260" w:lineRule="exact"/>
              <w:ind w:right="93"/>
              <w:jc w:val="right"/>
              <w:rPr>
                <w:rFonts w:ascii="Times New Roman" w:eastAsia="Times New Roman" w:hAnsi="Times New Roman" w:cs="Times New Roman"/>
                <w:sz w:val="24"/>
              </w:rPr>
            </w:pPr>
            <w:r w:rsidRPr="00464BD3">
              <w:rPr>
                <w:rFonts w:ascii="Times New Roman" w:eastAsia="Times New Roman" w:hAnsi="Times New Roman" w:cs="Times New Roman"/>
                <w:sz w:val="24"/>
              </w:rPr>
              <w:t>традиции</w:t>
            </w:r>
            <w:r w:rsidRPr="00464BD3">
              <w:rPr>
                <w:rFonts w:ascii="Times New Roman" w:eastAsia="Times New Roman" w:hAnsi="Times New Roman" w:cs="Times New Roman"/>
                <w:sz w:val="24"/>
              </w:rPr>
              <w:tab/>
              <w:t>и</w:t>
            </w:r>
          </w:p>
        </w:tc>
        <w:tc>
          <w:tcPr>
            <w:tcW w:w="8648" w:type="dxa"/>
            <w:tcBorders>
              <w:top w:val="nil"/>
              <w:bottom w:val="nil"/>
            </w:tcBorders>
          </w:tcPr>
          <w:p w:rsidR="00464BD3" w:rsidRPr="00464BD3" w:rsidRDefault="00464BD3" w:rsidP="00464BD3">
            <w:pPr>
              <w:rPr>
                <w:rFonts w:ascii="Times New Roman" w:eastAsia="Times New Roman" w:hAnsi="Times New Roman" w:cs="Times New Roman"/>
                <w:sz w:val="20"/>
              </w:rPr>
            </w:pPr>
          </w:p>
        </w:tc>
      </w:tr>
      <w:tr w:rsidR="00464BD3" w:rsidRPr="00464BD3" w:rsidTr="00EF0B46">
        <w:trPr>
          <w:trHeight w:val="271"/>
        </w:trPr>
        <w:tc>
          <w:tcPr>
            <w:tcW w:w="1229" w:type="dxa"/>
            <w:tcBorders>
              <w:top w:val="nil"/>
            </w:tcBorders>
          </w:tcPr>
          <w:p w:rsidR="00464BD3" w:rsidRPr="00464BD3" w:rsidRDefault="00464BD3" w:rsidP="00464BD3">
            <w:pPr>
              <w:spacing w:line="252"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0,5 -</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1</w:t>
            </w:r>
          </w:p>
        </w:tc>
        <w:tc>
          <w:tcPr>
            <w:tcW w:w="1817" w:type="dxa"/>
            <w:gridSpan w:val="2"/>
            <w:tcBorders>
              <w:top w:val="nil"/>
            </w:tcBorders>
          </w:tcPr>
          <w:p w:rsidR="00464BD3" w:rsidRPr="00464BD3" w:rsidRDefault="00464BD3" w:rsidP="00464BD3">
            <w:pPr>
              <w:spacing w:line="252"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Средней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Азии6</w:t>
            </w:r>
          </w:p>
        </w:tc>
        <w:tc>
          <w:tcPr>
            <w:tcW w:w="1759" w:type="dxa"/>
            <w:tcBorders>
              <w:top w:val="nil"/>
              <w:right w:val="nil"/>
            </w:tcBorders>
          </w:tcPr>
          <w:p w:rsidR="00464BD3" w:rsidRPr="00464BD3" w:rsidRDefault="00464BD3" w:rsidP="00464BD3">
            <w:pPr>
              <w:spacing w:line="252"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праздники,</w:t>
            </w:r>
          </w:p>
        </w:tc>
        <w:tc>
          <w:tcPr>
            <w:tcW w:w="1824" w:type="dxa"/>
            <w:tcBorders>
              <w:top w:val="nil"/>
              <w:left w:val="nil"/>
            </w:tcBorders>
          </w:tcPr>
          <w:p w:rsidR="00464BD3" w:rsidRPr="00464BD3" w:rsidRDefault="00464BD3" w:rsidP="00464BD3">
            <w:pPr>
              <w:spacing w:line="252" w:lineRule="exact"/>
              <w:ind w:right="93"/>
              <w:jc w:val="right"/>
              <w:rPr>
                <w:rFonts w:ascii="Times New Roman" w:eastAsia="Times New Roman" w:hAnsi="Times New Roman" w:cs="Times New Roman"/>
                <w:sz w:val="24"/>
              </w:rPr>
            </w:pPr>
            <w:r w:rsidRPr="00464BD3">
              <w:rPr>
                <w:rFonts w:ascii="Times New Roman" w:eastAsia="Times New Roman" w:hAnsi="Times New Roman" w:cs="Times New Roman"/>
                <w:sz w:val="24"/>
              </w:rPr>
              <w:t>народные</w:t>
            </w:r>
          </w:p>
        </w:tc>
        <w:tc>
          <w:tcPr>
            <w:tcW w:w="8648" w:type="dxa"/>
            <w:tcBorders>
              <w:top w:val="nil"/>
            </w:tcBorders>
          </w:tcPr>
          <w:p w:rsidR="00464BD3" w:rsidRPr="00464BD3" w:rsidRDefault="00464BD3" w:rsidP="00464BD3">
            <w:pPr>
              <w:rPr>
                <w:rFonts w:ascii="Times New Roman" w:eastAsia="Times New Roman" w:hAnsi="Times New Roman" w:cs="Times New Roman"/>
                <w:sz w:val="20"/>
              </w:rPr>
            </w:pPr>
          </w:p>
        </w:tc>
      </w:tr>
    </w:tbl>
    <w:p w:rsidR="00464BD3" w:rsidRPr="00464BD3" w:rsidRDefault="00464BD3" w:rsidP="00464BD3">
      <w:pPr>
        <w:widowControl w:val="0"/>
        <w:autoSpaceDE w:val="0"/>
        <w:autoSpaceDN w:val="0"/>
        <w:spacing w:after="0" w:line="240" w:lineRule="auto"/>
        <w:rPr>
          <w:rFonts w:ascii="Times New Roman" w:eastAsia="Times New Roman" w:hAnsi="Times New Roman" w:cs="Times New Roman"/>
          <w:sz w:val="20"/>
        </w:rPr>
        <w:sectPr w:rsidR="00464BD3" w:rsidRPr="00464BD3" w:rsidSect="007C6ED2">
          <w:pgSz w:w="16840" w:h="11910" w:orient="landscape"/>
          <w:pgMar w:top="840" w:right="280" w:bottom="1120" w:left="460" w:header="0" w:footer="920" w:gutter="0"/>
          <w:pgNumType w:start="2"/>
          <w:cols w:space="720"/>
        </w:sect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29"/>
        <w:gridCol w:w="1817"/>
        <w:gridCol w:w="3584"/>
        <w:gridCol w:w="8648"/>
      </w:tblGrid>
      <w:tr w:rsidR="00464BD3" w:rsidRPr="00464BD3" w:rsidTr="00EF0B46">
        <w:trPr>
          <w:trHeight w:val="1103"/>
        </w:trPr>
        <w:tc>
          <w:tcPr>
            <w:tcW w:w="1229" w:type="dxa"/>
          </w:tcPr>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lastRenderedPageBreak/>
              <w:t>уч.ч</w:t>
            </w:r>
          </w:p>
        </w:tc>
        <w:tc>
          <w:tcPr>
            <w:tcW w:w="1817" w:type="dxa"/>
          </w:tcPr>
          <w:p w:rsidR="00464BD3" w:rsidRPr="00464BD3" w:rsidRDefault="00464BD3" w:rsidP="00464BD3">
            <w:pPr>
              <w:rPr>
                <w:rFonts w:ascii="Times New Roman" w:eastAsia="Times New Roman" w:hAnsi="Times New Roman" w:cs="Times New Roman"/>
                <w:sz w:val="24"/>
              </w:rPr>
            </w:pPr>
          </w:p>
        </w:tc>
        <w:tc>
          <w:tcPr>
            <w:tcW w:w="3584" w:type="dxa"/>
          </w:tcPr>
          <w:p w:rsidR="00464BD3" w:rsidRPr="00464BD3" w:rsidRDefault="00464BD3" w:rsidP="00464BD3">
            <w:pPr>
              <w:tabs>
                <w:tab w:val="left" w:pos="1736"/>
                <w:tab w:val="left" w:pos="2129"/>
                <w:tab w:val="left" w:pos="2276"/>
              </w:tabs>
              <w:ind w:left="110" w:right="96"/>
              <w:rPr>
                <w:rFonts w:ascii="Times New Roman" w:eastAsia="Times New Roman" w:hAnsi="Times New Roman" w:cs="Times New Roman"/>
                <w:sz w:val="24"/>
              </w:rPr>
            </w:pPr>
            <w:r w:rsidRPr="00464BD3">
              <w:rPr>
                <w:rFonts w:ascii="Times New Roman" w:eastAsia="Times New Roman" w:hAnsi="Times New Roman" w:cs="Times New Roman"/>
                <w:sz w:val="24"/>
              </w:rPr>
              <w:t>инструменты</w:t>
            </w:r>
            <w:r w:rsidRPr="00464BD3">
              <w:rPr>
                <w:rFonts w:ascii="Times New Roman" w:eastAsia="Times New Roman" w:hAnsi="Times New Roman" w:cs="Times New Roman"/>
                <w:sz w:val="24"/>
              </w:rPr>
              <w:tab/>
              <w:t>и</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современные</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исполнители</w:t>
            </w:r>
            <w:r w:rsidRPr="00464BD3">
              <w:rPr>
                <w:rFonts w:ascii="Times New Roman" w:eastAsia="Times New Roman" w:hAnsi="Times New Roman" w:cs="Times New Roman"/>
                <w:sz w:val="24"/>
              </w:rPr>
              <w:tab/>
            </w:r>
            <w:r w:rsidRPr="00464BD3">
              <w:rPr>
                <w:rFonts w:ascii="Times New Roman" w:eastAsia="Times New Roman" w:hAnsi="Times New Roman" w:cs="Times New Roman"/>
                <w:sz w:val="24"/>
              </w:rPr>
              <w:tab/>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Казахстана,</w:t>
            </w:r>
          </w:p>
          <w:p w:rsidR="00464BD3" w:rsidRPr="00464BD3" w:rsidRDefault="00464BD3" w:rsidP="00464BD3">
            <w:pPr>
              <w:tabs>
                <w:tab w:val="left" w:pos="1462"/>
                <w:tab w:val="left" w:pos="1896"/>
                <w:tab w:val="left" w:pos="2909"/>
              </w:tabs>
              <w:spacing w:line="270" w:lineRule="atLeast"/>
              <w:ind w:left="110" w:right="97"/>
              <w:rPr>
                <w:rFonts w:ascii="Times New Roman" w:eastAsia="Times New Roman" w:hAnsi="Times New Roman" w:cs="Times New Roman"/>
                <w:sz w:val="24"/>
              </w:rPr>
            </w:pPr>
            <w:r w:rsidRPr="00464BD3">
              <w:rPr>
                <w:rFonts w:ascii="Times New Roman" w:eastAsia="Times New Roman" w:hAnsi="Times New Roman" w:cs="Times New Roman"/>
                <w:sz w:val="24"/>
              </w:rPr>
              <w:t>Киргизии,</w:t>
            </w:r>
            <w:r w:rsidRPr="00464BD3">
              <w:rPr>
                <w:rFonts w:ascii="Times New Roman" w:eastAsia="Times New Roman" w:hAnsi="Times New Roman" w:cs="Times New Roman"/>
                <w:sz w:val="24"/>
              </w:rPr>
              <w:tab/>
              <w:t>и</w:t>
            </w:r>
            <w:r w:rsidRPr="00464BD3">
              <w:rPr>
                <w:rFonts w:ascii="Times New Roman" w:eastAsia="Times New Roman" w:hAnsi="Times New Roman" w:cs="Times New Roman"/>
                <w:sz w:val="24"/>
              </w:rPr>
              <w:tab/>
              <w:t>других</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2"/>
                <w:sz w:val="24"/>
              </w:rPr>
              <w:t>стран</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региона</w:t>
            </w:r>
          </w:p>
        </w:tc>
        <w:tc>
          <w:tcPr>
            <w:tcW w:w="8648" w:type="dxa"/>
          </w:tcPr>
          <w:p w:rsidR="00464BD3" w:rsidRPr="00464BD3" w:rsidRDefault="00464BD3" w:rsidP="00464BD3">
            <w:pPr>
              <w:rPr>
                <w:rFonts w:ascii="Times New Roman" w:eastAsia="Times New Roman" w:hAnsi="Times New Roman" w:cs="Times New Roman"/>
                <w:sz w:val="24"/>
              </w:rPr>
            </w:pPr>
          </w:p>
        </w:tc>
      </w:tr>
      <w:tr w:rsidR="00464BD3" w:rsidRPr="00464BD3" w:rsidTr="00EF0B46">
        <w:trPr>
          <w:trHeight w:val="280"/>
        </w:trPr>
        <w:tc>
          <w:tcPr>
            <w:tcW w:w="1229" w:type="dxa"/>
            <w:tcBorders>
              <w:bottom w:val="nil"/>
            </w:tcBorders>
          </w:tcPr>
          <w:p w:rsidR="00464BD3" w:rsidRPr="00464BD3" w:rsidRDefault="00464BD3" w:rsidP="00464BD3">
            <w:pPr>
              <w:spacing w:line="260"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З)</w:t>
            </w:r>
          </w:p>
        </w:tc>
        <w:tc>
          <w:tcPr>
            <w:tcW w:w="1817" w:type="dxa"/>
            <w:tcBorders>
              <w:bottom w:val="nil"/>
            </w:tcBorders>
          </w:tcPr>
          <w:p w:rsidR="00464BD3" w:rsidRPr="00464BD3" w:rsidRDefault="00464BD3" w:rsidP="00464BD3">
            <w:pPr>
              <w:tabs>
                <w:tab w:val="left" w:pos="1045"/>
              </w:tabs>
              <w:spacing w:line="260"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Певец</w:t>
            </w:r>
            <w:r w:rsidRPr="00464BD3">
              <w:rPr>
                <w:rFonts w:ascii="Times New Roman" w:eastAsia="Times New Roman" w:hAnsi="Times New Roman" w:cs="Times New Roman"/>
                <w:sz w:val="24"/>
              </w:rPr>
              <w:tab/>
              <w:t>своего</w:t>
            </w:r>
          </w:p>
        </w:tc>
        <w:tc>
          <w:tcPr>
            <w:tcW w:w="3584" w:type="dxa"/>
            <w:tcBorders>
              <w:bottom w:val="nil"/>
            </w:tcBorders>
          </w:tcPr>
          <w:p w:rsidR="00464BD3" w:rsidRPr="00464BD3" w:rsidRDefault="00464BD3" w:rsidP="00464BD3">
            <w:pPr>
              <w:spacing w:line="260"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Интонации</w:t>
            </w:r>
            <w:r w:rsidRPr="00464BD3">
              <w:rPr>
                <w:rFonts w:ascii="Times New Roman" w:eastAsia="Times New Roman" w:hAnsi="Times New Roman" w:cs="Times New Roman"/>
                <w:spacing w:val="56"/>
                <w:sz w:val="24"/>
              </w:rPr>
              <w:t xml:space="preserve"> </w:t>
            </w:r>
            <w:r w:rsidRPr="00464BD3">
              <w:rPr>
                <w:rFonts w:ascii="Times New Roman" w:eastAsia="Times New Roman" w:hAnsi="Times New Roman" w:cs="Times New Roman"/>
                <w:sz w:val="24"/>
              </w:rPr>
              <w:t>народной</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музыки  в</w:t>
            </w:r>
          </w:p>
        </w:tc>
        <w:tc>
          <w:tcPr>
            <w:tcW w:w="8648" w:type="dxa"/>
            <w:tcBorders>
              <w:bottom w:val="nil"/>
            </w:tcBorders>
          </w:tcPr>
          <w:p w:rsidR="00464BD3" w:rsidRPr="00464BD3" w:rsidRDefault="00464BD3" w:rsidP="00464BD3">
            <w:pPr>
              <w:spacing w:line="260"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Знакомство</w:t>
            </w:r>
            <w:r w:rsidRPr="00464BD3">
              <w:rPr>
                <w:rFonts w:ascii="Times New Roman" w:eastAsia="Times New Roman" w:hAnsi="Times New Roman" w:cs="Times New Roman"/>
                <w:spacing w:val="31"/>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30"/>
                <w:sz w:val="24"/>
              </w:rPr>
              <w:t xml:space="preserve"> </w:t>
            </w:r>
            <w:r w:rsidRPr="00464BD3">
              <w:rPr>
                <w:rFonts w:ascii="Times New Roman" w:eastAsia="Times New Roman" w:hAnsi="Times New Roman" w:cs="Times New Roman"/>
                <w:sz w:val="24"/>
              </w:rPr>
              <w:t>творчеством</w:t>
            </w:r>
            <w:r w:rsidRPr="00464BD3">
              <w:rPr>
                <w:rFonts w:ascii="Times New Roman" w:eastAsia="Times New Roman" w:hAnsi="Times New Roman" w:cs="Times New Roman"/>
                <w:spacing w:val="30"/>
                <w:sz w:val="24"/>
              </w:rPr>
              <w:t xml:space="preserve"> </w:t>
            </w:r>
            <w:r w:rsidRPr="00464BD3">
              <w:rPr>
                <w:rFonts w:ascii="Times New Roman" w:eastAsia="Times New Roman" w:hAnsi="Times New Roman" w:cs="Times New Roman"/>
                <w:sz w:val="24"/>
              </w:rPr>
              <w:t>композиторов.</w:t>
            </w:r>
            <w:r w:rsidRPr="00464BD3">
              <w:rPr>
                <w:rFonts w:ascii="Times New Roman" w:eastAsia="Times New Roman" w:hAnsi="Times New Roman" w:cs="Times New Roman"/>
                <w:spacing w:val="61"/>
                <w:sz w:val="24"/>
              </w:rPr>
              <w:t xml:space="preserve"> </w:t>
            </w:r>
            <w:r w:rsidRPr="00464BD3">
              <w:rPr>
                <w:rFonts w:ascii="Times New Roman" w:eastAsia="Times New Roman" w:hAnsi="Times New Roman" w:cs="Times New Roman"/>
                <w:sz w:val="24"/>
              </w:rPr>
              <w:t>Сравнение</w:t>
            </w:r>
            <w:r w:rsidRPr="00464BD3">
              <w:rPr>
                <w:rFonts w:ascii="Times New Roman" w:eastAsia="Times New Roman" w:hAnsi="Times New Roman" w:cs="Times New Roman"/>
                <w:spacing w:val="30"/>
                <w:sz w:val="24"/>
              </w:rPr>
              <w:t xml:space="preserve"> </w:t>
            </w:r>
            <w:r w:rsidRPr="00464BD3">
              <w:rPr>
                <w:rFonts w:ascii="Times New Roman" w:eastAsia="Times New Roman" w:hAnsi="Times New Roman" w:cs="Times New Roman"/>
                <w:sz w:val="24"/>
              </w:rPr>
              <w:t>их</w:t>
            </w:r>
            <w:r w:rsidRPr="00464BD3">
              <w:rPr>
                <w:rFonts w:ascii="Times New Roman" w:eastAsia="Times New Roman" w:hAnsi="Times New Roman" w:cs="Times New Roman"/>
                <w:spacing w:val="31"/>
                <w:sz w:val="24"/>
              </w:rPr>
              <w:t xml:space="preserve"> </w:t>
            </w:r>
            <w:r w:rsidRPr="00464BD3">
              <w:rPr>
                <w:rFonts w:ascii="Times New Roman" w:eastAsia="Times New Roman" w:hAnsi="Times New Roman" w:cs="Times New Roman"/>
                <w:sz w:val="24"/>
              </w:rPr>
              <w:t>сочинений</w:t>
            </w:r>
            <w:r w:rsidRPr="00464BD3">
              <w:rPr>
                <w:rFonts w:ascii="Times New Roman" w:eastAsia="Times New Roman" w:hAnsi="Times New Roman" w:cs="Times New Roman"/>
                <w:spacing w:val="29"/>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30"/>
                <w:sz w:val="24"/>
              </w:rPr>
              <w:t xml:space="preserve"> </w:t>
            </w:r>
            <w:r w:rsidRPr="00464BD3">
              <w:rPr>
                <w:rFonts w:ascii="Times New Roman" w:eastAsia="Times New Roman" w:hAnsi="Times New Roman" w:cs="Times New Roman"/>
                <w:sz w:val="24"/>
              </w:rPr>
              <w:t>народной</w:t>
            </w:r>
          </w:p>
        </w:tc>
      </w:tr>
      <w:tr w:rsidR="00464BD3" w:rsidRPr="00464BD3" w:rsidTr="00EF0B46">
        <w:trPr>
          <w:trHeight w:val="276"/>
        </w:trPr>
        <w:tc>
          <w:tcPr>
            <w:tcW w:w="1229" w:type="dxa"/>
            <w:tcBorders>
              <w:top w:val="nil"/>
              <w:bottom w:val="nil"/>
            </w:tcBorders>
          </w:tcPr>
          <w:p w:rsidR="00464BD3" w:rsidRPr="00464BD3" w:rsidRDefault="00464BD3" w:rsidP="00464BD3">
            <w:pPr>
              <w:spacing w:line="256"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0,5 -</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1</w:t>
            </w:r>
          </w:p>
        </w:tc>
        <w:tc>
          <w:tcPr>
            <w:tcW w:w="1817" w:type="dxa"/>
            <w:tcBorders>
              <w:top w:val="nil"/>
              <w:bottom w:val="nil"/>
            </w:tcBorders>
          </w:tcPr>
          <w:p w:rsidR="00464BD3" w:rsidRPr="00464BD3" w:rsidRDefault="00464BD3" w:rsidP="00464BD3">
            <w:pPr>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народа</w:t>
            </w:r>
          </w:p>
        </w:tc>
        <w:tc>
          <w:tcPr>
            <w:tcW w:w="3584" w:type="dxa"/>
            <w:tcBorders>
              <w:top w:val="nil"/>
              <w:bottom w:val="nil"/>
            </w:tcBorders>
          </w:tcPr>
          <w:p w:rsidR="00464BD3" w:rsidRPr="00464BD3" w:rsidRDefault="00464BD3" w:rsidP="00464BD3">
            <w:pPr>
              <w:tabs>
                <w:tab w:val="left" w:pos="2229"/>
              </w:tabs>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творчестве</w:t>
            </w:r>
            <w:r w:rsidRPr="00464BD3">
              <w:rPr>
                <w:rFonts w:ascii="Times New Roman" w:eastAsia="Times New Roman" w:hAnsi="Times New Roman" w:cs="Times New Roman"/>
                <w:sz w:val="24"/>
              </w:rPr>
              <w:tab/>
              <w:t>зарубежных</w:t>
            </w:r>
          </w:p>
        </w:tc>
        <w:tc>
          <w:tcPr>
            <w:tcW w:w="8648" w:type="dxa"/>
            <w:tcBorders>
              <w:top w:val="nil"/>
              <w:bottom w:val="nil"/>
            </w:tcBorders>
          </w:tcPr>
          <w:p w:rsidR="00464BD3" w:rsidRPr="00464BD3" w:rsidRDefault="00464BD3" w:rsidP="00464BD3">
            <w:pPr>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музыкой.</w:t>
            </w:r>
            <w:r w:rsidRPr="00464BD3">
              <w:rPr>
                <w:rFonts w:ascii="Times New Roman" w:eastAsia="Times New Roman" w:hAnsi="Times New Roman" w:cs="Times New Roman"/>
                <w:spacing w:val="37"/>
                <w:sz w:val="24"/>
              </w:rPr>
              <w:t xml:space="preserve"> </w:t>
            </w:r>
            <w:r w:rsidRPr="00464BD3">
              <w:rPr>
                <w:rFonts w:ascii="Times New Roman" w:eastAsia="Times New Roman" w:hAnsi="Times New Roman" w:cs="Times New Roman"/>
                <w:sz w:val="24"/>
              </w:rPr>
              <w:t>Определение</w:t>
            </w:r>
            <w:r w:rsidRPr="00464BD3">
              <w:rPr>
                <w:rFonts w:ascii="Times New Roman" w:eastAsia="Times New Roman" w:hAnsi="Times New Roman" w:cs="Times New Roman"/>
                <w:spacing w:val="17"/>
                <w:sz w:val="24"/>
              </w:rPr>
              <w:t xml:space="preserve"> </w:t>
            </w:r>
            <w:r w:rsidRPr="00464BD3">
              <w:rPr>
                <w:rFonts w:ascii="Times New Roman" w:eastAsia="Times New Roman" w:hAnsi="Times New Roman" w:cs="Times New Roman"/>
                <w:sz w:val="24"/>
              </w:rPr>
              <w:t>формы,</w:t>
            </w:r>
            <w:r w:rsidRPr="00464BD3">
              <w:rPr>
                <w:rFonts w:ascii="Times New Roman" w:eastAsia="Times New Roman" w:hAnsi="Times New Roman" w:cs="Times New Roman"/>
                <w:spacing w:val="18"/>
                <w:sz w:val="24"/>
              </w:rPr>
              <w:t xml:space="preserve"> </w:t>
            </w:r>
            <w:r w:rsidRPr="00464BD3">
              <w:rPr>
                <w:rFonts w:ascii="Times New Roman" w:eastAsia="Times New Roman" w:hAnsi="Times New Roman" w:cs="Times New Roman"/>
                <w:sz w:val="24"/>
              </w:rPr>
              <w:t>принципа</w:t>
            </w:r>
            <w:r w:rsidRPr="00464BD3">
              <w:rPr>
                <w:rFonts w:ascii="Times New Roman" w:eastAsia="Times New Roman" w:hAnsi="Times New Roman" w:cs="Times New Roman"/>
                <w:spacing w:val="18"/>
                <w:sz w:val="24"/>
              </w:rPr>
              <w:t xml:space="preserve"> </w:t>
            </w:r>
            <w:r w:rsidRPr="00464BD3">
              <w:rPr>
                <w:rFonts w:ascii="Times New Roman" w:eastAsia="Times New Roman" w:hAnsi="Times New Roman" w:cs="Times New Roman"/>
                <w:sz w:val="24"/>
              </w:rPr>
              <w:t>развития</w:t>
            </w:r>
            <w:r w:rsidRPr="00464BD3">
              <w:rPr>
                <w:rFonts w:ascii="Times New Roman" w:eastAsia="Times New Roman" w:hAnsi="Times New Roman" w:cs="Times New Roman"/>
                <w:spacing w:val="16"/>
                <w:sz w:val="24"/>
              </w:rPr>
              <w:t xml:space="preserve"> </w:t>
            </w:r>
            <w:r w:rsidRPr="00464BD3">
              <w:rPr>
                <w:rFonts w:ascii="Times New Roman" w:eastAsia="Times New Roman" w:hAnsi="Times New Roman" w:cs="Times New Roman"/>
                <w:sz w:val="24"/>
              </w:rPr>
              <w:t>фольклорного</w:t>
            </w:r>
            <w:r w:rsidRPr="00464BD3">
              <w:rPr>
                <w:rFonts w:ascii="Times New Roman" w:eastAsia="Times New Roman" w:hAnsi="Times New Roman" w:cs="Times New Roman"/>
                <w:spacing w:val="16"/>
                <w:sz w:val="24"/>
              </w:rPr>
              <w:t xml:space="preserve"> </w:t>
            </w:r>
            <w:r w:rsidRPr="00464BD3">
              <w:rPr>
                <w:rFonts w:ascii="Times New Roman" w:eastAsia="Times New Roman" w:hAnsi="Times New Roman" w:cs="Times New Roman"/>
                <w:sz w:val="24"/>
              </w:rPr>
              <w:t>музыкального</w:t>
            </w:r>
          </w:p>
        </w:tc>
      </w:tr>
      <w:tr w:rsidR="00464BD3" w:rsidRPr="00464BD3" w:rsidTr="00EF0B46">
        <w:trPr>
          <w:trHeight w:val="275"/>
        </w:trPr>
        <w:tc>
          <w:tcPr>
            <w:tcW w:w="1229" w:type="dxa"/>
            <w:tcBorders>
              <w:top w:val="nil"/>
              <w:bottom w:val="nil"/>
            </w:tcBorders>
          </w:tcPr>
          <w:p w:rsidR="00464BD3" w:rsidRPr="00464BD3" w:rsidRDefault="00464BD3" w:rsidP="00464BD3">
            <w:pPr>
              <w:spacing w:line="256"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уч.ч</w:t>
            </w:r>
          </w:p>
        </w:tc>
        <w:tc>
          <w:tcPr>
            <w:tcW w:w="1817" w:type="dxa"/>
            <w:tcBorders>
              <w:top w:val="nil"/>
              <w:bottom w:val="nil"/>
            </w:tcBorders>
          </w:tcPr>
          <w:p w:rsidR="00464BD3" w:rsidRPr="00464BD3" w:rsidRDefault="00464BD3" w:rsidP="00464BD3">
            <w:pPr>
              <w:rPr>
                <w:rFonts w:ascii="Times New Roman" w:eastAsia="Times New Roman" w:hAnsi="Times New Roman" w:cs="Times New Roman"/>
                <w:sz w:val="20"/>
              </w:rPr>
            </w:pPr>
          </w:p>
        </w:tc>
        <w:tc>
          <w:tcPr>
            <w:tcW w:w="3584" w:type="dxa"/>
            <w:tcBorders>
              <w:top w:val="nil"/>
              <w:bottom w:val="nil"/>
            </w:tcBorders>
          </w:tcPr>
          <w:p w:rsidR="00464BD3" w:rsidRPr="00464BD3" w:rsidRDefault="00464BD3" w:rsidP="00464BD3">
            <w:pPr>
              <w:tabs>
                <w:tab w:val="left" w:pos="2097"/>
                <w:tab w:val="left" w:pos="2882"/>
              </w:tabs>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композиторов</w:t>
            </w:r>
            <w:r w:rsidRPr="00464BD3">
              <w:rPr>
                <w:rFonts w:ascii="Times New Roman" w:eastAsia="Times New Roman" w:hAnsi="Times New Roman" w:cs="Times New Roman"/>
                <w:sz w:val="24"/>
              </w:rPr>
              <w:tab/>
              <w:t>—</w:t>
            </w:r>
            <w:r w:rsidRPr="00464BD3">
              <w:rPr>
                <w:rFonts w:ascii="Times New Roman" w:eastAsia="Times New Roman" w:hAnsi="Times New Roman" w:cs="Times New Roman"/>
                <w:sz w:val="24"/>
              </w:rPr>
              <w:tab/>
              <w:t>ярких</w:t>
            </w:r>
          </w:p>
        </w:tc>
        <w:tc>
          <w:tcPr>
            <w:tcW w:w="8648" w:type="dxa"/>
            <w:tcBorders>
              <w:top w:val="nil"/>
              <w:bottom w:val="nil"/>
            </w:tcBorders>
          </w:tcPr>
          <w:p w:rsidR="00464BD3" w:rsidRPr="00464BD3" w:rsidRDefault="00464BD3" w:rsidP="00464BD3">
            <w:pPr>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материала.</w:t>
            </w:r>
          </w:p>
        </w:tc>
      </w:tr>
      <w:tr w:rsidR="00464BD3" w:rsidRPr="00464BD3" w:rsidTr="00EF0B46">
        <w:trPr>
          <w:trHeight w:val="275"/>
        </w:trPr>
        <w:tc>
          <w:tcPr>
            <w:tcW w:w="1229" w:type="dxa"/>
            <w:tcBorders>
              <w:top w:val="nil"/>
              <w:bottom w:val="nil"/>
            </w:tcBorders>
          </w:tcPr>
          <w:p w:rsidR="00464BD3" w:rsidRPr="00464BD3" w:rsidRDefault="00464BD3" w:rsidP="00464BD3">
            <w:pPr>
              <w:rPr>
                <w:rFonts w:ascii="Times New Roman" w:eastAsia="Times New Roman" w:hAnsi="Times New Roman" w:cs="Times New Roman"/>
                <w:sz w:val="20"/>
              </w:rPr>
            </w:pPr>
          </w:p>
        </w:tc>
        <w:tc>
          <w:tcPr>
            <w:tcW w:w="1817" w:type="dxa"/>
            <w:tcBorders>
              <w:top w:val="nil"/>
              <w:bottom w:val="nil"/>
            </w:tcBorders>
          </w:tcPr>
          <w:p w:rsidR="00464BD3" w:rsidRPr="00464BD3" w:rsidRDefault="00464BD3" w:rsidP="00464BD3">
            <w:pPr>
              <w:rPr>
                <w:rFonts w:ascii="Times New Roman" w:eastAsia="Times New Roman" w:hAnsi="Times New Roman" w:cs="Times New Roman"/>
                <w:sz w:val="20"/>
              </w:rPr>
            </w:pPr>
          </w:p>
        </w:tc>
        <w:tc>
          <w:tcPr>
            <w:tcW w:w="3584" w:type="dxa"/>
            <w:tcBorders>
              <w:top w:val="nil"/>
              <w:bottom w:val="nil"/>
            </w:tcBorders>
          </w:tcPr>
          <w:p w:rsidR="00464BD3" w:rsidRPr="00464BD3" w:rsidRDefault="00464BD3" w:rsidP="00464BD3">
            <w:pPr>
              <w:tabs>
                <w:tab w:val="left" w:pos="1933"/>
              </w:tabs>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представителей</w:t>
            </w:r>
            <w:r w:rsidRPr="00464BD3">
              <w:rPr>
                <w:rFonts w:ascii="Times New Roman" w:eastAsia="Times New Roman" w:hAnsi="Times New Roman" w:cs="Times New Roman"/>
                <w:sz w:val="24"/>
              </w:rPr>
              <w:tab/>
              <w:t>национального</w:t>
            </w:r>
          </w:p>
        </w:tc>
        <w:tc>
          <w:tcPr>
            <w:tcW w:w="8648" w:type="dxa"/>
            <w:tcBorders>
              <w:top w:val="nil"/>
              <w:bottom w:val="nil"/>
            </w:tcBorders>
          </w:tcPr>
          <w:p w:rsidR="00464BD3" w:rsidRPr="00464BD3" w:rsidRDefault="00464BD3" w:rsidP="00464BD3">
            <w:pPr>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Вокализация</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наиболее</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ярких</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тем</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инструментальных</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сочинений.</w:t>
            </w:r>
          </w:p>
        </w:tc>
      </w:tr>
      <w:tr w:rsidR="00464BD3" w:rsidRPr="00464BD3" w:rsidTr="00EF0B46">
        <w:trPr>
          <w:trHeight w:val="276"/>
        </w:trPr>
        <w:tc>
          <w:tcPr>
            <w:tcW w:w="1229" w:type="dxa"/>
            <w:tcBorders>
              <w:top w:val="nil"/>
              <w:bottom w:val="nil"/>
            </w:tcBorders>
          </w:tcPr>
          <w:p w:rsidR="00464BD3" w:rsidRPr="00464BD3" w:rsidRDefault="00464BD3" w:rsidP="00464BD3">
            <w:pPr>
              <w:rPr>
                <w:rFonts w:ascii="Times New Roman" w:eastAsia="Times New Roman" w:hAnsi="Times New Roman" w:cs="Times New Roman"/>
                <w:sz w:val="20"/>
              </w:rPr>
            </w:pPr>
          </w:p>
        </w:tc>
        <w:tc>
          <w:tcPr>
            <w:tcW w:w="1817" w:type="dxa"/>
            <w:tcBorders>
              <w:top w:val="nil"/>
              <w:bottom w:val="nil"/>
            </w:tcBorders>
          </w:tcPr>
          <w:p w:rsidR="00464BD3" w:rsidRPr="00464BD3" w:rsidRDefault="00464BD3" w:rsidP="00464BD3">
            <w:pPr>
              <w:rPr>
                <w:rFonts w:ascii="Times New Roman" w:eastAsia="Times New Roman" w:hAnsi="Times New Roman" w:cs="Times New Roman"/>
                <w:sz w:val="20"/>
              </w:rPr>
            </w:pPr>
          </w:p>
        </w:tc>
        <w:tc>
          <w:tcPr>
            <w:tcW w:w="3584" w:type="dxa"/>
            <w:tcBorders>
              <w:top w:val="nil"/>
              <w:bottom w:val="nil"/>
            </w:tcBorders>
          </w:tcPr>
          <w:p w:rsidR="00464BD3" w:rsidRPr="00464BD3" w:rsidRDefault="00464BD3" w:rsidP="00464BD3">
            <w:pPr>
              <w:tabs>
                <w:tab w:val="left" w:pos="1945"/>
                <w:tab w:val="left" w:pos="2900"/>
              </w:tabs>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музыкального</w:t>
            </w:r>
            <w:r w:rsidRPr="00464BD3">
              <w:rPr>
                <w:rFonts w:ascii="Times New Roman" w:eastAsia="Times New Roman" w:hAnsi="Times New Roman" w:cs="Times New Roman"/>
                <w:sz w:val="24"/>
              </w:rPr>
              <w:tab/>
              <w:t>стиля</w:t>
            </w:r>
            <w:r w:rsidRPr="00464BD3">
              <w:rPr>
                <w:rFonts w:ascii="Times New Roman" w:eastAsia="Times New Roman" w:hAnsi="Times New Roman" w:cs="Times New Roman"/>
                <w:sz w:val="24"/>
              </w:rPr>
              <w:tab/>
              <w:t>своей</w:t>
            </w:r>
          </w:p>
        </w:tc>
        <w:tc>
          <w:tcPr>
            <w:tcW w:w="8648" w:type="dxa"/>
            <w:tcBorders>
              <w:top w:val="nil"/>
              <w:bottom w:val="nil"/>
            </w:tcBorders>
          </w:tcPr>
          <w:p w:rsidR="00464BD3" w:rsidRPr="00464BD3" w:rsidRDefault="00464BD3" w:rsidP="00464BD3">
            <w:pPr>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Разучивание,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исполнение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доступных</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вокальных</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сочинений.</w:t>
            </w:r>
          </w:p>
        </w:tc>
      </w:tr>
      <w:tr w:rsidR="00464BD3" w:rsidRPr="00464BD3" w:rsidTr="00EF0B46">
        <w:trPr>
          <w:trHeight w:val="271"/>
        </w:trPr>
        <w:tc>
          <w:tcPr>
            <w:tcW w:w="1229" w:type="dxa"/>
            <w:tcBorders>
              <w:top w:val="nil"/>
            </w:tcBorders>
          </w:tcPr>
          <w:p w:rsidR="00464BD3" w:rsidRPr="00464BD3" w:rsidRDefault="00464BD3" w:rsidP="00464BD3">
            <w:pPr>
              <w:rPr>
                <w:rFonts w:ascii="Times New Roman" w:eastAsia="Times New Roman" w:hAnsi="Times New Roman" w:cs="Times New Roman"/>
                <w:sz w:val="20"/>
              </w:rPr>
            </w:pPr>
          </w:p>
        </w:tc>
        <w:tc>
          <w:tcPr>
            <w:tcW w:w="1817" w:type="dxa"/>
            <w:tcBorders>
              <w:top w:val="nil"/>
            </w:tcBorders>
          </w:tcPr>
          <w:p w:rsidR="00464BD3" w:rsidRPr="00464BD3" w:rsidRDefault="00464BD3" w:rsidP="00464BD3">
            <w:pPr>
              <w:rPr>
                <w:rFonts w:ascii="Times New Roman" w:eastAsia="Times New Roman" w:hAnsi="Times New Roman" w:cs="Times New Roman"/>
                <w:sz w:val="20"/>
              </w:rPr>
            </w:pPr>
          </w:p>
        </w:tc>
        <w:tc>
          <w:tcPr>
            <w:tcW w:w="3584" w:type="dxa"/>
            <w:tcBorders>
              <w:top w:val="nil"/>
            </w:tcBorders>
          </w:tcPr>
          <w:p w:rsidR="00464BD3" w:rsidRPr="00464BD3" w:rsidRDefault="00464BD3" w:rsidP="00464BD3">
            <w:pPr>
              <w:spacing w:line="252"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страны</w:t>
            </w:r>
          </w:p>
        </w:tc>
        <w:tc>
          <w:tcPr>
            <w:tcW w:w="8648" w:type="dxa"/>
            <w:tcBorders>
              <w:top w:val="nil"/>
              <w:bottom w:val="nil"/>
            </w:tcBorders>
          </w:tcPr>
          <w:p w:rsidR="00464BD3" w:rsidRPr="00464BD3" w:rsidRDefault="00464BD3" w:rsidP="00464BD3">
            <w:pPr>
              <w:spacing w:line="252" w:lineRule="exact"/>
              <w:ind w:left="110"/>
              <w:rPr>
                <w:rFonts w:ascii="Times New Roman" w:eastAsia="Times New Roman" w:hAnsi="Times New Roman" w:cs="Times New Roman"/>
                <w:sz w:val="24"/>
              </w:rPr>
            </w:pPr>
            <w:r w:rsidRPr="00464BD3">
              <w:rPr>
                <w:rFonts w:ascii="Times New Roman" w:eastAsia="Times New Roman" w:hAnsi="Times New Roman" w:cs="Times New Roman"/>
                <w:i/>
                <w:sz w:val="24"/>
              </w:rPr>
              <w:t>На</w:t>
            </w:r>
            <w:r w:rsidRPr="00464BD3">
              <w:rPr>
                <w:rFonts w:ascii="Times New Roman" w:eastAsia="Times New Roman" w:hAnsi="Times New Roman" w:cs="Times New Roman"/>
                <w:i/>
                <w:spacing w:val="-3"/>
                <w:sz w:val="24"/>
              </w:rPr>
              <w:t xml:space="preserve"> </w:t>
            </w:r>
            <w:r w:rsidRPr="00464BD3">
              <w:rPr>
                <w:rFonts w:ascii="Times New Roman" w:eastAsia="Times New Roman" w:hAnsi="Times New Roman" w:cs="Times New Roman"/>
                <w:i/>
                <w:sz w:val="24"/>
              </w:rPr>
              <w:t>выбор</w:t>
            </w:r>
            <w:r w:rsidRPr="00464BD3">
              <w:rPr>
                <w:rFonts w:ascii="Times New Roman" w:eastAsia="Times New Roman" w:hAnsi="Times New Roman" w:cs="Times New Roman"/>
                <w:i/>
                <w:spacing w:val="-1"/>
                <w:sz w:val="24"/>
              </w:rPr>
              <w:t xml:space="preserve"> </w:t>
            </w:r>
            <w:r w:rsidRPr="00464BD3">
              <w:rPr>
                <w:rFonts w:ascii="Times New Roman" w:eastAsia="Times New Roman" w:hAnsi="Times New Roman" w:cs="Times New Roman"/>
                <w:i/>
                <w:sz w:val="24"/>
              </w:rPr>
              <w:t>или</w:t>
            </w:r>
            <w:r w:rsidRPr="00464BD3">
              <w:rPr>
                <w:rFonts w:ascii="Times New Roman" w:eastAsia="Times New Roman" w:hAnsi="Times New Roman" w:cs="Times New Roman"/>
                <w:i/>
                <w:spacing w:val="-2"/>
                <w:sz w:val="24"/>
              </w:rPr>
              <w:t xml:space="preserve"> </w:t>
            </w:r>
            <w:r w:rsidRPr="00464BD3">
              <w:rPr>
                <w:rFonts w:ascii="Times New Roman" w:eastAsia="Times New Roman" w:hAnsi="Times New Roman" w:cs="Times New Roman"/>
                <w:i/>
                <w:sz w:val="24"/>
              </w:rPr>
              <w:t>факультативно</w:t>
            </w:r>
            <w:r w:rsidRPr="00464BD3">
              <w:rPr>
                <w:rFonts w:ascii="Times New Roman" w:eastAsia="Times New Roman" w:hAnsi="Times New Roman" w:cs="Times New Roman"/>
                <w:sz w:val="24"/>
              </w:rPr>
              <w:t>:</w:t>
            </w:r>
          </w:p>
        </w:tc>
      </w:tr>
      <w:tr w:rsidR="00464BD3" w:rsidRPr="00464BD3" w:rsidTr="00EF0B46">
        <w:trPr>
          <w:trHeight w:val="277"/>
        </w:trPr>
        <w:tc>
          <w:tcPr>
            <w:tcW w:w="1229" w:type="dxa"/>
            <w:tcBorders>
              <w:bottom w:val="nil"/>
            </w:tcBorders>
          </w:tcPr>
          <w:p w:rsidR="00464BD3" w:rsidRPr="00464BD3" w:rsidRDefault="00464BD3" w:rsidP="00464BD3">
            <w:pPr>
              <w:spacing w:before="2" w:line="25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И)</w:t>
            </w:r>
          </w:p>
        </w:tc>
        <w:tc>
          <w:tcPr>
            <w:tcW w:w="1817" w:type="dxa"/>
            <w:tcBorders>
              <w:bottom w:val="nil"/>
            </w:tcBorders>
          </w:tcPr>
          <w:p w:rsidR="00464BD3" w:rsidRPr="00464BD3" w:rsidRDefault="00464BD3" w:rsidP="00464BD3">
            <w:pPr>
              <w:spacing w:before="2" w:line="255"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Диалог</w:t>
            </w:r>
          </w:p>
        </w:tc>
        <w:tc>
          <w:tcPr>
            <w:tcW w:w="3584" w:type="dxa"/>
            <w:tcBorders>
              <w:bottom w:val="nil"/>
            </w:tcBorders>
          </w:tcPr>
          <w:p w:rsidR="00464BD3" w:rsidRPr="00464BD3" w:rsidRDefault="00464BD3" w:rsidP="00464BD3">
            <w:pPr>
              <w:tabs>
                <w:tab w:val="left" w:pos="1808"/>
                <w:tab w:val="left" w:pos="2810"/>
              </w:tabs>
              <w:spacing w:before="2" w:line="255"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Культурные</w:t>
            </w:r>
            <w:r w:rsidRPr="00464BD3">
              <w:rPr>
                <w:rFonts w:ascii="Times New Roman" w:eastAsia="Times New Roman" w:hAnsi="Times New Roman" w:cs="Times New Roman"/>
                <w:sz w:val="24"/>
              </w:rPr>
              <w:tab/>
              <w:t>связи</w:t>
            </w:r>
            <w:r w:rsidRPr="00464BD3">
              <w:rPr>
                <w:rFonts w:ascii="Times New Roman" w:eastAsia="Times New Roman" w:hAnsi="Times New Roman" w:cs="Times New Roman"/>
                <w:sz w:val="24"/>
              </w:rPr>
              <w:tab/>
              <w:t>между</w:t>
            </w:r>
          </w:p>
        </w:tc>
        <w:tc>
          <w:tcPr>
            <w:tcW w:w="8648" w:type="dxa"/>
            <w:tcBorders>
              <w:top w:val="nil"/>
              <w:bottom w:val="nil"/>
            </w:tcBorders>
          </w:tcPr>
          <w:p w:rsidR="00464BD3" w:rsidRPr="00464BD3" w:rsidRDefault="00464BD3" w:rsidP="00464BD3">
            <w:pPr>
              <w:spacing w:line="257"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Исполнение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клавишных</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или</w:t>
            </w:r>
            <w:r w:rsidRPr="00464BD3">
              <w:rPr>
                <w:rFonts w:ascii="Times New Roman" w:eastAsia="Times New Roman" w:hAnsi="Times New Roman" w:cs="Times New Roman"/>
                <w:spacing w:val="7"/>
                <w:sz w:val="24"/>
              </w:rPr>
              <w:t xml:space="preserve"> </w:t>
            </w:r>
            <w:r w:rsidRPr="00464BD3">
              <w:rPr>
                <w:rFonts w:ascii="Times New Roman" w:eastAsia="Times New Roman" w:hAnsi="Times New Roman" w:cs="Times New Roman"/>
                <w:sz w:val="24"/>
              </w:rPr>
              <w:t>духовых</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инструментах</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композиторских</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мелодий,</w:t>
            </w:r>
          </w:p>
        </w:tc>
      </w:tr>
      <w:tr w:rsidR="00464BD3" w:rsidRPr="00464BD3" w:rsidTr="00EF0B46">
        <w:trPr>
          <w:trHeight w:val="276"/>
        </w:trPr>
        <w:tc>
          <w:tcPr>
            <w:tcW w:w="1229" w:type="dxa"/>
            <w:tcBorders>
              <w:top w:val="nil"/>
              <w:bottom w:val="nil"/>
            </w:tcBorders>
          </w:tcPr>
          <w:p w:rsidR="00464BD3" w:rsidRPr="00464BD3" w:rsidRDefault="00464BD3" w:rsidP="00464BD3">
            <w:pPr>
              <w:spacing w:before="1" w:line="25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0,5 -</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1</w:t>
            </w:r>
          </w:p>
        </w:tc>
        <w:tc>
          <w:tcPr>
            <w:tcW w:w="1817" w:type="dxa"/>
            <w:tcBorders>
              <w:top w:val="nil"/>
              <w:bottom w:val="nil"/>
            </w:tcBorders>
          </w:tcPr>
          <w:p w:rsidR="00464BD3" w:rsidRPr="00464BD3" w:rsidRDefault="00464BD3" w:rsidP="00464BD3">
            <w:pPr>
              <w:spacing w:before="1" w:line="255"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культур</w:t>
            </w:r>
          </w:p>
        </w:tc>
        <w:tc>
          <w:tcPr>
            <w:tcW w:w="3584" w:type="dxa"/>
            <w:tcBorders>
              <w:top w:val="nil"/>
              <w:bottom w:val="nil"/>
            </w:tcBorders>
          </w:tcPr>
          <w:p w:rsidR="00464BD3" w:rsidRPr="00464BD3" w:rsidRDefault="00464BD3" w:rsidP="00464BD3">
            <w:pPr>
              <w:spacing w:before="1" w:line="255"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музыкантами</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разных</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стран.</w:t>
            </w:r>
          </w:p>
        </w:tc>
        <w:tc>
          <w:tcPr>
            <w:tcW w:w="8648" w:type="dxa"/>
            <w:tcBorders>
              <w:top w:val="nil"/>
              <w:bottom w:val="nil"/>
            </w:tcBorders>
          </w:tcPr>
          <w:p w:rsidR="00464BD3" w:rsidRPr="00464BD3" w:rsidRDefault="00464BD3" w:rsidP="00464BD3">
            <w:pPr>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прослеживание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их</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по</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нотной</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записи.</w:t>
            </w:r>
          </w:p>
        </w:tc>
      </w:tr>
      <w:tr w:rsidR="00464BD3" w:rsidRPr="00464BD3" w:rsidTr="00EF0B46">
        <w:trPr>
          <w:trHeight w:val="275"/>
        </w:trPr>
        <w:tc>
          <w:tcPr>
            <w:tcW w:w="1229" w:type="dxa"/>
            <w:vMerge w:val="restart"/>
            <w:tcBorders>
              <w:top w:val="nil"/>
              <w:bottom w:val="nil"/>
            </w:tcBorders>
          </w:tcPr>
          <w:p w:rsidR="00464BD3" w:rsidRPr="00464BD3" w:rsidRDefault="00464BD3" w:rsidP="00464BD3">
            <w:pPr>
              <w:spacing w:before="1"/>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уч.ч</w:t>
            </w:r>
          </w:p>
        </w:tc>
        <w:tc>
          <w:tcPr>
            <w:tcW w:w="1817" w:type="dxa"/>
            <w:vMerge w:val="restart"/>
            <w:tcBorders>
              <w:top w:val="nil"/>
              <w:bottom w:val="nil"/>
            </w:tcBorders>
          </w:tcPr>
          <w:p w:rsidR="00464BD3" w:rsidRPr="00464BD3" w:rsidRDefault="00464BD3" w:rsidP="00464BD3">
            <w:pPr>
              <w:rPr>
                <w:rFonts w:ascii="Times New Roman" w:eastAsia="Times New Roman" w:hAnsi="Times New Roman" w:cs="Times New Roman"/>
                <w:sz w:val="24"/>
              </w:rPr>
            </w:pPr>
          </w:p>
        </w:tc>
        <w:tc>
          <w:tcPr>
            <w:tcW w:w="3584" w:type="dxa"/>
            <w:tcBorders>
              <w:top w:val="nil"/>
              <w:bottom w:val="nil"/>
            </w:tcBorders>
          </w:tcPr>
          <w:p w:rsidR="00464BD3" w:rsidRPr="00464BD3" w:rsidRDefault="00464BD3" w:rsidP="00464BD3">
            <w:pPr>
              <w:spacing w:before="1" w:line="255"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Образы,</w:t>
            </w:r>
            <w:r w:rsidRPr="00464BD3">
              <w:rPr>
                <w:rFonts w:ascii="Times New Roman" w:eastAsia="Times New Roman" w:hAnsi="Times New Roman" w:cs="Times New Roman"/>
                <w:spacing w:val="45"/>
                <w:sz w:val="24"/>
              </w:rPr>
              <w:t xml:space="preserve"> </w:t>
            </w:r>
            <w:r w:rsidRPr="00464BD3">
              <w:rPr>
                <w:rFonts w:ascii="Times New Roman" w:eastAsia="Times New Roman" w:hAnsi="Times New Roman" w:cs="Times New Roman"/>
                <w:sz w:val="24"/>
              </w:rPr>
              <w:t>интонации</w:t>
            </w:r>
            <w:r w:rsidRPr="00464BD3">
              <w:rPr>
                <w:rFonts w:ascii="Times New Roman" w:eastAsia="Times New Roman" w:hAnsi="Times New Roman" w:cs="Times New Roman"/>
                <w:spacing w:val="106"/>
                <w:sz w:val="24"/>
              </w:rPr>
              <w:t xml:space="preserve"> </w:t>
            </w:r>
            <w:r w:rsidRPr="00464BD3">
              <w:rPr>
                <w:rFonts w:ascii="Times New Roman" w:eastAsia="Times New Roman" w:hAnsi="Times New Roman" w:cs="Times New Roman"/>
                <w:sz w:val="24"/>
              </w:rPr>
              <w:t>фольклора</w:t>
            </w:r>
          </w:p>
        </w:tc>
        <w:tc>
          <w:tcPr>
            <w:tcW w:w="8648" w:type="dxa"/>
            <w:tcBorders>
              <w:top w:val="nil"/>
              <w:bottom w:val="nil"/>
            </w:tcBorders>
          </w:tcPr>
          <w:p w:rsidR="00464BD3" w:rsidRPr="00464BD3" w:rsidRDefault="00464BD3" w:rsidP="00464BD3">
            <w:pPr>
              <w:tabs>
                <w:tab w:val="left" w:pos="1748"/>
                <w:tab w:val="left" w:pos="4072"/>
                <w:tab w:val="left" w:pos="5384"/>
                <w:tab w:val="left" w:pos="7173"/>
              </w:tabs>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Творческие,</w:t>
            </w:r>
            <w:r w:rsidRPr="00464BD3">
              <w:rPr>
                <w:rFonts w:ascii="Times New Roman" w:eastAsia="Times New Roman" w:hAnsi="Times New Roman" w:cs="Times New Roman"/>
                <w:sz w:val="24"/>
              </w:rPr>
              <w:tab/>
              <w:t>исследовательские</w:t>
            </w:r>
            <w:r w:rsidRPr="00464BD3">
              <w:rPr>
                <w:rFonts w:ascii="Times New Roman" w:eastAsia="Times New Roman" w:hAnsi="Times New Roman" w:cs="Times New Roman"/>
                <w:sz w:val="24"/>
              </w:rPr>
              <w:tab/>
              <w:t>проекты,</w:t>
            </w:r>
            <w:r w:rsidRPr="00464BD3">
              <w:rPr>
                <w:rFonts w:ascii="Times New Roman" w:eastAsia="Times New Roman" w:hAnsi="Times New Roman" w:cs="Times New Roman"/>
                <w:sz w:val="24"/>
              </w:rPr>
              <w:tab/>
              <w:t>посвящённые</w:t>
            </w:r>
            <w:r w:rsidRPr="00464BD3">
              <w:rPr>
                <w:rFonts w:ascii="Times New Roman" w:eastAsia="Times New Roman" w:hAnsi="Times New Roman" w:cs="Times New Roman"/>
                <w:sz w:val="24"/>
              </w:rPr>
              <w:tab/>
              <w:t>выдающимся</w:t>
            </w:r>
          </w:p>
        </w:tc>
      </w:tr>
      <w:tr w:rsidR="00464BD3" w:rsidRPr="00464BD3" w:rsidTr="00EF0B46">
        <w:trPr>
          <w:trHeight w:val="282"/>
        </w:trPr>
        <w:tc>
          <w:tcPr>
            <w:tcW w:w="1229" w:type="dxa"/>
            <w:vMerge/>
            <w:tcBorders>
              <w:top w:val="nil"/>
              <w:bottom w:val="nil"/>
            </w:tcBorders>
          </w:tcPr>
          <w:p w:rsidR="00464BD3" w:rsidRPr="00464BD3" w:rsidRDefault="00464BD3" w:rsidP="00464BD3">
            <w:pPr>
              <w:rPr>
                <w:rFonts w:ascii="Times New Roman" w:eastAsia="Times New Roman" w:hAnsi="Times New Roman" w:cs="Times New Roman"/>
                <w:sz w:val="2"/>
                <w:szCs w:val="2"/>
              </w:rPr>
            </w:pPr>
          </w:p>
        </w:tc>
        <w:tc>
          <w:tcPr>
            <w:tcW w:w="1817" w:type="dxa"/>
            <w:vMerge/>
            <w:tcBorders>
              <w:top w:val="nil"/>
              <w:bottom w:val="nil"/>
            </w:tcBorders>
          </w:tcPr>
          <w:p w:rsidR="00464BD3" w:rsidRPr="00464BD3" w:rsidRDefault="00464BD3" w:rsidP="00464BD3">
            <w:pPr>
              <w:rPr>
                <w:rFonts w:ascii="Times New Roman" w:eastAsia="Times New Roman" w:hAnsi="Times New Roman" w:cs="Times New Roman"/>
                <w:sz w:val="2"/>
                <w:szCs w:val="2"/>
              </w:rPr>
            </w:pPr>
          </w:p>
        </w:tc>
        <w:tc>
          <w:tcPr>
            <w:tcW w:w="3584" w:type="dxa"/>
            <w:tcBorders>
              <w:top w:val="nil"/>
              <w:bottom w:val="nil"/>
            </w:tcBorders>
          </w:tcPr>
          <w:p w:rsidR="00464BD3" w:rsidRPr="00464BD3" w:rsidRDefault="00464BD3" w:rsidP="00464BD3">
            <w:pPr>
              <w:tabs>
                <w:tab w:val="left" w:pos="1074"/>
                <w:tab w:val="left" w:pos="2159"/>
                <w:tab w:val="left" w:pos="2542"/>
                <w:tab w:val="left" w:pos="3362"/>
              </w:tabs>
              <w:spacing w:before="1" w:line="261"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других</w:t>
            </w:r>
            <w:r w:rsidRPr="00464BD3">
              <w:rPr>
                <w:rFonts w:ascii="Times New Roman" w:eastAsia="Times New Roman" w:hAnsi="Times New Roman" w:cs="Times New Roman"/>
                <w:sz w:val="24"/>
              </w:rPr>
              <w:tab/>
              <w:t>народов</w:t>
            </w:r>
            <w:r w:rsidRPr="00464BD3">
              <w:rPr>
                <w:rFonts w:ascii="Times New Roman" w:eastAsia="Times New Roman" w:hAnsi="Times New Roman" w:cs="Times New Roman"/>
                <w:sz w:val="24"/>
              </w:rPr>
              <w:tab/>
              <w:t>и</w:t>
            </w:r>
            <w:r w:rsidRPr="00464BD3">
              <w:rPr>
                <w:rFonts w:ascii="Times New Roman" w:eastAsia="Times New Roman" w:hAnsi="Times New Roman" w:cs="Times New Roman"/>
                <w:sz w:val="24"/>
              </w:rPr>
              <w:tab/>
              <w:t>стран</w:t>
            </w:r>
            <w:r w:rsidRPr="00464BD3">
              <w:rPr>
                <w:rFonts w:ascii="Times New Roman" w:eastAsia="Times New Roman" w:hAnsi="Times New Roman" w:cs="Times New Roman"/>
                <w:sz w:val="24"/>
              </w:rPr>
              <w:tab/>
              <w:t>в</w:t>
            </w:r>
          </w:p>
        </w:tc>
        <w:tc>
          <w:tcPr>
            <w:tcW w:w="8648" w:type="dxa"/>
            <w:tcBorders>
              <w:top w:val="nil"/>
              <w:bottom w:val="nil"/>
            </w:tcBorders>
          </w:tcPr>
          <w:p w:rsidR="00464BD3" w:rsidRPr="00464BD3" w:rsidRDefault="00464BD3" w:rsidP="00464BD3">
            <w:pPr>
              <w:spacing w:line="262"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композиторам</w:t>
            </w:r>
          </w:p>
        </w:tc>
      </w:tr>
      <w:tr w:rsidR="00464BD3" w:rsidRPr="00464BD3" w:rsidTr="00EF0B46">
        <w:trPr>
          <w:trHeight w:val="275"/>
        </w:trPr>
        <w:tc>
          <w:tcPr>
            <w:tcW w:w="1229" w:type="dxa"/>
            <w:tcBorders>
              <w:top w:val="nil"/>
              <w:bottom w:val="nil"/>
            </w:tcBorders>
          </w:tcPr>
          <w:p w:rsidR="00464BD3" w:rsidRPr="00464BD3" w:rsidRDefault="00464BD3" w:rsidP="00464BD3">
            <w:pPr>
              <w:rPr>
                <w:rFonts w:ascii="Times New Roman" w:eastAsia="Times New Roman" w:hAnsi="Times New Roman" w:cs="Times New Roman"/>
                <w:sz w:val="20"/>
              </w:rPr>
            </w:pPr>
          </w:p>
        </w:tc>
        <w:tc>
          <w:tcPr>
            <w:tcW w:w="1817" w:type="dxa"/>
            <w:tcBorders>
              <w:top w:val="nil"/>
              <w:bottom w:val="nil"/>
            </w:tcBorders>
          </w:tcPr>
          <w:p w:rsidR="00464BD3" w:rsidRPr="00464BD3" w:rsidRDefault="00464BD3" w:rsidP="00464BD3">
            <w:pPr>
              <w:rPr>
                <w:rFonts w:ascii="Times New Roman" w:eastAsia="Times New Roman" w:hAnsi="Times New Roman" w:cs="Times New Roman"/>
                <w:sz w:val="20"/>
              </w:rPr>
            </w:pPr>
          </w:p>
        </w:tc>
        <w:tc>
          <w:tcPr>
            <w:tcW w:w="3584" w:type="dxa"/>
            <w:tcBorders>
              <w:top w:val="nil"/>
              <w:bottom w:val="nil"/>
            </w:tcBorders>
          </w:tcPr>
          <w:p w:rsidR="00464BD3" w:rsidRPr="00464BD3" w:rsidRDefault="00464BD3" w:rsidP="00464BD3">
            <w:pPr>
              <w:tabs>
                <w:tab w:val="left" w:pos="1340"/>
                <w:tab w:val="left" w:pos="3349"/>
              </w:tabs>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музыке</w:t>
            </w:r>
            <w:r w:rsidRPr="00464BD3">
              <w:rPr>
                <w:rFonts w:ascii="Times New Roman" w:eastAsia="Times New Roman" w:hAnsi="Times New Roman" w:cs="Times New Roman"/>
                <w:sz w:val="24"/>
              </w:rPr>
              <w:tab/>
              <w:t>отечественных</w:t>
            </w:r>
            <w:r w:rsidRPr="00464BD3">
              <w:rPr>
                <w:rFonts w:ascii="Times New Roman" w:eastAsia="Times New Roman" w:hAnsi="Times New Roman" w:cs="Times New Roman"/>
                <w:sz w:val="24"/>
              </w:rPr>
              <w:tab/>
              <w:t>и</w:t>
            </w:r>
          </w:p>
        </w:tc>
        <w:tc>
          <w:tcPr>
            <w:tcW w:w="8648" w:type="dxa"/>
            <w:tcBorders>
              <w:top w:val="nil"/>
              <w:bottom w:val="nil"/>
            </w:tcBorders>
          </w:tcPr>
          <w:p w:rsidR="00464BD3" w:rsidRPr="00464BD3" w:rsidRDefault="00464BD3" w:rsidP="00464BD3">
            <w:pPr>
              <w:rPr>
                <w:rFonts w:ascii="Times New Roman" w:eastAsia="Times New Roman" w:hAnsi="Times New Roman" w:cs="Times New Roman"/>
                <w:sz w:val="20"/>
              </w:rPr>
            </w:pPr>
          </w:p>
        </w:tc>
      </w:tr>
      <w:tr w:rsidR="00464BD3" w:rsidRPr="00464BD3" w:rsidTr="00EF0B46">
        <w:trPr>
          <w:trHeight w:val="276"/>
        </w:trPr>
        <w:tc>
          <w:tcPr>
            <w:tcW w:w="1229" w:type="dxa"/>
            <w:tcBorders>
              <w:top w:val="nil"/>
              <w:bottom w:val="nil"/>
            </w:tcBorders>
          </w:tcPr>
          <w:p w:rsidR="00464BD3" w:rsidRPr="00464BD3" w:rsidRDefault="00464BD3" w:rsidP="00464BD3">
            <w:pPr>
              <w:rPr>
                <w:rFonts w:ascii="Times New Roman" w:eastAsia="Times New Roman" w:hAnsi="Times New Roman" w:cs="Times New Roman"/>
                <w:sz w:val="20"/>
              </w:rPr>
            </w:pPr>
          </w:p>
        </w:tc>
        <w:tc>
          <w:tcPr>
            <w:tcW w:w="1817" w:type="dxa"/>
            <w:tcBorders>
              <w:top w:val="nil"/>
              <w:bottom w:val="nil"/>
            </w:tcBorders>
          </w:tcPr>
          <w:p w:rsidR="00464BD3" w:rsidRPr="00464BD3" w:rsidRDefault="00464BD3" w:rsidP="00464BD3">
            <w:pPr>
              <w:rPr>
                <w:rFonts w:ascii="Times New Roman" w:eastAsia="Times New Roman" w:hAnsi="Times New Roman" w:cs="Times New Roman"/>
                <w:sz w:val="20"/>
              </w:rPr>
            </w:pPr>
          </w:p>
        </w:tc>
        <w:tc>
          <w:tcPr>
            <w:tcW w:w="3584" w:type="dxa"/>
            <w:tcBorders>
              <w:top w:val="nil"/>
              <w:bottom w:val="nil"/>
            </w:tcBorders>
          </w:tcPr>
          <w:p w:rsidR="00464BD3" w:rsidRPr="00464BD3" w:rsidRDefault="00464BD3" w:rsidP="00464BD3">
            <w:pPr>
              <w:tabs>
                <w:tab w:val="left" w:pos="1599"/>
                <w:tab w:val="left" w:pos="3281"/>
              </w:tabs>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зарубежных</w:t>
            </w:r>
            <w:r w:rsidRPr="00464BD3">
              <w:rPr>
                <w:rFonts w:ascii="Times New Roman" w:eastAsia="Times New Roman" w:hAnsi="Times New Roman" w:cs="Times New Roman"/>
                <w:sz w:val="24"/>
              </w:rPr>
              <w:tab/>
              <w:t>композиторов</w:t>
            </w:r>
            <w:r w:rsidRPr="00464BD3">
              <w:rPr>
                <w:rFonts w:ascii="Times New Roman" w:eastAsia="Times New Roman" w:hAnsi="Times New Roman" w:cs="Times New Roman"/>
                <w:sz w:val="24"/>
              </w:rPr>
              <w:tab/>
              <w:t>(в</w:t>
            </w:r>
          </w:p>
        </w:tc>
        <w:tc>
          <w:tcPr>
            <w:tcW w:w="8648" w:type="dxa"/>
            <w:tcBorders>
              <w:top w:val="nil"/>
              <w:bottom w:val="nil"/>
            </w:tcBorders>
          </w:tcPr>
          <w:p w:rsidR="00464BD3" w:rsidRPr="00464BD3" w:rsidRDefault="00464BD3" w:rsidP="00464BD3">
            <w:pPr>
              <w:rPr>
                <w:rFonts w:ascii="Times New Roman" w:eastAsia="Times New Roman" w:hAnsi="Times New Roman" w:cs="Times New Roman"/>
                <w:sz w:val="20"/>
              </w:rPr>
            </w:pPr>
          </w:p>
        </w:tc>
      </w:tr>
      <w:tr w:rsidR="00464BD3" w:rsidRPr="00464BD3" w:rsidTr="00EF0B46">
        <w:trPr>
          <w:trHeight w:val="274"/>
        </w:trPr>
        <w:tc>
          <w:tcPr>
            <w:tcW w:w="1229" w:type="dxa"/>
            <w:tcBorders>
              <w:top w:val="nil"/>
              <w:bottom w:val="nil"/>
            </w:tcBorders>
          </w:tcPr>
          <w:p w:rsidR="00464BD3" w:rsidRPr="00464BD3" w:rsidRDefault="00464BD3" w:rsidP="00464BD3">
            <w:pPr>
              <w:rPr>
                <w:rFonts w:ascii="Times New Roman" w:eastAsia="Times New Roman" w:hAnsi="Times New Roman" w:cs="Times New Roman"/>
                <w:sz w:val="20"/>
              </w:rPr>
            </w:pPr>
          </w:p>
        </w:tc>
        <w:tc>
          <w:tcPr>
            <w:tcW w:w="1817" w:type="dxa"/>
            <w:tcBorders>
              <w:top w:val="nil"/>
              <w:bottom w:val="nil"/>
            </w:tcBorders>
          </w:tcPr>
          <w:p w:rsidR="00464BD3" w:rsidRPr="00464BD3" w:rsidRDefault="00464BD3" w:rsidP="00464BD3">
            <w:pPr>
              <w:rPr>
                <w:rFonts w:ascii="Times New Roman" w:eastAsia="Times New Roman" w:hAnsi="Times New Roman" w:cs="Times New Roman"/>
                <w:sz w:val="20"/>
              </w:rPr>
            </w:pPr>
          </w:p>
        </w:tc>
        <w:tc>
          <w:tcPr>
            <w:tcW w:w="3584" w:type="dxa"/>
            <w:tcBorders>
              <w:top w:val="nil"/>
              <w:bottom w:val="nil"/>
            </w:tcBorders>
          </w:tcPr>
          <w:p w:rsidR="00464BD3" w:rsidRPr="00464BD3" w:rsidRDefault="00464BD3" w:rsidP="00464BD3">
            <w:pPr>
              <w:tabs>
                <w:tab w:val="left" w:pos="810"/>
                <w:tab w:val="left" w:pos="1714"/>
                <w:tab w:val="left" w:pos="2765"/>
              </w:tabs>
              <w:spacing w:line="255"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том</w:t>
            </w:r>
            <w:r w:rsidRPr="00464BD3">
              <w:rPr>
                <w:rFonts w:ascii="Times New Roman" w:eastAsia="Times New Roman" w:hAnsi="Times New Roman" w:cs="Times New Roman"/>
                <w:sz w:val="24"/>
              </w:rPr>
              <w:tab/>
              <w:t>числе</w:t>
            </w:r>
            <w:r w:rsidRPr="00464BD3">
              <w:rPr>
                <w:rFonts w:ascii="Times New Roman" w:eastAsia="Times New Roman" w:hAnsi="Times New Roman" w:cs="Times New Roman"/>
                <w:sz w:val="24"/>
              </w:rPr>
              <w:tab/>
              <w:t>образы</w:t>
            </w:r>
            <w:r w:rsidRPr="00464BD3">
              <w:rPr>
                <w:rFonts w:ascii="Times New Roman" w:eastAsia="Times New Roman" w:hAnsi="Times New Roman" w:cs="Times New Roman"/>
                <w:sz w:val="24"/>
              </w:rPr>
              <w:tab/>
              <w:t>других</w:t>
            </w:r>
          </w:p>
        </w:tc>
        <w:tc>
          <w:tcPr>
            <w:tcW w:w="8648" w:type="dxa"/>
            <w:tcBorders>
              <w:top w:val="nil"/>
              <w:bottom w:val="nil"/>
            </w:tcBorders>
          </w:tcPr>
          <w:p w:rsidR="00464BD3" w:rsidRPr="00464BD3" w:rsidRDefault="00464BD3" w:rsidP="00464BD3">
            <w:pPr>
              <w:rPr>
                <w:rFonts w:ascii="Times New Roman" w:eastAsia="Times New Roman" w:hAnsi="Times New Roman" w:cs="Times New Roman"/>
                <w:sz w:val="20"/>
              </w:rPr>
            </w:pPr>
          </w:p>
        </w:tc>
      </w:tr>
      <w:tr w:rsidR="00464BD3" w:rsidRPr="00464BD3" w:rsidTr="00EF0B46">
        <w:trPr>
          <w:trHeight w:val="274"/>
        </w:trPr>
        <w:tc>
          <w:tcPr>
            <w:tcW w:w="1229" w:type="dxa"/>
            <w:tcBorders>
              <w:top w:val="nil"/>
              <w:bottom w:val="nil"/>
            </w:tcBorders>
          </w:tcPr>
          <w:p w:rsidR="00464BD3" w:rsidRPr="00464BD3" w:rsidRDefault="00464BD3" w:rsidP="00464BD3">
            <w:pPr>
              <w:rPr>
                <w:rFonts w:ascii="Times New Roman" w:eastAsia="Times New Roman" w:hAnsi="Times New Roman" w:cs="Times New Roman"/>
                <w:sz w:val="20"/>
              </w:rPr>
            </w:pPr>
          </w:p>
        </w:tc>
        <w:tc>
          <w:tcPr>
            <w:tcW w:w="1817" w:type="dxa"/>
            <w:tcBorders>
              <w:top w:val="nil"/>
              <w:bottom w:val="nil"/>
            </w:tcBorders>
          </w:tcPr>
          <w:p w:rsidR="00464BD3" w:rsidRPr="00464BD3" w:rsidRDefault="00464BD3" w:rsidP="00464BD3">
            <w:pPr>
              <w:rPr>
                <w:rFonts w:ascii="Times New Roman" w:eastAsia="Times New Roman" w:hAnsi="Times New Roman" w:cs="Times New Roman"/>
                <w:sz w:val="20"/>
              </w:rPr>
            </w:pPr>
          </w:p>
        </w:tc>
        <w:tc>
          <w:tcPr>
            <w:tcW w:w="3584" w:type="dxa"/>
            <w:tcBorders>
              <w:top w:val="nil"/>
              <w:bottom w:val="nil"/>
            </w:tcBorders>
          </w:tcPr>
          <w:p w:rsidR="00464BD3" w:rsidRPr="00464BD3" w:rsidRDefault="00464BD3" w:rsidP="00464BD3">
            <w:pPr>
              <w:tabs>
                <w:tab w:val="left" w:pos="1213"/>
                <w:tab w:val="left" w:pos="1616"/>
                <w:tab w:val="left" w:pos="2657"/>
              </w:tabs>
              <w:spacing w:line="255"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культур</w:t>
            </w:r>
            <w:r w:rsidRPr="00464BD3">
              <w:rPr>
                <w:rFonts w:ascii="Times New Roman" w:eastAsia="Times New Roman" w:hAnsi="Times New Roman" w:cs="Times New Roman"/>
                <w:sz w:val="24"/>
              </w:rPr>
              <w:tab/>
              <w:t>в</w:t>
            </w:r>
            <w:r w:rsidRPr="00464BD3">
              <w:rPr>
                <w:rFonts w:ascii="Times New Roman" w:eastAsia="Times New Roman" w:hAnsi="Times New Roman" w:cs="Times New Roman"/>
                <w:sz w:val="24"/>
              </w:rPr>
              <w:tab/>
              <w:t>музыке</w:t>
            </w:r>
            <w:r w:rsidRPr="00464BD3">
              <w:rPr>
                <w:rFonts w:ascii="Times New Roman" w:eastAsia="Times New Roman" w:hAnsi="Times New Roman" w:cs="Times New Roman"/>
                <w:sz w:val="24"/>
              </w:rPr>
              <w:tab/>
              <w:t>русских</w:t>
            </w:r>
          </w:p>
        </w:tc>
        <w:tc>
          <w:tcPr>
            <w:tcW w:w="8648" w:type="dxa"/>
            <w:tcBorders>
              <w:top w:val="nil"/>
              <w:bottom w:val="nil"/>
            </w:tcBorders>
          </w:tcPr>
          <w:p w:rsidR="00464BD3" w:rsidRPr="00464BD3" w:rsidRDefault="00464BD3" w:rsidP="00464BD3">
            <w:pPr>
              <w:rPr>
                <w:rFonts w:ascii="Times New Roman" w:eastAsia="Times New Roman" w:hAnsi="Times New Roman" w:cs="Times New Roman"/>
                <w:sz w:val="20"/>
              </w:rPr>
            </w:pPr>
          </w:p>
        </w:tc>
      </w:tr>
      <w:tr w:rsidR="00464BD3" w:rsidRPr="00464BD3" w:rsidTr="00EF0B46">
        <w:trPr>
          <w:trHeight w:val="276"/>
        </w:trPr>
        <w:tc>
          <w:tcPr>
            <w:tcW w:w="1229" w:type="dxa"/>
            <w:tcBorders>
              <w:top w:val="nil"/>
              <w:bottom w:val="nil"/>
            </w:tcBorders>
          </w:tcPr>
          <w:p w:rsidR="00464BD3" w:rsidRPr="00464BD3" w:rsidRDefault="00464BD3" w:rsidP="00464BD3">
            <w:pPr>
              <w:rPr>
                <w:rFonts w:ascii="Times New Roman" w:eastAsia="Times New Roman" w:hAnsi="Times New Roman" w:cs="Times New Roman"/>
                <w:sz w:val="20"/>
              </w:rPr>
            </w:pPr>
          </w:p>
        </w:tc>
        <w:tc>
          <w:tcPr>
            <w:tcW w:w="1817" w:type="dxa"/>
            <w:tcBorders>
              <w:top w:val="nil"/>
              <w:bottom w:val="nil"/>
            </w:tcBorders>
          </w:tcPr>
          <w:p w:rsidR="00464BD3" w:rsidRPr="00464BD3" w:rsidRDefault="00464BD3" w:rsidP="00464BD3">
            <w:pPr>
              <w:rPr>
                <w:rFonts w:ascii="Times New Roman" w:eastAsia="Times New Roman" w:hAnsi="Times New Roman" w:cs="Times New Roman"/>
                <w:sz w:val="20"/>
              </w:rPr>
            </w:pPr>
          </w:p>
        </w:tc>
        <w:tc>
          <w:tcPr>
            <w:tcW w:w="3584" w:type="dxa"/>
            <w:tcBorders>
              <w:top w:val="nil"/>
              <w:bottom w:val="nil"/>
            </w:tcBorders>
          </w:tcPr>
          <w:p w:rsidR="00464BD3" w:rsidRPr="00464BD3" w:rsidRDefault="00464BD3" w:rsidP="00464BD3">
            <w:pPr>
              <w:tabs>
                <w:tab w:val="left" w:pos="2045"/>
                <w:tab w:val="left" w:pos="2669"/>
              </w:tabs>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композиторов</w:t>
            </w:r>
            <w:r w:rsidRPr="00464BD3">
              <w:rPr>
                <w:rFonts w:ascii="Times New Roman" w:eastAsia="Times New Roman" w:hAnsi="Times New Roman" w:cs="Times New Roman"/>
                <w:sz w:val="24"/>
              </w:rPr>
              <w:tab/>
              <w:t>и</w:t>
            </w:r>
            <w:r w:rsidRPr="00464BD3">
              <w:rPr>
                <w:rFonts w:ascii="Times New Roman" w:eastAsia="Times New Roman" w:hAnsi="Times New Roman" w:cs="Times New Roman"/>
                <w:sz w:val="24"/>
              </w:rPr>
              <w:tab/>
              <w:t>русские</w:t>
            </w:r>
          </w:p>
        </w:tc>
        <w:tc>
          <w:tcPr>
            <w:tcW w:w="8648" w:type="dxa"/>
            <w:tcBorders>
              <w:top w:val="nil"/>
              <w:bottom w:val="nil"/>
            </w:tcBorders>
          </w:tcPr>
          <w:p w:rsidR="00464BD3" w:rsidRPr="00464BD3" w:rsidRDefault="00464BD3" w:rsidP="00464BD3">
            <w:pPr>
              <w:rPr>
                <w:rFonts w:ascii="Times New Roman" w:eastAsia="Times New Roman" w:hAnsi="Times New Roman" w:cs="Times New Roman"/>
                <w:sz w:val="20"/>
              </w:rPr>
            </w:pPr>
          </w:p>
        </w:tc>
      </w:tr>
      <w:tr w:rsidR="00464BD3" w:rsidRPr="00464BD3" w:rsidTr="00EF0B46">
        <w:trPr>
          <w:trHeight w:val="276"/>
        </w:trPr>
        <w:tc>
          <w:tcPr>
            <w:tcW w:w="1229" w:type="dxa"/>
            <w:tcBorders>
              <w:top w:val="nil"/>
              <w:bottom w:val="nil"/>
            </w:tcBorders>
          </w:tcPr>
          <w:p w:rsidR="00464BD3" w:rsidRPr="00464BD3" w:rsidRDefault="00464BD3" w:rsidP="00464BD3">
            <w:pPr>
              <w:rPr>
                <w:rFonts w:ascii="Times New Roman" w:eastAsia="Times New Roman" w:hAnsi="Times New Roman" w:cs="Times New Roman"/>
                <w:sz w:val="20"/>
              </w:rPr>
            </w:pPr>
          </w:p>
        </w:tc>
        <w:tc>
          <w:tcPr>
            <w:tcW w:w="1817" w:type="dxa"/>
            <w:tcBorders>
              <w:top w:val="nil"/>
              <w:bottom w:val="nil"/>
            </w:tcBorders>
          </w:tcPr>
          <w:p w:rsidR="00464BD3" w:rsidRPr="00464BD3" w:rsidRDefault="00464BD3" w:rsidP="00464BD3">
            <w:pPr>
              <w:rPr>
                <w:rFonts w:ascii="Times New Roman" w:eastAsia="Times New Roman" w:hAnsi="Times New Roman" w:cs="Times New Roman"/>
                <w:sz w:val="20"/>
              </w:rPr>
            </w:pPr>
          </w:p>
        </w:tc>
        <w:tc>
          <w:tcPr>
            <w:tcW w:w="3584" w:type="dxa"/>
            <w:tcBorders>
              <w:top w:val="nil"/>
              <w:bottom w:val="nil"/>
            </w:tcBorders>
          </w:tcPr>
          <w:p w:rsidR="00464BD3" w:rsidRPr="00464BD3" w:rsidRDefault="00464BD3" w:rsidP="00464BD3">
            <w:pPr>
              <w:tabs>
                <w:tab w:val="left" w:pos="2058"/>
                <w:tab w:val="left" w:pos="3363"/>
              </w:tabs>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музыкальные</w:t>
            </w:r>
            <w:r w:rsidRPr="00464BD3">
              <w:rPr>
                <w:rFonts w:ascii="Times New Roman" w:eastAsia="Times New Roman" w:hAnsi="Times New Roman" w:cs="Times New Roman"/>
                <w:sz w:val="24"/>
              </w:rPr>
              <w:tab/>
              <w:t>цитаты</w:t>
            </w:r>
            <w:r w:rsidRPr="00464BD3">
              <w:rPr>
                <w:rFonts w:ascii="Times New Roman" w:eastAsia="Times New Roman" w:hAnsi="Times New Roman" w:cs="Times New Roman"/>
                <w:sz w:val="24"/>
              </w:rPr>
              <w:tab/>
              <w:t>в</w:t>
            </w:r>
          </w:p>
        </w:tc>
        <w:tc>
          <w:tcPr>
            <w:tcW w:w="8648" w:type="dxa"/>
            <w:tcBorders>
              <w:top w:val="nil"/>
              <w:bottom w:val="nil"/>
            </w:tcBorders>
          </w:tcPr>
          <w:p w:rsidR="00464BD3" w:rsidRPr="00464BD3" w:rsidRDefault="00464BD3" w:rsidP="00464BD3">
            <w:pPr>
              <w:rPr>
                <w:rFonts w:ascii="Times New Roman" w:eastAsia="Times New Roman" w:hAnsi="Times New Roman" w:cs="Times New Roman"/>
                <w:sz w:val="20"/>
              </w:rPr>
            </w:pPr>
          </w:p>
        </w:tc>
      </w:tr>
      <w:tr w:rsidR="00464BD3" w:rsidRPr="00464BD3" w:rsidTr="00EF0B46">
        <w:trPr>
          <w:trHeight w:val="276"/>
        </w:trPr>
        <w:tc>
          <w:tcPr>
            <w:tcW w:w="1229" w:type="dxa"/>
            <w:tcBorders>
              <w:top w:val="nil"/>
              <w:bottom w:val="nil"/>
            </w:tcBorders>
          </w:tcPr>
          <w:p w:rsidR="00464BD3" w:rsidRPr="00464BD3" w:rsidRDefault="00464BD3" w:rsidP="00464BD3">
            <w:pPr>
              <w:rPr>
                <w:rFonts w:ascii="Times New Roman" w:eastAsia="Times New Roman" w:hAnsi="Times New Roman" w:cs="Times New Roman"/>
                <w:sz w:val="20"/>
              </w:rPr>
            </w:pPr>
          </w:p>
        </w:tc>
        <w:tc>
          <w:tcPr>
            <w:tcW w:w="1817" w:type="dxa"/>
            <w:tcBorders>
              <w:top w:val="nil"/>
              <w:bottom w:val="nil"/>
            </w:tcBorders>
          </w:tcPr>
          <w:p w:rsidR="00464BD3" w:rsidRPr="00464BD3" w:rsidRDefault="00464BD3" w:rsidP="00464BD3">
            <w:pPr>
              <w:rPr>
                <w:rFonts w:ascii="Times New Roman" w:eastAsia="Times New Roman" w:hAnsi="Times New Roman" w:cs="Times New Roman"/>
                <w:sz w:val="20"/>
              </w:rPr>
            </w:pPr>
          </w:p>
        </w:tc>
        <w:tc>
          <w:tcPr>
            <w:tcW w:w="3584" w:type="dxa"/>
            <w:tcBorders>
              <w:top w:val="nil"/>
              <w:bottom w:val="nil"/>
            </w:tcBorders>
          </w:tcPr>
          <w:p w:rsidR="00464BD3" w:rsidRPr="00464BD3" w:rsidRDefault="00464BD3" w:rsidP="00464BD3">
            <w:pPr>
              <w:tabs>
                <w:tab w:val="left" w:pos="2229"/>
              </w:tabs>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творчестве</w:t>
            </w:r>
            <w:r w:rsidRPr="00464BD3">
              <w:rPr>
                <w:rFonts w:ascii="Times New Roman" w:eastAsia="Times New Roman" w:hAnsi="Times New Roman" w:cs="Times New Roman"/>
                <w:sz w:val="24"/>
              </w:rPr>
              <w:tab/>
              <w:t>зарубежных</w:t>
            </w:r>
          </w:p>
        </w:tc>
        <w:tc>
          <w:tcPr>
            <w:tcW w:w="8648" w:type="dxa"/>
            <w:tcBorders>
              <w:top w:val="nil"/>
              <w:bottom w:val="nil"/>
            </w:tcBorders>
          </w:tcPr>
          <w:p w:rsidR="00464BD3" w:rsidRPr="00464BD3" w:rsidRDefault="00464BD3" w:rsidP="00464BD3">
            <w:pPr>
              <w:rPr>
                <w:rFonts w:ascii="Times New Roman" w:eastAsia="Times New Roman" w:hAnsi="Times New Roman" w:cs="Times New Roman"/>
                <w:sz w:val="20"/>
              </w:rPr>
            </w:pPr>
          </w:p>
        </w:tc>
      </w:tr>
      <w:tr w:rsidR="00464BD3" w:rsidRPr="00464BD3" w:rsidTr="00EF0B46">
        <w:trPr>
          <w:trHeight w:val="273"/>
        </w:trPr>
        <w:tc>
          <w:tcPr>
            <w:tcW w:w="1229" w:type="dxa"/>
            <w:tcBorders>
              <w:top w:val="nil"/>
            </w:tcBorders>
          </w:tcPr>
          <w:p w:rsidR="00464BD3" w:rsidRPr="00464BD3" w:rsidRDefault="00464BD3" w:rsidP="00464BD3">
            <w:pPr>
              <w:rPr>
                <w:rFonts w:ascii="Times New Roman" w:eastAsia="Times New Roman" w:hAnsi="Times New Roman" w:cs="Times New Roman"/>
                <w:sz w:val="20"/>
              </w:rPr>
            </w:pPr>
          </w:p>
        </w:tc>
        <w:tc>
          <w:tcPr>
            <w:tcW w:w="1817" w:type="dxa"/>
            <w:tcBorders>
              <w:top w:val="nil"/>
            </w:tcBorders>
          </w:tcPr>
          <w:p w:rsidR="00464BD3" w:rsidRPr="00464BD3" w:rsidRDefault="00464BD3" w:rsidP="00464BD3">
            <w:pPr>
              <w:rPr>
                <w:rFonts w:ascii="Times New Roman" w:eastAsia="Times New Roman" w:hAnsi="Times New Roman" w:cs="Times New Roman"/>
                <w:sz w:val="20"/>
              </w:rPr>
            </w:pPr>
          </w:p>
        </w:tc>
        <w:tc>
          <w:tcPr>
            <w:tcW w:w="3584" w:type="dxa"/>
            <w:tcBorders>
              <w:top w:val="nil"/>
            </w:tcBorders>
          </w:tcPr>
          <w:p w:rsidR="00464BD3" w:rsidRPr="00464BD3" w:rsidRDefault="00464BD3" w:rsidP="00464BD3">
            <w:pPr>
              <w:spacing w:line="254"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композиторов)</w:t>
            </w:r>
          </w:p>
        </w:tc>
        <w:tc>
          <w:tcPr>
            <w:tcW w:w="8648" w:type="dxa"/>
            <w:tcBorders>
              <w:top w:val="nil"/>
            </w:tcBorders>
          </w:tcPr>
          <w:p w:rsidR="00464BD3" w:rsidRPr="00464BD3" w:rsidRDefault="00464BD3" w:rsidP="00464BD3">
            <w:pPr>
              <w:rPr>
                <w:rFonts w:ascii="Times New Roman" w:eastAsia="Times New Roman" w:hAnsi="Times New Roman" w:cs="Times New Roman"/>
                <w:sz w:val="20"/>
              </w:rPr>
            </w:pPr>
          </w:p>
        </w:tc>
      </w:tr>
    </w:tbl>
    <w:p w:rsidR="00464BD3" w:rsidRPr="00464BD3" w:rsidRDefault="00464BD3" w:rsidP="00464BD3">
      <w:pPr>
        <w:widowControl w:val="0"/>
        <w:autoSpaceDE w:val="0"/>
        <w:autoSpaceDN w:val="0"/>
        <w:spacing w:after="0" w:line="240" w:lineRule="auto"/>
        <w:rPr>
          <w:rFonts w:ascii="Times New Roman" w:eastAsia="Times New Roman" w:hAnsi="Times New Roman" w:cs="Times New Roman"/>
          <w:sz w:val="20"/>
          <w:szCs w:val="26"/>
        </w:rPr>
      </w:pPr>
    </w:p>
    <w:p w:rsidR="00464BD3" w:rsidRPr="00464BD3" w:rsidRDefault="00464BD3" w:rsidP="00464BD3">
      <w:pPr>
        <w:widowControl w:val="0"/>
        <w:autoSpaceDE w:val="0"/>
        <w:autoSpaceDN w:val="0"/>
        <w:spacing w:before="4" w:after="0" w:line="240" w:lineRule="auto"/>
        <w:rPr>
          <w:rFonts w:ascii="Times New Roman" w:eastAsia="Times New Roman" w:hAnsi="Times New Roman" w:cs="Times New Roman"/>
          <w:sz w:val="20"/>
          <w:szCs w:val="26"/>
        </w:rPr>
      </w:pPr>
    </w:p>
    <w:p w:rsidR="00464BD3" w:rsidRPr="00464BD3" w:rsidRDefault="00464BD3" w:rsidP="00464BD3">
      <w:pPr>
        <w:widowControl w:val="0"/>
        <w:autoSpaceDE w:val="0"/>
        <w:autoSpaceDN w:val="0"/>
        <w:spacing w:before="90" w:after="0" w:line="240" w:lineRule="auto"/>
        <w:ind w:left="672"/>
        <w:jc w:val="both"/>
        <w:rPr>
          <w:rFonts w:ascii="Times New Roman" w:eastAsia="Times New Roman" w:hAnsi="Times New Roman" w:cs="Times New Roman"/>
          <w:b/>
          <w:sz w:val="24"/>
        </w:rPr>
      </w:pPr>
      <w:r w:rsidRPr="00464BD3">
        <w:rPr>
          <w:rFonts w:ascii="Times New Roman" w:eastAsia="Times New Roman" w:hAnsi="Times New Roman" w:cs="Times New Roman"/>
          <w:b/>
          <w:sz w:val="24"/>
        </w:rPr>
        <w:t>Модуль</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4</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«Духовная</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музыка»</w:t>
      </w:r>
    </w:p>
    <w:p w:rsidR="00464BD3" w:rsidRPr="00464BD3" w:rsidRDefault="00464BD3" w:rsidP="00464BD3">
      <w:pPr>
        <w:widowControl w:val="0"/>
        <w:autoSpaceDE w:val="0"/>
        <w:autoSpaceDN w:val="0"/>
        <w:spacing w:after="0" w:line="240" w:lineRule="auto"/>
        <w:rPr>
          <w:rFonts w:ascii="Times New Roman" w:eastAsia="Times New Roman" w:hAnsi="Times New Roman" w:cs="Times New Roman"/>
          <w:b/>
          <w:sz w:val="24"/>
          <w:szCs w:val="26"/>
        </w:rPr>
      </w:pPr>
    </w:p>
    <w:p w:rsidR="00464BD3" w:rsidRPr="00464BD3" w:rsidRDefault="00464BD3" w:rsidP="00464BD3">
      <w:pPr>
        <w:widowControl w:val="0"/>
        <w:autoSpaceDE w:val="0"/>
        <w:autoSpaceDN w:val="0"/>
        <w:spacing w:after="0" w:line="240" w:lineRule="auto"/>
        <w:ind w:left="672" w:right="848"/>
        <w:jc w:val="both"/>
        <w:rPr>
          <w:rFonts w:ascii="Times New Roman" w:eastAsia="Times New Roman" w:hAnsi="Times New Roman" w:cs="Times New Roman"/>
          <w:sz w:val="24"/>
        </w:rPr>
      </w:pPr>
      <w:r w:rsidRPr="00464BD3">
        <w:rPr>
          <w:rFonts w:ascii="Times New Roman" w:eastAsia="Times New Roman" w:hAnsi="Times New Roman" w:cs="Times New Roman"/>
          <w:sz w:val="24"/>
        </w:rPr>
        <w:t>Музыкальная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культура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Европы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России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протяжении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нескольких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столетий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была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представлена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тремя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главными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направлениями</w:t>
      </w:r>
      <w:r w:rsidRPr="00464BD3">
        <w:rPr>
          <w:rFonts w:ascii="Times New Roman" w:eastAsia="Times New Roman" w:hAnsi="Times New Roman" w:cs="Times New Roman"/>
          <w:spacing w:val="60"/>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музыкой народной, духовной и светской.</w:t>
      </w:r>
    </w:p>
    <w:p w:rsidR="00464BD3" w:rsidRPr="00464BD3" w:rsidRDefault="00464BD3" w:rsidP="00464BD3">
      <w:pPr>
        <w:widowControl w:val="0"/>
        <w:autoSpaceDE w:val="0"/>
        <w:autoSpaceDN w:val="0"/>
        <w:spacing w:before="1" w:after="0" w:line="240" w:lineRule="auto"/>
        <w:ind w:left="672"/>
        <w:jc w:val="both"/>
        <w:rPr>
          <w:rFonts w:ascii="Times New Roman" w:eastAsia="Times New Roman" w:hAnsi="Times New Roman" w:cs="Times New Roman"/>
          <w:sz w:val="24"/>
        </w:rPr>
      </w:pP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рамках</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религиозной</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культуры</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были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созданы</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подлинные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шедевры</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музыкального</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искусства.</w:t>
      </w:r>
    </w:p>
    <w:p w:rsidR="00464BD3" w:rsidRPr="00464BD3" w:rsidRDefault="00464BD3" w:rsidP="00464BD3">
      <w:pPr>
        <w:widowControl w:val="0"/>
        <w:autoSpaceDE w:val="0"/>
        <w:autoSpaceDN w:val="0"/>
        <w:spacing w:after="0" w:line="240" w:lineRule="auto"/>
        <w:ind w:left="672" w:right="853"/>
        <w:jc w:val="both"/>
        <w:rPr>
          <w:rFonts w:ascii="Times New Roman" w:eastAsia="Times New Roman" w:hAnsi="Times New Roman" w:cs="Times New Roman"/>
          <w:sz w:val="24"/>
        </w:rPr>
      </w:pPr>
      <w:r w:rsidRPr="00464BD3">
        <w:rPr>
          <w:rFonts w:ascii="Times New Roman" w:eastAsia="Times New Roman" w:hAnsi="Times New Roman" w:cs="Times New Roman"/>
          <w:sz w:val="24"/>
        </w:rPr>
        <w:t>Изучение данного модуля поддерживает баланс, позволяет в рамках календарно-тематического планирования представить обучающимся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максимально широкую сферу бытования музыкального искусства. Однако знакомство с отдельными произведениями, шедеврами духовной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музыки возможно</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и 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рамках изучения других</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модулей.</w:t>
      </w: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29"/>
        <w:gridCol w:w="1817"/>
        <w:gridCol w:w="3726"/>
        <w:gridCol w:w="8649"/>
      </w:tblGrid>
      <w:tr w:rsidR="00464BD3" w:rsidRPr="00464BD3" w:rsidTr="00EF0B46">
        <w:trPr>
          <w:trHeight w:val="275"/>
        </w:trPr>
        <w:tc>
          <w:tcPr>
            <w:tcW w:w="1229" w:type="dxa"/>
          </w:tcPr>
          <w:p w:rsidR="00464BD3" w:rsidRPr="00464BD3" w:rsidRDefault="00464BD3" w:rsidP="00464BD3">
            <w:pPr>
              <w:spacing w:line="256" w:lineRule="exact"/>
              <w:ind w:left="107"/>
              <w:rPr>
                <w:rFonts w:ascii="Times New Roman" w:eastAsia="Times New Roman" w:hAnsi="Times New Roman" w:cs="Times New Roman"/>
                <w:b/>
                <w:sz w:val="24"/>
              </w:rPr>
            </w:pPr>
            <w:r w:rsidRPr="00464BD3">
              <w:rPr>
                <w:rFonts w:ascii="Times New Roman" w:eastAsia="Times New Roman" w:hAnsi="Times New Roman" w:cs="Times New Roman"/>
                <w:b/>
                <w:sz w:val="24"/>
              </w:rPr>
              <w:t>№</w:t>
            </w:r>
            <w:r w:rsidRPr="00464BD3">
              <w:rPr>
                <w:rFonts w:ascii="Times New Roman" w:eastAsia="Times New Roman" w:hAnsi="Times New Roman" w:cs="Times New Roman"/>
                <w:b/>
                <w:spacing w:val="19"/>
                <w:sz w:val="24"/>
              </w:rPr>
              <w:t xml:space="preserve"> </w:t>
            </w:r>
            <w:r w:rsidRPr="00464BD3">
              <w:rPr>
                <w:rFonts w:ascii="Times New Roman" w:eastAsia="Times New Roman" w:hAnsi="Times New Roman" w:cs="Times New Roman"/>
                <w:b/>
                <w:sz w:val="24"/>
              </w:rPr>
              <w:t>блока,</w:t>
            </w:r>
          </w:p>
        </w:tc>
        <w:tc>
          <w:tcPr>
            <w:tcW w:w="1817" w:type="dxa"/>
          </w:tcPr>
          <w:p w:rsidR="00464BD3" w:rsidRPr="00464BD3" w:rsidRDefault="00464BD3" w:rsidP="00464BD3">
            <w:pPr>
              <w:spacing w:line="256" w:lineRule="exact"/>
              <w:ind w:left="110"/>
              <w:rPr>
                <w:rFonts w:ascii="Times New Roman" w:eastAsia="Times New Roman" w:hAnsi="Times New Roman" w:cs="Times New Roman"/>
                <w:b/>
                <w:sz w:val="24"/>
              </w:rPr>
            </w:pPr>
            <w:r w:rsidRPr="00464BD3">
              <w:rPr>
                <w:rFonts w:ascii="Times New Roman" w:eastAsia="Times New Roman" w:hAnsi="Times New Roman" w:cs="Times New Roman"/>
                <w:b/>
                <w:sz w:val="24"/>
              </w:rPr>
              <w:t>Тема</w:t>
            </w:r>
          </w:p>
        </w:tc>
        <w:tc>
          <w:tcPr>
            <w:tcW w:w="3726" w:type="dxa"/>
          </w:tcPr>
          <w:p w:rsidR="00464BD3" w:rsidRPr="00464BD3" w:rsidRDefault="00464BD3" w:rsidP="00464BD3">
            <w:pPr>
              <w:spacing w:line="256" w:lineRule="exact"/>
              <w:ind w:left="110"/>
              <w:rPr>
                <w:rFonts w:ascii="Times New Roman" w:eastAsia="Times New Roman" w:hAnsi="Times New Roman" w:cs="Times New Roman"/>
                <w:b/>
                <w:sz w:val="24"/>
              </w:rPr>
            </w:pPr>
            <w:r w:rsidRPr="00464BD3">
              <w:rPr>
                <w:rFonts w:ascii="Times New Roman" w:eastAsia="Times New Roman" w:hAnsi="Times New Roman" w:cs="Times New Roman"/>
                <w:b/>
                <w:sz w:val="24"/>
              </w:rPr>
              <w:t>Содержание</w:t>
            </w:r>
          </w:p>
        </w:tc>
        <w:tc>
          <w:tcPr>
            <w:tcW w:w="8649" w:type="dxa"/>
          </w:tcPr>
          <w:p w:rsidR="00464BD3" w:rsidRPr="00464BD3" w:rsidRDefault="00464BD3" w:rsidP="00464BD3">
            <w:pPr>
              <w:spacing w:line="256" w:lineRule="exact"/>
              <w:ind w:left="109"/>
              <w:rPr>
                <w:rFonts w:ascii="Times New Roman" w:eastAsia="Times New Roman" w:hAnsi="Times New Roman" w:cs="Times New Roman"/>
                <w:b/>
                <w:sz w:val="24"/>
              </w:rPr>
            </w:pPr>
            <w:r w:rsidRPr="00464BD3">
              <w:rPr>
                <w:rFonts w:ascii="Times New Roman" w:eastAsia="Times New Roman" w:hAnsi="Times New Roman" w:cs="Times New Roman"/>
                <w:b/>
                <w:sz w:val="24"/>
              </w:rPr>
              <w:t>Виды</w:t>
            </w:r>
            <w:r w:rsidRPr="00464BD3">
              <w:rPr>
                <w:rFonts w:ascii="Times New Roman" w:eastAsia="Times New Roman" w:hAnsi="Times New Roman" w:cs="Times New Roman"/>
                <w:b/>
                <w:spacing w:val="-4"/>
                <w:sz w:val="24"/>
              </w:rPr>
              <w:t xml:space="preserve"> </w:t>
            </w:r>
            <w:r w:rsidRPr="00464BD3">
              <w:rPr>
                <w:rFonts w:ascii="Times New Roman" w:eastAsia="Times New Roman" w:hAnsi="Times New Roman" w:cs="Times New Roman"/>
                <w:b/>
                <w:sz w:val="24"/>
              </w:rPr>
              <w:t>деятельности</w:t>
            </w:r>
            <w:r w:rsidRPr="00464BD3">
              <w:rPr>
                <w:rFonts w:ascii="Times New Roman" w:eastAsia="Times New Roman" w:hAnsi="Times New Roman" w:cs="Times New Roman"/>
                <w:b/>
                <w:spacing w:val="-4"/>
                <w:sz w:val="24"/>
              </w:rPr>
              <w:t xml:space="preserve"> </w:t>
            </w:r>
            <w:r w:rsidRPr="00464BD3">
              <w:rPr>
                <w:rFonts w:ascii="Times New Roman" w:eastAsia="Times New Roman" w:hAnsi="Times New Roman" w:cs="Times New Roman"/>
                <w:b/>
                <w:sz w:val="24"/>
              </w:rPr>
              <w:t>обучающихся</w:t>
            </w:r>
          </w:p>
        </w:tc>
      </w:tr>
    </w:tbl>
    <w:p w:rsidR="00464BD3" w:rsidRPr="00464BD3" w:rsidRDefault="00464BD3" w:rsidP="00464BD3">
      <w:pPr>
        <w:widowControl w:val="0"/>
        <w:autoSpaceDE w:val="0"/>
        <w:autoSpaceDN w:val="0"/>
        <w:spacing w:after="0" w:line="256" w:lineRule="exact"/>
        <w:rPr>
          <w:rFonts w:ascii="Times New Roman" w:eastAsia="Times New Roman" w:hAnsi="Times New Roman" w:cs="Times New Roman"/>
          <w:sz w:val="24"/>
        </w:rPr>
        <w:sectPr w:rsidR="00464BD3" w:rsidRPr="00464BD3" w:rsidSect="007C6ED2">
          <w:pgSz w:w="16840" w:h="11910" w:orient="landscape"/>
          <w:pgMar w:top="840" w:right="280" w:bottom="1120" w:left="460" w:header="0" w:footer="920" w:gutter="0"/>
          <w:pgNumType w:start="2"/>
          <w:cols w:space="720"/>
        </w:sect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29"/>
        <w:gridCol w:w="1817"/>
        <w:gridCol w:w="3726"/>
        <w:gridCol w:w="8649"/>
      </w:tblGrid>
      <w:tr w:rsidR="00464BD3" w:rsidRPr="00464BD3" w:rsidTr="00EF0B46">
        <w:trPr>
          <w:trHeight w:val="552"/>
        </w:trPr>
        <w:tc>
          <w:tcPr>
            <w:tcW w:w="1229" w:type="dxa"/>
          </w:tcPr>
          <w:p w:rsidR="00464BD3" w:rsidRPr="00464BD3" w:rsidRDefault="00464BD3" w:rsidP="00464BD3">
            <w:pPr>
              <w:spacing w:line="276" w:lineRule="exact"/>
              <w:ind w:left="107" w:right="369"/>
              <w:rPr>
                <w:rFonts w:ascii="Times New Roman" w:eastAsia="Times New Roman" w:hAnsi="Times New Roman" w:cs="Times New Roman"/>
                <w:b/>
                <w:sz w:val="24"/>
              </w:rPr>
            </w:pPr>
            <w:r w:rsidRPr="00464BD3">
              <w:rPr>
                <w:rFonts w:ascii="Times New Roman" w:eastAsia="Times New Roman" w:hAnsi="Times New Roman" w:cs="Times New Roman"/>
                <w:b/>
                <w:sz w:val="24"/>
              </w:rPr>
              <w:lastRenderedPageBreak/>
              <w:t>кол-во</w:t>
            </w:r>
            <w:r w:rsidRPr="00464BD3">
              <w:rPr>
                <w:rFonts w:ascii="Times New Roman" w:eastAsia="Times New Roman" w:hAnsi="Times New Roman" w:cs="Times New Roman"/>
                <w:b/>
                <w:spacing w:val="-57"/>
                <w:sz w:val="24"/>
              </w:rPr>
              <w:t xml:space="preserve"> </w:t>
            </w:r>
            <w:r w:rsidRPr="00464BD3">
              <w:rPr>
                <w:rFonts w:ascii="Times New Roman" w:eastAsia="Times New Roman" w:hAnsi="Times New Roman" w:cs="Times New Roman"/>
                <w:b/>
                <w:sz w:val="24"/>
              </w:rPr>
              <w:t>часов</w:t>
            </w:r>
          </w:p>
        </w:tc>
        <w:tc>
          <w:tcPr>
            <w:tcW w:w="1817" w:type="dxa"/>
          </w:tcPr>
          <w:p w:rsidR="00464BD3" w:rsidRPr="00464BD3" w:rsidRDefault="00464BD3" w:rsidP="00464BD3">
            <w:pPr>
              <w:rPr>
                <w:rFonts w:ascii="Times New Roman" w:eastAsia="Times New Roman" w:hAnsi="Times New Roman" w:cs="Times New Roman"/>
                <w:sz w:val="24"/>
              </w:rPr>
            </w:pPr>
          </w:p>
        </w:tc>
        <w:tc>
          <w:tcPr>
            <w:tcW w:w="3726" w:type="dxa"/>
          </w:tcPr>
          <w:p w:rsidR="00464BD3" w:rsidRPr="00464BD3" w:rsidRDefault="00464BD3" w:rsidP="00464BD3">
            <w:pPr>
              <w:rPr>
                <w:rFonts w:ascii="Times New Roman" w:eastAsia="Times New Roman" w:hAnsi="Times New Roman" w:cs="Times New Roman"/>
                <w:sz w:val="24"/>
              </w:rPr>
            </w:pPr>
          </w:p>
        </w:tc>
        <w:tc>
          <w:tcPr>
            <w:tcW w:w="8649" w:type="dxa"/>
          </w:tcPr>
          <w:p w:rsidR="00464BD3" w:rsidRPr="00464BD3" w:rsidRDefault="00464BD3" w:rsidP="00464BD3">
            <w:pPr>
              <w:rPr>
                <w:rFonts w:ascii="Times New Roman" w:eastAsia="Times New Roman" w:hAnsi="Times New Roman" w:cs="Times New Roman"/>
                <w:sz w:val="24"/>
              </w:rPr>
            </w:pPr>
          </w:p>
        </w:tc>
      </w:tr>
      <w:tr w:rsidR="00464BD3" w:rsidRPr="00464BD3" w:rsidTr="00EF0B46">
        <w:trPr>
          <w:trHeight w:val="3588"/>
        </w:trPr>
        <w:tc>
          <w:tcPr>
            <w:tcW w:w="1229" w:type="dxa"/>
          </w:tcPr>
          <w:p w:rsidR="00464BD3" w:rsidRPr="00464BD3" w:rsidRDefault="00464BD3" w:rsidP="00464BD3">
            <w:pPr>
              <w:ind w:left="107" w:right="432"/>
              <w:rPr>
                <w:rFonts w:ascii="Times New Roman" w:eastAsia="Times New Roman" w:hAnsi="Times New Roman" w:cs="Times New Roman"/>
                <w:sz w:val="24"/>
              </w:rPr>
            </w:pPr>
            <w:r w:rsidRPr="00464BD3">
              <w:rPr>
                <w:rFonts w:ascii="Times New Roman" w:eastAsia="Times New Roman" w:hAnsi="Times New Roman" w:cs="Times New Roman"/>
                <w:sz w:val="24"/>
              </w:rPr>
              <w:t>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0,5—1</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ч</w:t>
            </w:r>
          </w:p>
        </w:tc>
        <w:tc>
          <w:tcPr>
            <w:tcW w:w="1817" w:type="dxa"/>
          </w:tcPr>
          <w:p w:rsidR="00464BD3" w:rsidRPr="00464BD3" w:rsidRDefault="00464BD3" w:rsidP="00464BD3">
            <w:pPr>
              <w:ind w:left="110" w:right="732"/>
              <w:rPr>
                <w:rFonts w:ascii="Times New Roman" w:eastAsia="Times New Roman" w:hAnsi="Times New Roman" w:cs="Times New Roman"/>
                <w:sz w:val="24"/>
              </w:rPr>
            </w:pPr>
            <w:r w:rsidRPr="00464BD3">
              <w:rPr>
                <w:rFonts w:ascii="Times New Roman" w:eastAsia="Times New Roman" w:hAnsi="Times New Roman" w:cs="Times New Roman"/>
                <w:sz w:val="24"/>
              </w:rPr>
              <w:t>Звучание</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храма</w:t>
            </w:r>
          </w:p>
        </w:tc>
        <w:tc>
          <w:tcPr>
            <w:tcW w:w="3726" w:type="dxa"/>
          </w:tcPr>
          <w:p w:rsidR="00464BD3" w:rsidRPr="00464BD3" w:rsidRDefault="00464BD3" w:rsidP="00464BD3">
            <w:pPr>
              <w:spacing w:line="275"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Колокола.</w:t>
            </w:r>
          </w:p>
          <w:p w:rsidR="00464BD3" w:rsidRPr="00464BD3" w:rsidRDefault="00464BD3" w:rsidP="00464BD3">
            <w:pPr>
              <w:ind w:left="110"/>
              <w:rPr>
                <w:rFonts w:ascii="Times New Roman" w:eastAsia="Times New Roman" w:hAnsi="Times New Roman" w:cs="Times New Roman"/>
                <w:sz w:val="24"/>
              </w:rPr>
            </w:pPr>
            <w:r w:rsidRPr="00464BD3">
              <w:rPr>
                <w:rFonts w:ascii="Times New Roman" w:eastAsia="Times New Roman" w:hAnsi="Times New Roman" w:cs="Times New Roman"/>
                <w:sz w:val="24"/>
              </w:rPr>
              <w:t>Колокольные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звоны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(благовест,</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трезвон</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 др.).</w:t>
            </w:r>
          </w:p>
          <w:p w:rsidR="00464BD3" w:rsidRPr="00464BD3" w:rsidRDefault="00464BD3" w:rsidP="00464BD3">
            <w:pPr>
              <w:ind w:left="110" w:right="85"/>
              <w:rPr>
                <w:rFonts w:ascii="Times New Roman" w:eastAsia="Times New Roman" w:hAnsi="Times New Roman" w:cs="Times New Roman"/>
                <w:sz w:val="24"/>
              </w:rPr>
            </w:pPr>
            <w:r w:rsidRPr="00464BD3">
              <w:rPr>
                <w:rFonts w:ascii="Times New Roman" w:eastAsia="Times New Roman" w:hAnsi="Times New Roman" w:cs="Times New Roman"/>
                <w:sz w:val="24"/>
              </w:rPr>
              <w:t>Звонарские приговорки.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Колокольность</w:t>
            </w:r>
            <w:r w:rsidRPr="00464BD3">
              <w:rPr>
                <w:rFonts w:ascii="Times New Roman" w:eastAsia="Times New Roman" w:hAnsi="Times New Roman" w:cs="Times New Roman"/>
                <w:spacing w:val="29"/>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27"/>
                <w:sz w:val="24"/>
              </w:rPr>
              <w:t xml:space="preserve"> </w:t>
            </w:r>
            <w:r w:rsidRPr="00464BD3">
              <w:rPr>
                <w:rFonts w:ascii="Times New Roman" w:eastAsia="Times New Roman" w:hAnsi="Times New Roman" w:cs="Times New Roman"/>
                <w:sz w:val="24"/>
              </w:rPr>
              <w:t>музыке</w:t>
            </w:r>
            <w:r w:rsidRPr="00464BD3">
              <w:rPr>
                <w:rFonts w:ascii="Times New Roman" w:eastAsia="Times New Roman" w:hAnsi="Times New Roman" w:cs="Times New Roman"/>
                <w:spacing w:val="27"/>
                <w:sz w:val="24"/>
              </w:rPr>
              <w:t xml:space="preserve"> </w:t>
            </w:r>
            <w:r w:rsidRPr="00464BD3">
              <w:rPr>
                <w:rFonts w:ascii="Times New Roman" w:eastAsia="Times New Roman" w:hAnsi="Times New Roman" w:cs="Times New Roman"/>
                <w:sz w:val="24"/>
              </w:rPr>
              <w:t>русских</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композиторов</w:t>
            </w:r>
          </w:p>
        </w:tc>
        <w:tc>
          <w:tcPr>
            <w:tcW w:w="8649" w:type="dxa"/>
          </w:tcPr>
          <w:p w:rsidR="00464BD3" w:rsidRPr="00464BD3" w:rsidRDefault="00464BD3" w:rsidP="00464BD3">
            <w:pPr>
              <w:spacing w:line="275" w:lineRule="exact"/>
              <w:ind w:left="109"/>
              <w:jc w:val="both"/>
              <w:rPr>
                <w:rFonts w:ascii="Times New Roman" w:eastAsia="Times New Roman" w:hAnsi="Times New Roman" w:cs="Times New Roman"/>
                <w:sz w:val="24"/>
              </w:rPr>
            </w:pPr>
            <w:r w:rsidRPr="00464BD3">
              <w:rPr>
                <w:rFonts w:ascii="Times New Roman" w:eastAsia="Times New Roman" w:hAnsi="Times New Roman" w:cs="Times New Roman"/>
                <w:sz w:val="24"/>
              </w:rPr>
              <w:t>Обобщение</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жизненного</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опыта,</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связанного</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со</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звучанием</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колоколов.</w:t>
            </w:r>
          </w:p>
          <w:p w:rsidR="00464BD3" w:rsidRPr="00464BD3" w:rsidRDefault="00464BD3" w:rsidP="00464BD3">
            <w:pPr>
              <w:ind w:left="109" w:right="93"/>
              <w:jc w:val="both"/>
              <w:rPr>
                <w:rFonts w:ascii="Times New Roman" w:eastAsia="Times New Roman" w:hAnsi="Times New Roman" w:cs="Times New Roman"/>
                <w:sz w:val="24"/>
              </w:rPr>
            </w:pPr>
            <w:r w:rsidRPr="00464BD3">
              <w:rPr>
                <w:rFonts w:ascii="Times New Roman" w:eastAsia="Times New Roman" w:hAnsi="Times New Roman" w:cs="Times New Roman"/>
                <w:sz w:val="24"/>
              </w:rPr>
              <w:t>Диалог с учителем о традициях изготовления колоколов, значении колокольного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звона</w:t>
            </w:r>
          </w:p>
          <w:p w:rsidR="00464BD3" w:rsidRPr="00464BD3" w:rsidRDefault="00464BD3" w:rsidP="00464BD3">
            <w:pPr>
              <w:ind w:left="109" w:right="97"/>
              <w:jc w:val="both"/>
              <w:rPr>
                <w:rFonts w:ascii="Times New Roman" w:eastAsia="Times New Roman" w:hAnsi="Times New Roman" w:cs="Times New Roman"/>
                <w:sz w:val="24"/>
              </w:rPr>
            </w:pPr>
            <w:r w:rsidRPr="00464BD3">
              <w:rPr>
                <w:rFonts w:ascii="Times New Roman" w:eastAsia="Times New Roman" w:hAnsi="Times New Roman" w:cs="Times New Roman"/>
                <w:sz w:val="24"/>
              </w:rPr>
              <w:t>Знакомство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видами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колокольных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звонов.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Слушание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русских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композиторов с ярко выраженным изобразительным элементом колокольности.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Выявление,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обсуждение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характера,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выразительных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средств,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использованных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композитором. Двигательная импровизация — имитация движений звонаря на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колокольне. Ритмические и артикуляционные упражнения на основе звонарских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приговорок.</w:t>
            </w:r>
          </w:p>
          <w:p w:rsidR="00464BD3" w:rsidRPr="00464BD3" w:rsidRDefault="00464BD3" w:rsidP="00464BD3">
            <w:pPr>
              <w:spacing w:before="1"/>
              <w:ind w:left="109"/>
              <w:jc w:val="both"/>
              <w:rPr>
                <w:rFonts w:ascii="Times New Roman" w:eastAsia="Times New Roman" w:hAnsi="Times New Roman" w:cs="Times New Roman"/>
                <w:sz w:val="24"/>
              </w:rPr>
            </w:pPr>
            <w:r w:rsidRPr="00464BD3">
              <w:rPr>
                <w:rFonts w:ascii="Times New Roman" w:eastAsia="Times New Roman" w:hAnsi="Times New Roman" w:cs="Times New Roman"/>
                <w:i/>
                <w:sz w:val="24"/>
              </w:rPr>
              <w:t>На</w:t>
            </w:r>
            <w:r w:rsidRPr="00464BD3">
              <w:rPr>
                <w:rFonts w:ascii="Times New Roman" w:eastAsia="Times New Roman" w:hAnsi="Times New Roman" w:cs="Times New Roman"/>
                <w:i/>
                <w:spacing w:val="-3"/>
                <w:sz w:val="24"/>
              </w:rPr>
              <w:t xml:space="preserve"> </w:t>
            </w:r>
            <w:r w:rsidRPr="00464BD3">
              <w:rPr>
                <w:rFonts w:ascii="Times New Roman" w:eastAsia="Times New Roman" w:hAnsi="Times New Roman" w:cs="Times New Roman"/>
                <w:i/>
                <w:sz w:val="24"/>
              </w:rPr>
              <w:t>выбор</w:t>
            </w:r>
            <w:r w:rsidRPr="00464BD3">
              <w:rPr>
                <w:rFonts w:ascii="Times New Roman" w:eastAsia="Times New Roman" w:hAnsi="Times New Roman" w:cs="Times New Roman"/>
                <w:i/>
                <w:spacing w:val="-1"/>
                <w:sz w:val="24"/>
              </w:rPr>
              <w:t xml:space="preserve"> </w:t>
            </w:r>
            <w:r w:rsidRPr="00464BD3">
              <w:rPr>
                <w:rFonts w:ascii="Times New Roman" w:eastAsia="Times New Roman" w:hAnsi="Times New Roman" w:cs="Times New Roman"/>
                <w:i/>
                <w:sz w:val="24"/>
              </w:rPr>
              <w:t>или</w:t>
            </w:r>
            <w:r w:rsidRPr="00464BD3">
              <w:rPr>
                <w:rFonts w:ascii="Times New Roman" w:eastAsia="Times New Roman" w:hAnsi="Times New Roman" w:cs="Times New Roman"/>
                <w:i/>
                <w:spacing w:val="-2"/>
                <w:sz w:val="24"/>
              </w:rPr>
              <w:t xml:space="preserve"> </w:t>
            </w:r>
            <w:r w:rsidRPr="00464BD3">
              <w:rPr>
                <w:rFonts w:ascii="Times New Roman" w:eastAsia="Times New Roman" w:hAnsi="Times New Roman" w:cs="Times New Roman"/>
                <w:i/>
                <w:sz w:val="24"/>
              </w:rPr>
              <w:t>факультативно</w:t>
            </w:r>
            <w:r w:rsidRPr="00464BD3">
              <w:rPr>
                <w:rFonts w:ascii="Times New Roman" w:eastAsia="Times New Roman" w:hAnsi="Times New Roman" w:cs="Times New Roman"/>
                <w:sz w:val="24"/>
              </w:rPr>
              <w:t>:</w:t>
            </w:r>
          </w:p>
          <w:p w:rsidR="00464BD3" w:rsidRPr="00464BD3" w:rsidRDefault="00464BD3" w:rsidP="00464BD3">
            <w:pPr>
              <w:ind w:left="109"/>
              <w:jc w:val="both"/>
              <w:rPr>
                <w:rFonts w:ascii="Times New Roman" w:eastAsia="Times New Roman" w:hAnsi="Times New Roman" w:cs="Times New Roman"/>
                <w:sz w:val="24"/>
              </w:rPr>
            </w:pPr>
            <w:r w:rsidRPr="00464BD3">
              <w:rPr>
                <w:rFonts w:ascii="Times New Roman" w:eastAsia="Times New Roman" w:hAnsi="Times New Roman" w:cs="Times New Roman"/>
                <w:sz w:val="24"/>
              </w:rPr>
              <w:t>Просмотр</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документального</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фильма</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о</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колоколах.</w:t>
            </w:r>
          </w:p>
          <w:p w:rsidR="00464BD3" w:rsidRPr="00464BD3" w:rsidRDefault="00464BD3" w:rsidP="00464BD3">
            <w:pPr>
              <w:spacing w:line="270" w:lineRule="atLeast"/>
              <w:ind w:left="109" w:right="95"/>
              <w:jc w:val="both"/>
              <w:rPr>
                <w:rFonts w:ascii="Times New Roman" w:eastAsia="Times New Roman" w:hAnsi="Times New Roman" w:cs="Times New Roman"/>
                <w:sz w:val="24"/>
              </w:rPr>
            </w:pPr>
            <w:r w:rsidRPr="00464BD3">
              <w:rPr>
                <w:rFonts w:ascii="Times New Roman" w:eastAsia="Times New Roman" w:hAnsi="Times New Roman" w:cs="Times New Roman"/>
                <w:sz w:val="24"/>
              </w:rPr>
              <w:t>Сочинение,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исполнение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фортепиано,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синтезаторе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или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металлофонах</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композиции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(импровизации),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имитирующей звучание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колоколов</w:t>
            </w:r>
          </w:p>
        </w:tc>
      </w:tr>
      <w:tr w:rsidR="00464BD3" w:rsidRPr="00464BD3" w:rsidTr="00EF0B46">
        <w:trPr>
          <w:trHeight w:val="2484"/>
        </w:trPr>
        <w:tc>
          <w:tcPr>
            <w:tcW w:w="1229" w:type="dxa"/>
          </w:tcPr>
          <w:p w:rsidR="00464BD3" w:rsidRPr="00464BD3" w:rsidRDefault="00464BD3" w:rsidP="00464BD3">
            <w:pPr>
              <w:spacing w:before="1"/>
              <w:ind w:left="107" w:right="432"/>
              <w:rPr>
                <w:rFonts w:ascii="Times New Roman" w:eastAsia="Times New Roman" w:hAnsi="Times New Roman" w:cs="Times New Roman"/>
                <w:sz w:val="24"/>
              </w:rPr>
            </w:pPr>
            <w:r w:rsidRPr="00464BD3">
              <w:rPr>
                <w:rFonts w:ascii="Times New Roman" w:eastAsia="Times New Roman" w:hAnsi="Times New Roman" w:cs="Times New Roman"/>
                <w:sz w:val="24"/>
              </w:rPr>
              <w:t>Б)</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0,5—1</w:t>
            </w:r>
          </w:p>
          <w:p w:rsidR="00464BD3" w:rsidRPr="00464BD3" w:rsidRDefault="00464BD3" w:rsidP="00464BD3">
            <w:pPr>
              <w:spacing w:line="274"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уч.ч.</w:t>
            </w:r>
          </w:p>
        </w:tc>
        <w:tc>
          <w:tcPr>
            <w:tcW w:w="1817" w:type="dxa"/>
          </w:tcPr>
          <w:p w:rsidR="00464BD3" w:rsidRPr="00464BD3" w:rsidRDefault="00464BD3" w:rsidP="00464BD3">
            <w:pPr>
              <w:spacing w:before="1"/>
              <w:ind w:left="110" w:right="604"/>
              <w:rPr>
                <w:rFonts w:ascii="Times New Roman" w:eastAsia="Times New Roman" w:hAnsi="Times New Roman" w:cs="Times New Roman"/>
                <w:sz w:val="24"/>
              </w:rPr>
            </w:pPr>
            <w:r w:rsidRPr="00464BD3">
              <w:rPr>
                <w:rFonts w:ascii="Times New Roman" w:eastAsia="Times New Roman" w:hAnsi="Times New Roman" w:cs="Times New Roman"/>
                <w:sz w:val="24"/>
              </w:rPr>
              <w:t>Песни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верующих</w:t>
            </w:r>
          </w:p>
        </w:tc>
        <w:tc>
          <w:tcPr>
            <w:tcW w:w="3726" w:type="dxa"/>
          </w:tcPr>
          <w:p w:rsidR="00464BD3" w:rsidRPr="00464BD3" w:rsidRDefault="00464BD3" w:rsidP="00464BD3">
            <w:pPr>
              <w:spacing w:before="1"/>
              <w:ind w:left="110" w:right="94"/>
              <w:jc w:val="both"/>
              <w:rPr>
                <w:rFonts w:ascii="Times New Roman" w:eastAsia="Times New Roman" w:hAnsi="Times New Roman" w:cs="Times New Roman"/>
                <w:sz w:val="24"/>
              </w:rPr>
            </w:pPr>
            <w:r w:rsidRPr="00464BD3">
              <w:rPr>
                <w:rFonts w:ascii="Times New Roman" w:eastAsia="Times New Roman" w:hAnsi="Times New Roman" w:cs="Times New Roman"/>
                <w:sz w:val="24"/>
              </w:rPr>
              <w:t>Молитва,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хорал,</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песнопение,</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духовный стих.</w:t>
            </w:r>
          </w:p>
          <w:p w:rsidR="00464BD3" w:rsidRPr="00464BD3" w:rsidRDefault="00464BD3" w:rsidP="00464BD3">
            <w:pPr>
              <w:tabs>
                <w:tab w:val="left" w:pos="2099"/>
              </w:tabs>
              <w:ind w:left="110" w:right="93"/>
              <w:jc w:val="both"/>
              <w:rPr>
                <w:rFonts w:ascii="Times New Roman" w:eastAsia="Times New Roman" w:hAnsi="Times New Roman" w:cs="Times New Roman"/>
                <w:sz w:val="24"/>
              </w:rPr>
            </w:pPr>
            <w:r w:rsidRPr="00464BD3">
              <w:rPr>
                <w:rFonts w:ascii="Times New Roman" w:eastAsia="Times New Roman" w:hAnsi="Times New Roman" w:cs="Times New Roman"/>
                <w:sz w:val="24"/>
              </w:rPr>
              <w:t>Образы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духовной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творчестве</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композиторов-</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классиков</w:t>
            </w:r>
          </w:p>
        </w:tc>
        <w:tc>
          <w:tcPr>
            <w:tcW w:w="8649" w:type="dxa"/>
          </w:tcPr>
          <w:p w:rsidR="00464BD3" w:rsidRPr="00464BD3" w:rsidRDefault="00464BD3" w:rsidP="00464BD3">
            <w:pPr>
              <w:spacing w:before="1"/>
              <w:ind w:left="109"/>
              <w:rPr>
                <w:rFonts w:ascii="Times New Roman" w:eastAsia="Times New Roman" w:hAnsi="Times New Roman" w:cs="Times New Roman"/>
                <w:sz w:val="24"/>
              </w:rPr>
            </w:pPr>
            <w:r w:rsidRPr="00464BD3">
              <w:rPr>
                <w:rFonts w:ascii="Times New Roman" w:eastAsia="Times New Roman" w:hAnsi="Times New Roman" w:cs="Times New Roman"/>
                <w:sz w:val="24"/>
              </w:rPr>
              <w:t>Слушание,</w:t>
            </w:r>
            <w:r w:rsidRPr="00464BD3">
              <w:rPr>
                <w:rFonts w:ascii="Times New Roman" w:eastAsia="Times New Roman" w:hAnsi="Times New Roman" w:cs="Times New Roman"/>
                <w:spacing w:val="50"/>
                <w:sz w:val="24"/>
              </w:rPr>
              <w:t xml:space="preserve"> </w:t>
            </w:r>
            <w:r w:rsidRPr="00464BD3">
              <w:rPr>
                <w:rFonts w:ascii="Times New Roman" w:eastAsia="Times New Roman" w:hAnsi="Times New Roman" w:cs="Times New Roman"/>
                <w:sz w:val="24"/>
              </w:rPr>
              <w:t>разучивание,</w:t>
            </w:r>
            <w:r w:rsidRPr="00464BD3">
              <w:rPr>
                <w:rFonts w:ascii="Times New Roman" w:eastAsia="Times New Roman" w:hAnsi="Times New Roman" w:cs="Times New Roman"/>
                <w:spacing w:val="50"/>
                <w:sz w:val="24"/>
              </w:rPr>
              <w:t xml:space="preserve"> </w:t>
            </w:r>
            <w:r w:rsidRPr="00464BD3">
              <w:rPr>
                <w:rFonts w:ascii="Times New Roman" w:eastAsia="Times New Roman" w:hAnsi="Times New Roman" w:cs="Times New Roman"/>
                <w:sz w:val="24"/>
              </w:rPr>
              <w:t>исполнение</w:t>
            </w:r>
            <w:r w:rsidRPr="00464BD3">
              <w:rPr>
                <w:rFonts w:ascii="Times New Roman" w:eastAsia="Times New Roman" w:hAnsi="Times New Roman" w:cs="Times New Roman"/>
                <w:spacing w:val="50"/>
                <w:sz w:val="24"/>
              </w:rPr>
              <w:t xml:space="preserve"> </w:t>
            </w:r>
            <w:r w:rsidRPr="00464BD3">
              <w:rPr>
                <w:rFonts w:ascii="Times New Roman" w:eastAsia="Times New Roman" w:hAnsi="Times New Roman" w:cs="Times New Roman"/>
                <w:sz w:val="24"/>
              </w:rPr>
              <w:t>вокальных</w:t>
            </w:r>
            <w:r w:rsidRPr="00464BD3">
              <w:rPr>
                <w:rFonts w:ascii="Times New Roman" w:eastAsia="Times New Roman" w:hAnsi="Times New Roman" w:cs="Times New Roman"/>
                <w:spacing w:val="50"/>
                <w:sz w:val="24"/>
              </w:rPr>
              <w:t xml:space="preserve"> </w:t>
            </w:r>
            <w:r w:rsidRPr="00464BD3">
              <w:rPr>
                <w:rFonts w:ascii="Times New Roman" w:eastAsia="Times New Roman" w:hAnsi="Times New Roman" w:cs="Times New Roman"/>
                <w:sz w:val="24"/>
              </w:rPr>
              <w:t>произведений</w:t>
            </w:r>
            <w:r w:rsidRPr="00464BD3">
              <w:rPr>
                <w:rFonts w:ascii="Times New Roman" w:eastAsia="Times New Roman" w:hAnsi="Times New Roman" w:cs="Times New Roman"/>
                <w:spacing w:val="51"/>
                <w:sz w:val="24"/>
              </w:rPr>
              <w:t xml:space="preserve"> </w:t>
            </w:r>
            <w:r w:rsidRPr="00464BD3">
              <w:rPr>
                <w:rFonts w:ascii="Times New Roman" w:eastAsia="Times New Roman" w:hAnsi="Times New Roman" w:cs="Times New Roman"/>
                <w:sz w:val="24"/>
              </w:rPr>
              <w:t>религиозного</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содержания.</w:t>
            </w:r>
          </w:p>
          <w:p w:rsidR="00464BD3" w:rsidRPr="00464BD3" w:rsidRDefault="00464BD3" w:rsidP="00464BD3">
            <w:pPr>
              <w:ind w:left="109"/>
              <w:rPr>
                <w:rFonts w:ascii="Times New Roman" w:eastAsia="Times New Roman" w:hAnsi="Times New Roman" w:cs="Times New Roman"/>
                <w:sz w:val="24"/>
              </w:rPr>
            </w:pPr>
            <w:r w:rsidRPr="00464BD3">
              <w:rPr>
                <w:rFonts w:ascii="Times New Roman" w:eastAsia="Times New Roman" w:hAnsi="Times New Roman" w:cs="Times New Roman"/>
                <w:sz w:val="24"/>
              </w:rPr>
              <w:t>Диалог</w:t>
            </w:r>
            <w:r w:rsidRPr="00464BD3">
              <w:rPr>
                <w:rFonts w:ascii="Times New Roman" w:eastAsia="Times New Roman" w:hAnsi="Times New Roman" w:cs="Times New Roman"/>
                <w:spacing w:val="17"/>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16"/>
                <w:sz w:val="24"/>
              </w:rPr>
              <w:t xml:space="preserve"> </w:t>
            </w:r>
            <w:r w:rsidRPr="00464BD3">
              <w:rPr>
                <w:rFonts w:ascii="Times New Roman" w:eastAsia="Times New Roman" w:hAnsi="Times New Roman" w:cs="Times New Roman"/>
                <w:sz w:val="24"/>
              </w:rPr>
              <w:t>учителем</w:t>
            </w:r>
            <w:r w:rsidRPr="00464BD3">
              <w:rPr>
                <w:rFonts w:ascii="Times New Roman" w:eastAsia="Times New Roman" w:hAnsi="Times New Roman" w:cs="Times New Roman"/>
                <w:spacing w:val="16"/>
                <w:sz w:val="24"/>
              </w:rPr>
              <w:t xml:space="preserve"> </w:t>
            </w:r>
            <w:r w:rsidRPr="00464BD3">
              <w:rPr>
                <w:rFonts w:ascii="Times New Roman" w:eastAsia="Times New Roman" w:hAnsi="Times New Roman" w:cs="Times New Roman"/>
                <w:sz w:val="24"/>
              </w:rPr>
              <w:t>о</w:t>
            </w:r>
            <w:r w:rsidRPr="00464BD3">
              <w:rPr>
                <w:rFonts w:ascii="Times New Roman" w:eastAsia="Times New Roman" w:hAnsi="Times New Roman" w:cs="Times New Roman"/>
                <w:spacing w:val="16"/>
                <w:sz w:val="24"/>
              </w:rPr>
              <w:t xml:space="preserve"> </w:t>
            </w:r>
            <w:r w:rsidRPr="00464BD3">
              <w:rPr>
                <w:rFonts w:ascii="Times New Roman" w:eastAsia="Times New Roman" w:hAnsi="Times New Roman" w:cs="Times New Roman"/>
                <w:sz w:val="24"/>
              </w:rPr>
              <w:t>характере</w:t>
            </w:r>
            <w:r w:rsidRPr="00464BD3">
              <w:rPr>
                <w:rFonts w:ascii="Times New Roman" w:eastAsia="Times New Roman" w:hAnsi="Times New Roman" w:cs="Times New Roman"/>
                <w:spacing w:val="15"/>
                <w:sz w:val="24"/>
              </w:rPr>
              <w:t xml:space="preserve"> </w:t>
            </w:r>
            <w:r w:rsidRPr="00464BD3">
              <w:rPr>
                <w:rFonts w:ascii="Times New Roman" w:eastAsia="Times New Roman" w:hAnsi="Times New Roman" w:cs="Times New Roman"/>
                <w:sz w:val="24"/>
              </w:rPr>
              <w:t>музыки,</w:t>
            </w:r>
            <w:r w:rsidRPr="00464BD3">
              <w:rPr>
                <w:rFonts w:ascii="Times New Roman" w:eastAsia="Times New Roman" w:hAnsi="Times New Roman" w:cs="Times New Roman"/>
                <w:spacing w:val="16"/>
                <w:sz w:val="24"/>
              </w:rPr>
              <w:t xml:space="preserve"> </w:t>
            </w:r>
            <w:r w:rsidRPr="00464BD3">
              <w:rPr>
                <w:rFonts w:ascii="Times New Roman" w:eastAsia="Times New Roman" w:hAnsi="Times New Roman" w:cs="Times New Roman"/>
                <w:sz w:val="24"/>
              </w:rPr>
              <w:t>манере</w:t>
            </w:r>
            <w:r w:rsidRPr="00464BD3">
              <w:rPr>
                <w:rFonts w:ascii="Times New Roman" w:eastAsia="Times New Roman" w:hAnsi="Times New Roman" w:cs="Times New Roman"/>
                <w:spacing w:val="16"/>
                <w:sz w:val="24"/>
              </w:rPr>
              <w:t xml:space="preserve"> </w:t>
            </w:r>
            <w:r w:rsidRPr="00464BD3">
              <w:rPr>
                <w:rFonts w:ascii="Times New Roman" w:eastAsia="Times New Roman" w:hAnsi="Times New Roman" w:cs="Times New Roman"/>
                <w:sz w:val="24"/>
              </w:rPr>
              <w:t>исполнения,</w:t>
            </w:r>
            <w:r w:rsidRPr="00464BD3">
              <w:rPr>
                <w:rFonts w:ascii="Times New Roman" w:eastAsia="Times New Roman" w:hAnsi="Times New Roman" w:cs="Times New Roman"/>
                <w:spacing w:val="14"/>
                <w:sz w:val="24"/>
              </w:rPr>
              <w:t xml:space="preserve"> </w:t>
            </w:r>
            <w:r w:rsidRPr="00464BD3">
              <w:rPr>
                <w:rFonts w:ascii="Times New Roman" w:eastAsia="Times New Roman" w:hAnsi="Times New Roman" w:cs="Times New Roman"/>
                <w:sz w:val="24"/>
              </w:rPr>
              <w:t>выразительных</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средствах.</w:t>
            </w:r>
          </w:p>
          <w:p w:rsidR="00464BD3" w:rsidRPr="00464BD3" w:rsidRDefault="00464BD3" w:rsidP="00464BD3">
            <w:pPr>
              <w:tabs>
                <w:tab w:val="left" w:pos="1520"/>
                <w:tab w:val="left" w:pos="1848"/>
                <w:tab w:val="left" w:pos="3757"/>
                <w:tab w:val="left" w:pos="4882"/>
                <w:tab w:val="left" w:pos="5940"/>
                <w:tab w:val="left" w:pos="6274"/>
                <w:tab w:val="left" w:pos="7360"/>
              </w:tabs>
              <w:ind w:left="109" w:right="93"/>
              <w:rPr>
                <w:rFonts w:ascii="Times New Roman" w:eastAsia="Times New Roman" w:hAnsi="Times New Roman" w:cs="Times New Roman"/>
                <w:sz w:val="24"/>
              </w:rPr>
            </w:pPr>
            <w:r w:rsidRPr="00464BD3">
              <w:rPr>
                <w:rFonts w:ascii="Times New Roman" w:eastAsia="Times New Roman" w:hAnsi="Times New Roman" w:cs="Times New Roman"/>
                <w:sz w:val="24"/>
              </w:rPr>
              <w:t>Знакомство</w:t>
            </w:r>
            <w:r w:rsidRPr="00464BD3">
              <w:rPr>
                <w:rFonts w:ascii="Times New Roman" w:eastAsia="Times New Roman" w:hAnsi="Times New Roman" w:cs="Times New Roman"/>
                <w:sz w:val="24"/>
              </w:rPr>
              <w:tab/>
              <w:t>с</w:t>
            </w:r>
            <w:r w:rsidRPr="00464BD3">
              <w:rPr>
                <w:rFonts w:ascii="Times New Roman" w:eastAsia="Times New Roman" w:hAnsi="Times New Roman" w:cs="Times New Roman"/>
                <w:sz w:val="24"/>
              </w:rPr>
              <w:tab/>
              <w:t>произведениями</w:t>
            </w:r>
            <w:r w:rsidRPr="00464BD3">
              <w:rPr>
                <w:rFonts w:ascii="Times New Roman" w:eastAsia="Times New Roman" w:hAnsi="Times New Roman" w:cs="Times New Roman"/>
                <w:sz w:val="24"/>
              </w:rPr>
              <w:tab/>
              <w:t>светской</w:t>
            </w:r>
            <w:r w:rsidRPr="00464BD3">
              <w:rPr>
                <w:rFonts w:ascii="Times New Roman" w:eastAsia="Times New Roman" w:hAnsi="Times New Roman" w:cs="Times New Roman"/>
                <w:sz w:val="24"/>
              </w:rPr>
              <w:tab/>
              <w:t>музыки,</w:t>
            </w:r>
            <w:r w:rsidRPr="00464BD3">
              <w:rPr>
                <w:rFonts w:ascii="Times New Roman" w:eastAsia="Times New Roman" w:hAnsi="Times New Roman" w:cs="Times New Roman"/>
                <w:sz w:val="24"/>
              </w:rPr>
              <w:tab/>
              <w:t>в</w:t>
            </w:r>
            <w:r w:rsidRPr="00464BD3">
              <w:rPr>
                <w:rFonts w:ascii="Times New Roman" w:eastAsia="Times New Roman" w:hAnsi="Times New Roman" w:cs="Times New Roman"/>
                <w:sz w:val="24"/>
              </w:rPr>
              <w:tab/>
              <w:t>которых</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воплощены</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молитвенные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интонации,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используется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хоральный склад</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звучания.</w:t>
            </w:r>
          </w:p>
          <w:p w:rsidR="00464BD3" w:rsidRPr="00464BD3" w:rsidRDefault="00464BD3" w:rsidP="00464BD3">
            <w:pPr>
              <w:ind w:left="109"/>
              <w:rPr>
                <w:rFonts w:ascii="Times New Roman" w:eastAsia="Times New Roman" w:hAnsi="Times New Roman" w:cs="Times New Roman"/>
                <w:sz w:val="24"/>
              </w:rPr>
            </w:pPr>
            <w:r w:rsidRPr="00464BD3">
              <w:rPr>
                <w:rFonts w:ascii="Times New Roman" w:eastAsia="Times New Roman" w:hAnsi="Times New Roman" w:cs="Times New Roman"/>
                <w:i/>
                <w:sz w:val="24"/>
              </w:rPr>
              <w:t>На</w:t>
            </w:r>
            <w:r w:rsidRPr="00464BD3">
              <w:rPr>
                <w:rFonts w:ascii="Times New Roman" w:eastAsia="Times New Roman" w:hAnsi="Times New Roman" w:cs="Times New Roman"/>
                <w:i/>
                <w:spacing w:val="-3"/>
                <w:sz w:val="24"/>
              </w:rPr>
              <w:t xml:space="preserve"> </w:t>
            </w:r>
            <w:r w:rsidRPr="00464BD3">
              <w:rPr>
                <w:rFonts w:ascii="Times New Roman" w:eastAsia="Times New Roman" w:hAnsi="Times New Roman" w:cs="Times New Roman"/>
                <w:i/>
                <w:sz w:val="24"/>
              </w:rPr>
              <w:t>выбор</w:t>
            </w:r>
            <w:r w:rsidRPr="00464BD3">
              <w:rPr>
                <w:rFonts w:ascii="Times New Roman" w:eastAsia="Times New Roman" w:hAnsi="Times New Roman" w:cs="Times New Roman"/>
                <w:i/>
                <w:spacing w:val="-1"/>
                <w:sz w:val="24"/>
              </w:rPr>
              <w:t xml:space="preserve"> </w:t>
            </w:r>
            <w:r w:rsidRPr="00464BD3">
              <w:rPr>
                <w:rFonts w:ascii="Times New Roman" w:eastAsia="Times New Roman" w:hAnsi="Times New Roman" w:cs="Times New Roman"/>
                <w:i/>
                <w:sz w:val="24"/>
              </w:rPr>
              <w:t>или</w:t>
            </w:r>
            <w:r w:rsidRPr="00464BD3">
              <w:rPr>
                <w:rFonts w:ascii="Times New Roman" w:eastAsia="Times New Roman" w:hAnsi="Times New Roman" w:cs="Times New Roman"/>
                <w:i/>
                <w:spacing w:val="-2"/>
                <w:sz w:val="24"/>
              </w:rPr>
              <w:t xml:space="preserve"> </w:t>
            </w:r>
            <w:r w:rsidRPr="00464BD3">
              <w:rPr>
                <w:rFonts w:ascii="Times New Roman" w:eastAsia="Times New Roman" w:hAnsi="Times New Roman" w:cs="Times New Roman"/>
                <w:i/>
                <w:sz w:val="24"/>
              </w:rPr>
              <w:t>факультативно</w:t>
            </w:r>
            <w:r w:rsidRPr="00464BD3">
              <w:rPr>
                <w:rFonts w:ascii="Times New Roman" w:eastAsia="Times New Roman" w:hAnsi="Times New Roman" w:cs="Times New Roman"/>
                <w:sz w:val="24"/>
              </w:rPr>
              <w:t>:</w:t>
            </w:r>
          </w:p>
          <w:p w:rsidR="00464BD3" w:rsidRPr="00464BD3" w:rsidRDefault="00464BD3" w:rsidP="00464BD3">
            <w:pPr>
              <w:spacing w:line="270" w:lineRule="atLeast"/>
              <w:ind w:left="109" w:right="1595"/>
              <w:rPr>
                <w:rFonts w:ascii="Times New Roman" w:eastAsia="Times New Roman" w:hAnsi="Times New Roman" w:cs="Times New Roman"/>
                <w:sz w:val="24"/>
              </w:rPr>
            </w:pPr>
            <w:r w:rsidRPr="00464BD3">
              <w:rPr>
                <w:rFonts w:ascii="Times New Roman" w:eastAsia="Times New Roman" w:hAnsi="Times New Roman" w:cs="Times New Roman"/>
                <w:sz w:val="24"/>
              </w:rPr>
              <w:t>Просмотр документального фильма о значении молитвы.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Рисование</w:t>
            </w:r>
            <w:r w:rsidRPr="00464BD3">
              <w:rPr>
                <w:rFonts w:ascii="Times New Roman" w:eastAsia="Times New Roman" w:hAnsi="Times New Roman" w:cs="Times New Roman"/>
                <w:spacing w:val="-6"/>
                <w:sz w:val="24"/>
              </w:rPr>
              <w:t xml:space="preserve"> </w:t>
            </w:r>
            <w:r w:rsidRPr="00464BD3">
              <w:rPr>
                <w:rFonts w:ascii="Times New Roman" w:eastAsia="Times New Roman" w:hAnsi="Times New Roman" w:cs="Times New Roman"/>
                <w:sz w:val="24"/>
              </w:rPr>
              <w:t>по</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мотивам</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прослушанных</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музыкальных</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произведений</w:t>
            </w:r>
          </w:p>
        </w:tc>
      </w:tr>
      <w:tr w:rsidR="00464BD3" w:rsidRPr="00464BD3" w:rsidTr="00EF0B46">
        <w:trPr>
          <w:trHeight w:val="2485"/>
        </w:trPr>
        <w:tc>
          <w:tcPr>
            <w:tcW w:w="1229" w:type="dxa"/>
          </w:tcPr>
          <w:p w:rsidR="00464BD3" w:rsidRPr="00464BD3" w:rsidRDefault="00464BD3" w:rsidP="00464BD3">
            <w:pPr>
              <w:ind w:left="107" w:right="432"/>
              <w:rPr>
                <w:rFonts w:ascii="Times New Roman" w:eastAsia="Times New Roman" w:hAnsi="Times New Roman" w:cs="Times New Roman"/>
                <w:sz w:val="24"/>
              </w:rPr>
            </w:pP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0,5—1</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уч.ч</w:t>
            </w:r>
          </w:p>
        </w:tc>
        <w:tc>
          <w:tcPr>
            <w:tcW w:w="1817" w:type="dxa"/>
          </w:tcPr>
          <w:p w:rsidR="00464BD3" w:rsidRPr="00464BD3" w:rsidRDefault="00464BD3" w:rsidP="00464BD3">
            <w:pPr>
              <w:tabs>
                <w:tab w:val="left" w:pos="1597"/>
              </w:tabs>
              <w:ind w:left="110" w:right="93"/>
              <w:rPr>
                <w:rFonts w:ascii="Times New Roman" w:eastAsia="Times New Roman" w:hAnsi="Times New Roman" w:cs="Times New Roman"/>
                <w:sz w:val="24"/>
              </w:rPr>
            </w:pPr>
            <w:r w:rsidRPr="00464BD3">
              <w:rPr>
                <w:rFonts w:ascii="Times New Roman" w:eastAsia="Times New Roman" w:hAnsi="Times New Roman" w:cs="Times New Roman"/>
                <w:sz w:val="24"/>
              </w:rPr>
              <w:t>Инстру-</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ментальная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3"/>
                <w:sz w:val="24"/>
              </w:rPr>
              <w:t>в</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церкви</w:t>
            </w:r>
          </w:p>
        </w:tc>
        <w:tc>
          <w:tcPr>
            <w:tcW w:w="3726" w:type="dxa"/>
          </w:tcPr>
          <w:p w:rsidR="00464BD3" w:rsidRPr="00464BD3" w:rsidRDefault="00464BD3" w:rsidP="00464BD3">
            <w:pPr>
              <w:ind w:left="110" w:right="98"/>
              <w:rPr>
                <w:rFonts w:ascii="Times New Roman" w:eastAsia="Times New Roman" w:hAnsi="Times New Roman" w:cs="Times New Roman"/>
                <w:sz w:val="24"/>
              </w:rPr>
            </w:pPr>
            <w:r w:rsidRPr="00464BD3">
              <w:rPr>
                <w:rFonts w:ascii="Times New Roman" w:eastAsia="Times New Roman" w:hAnsi="Times New Roman" w:cs="Times New Roman"/>
                <w:sz w:val="24"/>
              </w:rPr>
              <w:t>Орган и его роль в богослужении.</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Творчество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И.С.Баха</w:t>
            </w:r>
          </w:p>
        </w:tc>
        <w:tc>
          <w:tcPr>
            <w:tcW w:w="8649" w:type="dxa"/>
          </w:tcPr>
          <w:p w:rsidR="00464BD3" w:rsidRPr="00464BD3" w:rsidRDefault="00464BD3" w:rsidP="00464BD3">
            <w:pPr>
              <w:ind w:left="109" w:right="99"/>
              <w:jc w:val="both"/>
              <w:rPr>
                <w:rFonts w:ascii="Times New Roman" w:eastAsia="Times New Roman" w:hAnsi="Times New Roman" w:cs="Times New Roman"/>
                <w:sz w:val="24"/>
              </w:rPr>
            </w:pPr>
            <w:r w:rsidRPr="00464BD3">
              <w:rPr>
                <w:rFonts w:ascii="Times New Roman" w:eastAsia="Times New Roman" w:hAnsi="Times New Roman" w:cs="Times New Roman"/>
                <w:sz w:val="24"/>
              </w:rPr>
              <w:t>Чтение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учебных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художественных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текстов,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посвящённых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истории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создания,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устройству</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органа, его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роли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католическом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протестантском богослужении.</w:t>
            </w:r>
          </w:p>
          <w:p w:rsidR="00464BD3" w:rsidRPr="00464BD3" w:rsidRDefault="00464BD3" w:rsidP="00464BD3">
            <w:pPr>
              <w:ind w:left="109"/>
              <w:jc w:val="both"/>
              <w:rPr>
                <w:rFonts w:ascii="Times New Roman" w:eastAsia="Times New Roman" w:hAnsi="Times New Roman" w:cs="Times New Roman"/>
                <w:sz w:val="24"/>
              </w:rPr>
            </w:pPr>
            <w:r w:rsidRPr="00464BD3">
              <w:rPr>
                <w:rFonts w:ascii="Times New Roman" w:eastAsia="Times New Roman" w:hAnsi="Times New Roman" w:cs="Times New Roman"/>
                <w:sz w:val="24"/>
              </w:rPr>
              <w:t>Ответы</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вопросы</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учителя.</w:t>
            </w:r>
          </w:p>
          <w:p w:rsidR="00464BD3" w:rsidRPr="00464BD3" w:rsidRDefault="00464BD3" w:rsidP="00464BD3">
            <w:pPr>
              <w:ind w:left="109" w:right="94"/>
              <w:jc w:val="both"/>
              <w:rPr>
                <w:rFonts w:ascii="Times New Roman" w:eastAsia="Times New Roman" w:hAnsi="Times New Roman" w:cs="Times New Roman"/>
                <w:sz w:val="24"/>
              </w:rPr>
            </w:pPr>
            <w:r w:rsidRPr="00464BD3">
              <w:rPr>
                <w:rFonts w:ascii="Times New Roman" w:eastAsia="Times New Roman" w:hAnsi="Times New Roman" w:cs="Times New Roman"/>
                <w:sz w:val="24"/>
              </w:rPr>
              <w:t>Слушание органной музыки И. С. Баха.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Описание впечатления от восприятия,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характеристика</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музыкально-выразительных средств.</w:t>
            </w:r>
          </w:p>
          <w:p w:rsidR="00464BD3" w:rsidRPr="00464BD3" w:rsidRDefault="00464BD3" w:rsidP="00464BD3">
            <w:pPr>
              <w:spacing w:before="1"/>
              <w:ind w:left="109"/>
              <w:jc w:val="both"/>
              <w:rPr>
                <w:rFonts w:ascii="Times New Roman" w:eastAsia="Times New Roman" w:hAnsi="Times New Roman" w:cs="Times New Roman"/>
                <w:sz w:val="24"/>
              </w:rPr>
            </w:pPr>
            <w:r w:rsidRPr="00464BD3">
              <w:rPr>
                <w:rFonts w:ascii="Times New Roman" w:eastAsia="Times New Roman" w:hAnsi="Times New Roman" w:cs="Times New Roman"/>
                <w:sz w:val="24"/>
              </w:rPr>
              <w:t>Игровая</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имитация</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особенностей</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игры</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органе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(во</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время</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слушания).</w:t>
            </w:r>
          </w:p>
          <w:p w:rsidR="00464BD3" w:rsidRPr="00464BD3" w:rsidRDefault="00464BD3" w:rsidP="00464BD3">
            <w:pPr>
              <w:spacing w:line="270" w:lineRule="atLeast"/>
              <w:ind w:left="109" w:right="94"/>
              <w:jc w:val="both"/>
              <w:rPr>
                <w:rFonts w:ascii="Times New Roman" w:eastAsia="Times New Roman" w:hAnsi="Times New Roman" w:cs="Times New Roman"/>
                <w:sz w:val="24"/>
              </w:rPr>
            </w:pPr>
            <w:r w:rsidRPr="00464BD3">
              <w:rPr>
                <w:rFonts w:ascii="Times New Roman" w:eastAsia="Times New Roman" w:hAnsi="Times New Roman" w:cs="Times New Roman"/>
                <w:sz w:val="24"/>
              </w:rPr>
              <w:t>Звуковое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исследование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исполнение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(учителем)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синтезаторе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знакомых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музыкальных произведений тембром органа.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Наблюдение за трансформацией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образа.</w:t>
            </w:r>
          </w:p>
        </w:tc>
      </w:tr>
    </w:tbl>
    <w:p w:rsidR="00464BD3" w:rsidRPr="00464BD3" w:rsidRDefault="00464BD3" w:rsidP="00464BD3">
      <w:pPr>
        <w:widowControl w:val="0"/>
        <w:autoSpaceDE w:val="0"/>
        <w:autoSpaceDN w:val="0"/>
        <w:spacing w:after="0" w:line="270" w:lineRule="atLeast"/>
        <w:jc w:val="both"/>
        <w:rPr>
          <w:rFonts w:ascii="Times New Roman" w:eastAsia="Times New Roman" w:hAnsi="Times New Roman" w:cs="Times New Roman"/>
          <w:sz w:val="24"/>
        </w:rPr>
        <w:sectPr w:rsidR="00464BD3" w:rsidRPr="00464BD3" w:rsidSect="007C6ED2">
          <w:pgSz w:w="16840" w:h="11910" w:orient="landscape"/>
          <w:pgMar w:top="840" w:right="280" w:bottom="1120" w:left="460" w:header="0" w:footer="920" w:gutter="0"/>
          <w:pgNumType w:start="2"/>
          <w:cols w:space="720"/>
        </w:sect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29"/>
        <w:gridCol w:w="1817"/>
        <w:gridCol w:w="3726"/>
        <w:gridCol w:w="8649"/>
      </w:tblGrid>
      <w:tr w:rsidR="00464BD3" w:rsidRPr="00464BD3" w:rsidTr="00EF0B46">
        <w:trPr>
          <w:trHeight w:val="1932"/>
        </w:trPr>
        <w:tc>
          <w:tcPr>
            <w:tcW w:w="1229" w:type="dxa"/>
          </w:tcPr>
          <w:p w:rsidR="00464BD3" w:rsidRPr="00464BD3" w:rsidRDefault="00464BD3" w:rsidP="00464BD3">
            <w:pPr>
              <w:rPr>
                <w:rFonts w:ascii="Times New Roman" w:eastAsia="Times New Roman" w:hAnsi="Times New Roman" w:cs="Times New Roman"/>
                <w:sz w:val="24"/>
              </w:rPr>
            </w:pPr>
          </w:p>
        </w:tc>
        <w:tc>
          <w:tcPr>
            <w:tcW w:w="1817" w:type="dxa"/>
          </w:tcPr>
          <w:p w:rsidR="00464BD3" w:rsidRPr="00464BD3" w:rsidRDefault="00464BD3" w:rsidP="00464BD3">
            <w:pPr>
              <w:rPr>
                <w:rFonts w:ascii="Times New Roman" w:eastAsia="Times New Roman" w:hAnsi="Times New Roman" w:cs="Times New Roman"/>
                <w:sz w:val="24"/>
              </w:rPr>
            </w:pPr>
          </w:p>
        </w:tc>
        <w:tc>
          <w:tcPr>
            <w:tcW w:w="3726" w:type="dxa"/>
          </w:tcPr>
          <w:p w:rsidR="00464BD3" w:rsidRPr="00464BD3" w:rsidRDefault="00464BD3" w:rsidP="00464BD3">
            <w:pPr>
              <w:rPr>
                <w:rFonts w:ascii="Times New Roman" w:eastAsia="Times New Roman" w:hAnsi="Times New Roman" w:cs="Times New Roman"/>
                <w:sz w:val="24"/>
              </w:rPr>
            </w:pPr>
          </w:p>
        </w:tc>
        <w:tc>
          <w:tcPr>
            <w:tcW w:w="8649" w:type="dxa"/>
          </w:tcPr>
          <w:p w:rsidR="00464BD3" w:rsidRPr="00464BD3" w:rsidRDefault="00464BD3" w:rsidP="00464BD3">
            <w:pPr>
              <w:spacing w:line="275" w:lineRule="exact"/>
              <w:ind w:left="109"/>
              <w:jc w:val="both"/>
              <w:rPr>
                <w:rFonts w:ascii="Times New Roman" w:eastAsia="Times New Roman" w:hAnsi="Times New Roman" w:cs="Times New Roman"/>
                <w:sz w:val="24"/>
              </w:rPr>
            </w:pPr>
            <w:r w:rsidRPr="00464BD3">
              <w:rPr>
                <w:rFonts w:ascii="Times New Roman" w:eastAsia="Times New Roman" w:hAnsi="Times New Roman" w:cs="Times New Roman"/>
                <w:i/>
                <w:sz w:val="24"/>
              </w:rPr>
              <w:t>На</w:t>
            </w:r>
            <w:r w:rsidRPr="00464BD3">
              <w:rPr>
                <w:rFonts w:ascii="Times New Roman" w:eastAsia="Times New Roman" w:hAnsi="Times New Roman" w:cs="Times New Roman"/>
                <w:i/>
                <w:spacing w:val="-3"/>
                <w:sz w:val="24"/>
              </w:rPr>
              <w:t xml:space="preserve"> </w:t>
            </w:r>
            <w:r w:rsidRPr="00464BD3">
              <w:rPr>
                <w:rFonts w:ascii="Times New Roman" w:eastAsia="Times New Roman" w:hAnsi="Times New Roman" w:cs="Times New Roman"/>
                <w:i/>
                <w:sz w:val="24"/>
              </w:rPr>
              <w:t>выбор</w:t>
            </w:r>
            <w:r w:rsidRPr="00464BD3">
              <w:rPr>
                <w:rFonts w:ascii="Times New Roman" w:eastAsia="Times New Roman" w:hAnsi="Times New Roman" w:cs="Times New Roman"/>
                <w:i/>
                <w:spacing w:val="-1"/>
                <w:sz w:val="24"/>
              </w:rPr>
              <w:t xml:space="preserve"> </w:t>
            </w:r>
            <w:r w:rsidRPr="00464BD3">
              <w:rPr>
                <w:rFonts w:ascii="Times New Roman" w:eastAsia="Times New Roman" w:hAnsi="Times New Roman" w:cs="Times New Roman"/>
                <w:i/>
                <w:sz w:val="24"/>
              </w:rPr>
              <w:t>или</w:t>
            </w:r>
            <w:r w:rsidRPr="00464BD3">
              <w:rPr>
                <w:rFonts w:ascii="Times New Roman" w:eastAsia="Times New Roman" w:hAnsi="Times New Roman" w:cs="Times New Roman"/>
                <w:i/>
                <w:spacing w:val="-2"/>
                <w:sz w:val="24"/>
              </w:rPr>
              <w:t xml:space="preserve"> </w:t>
            </w:r>
            <w:r w:rsidRPr="00464BD3">
              <w:rPr>
                <w:rFonts w:ascii="Times New Roman" w:eastAsia="Times New Roman" w:hAnsi="Times New Roman" w:cs="Times New Roman"/>
                <w:i/>
                <w:sz w:val="24"/>
              </w:rPr>
              <w:t>факультативно</w:t>
            </w:r>
            <w:r w:rsidRPr="00464BD3">
              <w:rPr>
                <w:rFonts w:ascii="Times New Roman" w:eastAsia="Times New Roman" w:hAnsi="Times New Roman" w:cs="Times New Roman"/>
                <w:sz w:val="24"/>
              </w:rPr>
              <w:t>:</w:t>
            </w:r>
          </w:p>
          <w:p w:rsidR="00464BD3" w:rsidRPr="00464BD3" w:rsidRDefault="00464BD3" w:rsidP="00464BD3">
            <w:pPr>
              <w:ind w:left="109" w:right="93"/>
              <w:jc w:val="both"/>
              <w:rPr>
                <w:rFonts w:ascii="Times New Roman" w:eastAsia="Times New Roman" w:hAnsi="Times New Roman" w:cs="Times New Roman"/>
                <w:sz w:val="24"/>
              </w:rPr>
            </w:pPr>
            <w:r w:rsidRPr="00464BD3">
              <w:rPr>
                <w:rFonts w:ascii="Times New Roman" w:eastAsia="Times New Roman" w:hAnsi="Times New Roman" w:cs="Times New Roman"/>
                <w:sz w:val="24"/>
              </w:rPr>
              <w:t>Посещение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концерта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органной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Рассматривание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иллюстраций,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изображений органа.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Проблемная ситуация — выдвижение гипотез о принципах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работы этого музыкального инструмента. Просмотр познавательного фильма об</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органе.</w:t>
            </w:r>
          </w:p>
          <w:p w:rsidR="00464BD3" w:rsidRPr="00464BD3" w:rsidRDefault="00464BD3" w:rsidP="00464BD3">
            <w:pPr>
              <w:spacing w:line="270" w:lineRule="atLeast"/>
              <w:ind w:left="109" w:right="99"/>
              <w:jc w:val="both"/>
              <w:rPr>
                <w:rFonts w:ascii="Times New Roman" w:eastAsia="Times New Roman" w:hAnsi="Times New Roman" w:cs="Times New Roman"/>
                <w:sz w:val="24"/>
              </w:rPr>
            </w:pPr>
            <w:r w:rsidRPr="00464BD3">
              <w:rPr>
                <w:rFonts w:ascii="Times New Roman" w:eastAsia="Times New Roman" w:hAnsi="Times New Roman" w:cs="Times New Roman"/>
                <w:sz w:val="24"/>
              </w:rPr>
              <w:t>Литературное, художественное творчество на основе музыкальных впечатлений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от</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восприятия органной музыки</w:t>
            </w:r>
          </w:p>
        </w:tc>
      </w:tr>
      <w:tr w:rsidR="00464BD3" w:rsidRPr="00464BD3" w:rsidTr="00EF0B46">
        <w:trPr>
          <w:trHeight w:val="2760"/>
        </w:trPr>
        <w:tc>
          <w:tcPr>
            <w:tcW w:w="1229" w:type="dxa"/>
          </w:tcPr>
          <w:p w:rsidR="00464BD3" w:rsidRPr="00464BD3" w:rsidRDefault="00464BD3" w:rsidP="00464BD3">
            <w:pPr>
              <w:ind w:left="107" w:right="432"/>
              <w:rPr>
                <w:rFonts w:ascii="Times New Roman" w:eastAsia="Times New Roman" w:hAnsi="Times New Roman" w:cs="Times New Roman"/>
                <w:sz w:val="24"/>
              </w:rPr>
            </w:pPr>
            <w:r w:rsidRPr="00464BD3">
              <w:rPr>
                <w:rFonts w:ascii="Times New Roman" w:eastAsia="Times New Roman" w:hAnsi="Times New Roman" w:cs="Times New Roman"/>
                <w:sz w:val="24"/>
              </w:rPr>
              <w:t>Г)</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0,5—1</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уч.ч</w:t>
            </w:r>
          </w:p>
        </w:tc>
        <w:tc>
          <w:tcPr>
            <w:tcW w:w="1817" w:type="dxa"/>
          </w:tcPr>
          <w:p w:rsidR="00464BD3" w:rsidRPr="00464BD3" w:rsidRDefault="00464BD3" w:rsidP="00464BD3">
            <w:pPr>
              <w:ind w:left="110" w:right="85"/>
              <w:rPr>
                <w:rFonts w:ascii="Times New Roman" w:eastAsia="Times New Roman" w:hAnsi="Times New Roman" w:cs="Times New Roman"/>
                <w:sz w:val="24"/>
              </w:rPr>
            </w:pPr>
            <w:r w:rsidRPr="00464BD3">
              <w:rPr>
                <w:rFonts w:ascii="Times New Roman" w:eastAsia="Times New Roman" w:hAnsi="Times New Roman" w:cs="Times New Roman"/>
                <w:sz w:val="24"/>
              </w:rPr>
              <w:t>Искусство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Русской</w:t>
            </w:r>
            <w:r w:rsidRPr="00464BD3">
              <w:rPr>
                <w:rFonts w:ascii="Times New Roman" w:eastAsia="Times New Roman" w:hAnsi="Times New Roman" w:cs="Times New Roman"/>
                <w:spacing w:val="27"/>
                <w:sz w:val="24"/>
              </w:rPr>
              <w:t xml:space="preserve"> </w:t>
            </w:r>
            <w:r w:rsidRPr="00464BD3">
              <w:rPr>
                <w:rFonts w:ascii="Times New Roman" w:eastAsia="Times New Roman" w:hAnsi="Times New Roman" w:cs="Times New Roman"/>
                <w:sz w:val="24"/>
              </w:rPr>
              <w:t>право-</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славной</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церкви</w:t>
            </w:r>
          </w:p>
        </w:tc>
        <w:tc>
          <w:tcPr>
            <w:tcW w:w="3726" w:type="dxa"/>
          </w:tcPr>
          <w:p w:rsidR="00464BD3" w:rsidRPr="00464BD3" w:rsidRDefault="00464BD3" w:rsidP="00464BD3">
            <w:pPr>
              <w:spacing w:line="275" w:lineRule="exact"/>
              <w:ind w:left="110"/>
              <w:jc w:val="both"/>
              <w:rPr>
                <w:rFonts w:ascii="Times New Roman" w:eastAsia="Times New Roman" w:hAnsi="Times New Roman" w:cs="Times New Roman"/>
                <w:sz w:val="24"/>
              </w:rPr>
            </w:pPr>
            <w:r w:rsidRPr="00464BD3">
              <w:rPr>
                <w:rFonts w:ascii="Times New Roman" w:eastAsia="Times New Roman" w:hAnsi="Times New Roman" w:cs="Times New Roman"/>
                <w:sz w:val="24"/>
              </w:rPr>
              <w:t>Музыка</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православном</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храме.</w:t>
            </w:r>
          </w:p>
          <w:p w:rsidR="00464BD3" w:rsidRPr="00464BD3" w:rsidRDefault="00464BD3" w:rsidP="00464BD3">
            <w:pPr>
              <w:ind w:left="110" w:right="94"/>
              <w:jc w:val="both"/>
              <w:rPr>
                <w:rFonts w:ascii="Times New Roman" w:eastAsia="Times New Roman" w:hAnsi="Times New Roman" w:cs="Times New Roman"/>
                <w:sz w:val="24"/>
              </w:rPr>
            </w:pPr>
            <w:r w:rsidRPr="00464BD3">
              <w:rPr>
                <w:rFonts w:ascii="Times New Roman" w:eastAsia="Times New Roman" w:hAnsi="Times New Roman" w:cs="Times New Roman"/>
                <w:sz w:val="24"/>
              </w:rPr>
              <w:t>Традиции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исполнения,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жанры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(тропарь,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стихира,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величание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др.).</w:t>
            </w:r>
          </w:p>
          <w:p w:rsidR="00464BD3" w:rsidRPr="00464BD3" w:rsidRDefault="00464BD3" w:rsidP="00464BD3">
            <w:pPr>
              <w:tabs>
                <w:tab w:val="left" w:pos="1676"/>
                <w:tab w:val="left" w:pos="2557"/>
              </w:tabs>
              <w:ind w:left="110" w:right="94"/>
              <w:jc w:val="both"/>
              <w:rPr>
                <w:rFonts w:ascii="Times New Roman" w:eastAsia="Times New Roman" w:hAnsi="Times New Roman" w:cs="Times New Roman"/>
                <w:sz w:val="24"/>
              </w:rPr>
            </w:pPr>
            <w:r w:rsidRPr="00464BD3">
              <w:rPr>
                <w:rFonts w:ascii="Times New Roman" w:eastAsia="Times New Roman" w:hAnsi="Times New Roman" w:cs="Times New Roman"/>
                <w:sz w:val="24"/>
              </w:rPr>
              <w:t>Музыка</w:t>
            </w:r>
            <w:r w:rsidRPr="00464BD3">
              <w:rPr>
                <w:rFonts w:ascii="Times New Roman" w:eastAsia="Times New Roman" w:hAnsi="Times New Roman" w:cs="Times New Roman"/>
                <w:sz w:val="24"/>
              </w:rPr>
              <w:tab/>
              <w:t>и</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живопись,</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посвящённые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святым.</w:t>
            </w:r>
          </w:p>
          <w:p w:rsidR="00464BD3" w:rsidRPr="00464BD3" w:rsidRDefault="00464BD3" w:rsidP="00464BD3">
            <w:pPr>
              <w:ind w:left="110"/>
              <w:jc w:val="both"/>
              <w:rPr>
                <w:rFonts w:ascii="Times New Roman" w:eastAsia="Times New Roman" w:hAnsi="Times New Roman" w:cs="Times New Roman"/>
                <w:sz w:val="24"/>
              </w:rPr>
            </w:pPr>
            <w:r w:rsidRPr="00464BD3">
              <w:rPr>
                <w:rFonts w:ascii="Times New Roman" w:eastAsia="Times New Roman" w:hAnsi="Times New Roman" w:cs="Times New Roman"/>
                <w:sz w:val="24"/>
              </w:rPr>
              <w:t>Образы</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Христа,</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Богородицы</w:t>
            </w:r>
          </w:p>
        </w:tc>
        <w:tc>
          <w:tcPr>
            <w:tcW w:w="8649" w:type="dxa"/>
          </w:tcPr>
          <w:p w:rsidR="00464BD3" w:rsidRPr="00464BD3" w:rsidRDefault="00464BD3" w:rsidP="00464BD3">
            <w:pPr>
              <w:tabs>
                <w:tab w:val="left" w:pos="1667"/>
                <w:tab w:val="left" w:pos="3080"/>
                <w:tab w:val="left" w:pos="4387"/>
                <w:tab w:val="left" w:pos="6025"/>
                <w:tab w:val="left" w:pos="7526"/>
              </w:tabs>
              <w:ind w:left="109" w:right="101"/>
              <w:rPr>
                <w:rFonts w:ascii="Times New Roman" w:eastAsia="Times New Roman" w:hAnsi="Times New Roman" w:cs="Times New Roman"/>
                <w:sz w:val="24"/>
              </w:rPr>
            </w:pPr>
            <w:r w:rsidRPr="00464BD3">
              <w:rPr>
                <w:rFonts w:ascii="Times New Roman" w:eastAsia="Times New Roman" w:hAnsi="Times New Roman" w:cs="Times New Roman"/>
                <w:sz w:val="24"/>
              </w:rPr>
              <w:t>Разучивание,</w:t>
            </w:r>
            <w:r w:rsidRPr="00464BD3">
              <w:rPr>
                <w:rFonts w:ascii="Times New Roman" w:eastAsia="Times New Roman" w:hAnsi="Times New Roman" w:cs="Times New Roman"/>
                <w:sz w:val="24"/>
              </w:rPr>
              <w:tab/>
              <w:t>исполнение</w:t>
            </w:r>
            <w:r w:rsidRPr="00464BD3">
              <w:rPr>
                <w:rFonts w:ascii="Times New Roman" w:eastAsia="Times New Roman" w:hAnsi="Times New Roman" w:cs="Times New Roman"/>
                <w:sz w:val="24"/>
              </w:rPr>
              <w:tab/>
              <w:t>вокальных</w:t>
            </w:r>
            <w:r w:rsidRPr="00464BD3">
              <w:rPr>
                <w:rFonts w:ascii="Times New Roman" w:eastAsia="Times New Roman" w:hAnsi="Times New Roman" w:cs="Times New Roman"/>
                <w:sz w:val="24"/>
              </w:rPr>
              <w:tab/>
              <w:t>произведений</w:t>
            </w:r>
            <w:r w:rsidRPr="00464BD3">
              <w:rPr>
                <w:rFonts w:ascii="Times New Roman" w:eastAsia="Times New Roman" w:hAnsi="Times New Roman" w:cs="Times New Roman"/>
                <w:sz w:val="24"/>
              </w:rPr>
              <w:tab/>
              <w:t>религиозной</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тематики,</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сравнение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церковных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мелодий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народных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песен,</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мелодий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светской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музыки.</w:t>
            </w:r>
          </w:p>
          <w:p w:rsidR="00464BD3" w:rsidRPr="00464BD3" w:rsidRDefault="00464BD3" w:rsidP="00464BD3">
            <w:pPr>
              <w:ind w:left="109"/>
              <w:rPr>
                <w:rFonts w:ascii="Times New Roman" w:eastAsia="Times New Roman" w:hAnsi="Times New Roman" w:cs="Times New Roman"/>
                <w:sz w:val="24"/>
              </w:rPr>
            </w:pPr>
            <w:r w:rsidRPr="00464BD3">
              <w:rPr>
                <w:rFonts w:ascii="Times New Roman" w:eastAsia="Times New Roman" w:hAnsi="Times New Roman" w:cs="Times New Roman"/>
                <w:sz w:val="24"/>
              </w:rPr>
              <w:t>Прослеживание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исполняемых</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мелодий</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по</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нотной</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записи.</w:t>
            </w:r>
          </w:p>
          <w:p w:rsidR="00464BD3" w:rsidRPr="00464BD3" w:rsidRDefault="00464BD3" w:rsidP="00464BD3">
            <w:pPr>
              <w:ind w:left="109"/>
              <w:rPr>
                <w:rFonts w:ascii="Times New Roman" w:eastAsia="Times New Roman" w:hAnsi="Times New Roman" w:cs="Times New Roman"/>
                <w:sz w:val="24"/>
              </w:rPr>
            </w:pPr>
            <w:r w:rsidRPr="00464BD3">
              <w:rPr>
                <w:rFonts w:ascii="Times New Roman" w:eastAsia="Times New Roman" w:hAnsi="Times New Roman" w:cs="Times New Roman"/>
                <w:sz w:val="24"/>
              </w:rPr>
              <w:t>Анализ</w:t>
            </w:r>
            <w:r w:rsidRPr="00464BD3">
              <w:rPr>
                <w:rFonts w:ascii="Times New Roman" w:eastAsia="Times New Roman" w:hAnsi="Times New Roman" w:cs="Times New Roman"/>
                <w:spacing w:val="28"/>
                <w:sz w:val="24"/>
              </w:rPr>
              <w:t xml:space="preserve"> </w:t>
            </w:r>
            <w:r w:rsidRPr="00464BD3">
              <w:rPr>
                <w:rFonts w:ascii="Times New Roman" w:eastAsia="Times New Roman" w:hAnsi="Times New Roman" w:cs="Times New Roman"/>
                <w:sz w:val="24"/>
              </w:rPr>
              <w:t>типа</w:t>
            </w:r>
            <w:r w:rsidRPr="00464BD3">
              <w:rPr>
                <w:rFonts w:ascii="Times New Roman" w:eastAsia="Times New Roman" w:hAnsi="Times New Roman" w:cs="Times New Roman"/>
                <w:spacing w:val="29"/>
                <w:sz w:val="24"/>
              </w:rPr>
              <w:t xml:space="preserve"> </w:t>
            </w:r>
            <w:r w:rsidRPr="00464BD3">
              <w:rPr>
                <w:rFonts w:ascii="Times New Roman" w:eastAsia="Times New Roman" w:hAnsi="Times New Roman" w:cs="Times New Roman"/>
                <w:sz w:val="24"/>
              </w:rPr>
              <w:t>мелодического</w:t>
            </w:r>
            <w:r w:rsidRPr="00464BD3">
              <w:rPr>
                <w:rFonts w:ascii="Times New Roman" w:eastAsia="Times New Roman" w:hAnsi="Times New Roman" w:cs="Times New Roman"/>
                <w:spacing w:val="31"/>
                <w:sz w:val="24"/>
              </w:rPr>
              <w:t xml:space="preserve"> </w:t>
            </w:r>
            <w:r w:rsidRPr="00464BD3">
              <w:rPr>
                <w:rFonts w:ascii="Times New Roman" w:eastAsia="Times New Roman" w:hAnsi="Times New Roman" w:cs="Times New Roman"/>
                <w:sz w:val="24"/>
              </w:rPr>
              <w:t>движения,</w:t>
            </w:r>
            <w:r w:rsidRPr="00464BD3">
              <w:rPr>
                <w:rFonts w:ascii="Times New Roman" w:eastAsia="Times New Roman" w:hAnsi="Times New Roman" w:cs="Times New Roman"/>
                <w:spacing w:val="30"/>
                <w:sz w:val="24"/>
              </w:rPr>
              <w:t xml:space="preserve"> </w:t>
            </w:r>
            <w:r w:rsidRPr="00464BD3">
              <w:rPr>
                <w:rFonts w:ascii="Times New Roman" w:eastAsia="Times New Roman" w:hAnsi="Times New Roman" w:cs="Times New Roman"/>
                <w:sz w:val="24"/>
              </w:rPr>
              <w:t>особенностей</w:t>
            </w:r>
            <w:r w:rsidRPr="00464BD3">
              <w:rPr>
                <w:rFonts w:ascii="Times New Roman" w:eastAsia="Times New Roman" w:hAnsi="Times New Roman" w:cs="Times New Roman"/>
                <w:spacing w:val="31"/>
                <w:sz w:val="24"/>
              </w:rPr>
              <w:t xml:space="preserve"> </w:t>
            </w:r>
            <w:r w:rsidRPr="00464BD3">
              <w:rPr>
                <w:rFonts w:ascii="Times New Roman" w:eastAsia="Times New Roman" w:hAnsi="Times New Roman" w:cs="Times New Roman"/>
                <w:sz w:val="24"/>
              </w:rPr>
              <w:t>ритма,</w:t>
            </w:r>
            <w:r w:rsidRPr="00464BD3">
              <w:rPr>
                <w:rFonts w:ascii="Times New Roman" w:eastAsia="Times New Roman" w:hAnsi="Times New Roman" w:cs="Times New Roman"/>
                <w:spacing w:val="30"/>
                <w:sz w:val="24"/>
              </w:rPr>
              <w:t xml:space="preserve"> </w:t>
            </w:r>
            <w:r w:rsidRPr="00464BD3">
              <w:rPr>
                <w:rFonts w:ascii="Times New Roman" w:eastAsia="Times New Roman" w:hAnsi="Times New Roman" w:cs="Times New Roman"/>
                <w:sz w:val="24"/>
              </w:rPr>
              <w:t>темпа,</w:t>
            </w:r>
            <w:r w:rsidRPr="00464BD3">
              <w:rPr>
                <w:rFonts w:ascii="Times New Roman" w:eastAsia="Times New Roman" w:hAnsi="Times New Roman" w:cs="Times New Roman"/>
                <w:spacing w:val="28"/>
                <w:sz w:val="24"/>
              </w:rPr>
              <w:t xml:space="preserve"> </w:t>
            </w:r>
            <w:r w:rsidRPr="00464BD3">
              <w:rPr>
                <w:rFonts w:ascii="Times New Roman" w:eastAsia="Times New Roman" w:hAnsi="Times New Roman" w:cs="Times New Roman"/>
                <w:sz w:val="24"/>
              </w:rPr>
              <w:t>динамики</w:t>
            </w:r>
            <w:r w:rsidRPr="00464BD3">
              <w:rPr>
                <w:rFonts w:ascii="Times New Roman" w:eastAsia="Times New Roman" w:hAnsi="Times New Roman" w:cs="Times New Roman"/>
                <w:spacing w:val="28"/>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т.д.</w:t>
            </w:r>
          </w:p>
          <w:p w:rsidR="00464BD3" w:rsidRPr="00464BD3" w:rsidRDefault="00464BD3" w:rsidP="00464BD3">
            <w:pPr>
              <w:ind w:left="109"/>
              <w:rPr>
                <w:rFonts w:ascii="Times New Roman" w:eastAsia="Times New Roman" w:hAnsi="Times New Roman" w:cs="Times New Roman"/>
                <w:sz w:val="24"/>
              </w:rPr>
            </w:pPr>
            <w:r w:rsidRPr="00464BD3">
              <w:rPr>
                <w:rFonts w:ascii="Times New Roman" w:eastAsia="Times New Roman" w:hAnsi="Times New Roman" w:cs="Times New Roman"/>
                <w:sz w:val="24"/>
              </w:rPr>
              <w:t>Сопоставление произведений музыки и живописи, посвящённых святым, Христу,</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Богородице.</w:t>
            </w:r>
          </w:p>
          <w:p w:rsidR="00464BD3" w:rsidRPr="00464BD3" w:rsidRDefault="00464BD3" w:rsidP="00464BD3">
            <w:pPr>
              <w:ind w:left="109"/>
              <w:rPr>
                <w:rFonts w:ascii="Times New Roman" w:eastAsia="Times New Roman" w:hAnsi="Times New Roman" w:cs="Times New Roman"/>
                <w:sz w:val="24"/>
              </w:rPr>
            </w:pPr>
            <w:r w:rsidRPr="00464BD3">
              <w:rPr>
                <w:rFonts w:ascii="Times New Roman" w:eastAsia="Times New Roman" w:hAnsi="Times New Roman" w:cs="Times New Roman"/>
                <w:i/>
                <w:sz w:val="24"/>
              </w:rPr>
              <w:t>На</w:t>
            </w:r>
            <w:r w:rsidRPr="00464BD3">
              <w:rPr>
                <w:rFonts w:ascii="Times New Roman" w:eastAsia="Times New Roman" w:hAnsi="Times New Roman" w:cs="Times New Roman"/>
                <w:i/>
                <w:spacing w:val="-3"/>
                <w:sz w:val="24"/>
              </w:rPr>
              <w:t xml:space="preserve"> </w:t>
            </w:r>
            <w:r w:rsidRPr="00464BD3">
              <w:rPr>
                <w:rFonts w:ascii="Times New Roman" w:eastAsia="Times New Roman" w:hAnsi="Times New Roman" w:cs="Times New Roman"/>
                <w:i/>
                <w:sz w:val="24"/>
              </w:rPr>
              <w:t>выбор</w:t>
            </w:r>
            <w:r w:rsidRPr="00464BD3">
              <w:rPr>
                <w:rFonts w:ascii="Times New Roman" w:eastAsia="Times New Roman" w:hAnsi="Times New Roman" w:cs="Times New Roman"/>
                <w:i/>
                <w:spacing w:val="-1"/>
                <w:sz w:val="24"/>
              </w:rPr>
              <w:t xml:space="preserve"> </w:t>
            </w:r>
            <w:r w:rsidRPr="00464BD3">
              <w:rPr>
                <w:rFonts w:ascii="Times New Roman" w:eastAsia="Times New Roman" w:hAnsi="Times New Roman" w:cs="Times New Roman"/>
                <w:i/>
                <w:sz w:val="24"/>
              </w:rPr>
              <w:t>или</w:t>
            </w:r>
            <w:r w:rsidRPr="00464BD3">
              <w:rPr>
                <w:rFonts w:ascii="Times New Roman" w:eastAsia="Times New Roman" w:hAnsi="Times New Roman" w:cs="Times New Roman"/>
                <w:i/>
                <w:spacing w:val="-2"/>
                <w:sz w:val="24"/>
              </w:rPr>
              <w:t xml:space="preserve"> </w:t>
            </w:r>
            <w:r w:rsidRPr="00464BD3">
              <w:rPr>
                <w:rFonts w:ascii="Times New Roman" w:eastAsia="Times New Roman" w:hAnsi="Times New Roman" w:cs="Times New Roman"/>
                <w:i/>
                <w:sz w:val="24"/>
              </w:rPr>
              <w:t>факультативно</w:t>
            </w:r>
            <w:r w:rsidRPr="00464BD3">
              <w:rPr>
                <w:rFonts w:ascii="Times New Roman" w:eastAsia="Times New Roman" w:hAnsi="Times New Roman" w:cs="Times New Roman"/>
                <w:sz w:val="24"/>
              </w:rPr>
              <w:t>:</w:t>
            </w:r>
          </w:p>
          <w:p w:rsidR="00464BD3" w:rsidRPr="00464BD3" w:rsidRDefault="00464BD3" w:rsidP="00464BD3">
            <w:pPr>
              <w:ind w:left="109"/>
              <w:rPr>
                <w:rFonts w:ascii="Times New Roman" w:eastAsia="Times New Roman" w:hAnsi="Times New Roman" w:cs="Times New Roman"/>
                <w:sz w:val="24"/>
              </w:rPr>
            </w:pPr>
            <w:r w:rsidRPr="00464BD3">
              <w:rPr>
                <w:rFonts w:ascii="Times New Roman" w:eastAsia="Times New Roman" w:hAnsi="Times New Roman" w:cs="Times New Roman"/>
                <w:sz w:val="24"/>
              </w:rPr>
              <w:t>Посещение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храма.</w:t>
            </w:r>
          </w:p>
          <w:p w:rsidR="00464BD3" w:rsidRPr="00464BD3" w:rsidRDefault="00464BD3" w:rsidP="00464BD3">
            <w:pPr>
              <w:spacing w:line="257" w:lineRule="exact"/>
              <w:ind w:left="109"/>
              <w:rPr>
                <w:rFonts w:ascii="Times New Roman" w:eastAsia="Times New Roman" w:hAnsi="Times New Roman" w:cs="Times New Roman"/>
                <w:sz w:val="24"/>
              </w:rPr>
            </w:pPr>
            <w:r w:rsidRPr="00464BD3">
              <w:rPr>
                <w:rFonts w:ascii="Times New Roman" w:eastAsia="Times New Roman" w:hAnsi="Times New Roman" w:cs="Times New Roman"/>
                <w:sz w:val="24"/>
              </w:rPr>
              <w:t>Поиск</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Интернете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информации</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о</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Крещении</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Руси,</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святых,</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об</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иконах</w:t>
            </w:r>
          </w:p>
        </w:tc>
      </w:tr>
      <w:tr w:rsidR="00464BD3" w:rsidRPr="00464BD3" w:rsidTr="00EF0B46">
        <w:trPr>
          <w:trHeight w:val="2210"/>
        </w:trPr>
        <w:tc>
          <w:tcPr>
            <w:tcW w:w="1229" w:type="dxa"/>
          </w:tcPr>
          <w:p w:rsidR="00464BD3" w:rsidRPr="00464BD3" w:rsidRDefault="00464BD3" w:rsidP="00464BD3">
            <w:pPr>
              <w:ind w:left="107" w:right="432"/>
              <w:rPr>
                <w:rFonts w:ascii="Times New Roman" w:eastAsia="Times New Roman" w:hAnsi="Times New Roman" w:cs="Times New Roman"/>
                <w:sz w:val="24"/>
              </w:rPr>
            </w:pPr>
            <w:r w:rsidRPr="00464BD3">
              <w:rPr>
                <w:rFonts w:ascii="Times New Roman" w:eastAsia="Times New Roman" w:hAnsi="Times New Roman" w:cs="Times New Roman"/>
                <w:sz w:val="24"/>
              </w:rPr>
              <w:t>Д)</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0,5—1</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уч.ч</w:t>
            </w:r>
          </w:p>
        </w:tc>
        <w:tc>
          <w:tcPr>
            <w:tcW w:w="1817" w:type="dxa"/>
          </w:tcPr>
          <w:p w:rsidR="00464BD3" w:rsidRPr="00464BD3" w:rsidRDefault="00464BD3" w:rsidP="00464BD3">
            <w:pPr>
              <w:ind w:left="110" w:right="350"/>
              <w:rPr>
                <w:rFonts w:ascii="Times New Roman" w:eastAsia="Times New Roman" w:hAnsi="Times New Roman" w:cs="Times New Roman"/>
                <w:sz w:val="24"/>
              </w:rPr>
            </w:pPr>
            <w:r w:rsidRPr="00464BD3">
              <w:rPr>
                <w:rFonts w:ascii="Times New Roman" w:eastAsia="Times New Roman" w:hAnsi="Times New Roman" w:cs="Times New Roman"/>
                <w:sz w:val="24"/>
              </w:rPr>
              <w:t>Религиозные</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праздники</w:t>
            </w:r>
          </w:p>
        </w:tc>
        <w:tc>
          <w:tcPr>
            <w:tcW w:w="3726" w:type="dxa"/>
          </w:tcPr>
          <w:p w:rsidR="00464BD3" w:rsidRPr="00464BD3" w:rsidRDefault="00464BD3" w:rsidP="00464BD3">
            <w:pPr>
              <w:ind w:left="110" w:right="95"/>
              <w:jc w:val="both"/>
              <w:rPr>
                <w:rFonts w:ascii="Times New Roman" w:eastAsia="Times New Roman" w:hAnsi="Times New Roman" w:cs="Times New Roman"/>
                <w:sz w:val="24"/>
              </w:rPr>
            </w:pPr>
            <w:r w:rsidRPr="00464BD3">
              <w:rPr>
                <w:rFonts w:ascii="Times New Roman" w:eastAsia="Times New Roman" w:hAnsi="Times New Roman" w:cs="Times New Roman"/>
                <w:sz w:val="24"/>
              </w:rPr>
              <w:t>Праздничная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служба,</w:t>
            </w:r>
            <w:r w:rsidRPr="00464BD3">
              <w:rPr>
                <w:rFonts w:ascii="Times New Roman" w:eastAsia="Times New Roman" w:hAnsi="Times New Roman" w:cs="Times New Roman"/>
                <w:spacing w:val="60"/>
                <w:sz w:val="24"/>
              </w:rPr>
              <w:t xml:space="preserve"> </w:t>
            </w:r>
            <w:r w:rsidRPr="00464BD3">
              <w:rPr>
                <w:rFonts w:ascii="Times New Roman" w:eastAsia="Times New Roman" w:hAnsi="Times New Roman" w:cs="Times New Roman"/>
                <w:sz w:val="24"/>
              </w:rPr>
              <w:t>вокальная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том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числе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хоровая)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религиозного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содержания</w:t>
            </w:r>
          </w:p>
        </w:tc>
        <w:tc>
          <w:tcPr>
            <w:tcW w:w="8649" w:type="dxa"/>
          </w:tcPr>
          <w:p w:rsidR="00464BD3" w:rsidRPr="00464BD3" w:rsidRDefault="00464BD3" w:rsidP="00464BD3">
            <w:pPr>
              <w:ind w:left="109"/>
              <w:rPr>
                <w:rFonts w:ascii="Times New Roman" w:eastAsia="Times New Roman" w:hAnsi="Times New Roman" w:cs="Times New Roman"/>
                <w:sz w:val="24"/>
              </w:rPr>
            </w:pPr>
            <w:r w:rsidRPr="00464BD3">
              <w:rPr>
                <w:rFonts w:ascii="Times New Roman" w:eastAsia="Times New Roman" w:hAnsi="Times New Roman" w:cs="Times New Roman"/>
                <w:sz w:val="24"/>
              </w:rPr>
              <w:t>Слушание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фрагментов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праздничных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богослужений,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определение</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характера</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музыки, её</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религиозного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содержания.</w:t>
            </w:r>
          </w:p>
          <w:p w:rsidR="00464BD3" w:rsidRPr="00464BD3" w:rsidRDefault="00464BD3" w:rsidP="00464BD3">
            <w:pPr>
              <w:ind w:left="109"/>
              <w:rPr>
                <w:rFonts w:ascii="Times New Roman" w:eastAsia="Times New Roman" w:hAnsi="Times New Roman" w:cs="Times New Roman"/>
                <w:sz w:val="24"/>
              </w:rPr>
            </w:pPr>
            <w:r w:rsidRPr="00464BD3">
              <w:rPr>
                <w:rFonts w:ascii="Times New Roman" w:eastAsia="Times New Roman" w:hAnsi="Times New Roman" w:cs="Times New Roman"/>
                <w:sz w:val="24"/>
              </w:rPr>
              <w:t>Разучивание</w:t>
            </w:r>
            <w:r w:rsidRPr="00464BD3">
              <w:rPr>
                <w:rFonts w:ascii="Times New Roman" w:eastAsia="Times New Roman" w:hAnsi="Times New Roman" w:cs="Times New Roman"/>
                <w:spacing w:val="18"/>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17"/>
                <w:sz w:val="24"/>
              </w:rPr>
              <w:t xml:space="preserve"> </w:t>
            </w:r>
            <w:r w:rsidRPr="00464BD3">
              <w:rPr>
                <w:rFonts w:ascii="Times New Roman" w:eastAsia="Times New Roman" w:hAnsi="Times New Roman" w:cs="Times New Roman"/>
                <w:sz w:val="24"/>
              </w:rPr>
              <w:t>опорой</w:t>
            </w:r>
            <w:r w:rsidRPr="00464BD3">
              <w:rPr>
                <w:rFonts w:ascii="Times New Roman" w:eastAsia="Times New Roman" w:hAnsi="Times New Roman" w:cs="Times New Roman"/>
                <w:spacing w:val="20"/>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16"/>
                <w:sz w:val="24"/>
              </w:rPr>
              <w:t xml:space="preserve"> </w:t>
            </w:r>
            <w:r w:rsidRPr="00464BD3">
              <w:rPr>
                <w:rFonts w:ascii="Times New Roman" w:eastAsia="Times New Roman" w:hAnsi="Times New Roman" w:cs="Times New Roman"/>
                <w:sz w:val="24"/>
              </w:rPr>
              <w:t>нотный</w:t>
            </w:r>
            <w:r w:rsidRPr="00464BD3">
              <w:rPr>
                <w:rFonts w:ascii="Times New Roman" w:eastAsia="Times New Roman" w:hAnsi="Times New Roman" w:cs="Times New Roman"/>
                <w:spacing w:val="20"/>
                <w:sz w:val="24"/>
              </w:rPr>
              <w:t xml:space="preserve"> </w:t>
            </w:r>
            <w:r w:rsidRPr="00464BD3">
              <w:rPr>
                <w:rFonts w:ascii="Times New Roman" w:eastAsia="Times New Roman" w:hAnsi="Times New Roman" w:cs="Times New Roman"/>
                <w:sz w:val="24"/>
              </w:rPr>
              <w:t>текст),</w:t>
            </w:r>
            <w:r w:rsidRPr="00464BD3">
              <w:rPr>
                <w:rFonts w:ascii="Times New Roman" w:eastAsia="Times New Roman" w:hAnsi="Times New Roman" w:cs="Times New Roman"/>
                <w:spacing w:val="16"/>
                <w:sz w:val="24"/>
              </w:rPr>
              <w:t xml:space="preserve"> </w:t>
            </w:r>
            <w:r w:rsidRPr="00464BD3">
              <w:rPr>
                <w:rFonts w:ascii="Times New Roman" w:eastAsia="Times New Roman" w:hAnsi="Times New Roman" w:cs="Times New Roman"/>
                <w:sz w:val="24"/>
              </w:rPr>
              <w:t>исполнение</w:t>
            </w:r>
            <w:r w:rsidRPr="00464BD3">
              <w:rPr>
                <w:rFonts w:ascii="Times New Roman" w:eastAsia="Times New Roman" w:hAnsi="Times New Roman" w:cs="Times New Roman"/>
                <w:spacing w:val="18"/>
                <w:sz w:val="24"/>
              </w:rPr>
              <w:t xml:space="preserve"> </w:t>
            </w:r>
            <w:r w:rsidRPr="00464BD3">
              <w:rPr>
                <w:rFonts w:ascii="Times New Roman" w:eastAsia="Times New Roman" w:hAnsi="Times New Roman" w:cs="Times New Roman"/>
                <w:sz w:val="24"/>
              </w:rPr>
              <w:t>доступных</w:t>
            </w:r>
            <w:r w:rsidRPr="00464BD3">
              <w:rPr>
                <w:rFonts w:ascii="Times New Roman" w:eastAsia="Times New Roman" w:hAnsi="Times New Roman" w:cs="Times New Roman"/>
                <w:spacing w:val="19"/>
                <w:sz w:val="24"/>
              </w:rPr>
              <w:t xml:space="preserve"> </w:t>
            </w:r>
            <w:r w:rsidRPr="00464BD3">
              <w:rPr>
                <w:rFonts w:ascii="Times New Roman" w:eastAsia="Times New Roman" w:hAnsi="Times New Roman" w:cs="Times New Roman"/>
                <w:sz w:val="24"/>
              </w:rPr>
              <w:t>вокальных</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произведений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духовной музыки.</w:t>
            </w:r>
          </w:p>
          <w:p w:rsidR="00464BD3" w:rsidRPr="00464BD3" w:rsidRDefault="00464BD3" w:rsidP="00464BD3">
            <w:pPr>
              <w:ind w:left="109"/>
              <w:rPr>
                <w:rFonts w:ascii="Times New Roman" w:eastAsia="Times New Roman" w:hAnsi="Times New Roman" w:cs="Times New Roman"/>
                <w:sz w:val="24"/>
              </w:rPr>
            </w:pPr>
            <w:r w:rsidRPr="00464BD3">
              <w:rPr>
                <w:rFonts w:ascii="Times New Roman" w:eastAsia="Times New Roman" w:hAnsi="Times New Roman" w:cs="Times New Roman"/>
                <w:i/>
                <w:sz w:val="24"/>
              </w:rPr>
              <w:t>На</w:t>
            </w:r>
            <w:r w:rsidRPr="00464BD3">
              <w:rPr>
                <w:rFonts w:ascii="Times New Roman" w:eastAsia="Times New Roman" w:hAnsi="Times New Roman" w:cs="Times New Roman"/>
                <w:i/>
                <w:spacing w:val="-3"/>
                <w:sz w:val="24"/>
              </w:rPr>
              <w:t xml:space="preserve"> </w:t>
            </w:r>
            <w:r w:rsidRPr="00464BD3">
              <w:rPr>
                <w:rFonts w:ascii="Times New Roman" w:eastAsia="Times New Roman" w:hAnsi="Times New Roman" w:cs="Times New Roman"/>
                <w:i/>
                <w:sz w:val="24"/>
              </w:rPr>
              <w:t>выбор</w:t>
            </w:r>
            <w:r w:rsidRPr="00464BD3">
              <w:rPr>
                <w:rFonts w:ascii="Times New Roman" w:eastAsia="Times New Roman" w:hAnsi="Times New Roman" w:cs="Times New Roman"/>
                <w:i/>
                <w:spacing w:val="-1"/>
                <w:sz w:val="24"/>
              </w:rPr>
              <w:t xml:space="preserve"> </w:t>
            </w:r>
            <w:r w:rsidRPr="00464BD3">
              <w:rPr>
                <w:rFonts w:ascii="Times New Roman" w:eastAsia="Times New Roman" w:hAnsi="Times New Roman" w:cs="Times New Roman"/>
                <w:i/>
                <w:sz w:val="24"/>
              </w:rPr>
              <w:t>или</w:t>
            </w:r>
            <w:r w:rsidRPr="00464BD3">
              <w:rPr>
                <w:rFonts w:ascii="Times New Roman" w:eastAsia="Times New Roman" w:hAnsi="Times New Roman" w:cs="Times New Roman"/>
                <w:i/>
                <w:spacing w:val="-1"/>
                <w:sz w:val="24"/>
              </w:rPr>
              <w:t xml:space="preserve"> </w:t>
            </w:r>
            <w:r w:rsidRPr="00464BD3">
              <w:rPr>
                <w:rFonts w:ascii="Times New Roman" w:eastAsia="Times New Roman" w:hAnsi="Times New Roman" w:cs="Times New Roman"/>
                <w:i/>
                <w:sz w:val="24"/>
              </w:rPr>
              <w:t>факультативно</w:t>
            </w:r>
            <w:r w:rsidRPr="00464BD3">
              <w:rPr>
                <w:rFonts w:ascii="Times New Roman" w:eastAsia="Times New Roman" w:hAnsi="Times New Roman" w:cs="Times New Roman"/>
                <w:sz w:val="24"/>
              </w:rPr>
              <w:t>:</w:t>
            </w:r>
          </w:p>
          <w:p w:rsidR="00464BD3" w:rsidRPr="00464BD3" w:rsidRDefault="00464BD3" w:rsidP="00464BD3">
            <w:pPr>
              <w:ind w:left="109" w:right="2334"/>
              <w:rPr>
                <w:rFonts w:ascii="Times New Roman" w:eastAsia="Times New Roman" w:hAnsi="Times New Roman" w:cs="Times New Roman"/>
                <w:sz w:val="24"/>
              </w:rPr>
            </w:pPr>
            <w:r w:rsidRPr="00464BD3">
              <w:rPr>
                <w:rFonts w:ascii="Times New Roman" w:eastAsia="Times New Roman" w:hAnsi="Times New Roman" w:cs="Times New Roman"/>
                <w:sz w:val="24"/>
              </w:rPr>
              <w:t>Просмотр фильма, посвящённого религиозным праздникам.</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Посещение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концерта духовной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музыки.</w:t>
            </w:r>
          </w:p>
          <w:p w:rsidR="00464BD3" w:rsidRPr="00464BD3" w:rsidRDefault="00464BD3" w:rsidP="00464BD3">
            <w:pPr>
              <w:spacing w:line="259" w:lineRule="exact"/>
              <w:ind w:left="109"/>
              <w:rPr>
                <w:rFonts w:ascii="Times New Roman" w:eastAsia="Times New Roman" w:hAnsi="Times New Roman" w:cs="Times New Roman"/>
                <w:sz w:val="24"/>
              </w:rPr>
            </w:pPr>
            <w:r w:rsidRPr="00464BD3">
              <w:rPr>
                <w:rFonts w:ascii="Times New Roman" w:eastAsia="Times New Roman" w:hAnsi="Times New Roman" w:cs="Times New Roman"/>
                <w:sz w:val="24"/>
              </w:rPr>
              <w:t>Исследовательские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проекты,</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посвящённые</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музыке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религиозных</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праздников</w:t>
            </w:r>
          </w:p>
        </w:tc>
      </w:tr>
    </w:tbl>
    <w:p w:rsidR="00464BD3" w:rsidRPr="00464BD3" w:rsidRDefault="00464BD3" w:rsidP="00464BD3">
      <w:pPr>
        <w:widowControl w:val="0"/>
        <w:autoSpaceDE w:val="0"/>
        <w:autoSpaceDN w:val="0"/>
        <w:spacing w:before="2" w:after="0" w:line="240" w:lineRule="auto"/>
        <w:ind w:left="672"/>
        <w:rPr>
          <w:rFonts w:ascii="Times New Roman" w:eastAsia="Times New Roman" w:hAnsi="Times New Roman" w:cs="Times New Roman"/>
          <w:b/>
          <w:sz w:val="24"/>
        </w:rPr>
      </w:pPr>
      <w:r w:rsidRPr="00464BD3">
        <w:rPr>
          <w:rFonts w:ascii="Times New Roman" w:eastAsia="Times New Roman" w:hAnsi="Times New Roman" w:cs="Times New Roman"/>
          <w:b/>
          <w:sz w:val="24"/>
        </w:rPr>
        <w:t>Модуль</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5</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«Классическая</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музыка»</w:t>
      </w:r>
    </w:p>
    <w:p w:rsidR="00464BD3" w:rsidRPr="00464BD3" w:rsidRDefault="00464BD3" w:rsidP="00464BD3">
      <w:pPr>
        <w:widowControl w:val="0"/>
        <w:autoSpaceDE w:val="0"/>
        <w:autoSpaceDN w:val="0"/>
        <w:spacing w:after="0" w:line="240" w:lineRule="auto"/>
        <w:ind w:left="672"/>
        <w:rPr>
          <w:rFonts w:ascii="Times New Roman" w:eastAsia="Times New Roman" w:hAnsi="Times New Roman" w:cs="Times New Roman"/>
          <w:sz w:val="24"/>
        </w:rPr>
      </w:pPr>
      <w:r w:rsidRPr="00464BD3">
        <w:rPr>
          <w:rFonts w:ascii="Times New Roman" w:eastAsia="Times New Roman" w:hAnsi="Times New Roman" w:cs="Times New Roman"/>
          <w:sz w:val="24"/>
        </w:rPr>
        <w:t>Данный</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модуль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является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одним</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из</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важнейших.</w:t>
      </w:r>
    </w:p>
    <w:p w:rsidR="00464BD3" w:rsidRPr="00464BD3" w:rsidRDefault="00464BD3" w:rsidP="00464BD3">
      <w:pPr>
        <w:widowControl w:val="0"/>
        <w:autoSpaceDE w:val="0"/>
        <w:autoSpaceDN w:val="0"/>
        <w:spacing w:after="0" w:line="240" w:lineRule="auto"/>
        <w:ind w:left="672"/>
        <w:rPr>
          <w:rFonts w:ascii="Times New Roman" w:eastAsia="Times New Roman" w:hAnsi="Times New Roman" w:cs="Times New Roman"/>
          <w:sz w:val="24"/>
        </w:rPr>
      </w:pPr>
      <w:r w:rsidRPr="00464BD3">
        <w:rPr>
          <w:rFonts w:ascii="Times New Roman" w:eastAsia="Times New Roman" w:hAnsi="Times New Roman" w:cs="Times New Roman"/>
          <w:sz w:val="24"/>
        </w:rPr>
        <w:t>Шедевры</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мировой</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музыкальной</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классики</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составляют</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золотой</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фонд</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музыкальной</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культуры.</w:t>
      </w:r>
    </w:p>
    <w:p w:rsidR="00464BD3" w:rsidRPr="00464BD3" w:rsidRDefault="00464BD3" w:rsidP="00464BD3">
      <w:pPr>
        <w:widowControl w:val="0"/>
        <w:autoSpaceDE w:val="0"/>
        <w:autoSpaceDN w:val="0"/>
        <w:spacing w:before="1" w:after="0" w:line="240" w:lineRule="auto"/>
        <w:ind w:left="672" w:right="853"/>
        <w:jc w:val="both"/>
        <w:rPr>
          <w:rFonts w:ascii="Times New Roman" w:eastAsia="Times New Roman" w:hAnsi="Times New Roman" w:cs="Times New Roman"/>
          <w:sz w:val="24"/>
        </w:rPr>
      </w:pPr>
      <w:r w:rsidRPr="00464BD3">
        <w:rPr>
          <w:rFonts w:ascii="Times New Roman" w:eastAsia="Times New Roman" w:hAnsi="Times New Roman" w:cs="Times New Roman"/>
          <w:sz w:val="24"/>
        </w:rPr>
        <w:t>Проверенные временем образцы камерных и симфонических сочинений позволяют раскрыть перед обучающимися богатую палитру мыслей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чувств,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воплощённую</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звуках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музыкальным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гением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великих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композиторов,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воспитывать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музыкальный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вкус</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подлинно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художественных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произведениях.</w:t>
      </w:r>
    </w:p>
    <w:p w:rsidR="00464BD3" w:rsidRPr="00464BD3" w:rsidRDefault="00464BD3" w:rsidP="00464BD3">
      <w:pPr>
        <w:widowControl w:val="0"/>
        <w:autoSpaceDE w:val="0"/>
        <w:autoSpaceDN w:val="0"/>
        <w:spacing w:after="1" w:line="240" w:lineRule="auto"/>
        <w:rPr>
          <w:rFonts w:ascii="Times New Roman" w:eastAsia="Times New Roman" w:hAnsi="Times New Roman" w:cs="Times New Roman"/>
          <w:sz w:val="24"/>
          <w:szCs w:val="26"/>
        </w:r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12"/>
        <w:gridCol w:w="1812"/>
        <w:gridCol w:w="3529"/>
        <w:gridCol w:w="8867"/>
      </w:tblGrid>
      <w:tr w:rsidR="00464BD3" w:rsidRPr="00464BD3" w:rsidTr="00EF0B46">
        <w:trPr>
          <w:trHeight w:val="275"/>
        </w:trPr>
        <w:tc>
          <w:tcPr>
            <w:tcW w:w="1212" w:type="dxa"/>
          </w:tcPr>
          <w:p w:rsidR="00464BD3" w:rsidRPr="00464BD3" w:rsidRDefault="00464BD3" w:rsidP="00464BD3">
            <w:pPr>
              <w:spacing w:line="256" w:lineRule="exact"/>
              <w:ind w:left="107"/>
              <w:rPr>
                <w:rFonts w:ascii="Times New Roman" w:eastAsia="Times New Roman" w:hAnsi="Times New Roman" w:cs="Times New Roman"/>
                <w:b/>
                <w:sz w:val="24"/>
              </w:rPr>
            </w:pPr>
            <w:r w:rsidRPr="00464BD3">
              <w:rPr>
                <w:rFonts w:ascii="Times New Roman" w:eastAsia="Times New Roman" w:hAnsi="Times New Roman" w:cs="Times New Roman"/>
                <w:b/>
                <w:sz w:val="24"/>
              </w:rPr>
              <w:t>№</w:t>
            </w:r>
            <w:r w:rsidRPr="00464BD3">
              <w:rPr>
                <w:rFonts w:ascii="Times New Roman" w:eastAsia="Times New Roman" w:hAnsi="Times New Roman" w:cs="Times New Roman"/>
                <w:b/>
                <w:spacing w:val="3"/>
                <w:sz w:val="24"/>
              </w:rPr>
              <w:t xml:space="preserve"> </w:t>
            </w:r>
            <w:r w:rsidRPr="00464BD3">
              <w:rPr>
                <w:rFonts w:ascii="Times New Roman" w:eastAsia="Times New Roman" w:hAnsi="Times New Roman" w:cs="Times New Roman"/>
                <w:b/>
                <w:sz w:val="24"/>
              </w:rPr>
              <w:t>блока,</w:t>
            </w:r>
          </w:p>
        </w:tc>
        <w:tc>
          <w:tcPr>
            <w:tcW w:w="1812" w:type="dxa"/>
          </w:tcPr>
          <w:p w:rsidR="00464BD3" w:rsidRPr="00464BD3" w:rsidRDefault="00464BD3" w:rsidP="00464BD3">
            <w:pPr>
              <w:spacing w:line="256" w:lineRule="exact"/>
              <w:ind w:left="110"/>
              <w:rPr>
                <w:rFonts w:ascii="Times New Roman" w:eastAsia="Times New Roman" w:hAnsi="Times New Roman" w:cs="Times New Roman"/>
                <w:b/>
                <w:sz w:val="24"/>
              </w:rPr>
            </w:pPr>
            <w:r w:rsidRPr="00464BD3">
              <w:rPr>
                <w:rFonts w:ascii="Times New Roman" w:eastAsia="Times New Roman" w:hAnsi="Times New Roman" w:cs="Times New Roman"/>
                <w:b/>
                <w:sz w:val="24"/>
              </w:rPr>
              <w:t>Тема</w:t>
            </w:r>
          </w:p>
        </w:tc>
        <w:tc>
          <w:tcPr>
            <w:tcW w:w="3529" w:type="dxa"/>
          </w:tcPr>
          <w:p w:rsidR="00464BD3" w:rsidRPr="00464BD3" w:rsidRDefault="00464BD3" w:rsidP="00464BD3">
            <w:pPr>
              <w:spacing w:line="256" w:lineRule="exact"/>
              <w:ind w:left="110"/>
              <w:rPr>
                <w:rFonts w:ascii="Times New Roman" w:eastAsia="Times New Roman" w:hAnsi="Times New Roman" w:cs="Times New Roman"/>
                <w:b/>
                <w:sz w:val="24"/>
              </w:rPr>
            </w:pPr>
            <w:r w:rsidRPr="00464BD3">
              <w:rPr>
                <w:rFonts w:ascii="Times New Roman" w:eastAsia="Times New Roman" w:hAnsi="Times New Roman" w:cs="Times New Roman"/>
                <w:b/>
                <w:sz w:val="24"/>
              </w:rPr>
              <w:t>Содержание</w:t>
            </w:r>
          </w:p>
        </w:tc>
        <w:tc>
          <w:tcPr>
            <w:tcW w:w="8867" w:type="dxa"/>
          </w:tcPr>
          <w:p w:rsidR="00464BD3" w:rsidRPr="00464BD3" w:rsidRDefault="00464BD3" w:rsidP="00464BD3">
            <w:pPr>
              <w:spacing w:line="256" w:lineRule="exact"/>
              <w:ind w:left="107"/>
              <w:rPr>
                <w:rFonts w:ascii="Times New Roman" w:eastAsia="Times New Roman" w:hAnsi="Times New Roman" w:cs="Times New Roman"/>
                <w:b/>
                <w:sz w:val="24"/>
              </w:rPr>
            </w:pPr>
            <w:r w:rsidRPr="00464BD3">
              <w:rPr>
                <w:rFonts w:ascii="Times New Roman" w:eastAsia="Times New Roman" w:hAnsi="Times New Roman" w:cs="Times New Roman"/>
                <w:b/>
                <w:sz w:val="24"/>
              </w:rPr>
              <w:t>Виды</w:t>
            </w:r>
            <w:r w:rsidRPr="00464BD3">
              <w:rPr>
                <w:rFonts w:ascii="Times New Roman" w:eastAsia="Times New Roman" w:hAnsi="Times New Roman" w:cs="Times New Roman"/>
                <w:b/>
                <w:spacing w:val="-4"/>
                <w:sz w:val="24"/>
              </w:rPr>
              <w:t xml:space="preserve"> </w:t>
            </w:r>
            <w:r w:rsidRPr="00464BD3">
              <w:rPr>
                <w:rFonts w:ascii="Times New Roman" w:eastAsia="Times New Roman" w:hAnsi="Times New Roman" w:cs="Times New Roman"/>
                <w:b/>
                <w:sz w:val="24"/>
              </w:rPr>
              <w:t>деятельности</w:t>
            </w:r>
            <w:r w:rsidRPr="00464BD3">
              <w:rPr>
                <w:rFonts w:ascii="Times New Roman" w:eastAsia="Times New Roman" w:hAnsi="Times New Roman" w:cs="Times New Roman"/>
                <w:b/>
                <w:spacing w:val="-4"/>
                <w:sz w:val="24"/>
              </w:rPr>
              <w:t xml:space="preserve"> </w:t>
            </w:r>
            <w:r w:rsidRPr="00464BD3">
              <w:rPr>
                <w:rFonts w:ascii="Times New Roman" w:eastAsia="Times New Roman" w:hAnsi="Times New Roman" w:cs="Times New Roman"/>
                <w:b/>
                <w:sz w:val="24"/>
              </w:rPr>
              <w:t>обучающихся</w:t>
            </w:r>
          </w:p>
        </w:tc>
      </w:tr>
    </w:tbl>
    <w:p w:rsidR="00464BD3" w:rsidRPr="00464BD3" w:rsidRDefault="00464BD3" w:rsidP="00464BD3">
      <w:pPr>
        <w:widowControl w:val="0"/>
        <w:autoSpaceDE w:val="0"/>
        <w:autoSpaceDN w:val="0"/>
        <w:spacing w:after="0" w:line="256" w:lineRule="exact"/>
        <w:rPr>
          <w:rFonts w:ascii="Times New Roman" w:eastAsia="Times New Roman" w:hAnsi="Times New Roman" w:cs="Times New Roman"/>
          <w:sz w:val="24"/>
        </w:rPr>
        <w:sectPr w:rsidR="00464BD3" w:rsidRPr="00464BD3" w:rsidSect="007C6ED2">
          <w:pgSz w:w="16840" w:h="11910" w:orient="landscape"/>
          <w:pgMar w:top="840" w:right="280" w:bottom="1120" w:left="460" w:header="0" w:footer="920" w:gutter="0"/>
          <w:pgNumType w:start="2"/>
          <w:cols w:space="720"/>
        </w:sect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12"/>
        <w:gridCol w:w="1812"/>
        <w:gridCol w:w="3529"/>
        <w:gridCol w:w="8867"/>
      </w:tblGrid>
      <w:tr w:rsidR="00464BD3" w:rsidRPr="00464BD3" w:rsidTr="00EF0B46">
        <w:trPr>
          <w:trHeight w:val="552"/>
        </w:trPr>
        <w:tc>
          <w:tcPr>
            <w:tcW w:w="1212" w:type="dxa"/>
          </w:tcPr>
          <w:p w:rsidR="00464BD3" w:rsidRPr="00464BD3" w:rsidRDefault="00464BD3" w:rsidP="00464BD3">
            <w:pPr>
              <w:spacing w:line="276" w:lineRule="exact"/>
              <w:ind w:left="107" w:right="352"/>
              <w:rPr>
                <w:rFonts w:ascii="Times New Roman" w:eastAsia="Times New Roman" w:hAnsi="Times New Roman" w:cs="Times New Roman"/>
                <w:b/>
                <w:sz w:val="24"/>
              </w:rPr>
            </w:pPr>
            <w:r w:rsidRPr="00464BD3">
              <w:rPr>
                <w:rFonts w:ascii="Times New Roman" w:eastAsia="Times New Roman" w:hAnsi="Times New Roman" w:cs="Times New Roman"/>
                <w:b/>
                <w:sz w:val="24"/>
              </w:rPr>
              <w:lastRenderedPageBreak/>
              <w:t>кол-во</w:t>
            </w:r>
            <w:r w:rsidRPr="00464BD3">
              <w:rPr>
                <w:rFonts w:ascii="Times New Roman" w:eastAsia="Times New Roman" w:hAnsi="Times New Roman" w:cs="Times New Roman"/>
                <w:b/>
                <w:spacing w:val="-57"/>
                <w:sz w:val="24"/>
              </w:rPr>
              <w:t xml:space="preserve"> </w:t>
            </w:r>
            <w:r w:rsidRPr="00464BD3">
              <w:rPr>
                <w:rFonts w:ascii="Times New Roman" w:eastAsia="Times New Roman" w:hAnsi="Times New Roman" w:cs="Times New Roman"/>
                <w:b/>
                <w:sz w:val="24"/>
              </w:rPr>
              <w:t>часов</w:t>
            </w:r>
          </w:p>
        </w:tc>
        <w:tc>
          <w:tcPr>
            <w:tcW w:w="1812" w:type="dxa"/>
          </w:tcPr>
          <w:p w:rsidR="00464BD3" w:rsidRPr="00464BD3" w:rsidRDefault="00464BD3" w:rsidP="00464BD3">
            <w:pPr>
              <w:rPr>
                <w:rFonts w:ascii="Times New Roman" w:eastAsia="Times New Roman" w:hAnsi="Times New Roman" w:cs="Times New Roman"/>
                <w:sz w:val="24"/>
              </w:rPr>
            </w:pPr>
          </w:p>
        </w:tc>
        <w:tc>
          <w:tcPr>
            <w:tcW w:w="3529" w:type="dxa"/>
          </w:tcPr>
          <w:p w:rsidR="00464BD3" w:rsidRPr="00464BD3" w:rsidRDefault="00464BD3" w:rsidP="00464BD3">
            <w:pPr>
              <w:rPr>
                <w:rFonts w:ascii="Times New Roman" w:eastAsia="Times New Roman" w:hAnsi="Times New Roman" w:cs="Times New Roman"/>
                <w:sz w:val="24"/>
              </w:rPr>
            </w:pPr>
          </w:p>
        </w:tc>
        <w:tc>
          <w:tcPr>
            <w:tcW w:w="8867" w:type="dxa"/>
          </w:tcPr>
          <w:p w:rsidR="00464BD3" w:rsidRPr="00464BD3" w:rsidRDefault="00464BD3" w:rsidP="00464BD3">
            <w:pPr>
              <w:rPr>
                <w:rFonts w:ascii="Times New Roman" w:eastAsia="Times New Roman" w:hAnsi="Times New Roman" w:cs="Times New Roman"/>
                <w:sz w:val="24"/>
              </w:rPr>
            </w:pPr>
          </w:p>
        </w:tc>
      </w:tr>
      <w:tr w:rsidR="00464BD3" w:rsidRPr="00464BD3" w:rsidTr="00EF0B46">
        <w:trPr>
          <w:trHeight w:val="2760"/>
        </w:trPr>
        <w:tc>
          <w:tcPr>
            <w:tcW w:w="1212" w:type="dxa"/>
          </w:tcPr>
          <w:p w:rsidR="00464BD3" w:rsidRPr="00464BD3" w:rsidRDefault="00464BD3" w:rsidP="00464BD3">
            <w:pPr>
              <w:ind w:left="107" w:right="415"/>
              <w:rPr>
                <w:rFonts w:ascii="Times New Roman" w:eastAsia="Times New Roman" w:hAnsi="Times New Roman" w:cs="Times New Roman"/>
                <w:sz w:val="24"/>
              </w:rPr>
            </w:pPr>
            <w:r w:rsidRPr="00464BD3">
              <w:rPr>
                <w:rFonts w:ascii="Times New Roman" w:eastAsia="Times New Roman" w:hAnsi="Times New Roman" w:cs="Times New Roman"/>
                <w:sz w:val="24"/>
              </w:rPr>
              <w:t>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0,5—1</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ч</w:t>
            </w:r>
          </w:p>
        </w:tc>
        <w:tc>
          <w:tcPr>
            <w:tcW w:w="1812" w:type="dxa"/>
          </w:tcPr>
          <w:p w:rsidR="00464BD3" w:rsidRPr="00464BD3" w:rsidRDefault="00464BD3" w:rsidP="00464BD3">
            <w:pPr>
              <w:ind w:left="110" w:right="89"/>
              <w:rPr>
                <w:rFonts w:ascii="Times New Roman" w:eastAsia="Times New Roman" w:hAnsi="Times New Roman" w:cs="Times New Roman"/>
                <w:sz w:val="24"/>
              </w:rPr>
            </w:pPr>
            <w:r w:rsidRPr="00464BD3">
              <w:rPr>
                <w:rFonts w:ascii="Times New Roman" w:eastAsia="Times New Roman" w:hAnsi="Times New Roman" w:cs="Times New Roman"/>
                <w:sz w:val="24"/>
              </w:rPr>
              <w:t>Композитор</w:t>
            </w:r>
            <w:r w:rsidRPr="00464BD3">
              <w:rPr>
                <w:rFonts w:ascii="Times New Roman" w:eastAsia="Times New Roman" w:hAnsi="Times New Roman" w:cs="Times New Roman"/>
                <w:spacing w:val="34"/>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исполнитель</w:t>
            </w:r>
          </w:p>
          <w:p w:rsidR="00464BD3" w:rsidRPr="00464BD3" w:rsidRDefault="00464BD3" w:rsidP="00464BD3">
            <w:pPr>
              <w:ind w:left="110"/>
              <w:rPr>
                <w:rFonts w:ascii="Times New Roman" w:eastAsia="Times New Roman" w:hAnsi="Times New Roman" w:cs="Times New Roman"/>
                <w:sz w:val="24"/>
              </w:rPr>
            </w:pP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слушатель</w:t>
            </w:r>
          </w:p>
        </w:tc>
        <w:tc>
          <w:tcPr>
            <w:tcW w:w="3529" w:type="dxa"/>
          </w:tcPr>
          <w:p w:rsidR="00464BD3" w:rsidRPr="00464BD3" w:rsidRDefault="00464BD3" w:rsidP="00464BD3">
            <w:pPr>
              <w:ind w:left="110"/>
              <w:rPr>
                <w:rFonts w:ascii="Times New Roman" w:eastAsia="Times New Roman" w:hAnsi="Times New Roman" w:cs="Times New Roman"/>
                <w:sz w:val="24"/>
              </w:rPr>
            </w:pPr>
            <w:r w:rsidRPr="00464BD3">
              <w:rPr>
                <w:rFonts w:ascii="Times New Roman" w:eastAsia="Times New Roman" w:hAnsi="Times New Roman" w:cs="Times New Roman"/>
                <w:sz w:val="24"/>
              </w:rPr>
              <w:t>Кого</w:t>
            </w:r>
            <w:r w:rsidRPr="00464BD3">
              <w:rPr>
                <w:rFonts w:ascii="Times New Roman" w:eastAsia="Times New Roman" w:hAnsi="Times New Roman" w:cs="Times New Roman"/>
                <w:spacing w:val="17"/>
                <w:sz w:val="24"/>
              </w:rPr>
              <w:t xml:space="preserve"> </w:t>
            </w:r>
            <w:r w:rsidRPr="00464BD3">
              <w:rPr>
                <w:rFonts w:ascii="Times New Roman" w:eastAsia="Times New Roman" w:hAnsi="Times New Roman" w:cs="Times New Roman"/>
                <w:sz w:val="24"/>
              </w:rPr>
              <w:t>называют</w:t>
            </w:r>
            <w:r w:rsidRPr="00464BD3">
              <w:rPr>
                <w:rFonts w:ascii="Times New Roman" w:eastAsia="Times New Roman" w:hAnsi="Times New Roman" w:cs="Times New Roman"/>
                <w:spacing w:val="18"/>
                <w:sz w:val="24"/>
              </w:rPr>
              <w:t xml:space="preserve"> </w:t>
            </w:r>
            <w:r w:rsidRPr="00464BD3">
              <w:rPr>
                <w:rFonts w:ascii="Times New Roman" w:eastAsia="Times New Roman" w:hAnsi="Times New Roman" w:cs="Times New Roman"/>
                <w:sz w:val="24"/>
              </w:rPr>
              <w:t>композитором,</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исполнителем?</w:t>
            </w:r>
          </w:p>
          <w:p w:rsidR="00464BD3" w:rsidRPr="00464BD3" w:rsidRDefault="00464BD3" w:rsidP="00464BD3">
            <w:pPr>
              <w:tabs>
                <w:tab w:val="left" w:pos="1053"/>
                <w:tab w:val="left" w:pos="1537"/>
                <w:tab w:val="left" w:pos="2568"/>
              </w:tabs>
              <w:ind w:left="110" w:right="97"/>
              <w:rPr>
                <w:rFonts w:ascii="Times New Roman" w:eastAsia="Times New Roman" w:hAnsi="Times New Roman" w:cs="Times New Roman"/>
                <w:sz w:val="24"/>
              </w:rPr>
            </w:pPr>
            <w:r w:rsidRPr="00464BD3">
              <w:rPr>
                <w:rFonts w:ascii="Times New Roman" w:eastAsia="Times New Roman" w:hAnsi="Times New Roman" w:cs="Times New Roman"/>
                <w:sz w:val="24"/>
              </w:rPr>
              <w:t>Нужно</w:t>
            </w:r>
            <w:r w:rsidRPr="00464BD3">
              <w:rPr>
                <w:rFonts w:ascii="Times New Roman" w:eastAsia="Times New Roman" w:hAnsi="Times New Roman" w:cs="Times New Roman"/>
                <w:sz w:val="24"/>
              </w:rPr>
              <w:tab/>
              <w:t>ли</w:t>
            </w:r>
            <w:r w:rsidRPr="00464BD3">
              <w:rPr>
                <w:rFonts w:ascii="Times New Roman" w:eastAsia="Times New Roman" w:hAnsi="Times New Roman" w:cs="Times New Roman"/>
                <w:sz w:val="24"/>
              </w:rPr>
              <w:tab/>
              <w:t>учиться</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слушать</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музыку?</w:t>
            </w:r>
          </w:p>
          <w:p w:rsidR="00464BD3" w:rsidRPr="00464BD3" w:rsidRDefault="00464BD3" w:rsidP="00464BD3">
            <w:pPr>
              <w:tabs>
                <w:tab w:val="left" w:pos="758"/>
                <w:tab w:val="left" w:pos="1649"/>
                <w:tab w:val="left" w:pos="2566"/>
              </w:tabs>
              <w:ind w:left="110" w:right="100" w:firstLine="60"/>
              <w:rPr>
                <w:rFonts w:ascii="Times New Roman" w:eastAsia="Times New Roman" w:hAnsi="Times New Roman" w:cs="Times New Roman"/>
                <w:sz w:val="24"/>
              </w:rPr>
            </w:pPr>
            <w:r w:rsidRPr="00464BD3">
              <w:rPr>
                <w:rFonts w:ascii="Times New Roman" w:eastAsia="Times New Roman" w:hAnsi="Times New Roman" w:cs="Times New Roman"/>
                <w:sz w:val="24"/>
              </w:rPr>
              <w:t>Что</w:t>
            </w:r>
            <w:r w:rsidRPr="00464BD3">
              <w:rPr>
                <w:rFonts w:ascii="Times New Roman" w:eastAsia="Times New Roman" w:hAnsi="Times New Roman" w:cs="Times New Roman"/>
                <w:sz w:val="24"/>
              </w:rPr>
              <w:tab/>
              <w:t>значит</w:t>
            </w:r>
            <w:r w:rsidRPr="00464BD3">
              <w:rPr>
                <w:rFonts w:ascii="Times New Roman" w:eastAsia="Times New Roman" w:hAnsi="Times New Roman" w:cs="Times New Roman"/>
                <w:sz w:val="24"/>
              </w:rPr>
              <w:tab/>
              <w:t>«уметь</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слушать</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музыку»?</w:t>
            </w:r>
          </w:p>
          <w:p w:rsidR="00464BD3" w:rsidRPr="00464BD3" w:rsidRDefault="00464BD3" w:rsidP="00464BD3">
            <w:pPr>
              <w:tabs>
                <w:tab w:val="left" w:pos="1609"/>
                <w:tab w:val="left" w:pos="3308"/>
              </w:tabs>
              <w:ind w:left="110" w:right="95"/>
              <w:rPr>
                <w:rFonts w:ascii="Times New Roman" w:eastAsia="Times New Roman" w:hAnsi="Times New Roman" w:cs="Times New Roman"/>
                <w:sz w:val="24"/>
              </w:rPr>
            </w:pPr>
            <w:r w:rsidRPr="00464BD3">
              <w:rPr>
                <w:rFonts w:ascii="Times New Roman" w:eastAsia="Times New Roman" w:hAnsi="Times New Roman" w:cs="Times New Roman"/>
                <w:sz w:val="24"/>
              </w:rPr>
              <w:t>Концерт, концертный зал.</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Правила</w:t>
            </w:r>
            <w:r w:rsidRPr="00464BD3">
              <w:rPr>
                <w:rFonts w:ascii="Times New Roman" w:eastAsia="Times New Roman" w:hAnsi="Times New Roman" w:cs="Times New Roman"/>
                <w:sz w:val="24"/>
              </w:rPr>
              <w:tab/>
              <w:t>поведения</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4"/>
                <w:sz w:val="24"/>
              </w:rPr>
              <w:t>в</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концертном</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зале</w:t>
            </w:r>
          </w:p>
        </w:tc>
        <w:tc>
          <w:tcPr>
            <w:tcW w:w="8867" w:type="dxa"/>
          </w:tcPr>
          <w:p w:rsidR="00464BD3" w:rsidRPr="00464BD3" w:rsidRDefault="00464BD3" w:rsidP="00464BD3">
            <w:pPr>
              <w:tabs>
                <w:tab w:val="left" w:pos="1427"/>
                <w:tab w:val="left" w:pos="3017"/>
                <w:tab w:val="left" w:pos="4622"/>
                <w:tab w:val="left" w:pos="5982"/>
                <w:tab w:val="left" w:pos="7121"/>
              </w:tabs>
              <w:ind w:left="107" w:right="101"/>
              <w:rPr>
                <w:rFonts w:ascii="Times New Roman" w:eastAsia="Times New Roman" w:hAnsi="Times New Roman" w:cs="Times New Roman"/>
                <w:sz w:val="24"/>
              </w:rPr>
            </w:pPr>
            <w:r w:rsidRPr="00464BD3">
              <w:rPr>
                <w:rFonts w:ascii="Times New Roman" w:eastAsia="Times New Roman" w:hAnsi="Times New Roman" w:cs="Times New Roman"/>
                <w:sz w:val="24"/>
              </w:rPr>
              <w:t>Просмотр</w:t>
            </w:r>
            <w:r w:rsidRPr="00464BD3">
              <w:rPr>
                <w:rFonts w:ascii="Times New Roman" w:eastAsia="Times New Roman" w:hAnsi="Times New Roman" w:cs="Times New Roman"/>
                <w:sz w:val="24"/>
              </w:rPr>
              <w:tab/>
              <w:t>видеозаписи</w:t>
            </w:r>
            <w:r w:rsidRPr="00464BD3">
              <w:rPr>
                <w:rFonts w:ascii="Times New Roman" w:eastAsia="Times New Roman" w:hAnsi="Times New Roman" w:cs="Times New Roman"/>
                <w:sz w:val="24"/>
              </w:rPr>
              <w:tab/>
              <w:t>концерта.</w:t>
            </w:r>
            <w:r w:rsidRPr="00464BD3">
              <w:rPr>
                <w:rFonts w:ascii="Times New Roman" w:eastAsia="Times New Roman" w:hAnsi="Times New Roman" w:cs="Times New Roman"/>
                <w:sz w:val="24"/>
              </w:rPr>
              <w:tab/>
              <w:t>Слушание</w:t>
            </w:r>
            <w:r w:rsidRPr="00464BD3">
              <w:rPr>
                <w:rFonts w:ascii="Times New Roman" w:eastAsia="Times New Roman" w:hAnsi="Times New Roman" w:cs="Times New Roman"/>
                <w:sz w:val="24"/>
              </w:rPr>
              <w:tab/>
              <w:t>музыки,</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рассматривание</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иллюстраций.</w:t>
            </w:r>
          </w:p>
          <w:p w:rsidR="00464BD3" w:rsidRPr="00464BD3" w:rsidRDefault="00464BD3" w:rsidP="00464BD3">
            <w:pPr>
              <w:ind w:left="107" w:right="2945"/>
              <w:rPr>
                <w:rFonts w:ascii="Times New Roman" w:eastAsia="Times New Roman" w:hAnsi="Times New Roman" w:cs="Times New Roman"/>
                <w:sz w:val="24"/>
              </w:rPr>
            </w:pPr>
            <w:r w:rsidRPr="00464BD3">
              <w:rPr>
                <w:rFonts w:ascii="Times New Roman" w:eastAsia="Times New Roman" w:hAnsi="Times New Roman" w:cs="Times New Roman"/>
                <w:sz w:val="24"/>
              </w:rPr>
              <w:t>Диалог с учителем по теме занятия.«Я — исполнитель».</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Игра</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имитация исполнительских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движений.</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Игра</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«Я</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композитор»</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(сочинение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небольших</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попевок,</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мелодических</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фраз)</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Освоение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правил</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поведения на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концерте.</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i/>
                <w:sz w:val="24"/>
              </w:rPr>
              <w:t>На</w:t>
            </w:r>
            <w:r w:rsidRPr="00464BD3">
              <w:rPr>
                <w:rFonts w:ascii="Times New Roman" w:eastAsia="Times New Roman" w:hAnsi="Times New Roman" w:cs="Times New Roman"/>
                <w:i/>
                <w:spacing w:val="-3"/>
                <w:sz w:val="24"/>
              </w:rPr>
              <w:t xml:space="preserve"> </w:t>
            </w:r>
            <w:r w:rsidRPr="00464BD3">
              <w:rPr>
                <w:rFonts w:ascii="Times New Roman" w:eastAsia="Times New Roman" w:hAnsi="Times New Roman" w:cs="Times New Roman"/>
                <w:i/>
                <w:sz w:val="24"/>
              </w:rPr>
              <w:t>выбор</w:t>
            </w:r>
            <w:r w:rsidRPr="00464BD3">
              <w:rPr>
                <w:rFonts w:ascii="Times New Roman" w:eastAsia="Times New Roman" w:hAnsi="Times New Roman" w:cs="Times New Roman"/>
                <w:i/>
                <w:spacing w:val="-1"/>
                <w:sz w:val="24"/>
              </w:rPr>
              <w:t xml:space="preserve"> </w:t>
            </w:r>
            <w:r w:rsidRPr="00464BD3">
              <w:rPr>
                <w:rFonts w:ascii="Times New Roman" w:eastAsia="Times New Roman" w:hAnsi="Times New Roman" w:cs="Times New Roman"/>
                <w:i/>
                <w:sz w:val="24"/>
              </w:rPr>
              <w:t>или</w:t>
            </w:r>
            <w:r w:rsidRPr="00464BD3">
              <w:rPr>
                <w:rFonts w:ascii="Times New Roman" w:eastAsia="Times New Roman" w:hAnsi="Times New Roman" w:cs="Times New Roman"/>
                <w:i/>
                <w:spacing w:val="-2"/>
                <w:sz w:val="24"/>
              </w:rPr>
              <w:t xml:space="preserve"> </w:t>
            </w:r>
            <w:r w:rsidRPr="00464BD3">
              <w:rPr>
                <w:rFonts w:ascii="Times New Roman" w:eastAsia="Times New Roman" w:hAnsi="Times New Roman" w:cs="Times New Roman"/>
                <w:i/>
                <w:sz w:val="24"/>
              </w:rPr>
              <w:t>факультативно</w:t>
            </w:r>
            <w:r w:rsidRPr="00464BD3">
              <w:rPr>
                <w:rFonts w:ascii="Times New Roman" w:eastAsia="Times New Roman" w:hAnsi="Times New Roman" w:cs="Times New Roman"/>
                <w:sz w:val="24"/>
              </w:rPr>
              <w:t>:</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«Как</w:t>
            </w:r>
            <w:r w:rsidRPr="00464BD3">
              <w:rPr>
                <w:rFonts w:ascii="Times New Roman" w:eastAsia="Times New Roman" w:hAnsi="Times New Roman" w:cs="Times New Roman"/>
                <w:spacing w:val="39"/>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37"/>
                <w:sz w:val="24"/>
              </w:rPr>
              <w:t xml:space="preserve"> </w:t>
            </w:r>
            <w:r w:rsidRPr="00464BD3">
              <w:rPr>
                <w:rFonts w:ascii="Times New Roman" w:eastAsia="Times New Roman" w:hAnsi="Times New Roman" w:cs="Times New Roman"/>
                <w:sz w:val="24"/>
              </w:rPr>
              <w:t>концерте»</w:t>
            </w:r>
            <w:r w:rsidRPr="00464BD3">
              <w:rPr>
                <w:rFonts w:ascii="Times New Roman" w:eastAsia="Times New Roman" w:hAnsi="Times New Roman" w:cs="Times New Roman"/>
                <w:spacing w:val="40"/>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38"/>
                <w:sz w:val="24"/>
              </w:rPr>
              <w:t xml:space="preserve"> </w:t>
            </w:r>
            <w:r w:rsidRPr="00464BD3">
              <w:rPr>
                <w:rFonts w:ascii="Times New Roman" w:eastAsia="Times New Roman" w:hAnsi="Times New Roman" w:cs="Times New Roman"/>
                <w:sz w:val="24"/>
              </w:rPr>
              <w:t>выступление</w:t>
            </w:r>
            <w:r w:rsidRPr="00464BD3">
              <w:rPr>
                <w:rFonts w:ascii="Times New Roman" w:eastAsia="Times New Roman" w:hAnsi="Times New Roman" w:cs="Times New Roman"/>
                <w:spacing w:val="37"/>
                <w:sz w:val="24"/>
              </w:rPr>
              <w:t xml:space="preserve"> </w:t>
            </w:r>
            <w:r w:rsidRPr="00464BD3">
              <w:rPr>
                <w:rFonts w:ascii="Times New Roman" w:eastAsia="Times New Roman" w:hAnsi="Times New Roman" w:cs="Times New Roman"/>
                <w:sz w:val="24"/>
              </w:rPr>
              <w:t>учителя</w:t>
            </w:r>
            <w:r w:rsidRPr="00464BD3">
              <w:rPr>
                <w:rFonts w:ascii="Times New Roman" w:eastAsia="Times New Roman" w:hAnsi="Times New Roman" w:cs="Times New Roman"/>
                <w:spacing w:val="38"/>
                <w:sz w:val="24"/>
              </w:rPr>
              <w:t xml:space="preserve"> </w:t>
            </w:r>
            <w:r w:rsidRPr="00464BD3">
              <w:rPr>
                <w:rFonts w:ascii="Times New Roman" w:eastAsia="Times New Roman" w:hAnsi="Times New Roman" w:cs="Times New Roman"/>
                <w:sz w:val="24"/>
              </w:rPr>
              <w:t>или</w:t>
            </w:r>
            <w:r w:rsidRPr="00464BD3">
              <w:rPr>
                <w:rFonts w:ascii="Times New Roman" w:eastAsia="Times New Roman" w:hAnsi="Times New Roman" w:cs="Times New Roman"/>
                <w:spacing w:val="39"/>
                <w:sz w:val="24"/>
              </w:rPr>
              <w:t xml:space="preserve"> </w:t>
            </w:r>
            <w:r w:rsidRPr="00464BD3">
              <w:rPr>
                <w:rFonts w:ascii="Times New Roman" w:eastAsia="Times New Roman" w:hAnsi="Times New Roman" w:cs="Times New Roman"/>
                <w:sz w:val="24"/>
              </w:rPr>
              <w:t>одноклассника,</w:t>
            </w:r>
            <w:r w:rsidRPr="00464BD3">
              <w:rPr>
                <w:rFonts w:ascii="Times New Roman" w:eastAsia="Times New Roman" w:hAnsi="Times New Roman" w:cs="Times New Roman"/>
                <w:spacing w:val="38"/>
                <w:sz w:val="24"/>
              </w:rPr>
              <w:t xml:space="preserve"> </w:t>
            </w:r>
            <w:r w:rsidRPr="00464BD3">
              <w:rPr>
                <w:rFonts w:ascii="Times New Roman" w:eastAsia="Times New Roman" w:hAnsi="Times New Roman" w:cs="Times New Roman"/>
                <w:sz w:val="24"/>
              </w:rPr>
              <w:t>обучающегося</w:t>
            </w:r>
            <w:r w:rsidRPr="00464BD3">
              <w:rPr>
                <w:rFonts w:ascii="Times New Roman" w:eastAsia="Times New Roman" w:hAnsi="Times New Roman" w:cs="Times New Roman"/>
                <w:spacing w:val="40"/>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музыкальной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школе,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исполнением</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краткого</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музыкального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произведения.</w:t>
            </w:r>
          </w:p>
          <w:p w:rsidR="00464BD3" w:rsidRPr="00464BD3" w:rsidRDefault="00464BD3" w:rsidP="00464BD3">
            <w:pPr>
              <w:spacing w:line="257"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Посещение</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концерта</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классической</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музыки</w:t>
            </w:r>
          </w:p>
        </w:tc>
      </w:tr>
      <w:tr w:rsidR="00464BD3" w:rsidRPr="00464BD3" w:rsidTr="00EF0B46">
        <w:trPr>
          <w:trHeight w:val="1931"/>
        </w:trPr>
        <w:tc>
          <w:tcPr>
            <w:tcW w:w="1212" w:type="dxa"/>
          </w:tcPr>
          <w:p w:rsidR="00464BD3" w:rsidRPr="00464BD3" w:rsidRDefault="00464BD3" w:rsidP="00464BD3">
            <w:pPr>
              <w:spacing w:before="1"/>
              <w:ind w:left="107" w:right="415"/>
              <w:rPr>
                <w:rFonts w:ascii="Times New Roman" w:eastAsia="Times New Roman" w:hAnsi="Times New Roman" w:cs="Times New Roman"/>
                <w:sz w:val="24"/>
              </w:rPr>
            </w:pPr>
            <w:r w:rsidRPr="00464BD3">
              <w:rPr>
                <w:rFonts w:ascii="Times New Roman" w:eastAsia="Times New Roman" w:hAnsi="Times New Roman" w:cs="Times New Roman"/>
                <w:sz w:val="24"/>
              </w:rPr>
              <w:t>Б)</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0,5—1</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уч.ч.</w:t>
            </w:r>
          </w:p>
        </w:tc>
        <w:tc>
          <w:tcPr>
            <w:tcW w:w="1812" w:type="dxa"/>
          </w:tcPr>
          <w:p w:rsidR="00464BD3" w:rsidRPr="00464BD3" w:rsidRDefault="00464BD3" w:rsidP="00464BD3">
            <w:pPr>
              <w:spacing w:before="1"/>
              <w:ind w:left="110"/>
              <w:rPr>
                <w:rFonts w:ascii="Times New Roman" w:eastAsia="Times New Roman" w:hAnsi="Times New Roman" w:cs="Times New Roman"/>
                <w:sz w:val="24"/>
              </w:rPr>
            </w:pPr>
            <w:r w:rsidRPr="00464BD3">
              <w:rPr>
                <w:rFonts w:ascii="Times New Roman" w:eastAsia="Times New Roman" w:hAnsi="Times New Roman" w:cs="Times New Roman"/>
                <w:sz w:val="24"/>
              </w:rPr>
              <w:t>Композиторы</w:t>
            </w:r>
          </w:p>
          <w:p w:rsidR="00464BD3" w:rsidRPr="00464BD3" w:rsidRDefault="00464BD3" w:rsidP="00464BD3">
            <w:pPr>
              <w:ind w:left="110"/>
              <w:rPr>
                <w:rFonts w:ascii="Times New Roman" w:eastAsia="Times New Roman" w:hAnsi="Times New Roman" w:cs="Times New Roman"/>
                <w:sz w:val="24"/>
              </w:rPr>
            </w:pP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детям</w:t>
            </w:r>
          </w:p>
        </w:tc>
        <w:tc>
          <w:tcPr>
            <w:tcW w:w="3529" w:type="dxa"/>
          </w:tcPr>
          <w:p w:rsidR="00464BD3" w:rsidRPr="00464BD3" w:rsidRDefault="00464BD3" w:rsidP="00464BD3">
            <w:pPr>
              <w:tabs>
                <w:tab w:val="left" w:pos="2670"/>
              </w:tabs>
              <w:spacing w:before="1"/>
              <w:ind w:left="110"/>
              <w:rPr>
                <w:rFonts w:ascii="Times New Roman" w:eastAsia="Times New Roman" w:hAnsi="Times New Roman" w:cs="Times New Roman"/>
                <w:sz w:val="24"/>
              </w:rPr>
            </w:pPr>
            <w:r w:rsidRPr="00464BD3">
              <w:rPr>
                <w:rFonts w:ascii="Times New Roman" w:eastAsia="Times New Roman" w:hAnsi="Times New Roman" w:cs="Times New Roman"/>
                <w:sz w:val="24"/>
              </w:rPr>
              <w:t>Детская</w:t>
            </w:r>
            <w:r w:rsidRPr="00464BD3">
              <w:rPr>
                <w:rFonts w:ascii="Times New Roman" w:eastAsia="Times New Roman" w:hAnsi="Times New Roman" w:cs="Times New Roman"/>
                <w:sz w:val="24"/>
              </w:rPr>
              <w:tab/>
              <w:t>музыка</w:t>
            </w:r>
          </w:p>
          <w:p w:rsidR="00464BD3" w:rsidRPr="00464BD3" w:rsidRDefault="00464BD3" w:rsidP="00464BD3">
            <w:pPr>
              <w:ind w:left="110" w:right="1020"/>
              <w:rPr>
                <w:rFonts w:ascii="Times New Roman" w:eastAsia="Times New Roman" w:hAnsi="Times New Roman" w:cs="Times New Roman"/>
                <w:sz w:val="24"/>
              </w:rPr>
            </w:pPr>
            <w:r w:rsidRPr="00464BD3">
              <w:rPr>
                <w:rFonts w:ascii="Times New Roman" w:eastAsia="Times New Roman" w:hAnsi="Times New Roman" w:cs="Times New Roman"/>
                <w:sz w:val="24"/>
              </w:rPr>
              <w:t>П.И.Чайковского,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С.С.Прокофьева,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Д.Б.Кабалевского и др.</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Понятие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жанра.</w:t>
            </w:r>
          </w:p>
          <w:p w:rsidR="00464BD3" w:rsidRPr="00464BD3" w:rsidRDefault="00464BD3" w:rsidP="00464BD3">
            <w:pPr>
              <w:spacing w:line="274"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Песня,</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танец,</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марш</w:t>
            </w:r>
          </w:p>
        </w:tc>
        <w:tc>
          <w:tcPr>
            <w:tcW w:w="8867" w:type="dxa"/>
          </w:tcPr>
          <w:p w:rsidR="00464BD3" w:rsidRPr="00464BD3" w:rsidRDefault="00464BD3" w:rsidP="00464BD3">
            <w:pPr>
              <w:spacing w:before="1"/>
              <w:ind w:left="107"/>
              <w:rPr>
                <w:rFonts w:ascii="Times New Roman" w:eastAsia="Times New Roman" w:hAnsi="Times New Roman" w:cs="Times New Roman"/>
                <w:sz w:val="24"/>
              </w:rPr>
            </w:pPr>
            <w:r w:rsidRPr="00464BD3">
              <w:rPr>
                <w:rFonts w:ascii="Times New Roman" w:eastAsia="Times New Roman" w:hAnsi="Times New Roman" w:cs="Times New Roman"/>
                <w:sz w:val="24"/>
              </w:rPr>
              <w:t>Слушание</w:t>
            </w:r>
            <w:r w:rsidRPr="00464BD3">
              <w:rPr>
                <w:rFonts w:ascii="Times New Roman" w:eastAsia="Times New Roman" w:hAnsi="Times New Roman" w:cs="Times New Roman"/>
                <w:spacing w:val="28"/>
                <w:sz w:val="24"/>
              </w:rPr>
              <w:t xml:space="preserve"> </w:t>
            </w:r>
            <w:r w:rsidRPr="00464BD3">
              <w:rPr>
                <w:rFonts w:ascii="Times New Roman" w:eastAsia="Times New Roman" w:hAnsi="Times New Roman" w:cs="Times New Roman"/>
                <w:sz w:val="24"/>
              </w:rPr>
              <w:t>музыки,</w:t>
            </w:r>
            <w:r w:rsidRPr="00464BD3">
              <w:rPr>
                <w:rFonts w:ascii="Times New Roman" w:eastAsia="Times New Roman" w:hAnsi="Times New Roman" w:cs="Times New Roman"/>
                <w:spacing w:val="29"/>
                <w:sz w:val="24"/>
              </w:rPr>
              <w:t xml:space="preserve"> </w:t>
            </w:r>
            <w:r w:rsidRPr="00464BD3">
              <w:rPr>
                <w:rFonts w:ascii="Times New Roman" w:eastAsia="Times New Roman" w:hAnsi="Times New Roman" w:cs="Times New Roman"/>
                <w:sz w:val="24"/>
              </w:rPr>
              <w:t>определение</w:t>
            </w:r>
            <w:r w:rsidRPr="00464BD3">
              <w:rPr>
                <w:rFonts w:ascii="Times New Roman" w:eastAsia="Times New Roman" w:hAnsi="Times New Roman" w:cs="Times New Roman"/>
                <w:spacing w:val="28"/>
                <w:sz w:val="24"/>
              </w:rPr>
              <w:t xml:space="preserve"> </w:t>
            </w:r>
            <w:r w:rsidRPr="00464BD3">
              <w:rPr>
                <w:rFonts w:ascii="Times New Roman" w:eastAsia="Times New Roman" w:hAnsi="Times New Roman" w:cs="Times New Roman"/>
                <w:sz w:val="24"/>
              </w:rPr>
              <w:t>основного</w:t>
            </w:r>
            <w:r w:rsidRPr="00464BD3">
              <w:rPr>
                <w:rFonts w:ascii="Times New Roman" w:eastAsia="Times New Roman" w:hAnsi="Times New Roman" w:cs="Times New Roman"/>
                <w:spacing w:val="29"/>
                <w:sz w:val="24"/>
              </w:rPr>
              <w:t xml:space="preserve"> </w:t>
            </w:r>
            <w:r w:rsidRPr="00464BD3">
              <w:rPr>
                <w:rFonts w:ascii="Times New Roman" w:eastAsia="Times New Roman" w:hAnsi="Times New Roman" w:cs="Times New Roman"/>
                <w:sz w:val="24"/>
              </w:rPr>
              <w:t>характера,</w:t>
            </w:r>
            <w:r w:rsidRPr="00464BD3">
              <w:rPr>
                <w:rFonts w:ascii="Times New Roman" w:eastAsia="Times New Roman" w:hAnsi="Times New Roman" w:cs="Times New Roman"/>
                <w:spacing w:val="30"/>
                <w:sz w:val="24"/>
              </w:rPr>
              <w:t xml:space="preserve"> </w:t>
            </w:r>
            <w:r w:rsidRPr="00464BD3">
              <w:rPr>
                <w:rFonts w:ascii="Times New Roman" w:eastAsia="Times New Roman" w:hAnsi="Times New Roman" w:cs="Times New Roman"/>
                <w:sz w:val="24"/>
              </w:rPr>
              <w:t>музыкально-выразительных</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средств,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использованных композитором.</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Подбор</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эпитетов,</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иллюстраций</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к</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музыке.</w:t>
            </w:r>
            <w:r w:rsidRPr="00464BD3">
              <w:rPr>
                <w:rFonts w:ascii="Times New Roman" w:eastAsia="Times New Roman" w:hAnsi="Times New Roman" w:cs="Times New Roman"/>
                <w:spacing w:val="54"/>
                <w:sz w:val="24"/>
              </w:rPr>
              <w:t xml:space="preserve"> </w:t>
            </w:r>
            <w:r w:rsidRPr="00464BD3">
              <w:rPr>
                <w:rFonts w:ascii="Times New Roman" w:eastAsia="Times New Roman" w:hAnsi="Times New Roman" w:cs="Times New Roman"/>
                <w:sz w:val="24"/>
              </w:rPr>
              <w:t>Определение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жанра.</w:t>
            </w:r>
          </w:p>
          <w:p w:rsidR="00464BD3" w:rsidRPr="00464BD3" w:rsidRDefault="00464BD3" w:rsidP="00464BD3">
            <w:pPr>
              <w:tabs>
                <w:tab w:val="left" w:pos="2986"/>
              </w:tabs>
              <w:ind w:left="107" w:right="103"/>
              <w:rPr>
                <w:rFonts w:ascii="Times New Roman" w:eastAsia="Times New Roman" w:hAnsi="Times New Roman" w:cs="Times New Roman"/>
                <w:sz w:val="24"/>
              </w:rPr>
            </w:pPr>
            <w:r w:rsidRPr="00464BD3">
              <w:rPr>
                <w:rFonts w:ascii="Times New Roman" w:eastAsia="Times New Roman" w:hAnsi="Times New Roman" w:cs="Times New Roman"/>
                <w:sz w:val="24"/>
              </w:rPr>
              <w:t>Музыкальная</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викторина.</w:t>
            </w:r>
            <w:r w:rsidRPr="00464BD3">
              <w:rPr>
                <w:rFonts w:ascii="Times New Roman" w:eastAsia="Times New Roman" w:hAnsi="Times New Roman" w:cs="Times New Roman"/>
                <w:sz w:val="24"/>
              </w:rPr>
              <w:tab/>
              <w:t>Вокализация,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исполнение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мелодий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инструментальных</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пьес</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со словами.</w:t>
            </w:r>
            <w:r w:rsidRPr="00464BD3">
              <w:rPr>
                <w:rFonts w:ascii="Times New Roman" w:eastAsia="Times New Roman" w:hAnsi="Times New Roman" w:cs="Times New Roman"/>
                <w:spacing w:val="59"/>
                <w:sz w:val="24"/>
              </w:rPr>
              <w:t xml:space="preserve"> </w:t>
            </w:r>
            <w:r w:rsidRPr="00464BD3">
              <w:rPr>
                <w:rFonts w:ascii="Times New Roman" w:eastAsia="Times New Roman" w:hAnsi="Times New Roman" w:cs="Times New Roman"/>
                <w:sz w:val="24"/>
              </w:rPr>
              <w:t>Разучивание, исполнение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песен</w:t>
            </w:r>
          </w:p>
          <w:p w:rsidR="00464BD3" w:rsidRPr="00464BD3" w:rsidRDefault="00464BD3" w:rsidP="00464BD3">
            <w:pPr>
              <w:spacing w:line="276"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Сочинение</w:t>
            </w:r>
            <w:r w:rsidRPr="00464BD3">
              <w:rPr>
                <w:rFonts w:ascii="Times New Roman" w:eastAsia="Times New Roman" w:hAnsi="Times New Roman" w:cs="Times New Roman"/>
                <w:spacing w:val="36"/>
                <w:sz w:val="24"/>
              </w:rPr>
              <w:t xml:space="preserve"> </w:t>
            </w:r>
            <w:r w:rsidRPr="00464BD3">
              <w:rPr>
                <w:rFonts w:ascii="Times New Roman" w:eastAsia="Times New Roman" w:hAnsi="Times New Roman" w:cs="Times New Roman"/>
                <w:sz w:val="24"/>
              </w:rPr>
              <w:t>ритмических</w:t>
            </w:r>
            <w:r w:rsidRPr="00464BD3">
              <w:rPr>
                <w:rFonts w:ascii="Times New Roman" w:eastAsia="Times New Roman" w:hAnsi="Times New Roman" w:cs="Times New Roman"/>
                <w:spacing w:val="37"/>
                <w:sz w:val="24"/>
              </w:rPr>
              <w:t xml:space="preserve"> </w:t>
            </w:r>
            <w:r w:rsidRPr="00464BD3">
              <w:rPr>
                <w:rFonts w:ascii="Times New Roman" w:eastAsia="Times New Roman" w:hAnsi="Times New Roman" w:cs="Times New Roman"/>
                <w:sz w:val="24"/>
              </w:rPr>
              <w:t>аккомпанементов</w:t>
            </w:r>
            <w:r w:rsidRPr="00464BD3">
              <w:rPr>
                <w:rFonts w:ascii="Times New Roman" w:eastAsia="Times New Roman" w:hAnsi="Times New Roman" w:cs="Times New Roman"/>
                <w:spacing w:val="37"/>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35"/>
                <w:sz w:val="24"/>
              </w:rPr>
              <w:t xml:space="preserve"> </w:t>
            </w:r>
            <w:r w:rsidRPr="00464BD3">
              <w:rPr>
                <w:rFonts w:ascii="Times New Roman" w:eastAsia="Times New Roman" w:hAnsi="Times New Roman" w:cs="Times New Roman"/>
                <w:sz w:val="24"/>
              </w:rPr>
              <w:t>помощью</w:t>
            </w:r>
            <w:r w:rsidRPr="00464BD3">
              <w:rPr>
                <w:rFonts w:ascii="Times New Roman" w:eastAsia="Times New Roman" w:hAnsi="Times New Roman" w:cs="Times New Roman"/>
                <w:spacing w:val="35"/>
                <w:sz w:val="24"/>
              </w:rPr>
              <w:t xml:space="preserve"> </w:t>
            </w:r>
            <w:r w:rsidRPr="00464BD3">
              <w:rPr>
                <w:rFonts w:ascii="Times New Roman" w:eastAsia="Times New Roman" w:hAnsi="Times New Roman" w:cs="Times New Roman"/>
                <w:sz w:val="24"/>
              </w:rPr>
              <w:t>звучащих</w:t>
            </w:r>
            <w:r w:rsidRPr="00464BD3">
              <w:rPr>
                <w:rFonts w:ascii="Times New Roman" w:eastAsia="Times New Roman" w:hAnsi="Times New Roman" w:cs="Times New Roman"/>
                <w:spacing w:val="37"/>
                <w:sz w:val="24"/>
              </w:rPr>
              <w:t xml:space="preserve"> </w:t>
            </w:r>
            <w:r w:rsidRPr="00464BD3">
              <w:rPr>
                <w:rFonts w:ascii="Times New Roman" w:eastAsia="Times New Roman" w:hAnsi="Times New Roman" w:cs="Times New Roman"/>
                <w:sz w:val="24"/>
              </w:rPr>
              <w:t>жестов</w:t>
            </w:r>
            <w:r w:rsidRPr="00464BD3">
              <w:rPr>
                <w:rFonts w:ascii="Times New Roman" w:eastAsia="Times New Roman" w:hAnsi="Times New Roman" w:cs="Times New Roman"/>
                <w:spacing w:val="37"/>
                <w:sz w:val="24"/>
              </w:rPr>
              <w:t xml:space="preserve"> </w:t>
            </w:r>
            <w:r w:rsidRPr="00464BD3">
              <w:rPr>
                <w:rFonts w:ascii="Times New Roman" w:eastAsia="Times New Roman" w:hAnsi="Times New Roman" w:cs="Times New Roman"/>
                <w:sz w:val="24"/>
              </w:rPr>
              <w:t>или</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ударных</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шумовых</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инструментов)</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к</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пьесам</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маршевого</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танцевального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характера</w:t>
            </w:r>
          </w:p>
        </w:tc>
      </w:tr>
      <w:tr w:rsidR="00464BD3" w:rsidRPr="00464BD3" w:rsidTr="00EF0B46">
        <w:trPr>
          <w:trHeight w:val="2762"/>
        </w:trPr>
        <w:tc>
          <w:tcPr>
            <w:tcW w:w="1212" w:type="dxa"/>
          </w:tcPr>
          <w:p w:rsidR="00464BD3" w:rsidRPr="00464BD3" w:rsidRDefault="00464BD3" w:rsidP="00464BD3">
            <w:pPr>
              <w:ind w:left="107" w:right="415"/>
              <w:rPr>
                <w:rFonts w:ascii="Times New Roman" w:eastAsia="Times New Roman" w:hAnsi="Times New Roman" w:cs="Times New Roman"/>
                <w:sz w:val="24"/>
              </w:rPr>
            </w:pP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0,5—1</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уч.ч</w:t>
            </w:r>
          </w:p>
        </w:tc>
        <w:tc>
          <w:tcPr>
            <w:tcW w:w="1812" w:type="dxa"/>
          </w:tcPr>
          <w:p w:rsidR="00464BD3" w:rsidRPr="00464BD3" w:rsidRDefault="00464BD3" w:rsidP="00464BD3">
            <w:pPr>
              <w:ind w:left="110"/>
              <w:rPr>
                <w:rFonts w:ascii="Times New Roman" w:eastAsia="Times New Roman" w:hAnsi="Times New Roman" w:cs="Times New Roman"/>
                <w:sz w:val="24"/>
              </w:rPr>
            </w:pPr>
            <w:r w:rsidRPr="00464BD3">
              <w:rPr>
                <w:rFonts w:ascii="Times New Roman" w:eastAsia="Times New Roman" w:hAnsi="Times New Roman" w:cs="Times New Roman"/>
                <w:sz w:val="24"/>
              </w:rPr>
              <w:t>Оркестр</w:t>
            </w:r>
          </w:p>
        </w:tc>
        <w:tc>
          <w:tcPr>
            <w:tcW w:w="3529" w:type="dxa"/>
          </w:tcPr>
          <w:p w:rsidR="00464BD3" w:rsidRPr="00464BD3" w:rsidRDefault="00464BD3" w:rsidP="00464BD3">
            <w:pPr>
              <w:ind w:left="110" w:right="94"/>
              <w:jc w:val="both"/>
              <w:rPr>
                <w:rFonts w:ascii="Times New Roman" w:eastAsia="Times New Roman" w:hAnsi="Times New Roman" w:cs="Times New Roman"/>
                <w:sz w:val="24"/>
              </w:rPr>
            </w:pPr>
            <w:r w:rsidRPr="00464BD3">
              <w:rPr>
                <w:rFonts w:ascii="Times New Roman" w:eastAsia="Times New Roman" w:hAnsi="Times New Roman" w:cs="Times New Roman"/>
                <w:sz w:val="24"/>
              </w:rPr>
              <w:t>Оркестр — большой коллектив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музыкантов.</w:t>
            </w:r>
          </w:p>
          <w:p w:rsidR="00464BD3" w:rsidRPr="00464BD3" w:rsidRDefault="00464BD3" w:rsidP="00464BD3">
            <w:pPr>
              <w:ind w:left="110" w:right="95"/>
              <w:jc w:val="both"/>
              <w:rPr>
                <w:rFonts w:ascii="Times New Roman" w:eastAsia="Times New Roman" w:hAnsi="Times New Roman" w:cs="Times New Roman"/>
                <w:sz w:val="24"/>
              </w:rPr>
            </w:pPr>
            <w:r w:rsidRPr="00464BD3">
              <w:rPr>
                <w:rFonts w:ascii="Times New Roman" w:eastAsia="Times New Roman" w:hAnsi="Times New Roman" w:cs="Times New Roman"/>
                <w:sz w:val="24"/>
              </w:rPr>
              <w:t>Дирижёр,</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партитура,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репети-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ция.</w:t>
            </w:r>
          </w:p>
          <w:p w:rsidR="00464BD3" w:rsidRPr="00464BD3" w:rsidRDefault="00464BD3" w:rsidP="00464BD3">
            <w:pPr>
              <w:ind w:left="110" w:right="92"/>
              <w:jc w:val="both"/>
              <w:rPr>
                <w:rFonts w:ascii="Times New Roman" w:eastAsia="Times New Roman" w:hAnsi="Times New Roman" w:cs="Times New Roman"/>
                <w:sz w:val="24"/>
              </w:rPr>
            </w:pPr>
            <w:r w:rsidRPr="00464BD3">
              <w:rPr>
                <w:rFonts w:ascii="Times New Roman" w:eastAsia="Times New Roman" w:hAnsi="Times New Roman" w:cs="Times New Roman"/>
                <w:sz w:val="24"/>
              </w:rPr>
              <w:t>Жанр концерта — музыкальное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соревнование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солиста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оркестром1</w:t>
            </w:r>
          </w:p>
        </w:tc>
        <w:tc>
          <w:tcPr>
            <w:tcW w:w="8867" w:type="dxa"/>
          </w:tcPr>
          <w:p w:rsidR="00464BD3" w:rsidRPr="00464BD3" w:rsidRDefault="00464BD3" w:rsidP="00464BD3">
            <w:pPr>
              <w:ind w:left="107" w:right="1815"/>
              <w:rPr>
                <w:rFonts w:ascii="Times New Roman" w:eastAsia="Times New Roman" w:hAnsi="Times New Roman" w:cs="Times New Roman"/>
                <w:sz w:val="24"/>
              </w:rPr>
            </w:pPr>
            <w:r w:rsidRPr="00464BD3">
              <w:rPr>
                <w:rFonts w:ascii="Times New Roman" w:eastAsia="Times New Roman" w:hAnsi="Times New Roman" w:cs="Times New Roman"/>
                <w:sz w:val="24"/>
              </w:rPr>
              <w:t>Слушание музыки в исполнении оркестра.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Просмотр видеозаписи.</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Диалог</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учителем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 роли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дирижёра</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«Я</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дирижёр»</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игра</w:t>
            </w:r>
            <w:r w:rsidRPr="00464BD3">
              <w:rPr>
                <w:rFonts w:ascii="Times New Roman" w:eastAsia="Times New Roman" w:hAnsi="Times New Roman" w:cs="Times New Roman"/>
                <w:spacing w:val="59"/>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имитация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дирижёрских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жестов</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во</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время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звучания</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музыки.</w:t>
            </w:r>
          </w:p>
          <w:p w:rsidR="00464BD3" w:rsidRPr="00464BD3" w:rsidRDefault="00464BD3" w:rsidP="00464BD3">
            <w:pPr>
              <w:ind w:left="107" w:right="1815"/>
              <w:rPr>
                <w:rFonts w:ascii="Times New Roman" w:eastAsia="Times New Roman" w:hAnsi="Times New Roman" w:cs="Times New Roman"/>
                <w:sz w:val="24"/>
              </w:rPr>
            </w:pPr>
            <w:r w:rsidRPr="00464BD3">
              <w:rPr>
                <w:rFonts w:ascii="Times New Roman" w:eastAsia="Times New Roman" w:hAnsi="Times New Roman" w:cs="Times New Roman"/>
                <w:sz w:val="24"/>
              </w:rPr>
              <w:t>Разучивание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исполнение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песен</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соответствующей</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тематики.</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Знакомство</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принципом</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расположения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партий</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партитуре.</w:t>
            </w:r>
          </w:p>
          <w:p w:rsidR="00464BD3" w:rsidRPr="00464BD3" w:rsidRDefault="00464BD3" w:rsidP="00464BD3">
            <w:pPr>
              <w:tabs>
                <w:tab w:val="left" w:pos="1668"/>
                <w:tab w:val="left" w:pos="3085"/>
                <w:tab w:val="left" w:pos="3486"/>
                <w:tab w:val="left" w:pos="5006"/>
                <w:tab w:val="left" w:pos="5457"/>
                <w:tab w:val="left" w:pos="6452"/>
                <w:tab w:val="left" w:pos="7418"/>
              </w:tabs>
              <w:ind w:left="107" w:right="103"/>
              <w:rPr>
                <w:rFonts w:ascii="Times New Roman" w:eastAsia="Times New Roman" w:hAnsi="Times New Roman" w:cs="Times New Roman"/>
                <w:sz w:val="24"/>
              </w:rPr>
            </w:pPr>
            <w:r w:rsidRPr="00464BD3">
              <w:rPr>
                <w:rFonts w:ascii="Times New Roman" w:eastAsia="Times New Roman" w:hAnsi="Times New Roman" w:cs="Times New Roman"/>
                <w:sz w:val="24"/>
              </w:rPr>
              <w:t>Разучивание,</w:t>
            </w:r>
            <w:r w:rsidRPr="00464BD3">
              <w:rPr>
                <w:rFonts w:ascii="Times New Roman" w:eastAsia="Times New Roman" w:hAnsi="Times New Roman" w:cs="Times New Roman"/>
                <w:sz w:val="24"/>
              </w:rPr>
              <w:tab/>
              <w:t>исполнение</w:t>
            </w:r>
            <w:r w:rsidRPr="00464BD3">
              <w:rPr>
                <w:rFonts w:ascii="Times New Roman" w:eastAsia="Times New Roman" w:hAnsi="Times New Roman" w:cs="Times New Roman"/>
                <w:sz w:val="24"/>
              </w:rPr>
              <w:tab/>
              <w:t>(с</w:t>
            </w:r>
            <w:r w:rsidRPr="00464BD3">
              <w:rPr>
                <w:rFonts w:ascii="Times New Roman" w:eastAsia="Times New Roman" w:hAnsi="Times New Roman" w:cs="Times New Roman"/>
                <w:sz w:val="24"/>
              </w:rPr>
              <w:tab/>
              <w:t>ориентацией</w:t>
            </w:r>
            <w:r w:rsidRPr="00464BD3">
              <w:rPr>
                <w:rFonts w:ascii="Times New Roman" w:eastAsia="Times New Roman" w:hAnsi="Times New Roman" w:cs="Times New Roman"/>
                <w:sz w:val="24"/>
              </w:rPr>
              <w:tab/>
              <w:t>на</w:t>
            </w:r>
            <w:r w:rsidRPr="00464BD3">
              <w:rPr>
                <w:rFonts w:ascii="Times New Roman" w:eastAsia="Times New Roman" w:hAnsi="Times New Roman" w:cs="Times New Roman"/>
                <w:sz w:val="24"/>
              </w:rPr>
              <w:tab/>
              <w:t>нотную</w:t>
            </w:r>
            <w:r w:rsidRPr="00464BD3">
              <w:rPr>
                <w:rFonts w:ascii="Times New Roman" w:eastAsia="Times New Roman" w:hAnsi="Times New Roman" w:cs="Times New Roman"/>
                <w:sz w:val="24"/>
              </w:rPr>
              <w:tab/>
              <w:t>запись)</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ритмической</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партитуры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для 2—3 ударных инструментов.</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i/>
                <w:sz w:val="24"/>
              </w:rPr>
              <w:t>На</w:t>
            </w:r>
            <w:r w:rsidRPr="00464BD3">
              <w:rPr>
                <w:rFonts w:ascii="Times New Roman" w:eastAsia="Times New Roman" w:hAnsi="Times New Roman" w:cs="Times New Roman"/>
                <w:i/>
                <w:spacing w:val="-3"/>
                <w:sz w:val="24"/>
              </w:rPr>
              <w:t xml:space="preserve"> </w:t>
            </w:r>
            <w:r w:rsidRPr="00464BD3">
              <w:rPr>
                <w:rFonts w:ascii="Times New Roman" w:eastAsia="Times New Roman" w:hAnsi="Times New Roman" w:cs="Times New Roman"/>
                <w:i/>
                <w:sz w:val="24"/>
              </w:rPr>
              <w:t>выбор</w:t>
            </w:r>
            <w:r w:rsidRPr="00464BD3">
              <w:rPr>
                <w:rFonts w:ascii="Times New Roman" w:eastAsia="Times New Roman" w:hAnsi="Times New Roman" w:cs="Times New Roman"/>
                <w:i/>
                <w:spacing w:val="-1"/>
                <w:sz w:val="24"/>
              </w:rPr>
              <w:t xml:space="preserve"> </w:t>
            </w:r>
            <w:r w:rsidRPr="00464BD3">
              <w:rPr>
                <w:rFonts w:ascii="Times New Roman" w:eastAsia="Times New Roman" w:hAnsi="Times New Roman" w:cs="Times New Roman"/>
                <w:i/>
                <w:sz w:val="24"/>
              </w:rPr>
              <w:t>или</w:t>
            </w:r>
            <w:r w:rsidRPr="00464BD3">
              <w:rPr>
                <w:rFonts w:ascii="Times New Roman" w:eastAsia="Times New Roman" w:hAnsi="Times New Roman" w:cs="Times New Roman"/>
                <w:i/>
                <w:spacing w:val="-2"/>
                <w:sz w:val="24"/>
              </w:rPr>
              <w:t xml:space="preserve"> </w:t>
            </w:r>
            <w:r w:rsidRPr="00464BD3">
              <w:rPr>
                <w:rFonts w:ascii="Times New Roman" w:eastAsia="Times New Roman" w:hAnsi="Times New Roman" w:cs="Times New Roman"/>
                <w:i/>
                <w:sz w:val="24"/>
              </w:rPr>
              <w:t>факультативно</w:t>
            </w:r>
            <w:r w:rsidRPr="00464BD3">
              <w:rPr>
                <w:rFonts w:ascii="Times New Roman" w:eastAsia="Times New Roman" w:hAnsi="Times New Roman" w:cs="Times New Roman"/>
                <w:sz w:val="24"/>
              </w:rPr>
              <w:t>:</w:t>
            </w:r>
          </w:p>
          <w:p w:rsidR="00464BD3" w:rsidRPr="00464BD3" w:rsidRDefault="00464BD3" w:rsidP="00464BD3">
            <w:pPr>
              <w:spacing w:before="1" w:line="257"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Работа</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по</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группам</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сочинение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своего</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варианта</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ритмической</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партитуры</w:t>
            </w:r>
          </w:p>
        </w:tc>
      </w:tr>
      <w:tr w:rsidR="00464BD3" w:rsidRPr="00464BD3" w:rsidTr="00EF0B46">
        <w:trPr>
          <w:trHeight w:val="1103"/>
        </w:trPr>
        <w:tc>
          <w:tcPr>
            <w:tcW w:w="1212" w:type="dxa"/>
          </w:tcPr>
          <w:p w:rsidR="00464BD3" w:rsidRPr="00464BD3" w:rsidRDefault="00464BD3" w:rsidP="00464BD3">
            <w:pPr>
              <w:ind w:left="107" w:right="415"/>
              <w:rPr>
                <w:rFonts w:ascii="Times New Roman" w:eastAsia="Times New Roman" w:hAnsi="Times New Roman" w:cs="Times New Roman"/>
                <w:sz w:val="24"/>
              </w:rPr>
            </w:pPr>
            <w:r w:rsidRPr="00464BD3">
              <w:rPr>
                <w:rFonts w:ascii="Times New Roman" w:eastAsia="Times New Roman" w:hAnsi="Times New Roman" w:cs="Times New Roman"/>
                <w:sz w:val="24"/>
              </w:rPr>
              <w:t>Г)</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0,5—1</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уч.ч</w:t>
            </w:r>
          </w:p>
        </w:tc>
        <w:tc>
          <w:tcPr>
            <w:tcW w:w="1812" w:type="dxa"/>
          </w:tcPr>
          <w:p w:rsidR="00464BD3" w:rsidRPr="00464BD3" w:rsidRDefault="00464BD3" w:rsidP="00464BD3">
            <w:pPr>
              <w:ind w:left="110" w:right="248"/>
              <w:jc w:val="both"/>
              <w:rPr>
                <w:rFonts w:ascii="Times New Roman" w:eastAsia="Times New Roman" w:hAnsi="Times New Roman" w:cs="Times New Roman"/>
                <w:sz w:val="24"/>
              </w:rPr>
            </w:pPr>
            <w:r w:rsidRPr="00464BD3">
              <w:rPr>
                <w:rFonts w:ascii="Times New Roman" w:eastAsia="Times New Roman" w:hAnsi="Times New Roman" w:cs="Times New Roman"/>
                <w:sz w:val="24"/>
              </w:rPr>
              <w:t>Музыкальные</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инструменты.</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Фортепиано</w:t>
            </w:r>
          </w:p>
        </w:tc>
        <w:tc>
          <w:tcPr>
            <w:tcW w:w="3529" w:type="dxa"/>
          </w:tcPr>
          <w:p w:rsidR="00464BD3" w:rsidRPr="00464BD3" w:rsidRDefault="00464BD3" w:rsidP="00464BD3">
            <w:pPr>
              <w:spacing w:line="275" w:lineRule="exact"/>
              <w:ind w:left="110"/>
              <w:jc w:val="both"/>
              <w:rPr>
                <w:rFonts w:ascii="Times New Roman" w:eastAsia="Times New Roman" w:hAnsi="Times New Roman" w:cs="Times New Roman"/>
                <w:sz w:val="24"/>
              </w:rPr>
            </w:pPr>
            <w:r w:rsidRPr="00464BD3">
              <w:rPr>
                <w:rFonts w:ascii="Times New Roman" w:eastAsia="Times New Roman" w:hAnsi="Times New Roman" w:cs="Times New Roman"/>
                <w:sz w:val="24"/>
              </w:rPr>
              <w:t>Рояль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пианино.</w:t>
            </w:r>
          </w:p>
          <w:p w:rsidR="00464BD3" w:rsidRPr="00464BD3" w:rsidRDefault="00464BD3" w:rsidP="00464BD3">
            <w:pPr>
              <w:tabs>
                <w:tab w:val="left" w:pos="2149"/>
              </w:tabs>
              <w:spacing w:line="270" w:lineRule="atLeast"/>
              <w:ind w:left="110" w:right="92"/>
              <w:jc w:val="both"/>
              <w:rPr>
                <w:rFonts w:ascii="Times New Roman" w:eastAsia="Times New Roman" w:hAnsi="Times New Roman" w:cs="Times New Roman"/>
                <w:sz w:val="24"/>
              </w:rPr>
            </w:pPr>
            <w:r w:rsidRPr="00464BD3">
              <w:rPr>
                <w:rFonts w:ascii="Times New Roman" w:eastAsia="Times New Roman" w:hAnsi="Times New Roman" w:cs="Times New Roman"/>
                <w:sz w:val="24"/>
              </w:rPr>
              <w:t>История</w:t>
            </w:r>
            <w:r w:rsidRPr="00464BD3">
              <w:rPr>
                <w:rFonts w:ascii="Times New Roman" w:eastAsia="Times New Roman" w:hAnsi="Times New Roman" w:cs="Times New Roman"/>
                <w:sz w:val="24"/>
              </w:rPr>
              <w:tab/>
              <w:t>изобретения</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фортепиано, «секрет»</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названия</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инструмента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(форте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пиано).</w:t>
            </w:r>
          </w:p>
        </w:tc>
        <w:tc>
          <w:tcPr>
            <w:tcW w:w="8867" w:type="dxa"/>
          </w:tcPr>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Знакомство</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многообразием</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красок</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фортепиано.</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Слушание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фортепианных</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пьес</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исполнении</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известных</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пианистов.</w:t>
            </w:r>
          </w:p>
          <w:p w:rsidR="00464BD3" w:rsidRPr="00464BD3" w:rsidRDefault="00464BD3" w:rsidP="00464BD3">
            <w:pPr>
              <w:spacing w:line="270" w:lineRule="atLeast"/>
              <w:ind w:left="107" w:right="3145"/>
              <w:rPr>
                <w:rFonts w:ascii="Times New Roman" w:eastAsia="Times New Roman" w:hAnsi="Times New Roman" w:cs="Times New Roman"/>
                <w:sz w:val="24"/>
              </w:rPr>
            </w:pPr>
            <w:r w:rsidRPr="00464BD3">
              <w:rPr>
                <w:rFonts w:ascii="Times New Roman" w:eastAsia="Times New Roman" w:hAnsi="Times New Roman" w:cs="Times New Roman"/>
                <w:sz w:val="24"/>
              </w:rPr>
              <w:t>«Я — пианист» — игра — имитация исполнительских</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движений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время звучания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музыки.</w:t>
            </w:r>
          </w:p>
        </w:tc>
      </w:tr>
    </w:tbl>
    <w:p w:rsidR="00464BD3" w:rsidRPr="00464BD3" w:rsidRDefault="00464BD3" w:rsidP="00464BD3">
      <w:pPr>
        <w:widowControl w:val="0"/>
        <w:autoSpaceDE w:val="0"/>
        <w:autoSpaceDN w:val="0"/>
        <w:spacing w:after="0" w:line="270" w:lineRule="atLeast"/>
        <w:rPr>
          <w:rFonts w:ascii="Times New Roman" w:eastAsia="Times New Roman" w:hAnsi="Times New Roman" w:cs="Times New Roman"/>
          <w:sz w:val="24"/>
        </w:rPr>
        <w:sectPr w:rsidR="00464BD3" w:rsidRPr="00464BD3" w:rsidSect="007C6ED2">
          <w:pgSz w:w="16840" w:h="11910" w:orient="landscape"/>
          <w:pgMar w:top="840" w:right="280" w:bottom="1120" w:left="460" w:header="0" w:footer="920" w:gutter="0"/>
          <w:pgNumType w:start="2"/>
          <w:cols w:space="720"/>
        </w:sect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12"/>
        <w:gridCol w:w="1812"/>
        <w:gridCol w:w="3529"/>
        <w:gridCol w:w="8867"/>
      </w:tblGrid>
      <w:tr w:rsidR="00464BD3" w:rsidRPr="00464BD3" w:rsidTr="00EF0B46">
        <w:trPr>
          <w:trHeight w:val="2760"/>
        </w:trPr>
        <w:tc>
          <w:tcPr>
            <w:tcW w:w="1212" w:type="dxa"/>
          </w:tcPr>
          <w:p w:rsidR="00464BD3" w:rsidRPr="00464BD3" w:rsidRDefault="00464BD3" w:rsidP="00464BD3">
            <w:pPr>
              <w:rPr>
                <w:rFonts w:ascii="Times New Roman" w:eastAsia="Times New Roman" w:hAnsi="Times New Roman" w:cs="Times New Roman"/>
                <w:sz w:val="24"/>
              </w:rPr>
            </w:pPr>
          </w:p>
        </w:tc>
        <w:tc>
          <w:tcPr>
            <w:tcW w:w="1812" w:type="dxa"/>
          </w:tcPr>
          <w:p w:rsidR="00464BD3" w:rsidRPr="00464BD3" w:rsidRDefault="00464BD3" w:rsidP="00464BD3">
            <w:pPr>
              <w:rPr>
                <w:rFonts w:ascii="Times New Roman" w:eastAsia="Times New Roman" w:hAnsi="Times New Roman" w:cs="Times New Roman"/>
                <w:sz w:val="24"/>
              </w:rPr>
            </w:pPr>
          </w:p>
        </w:tc>
        <w:tc>
          <w:tcPr>
            <w:tcW w:w="3529" w:type="dxa"/>
          </w:tcPr>
          <w:p w:rsidR="00464BD3" w:rsidRPr="00464BD3" w:rsidRDefault="00464BD3" w:rsidP="00464BD3">
            <w:pPr>
              <w:tabs>
                <w:tab w:val="left" w:pos="2355"/>
              </w:tabs>
              <w:ind w:left="110" w:right="94"/>
              <w:jc w:val="both"/>
              <w:rPr>
                <w:rFonts w:ascii="Times New Roman" w:eastAsia="Times New Roman" w:hAnsi="Times New Roman" w:cs="Times New Roman"/>
                <w:sz w:val="24"/>
              </w:rPr>
            </w:pPr>
            <w:r w:rsidRPr="00464BD3">
              <w:rPr>
                <w:rFonts w:ascii="Times New Roman" w:eastAsia="Times New Roman" w:hAnsi="Times New Roman" w:cs="Times New Roman"/>
                <w:sz w:val="24"/>
              </w:rPr>
              <w:t>«Предки»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«наследники»</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фортепиано</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(клавесин,</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синтезатор)</w:t>
            </w:r>
          </w:p>
        </w:tc>
        <w:tc>
          <w:tcPr>
            <w:tcW w:w="8867" w:type="dxa"/>
          </w:tcPr>
          <w:p w:rsidR="00464BD3" w:rsidRPr="00464BD3" w:rsidRDefault="00464BD3" w:rsidP="00464BD3">
            <w:pPr>
              <w:spacing w:line="275" w:lineRule="exact"/>
              <w:ind w:left="107"/>
              <w:jc w:val="both"/>
              <w:rPr>
                <w:rFonts w:ascii="Times New Roman" w:eastAsia="Times New Roman" w:hAnsi="Times New Roman" w:cs="Times New Roman"/>
                <w:sz w:val="24"/>
              </w:rPr>
            </w:pPr>
            <w:r w:rsidRPr="00464BD3">
              <w:rPr>
                <w:rFonts w:ascii="Times New Roman" w:eastAsia="Times New Roman" w:hAnsi="Times New Roman" w:cs="Times New Roman"/>
                <w:sz w:val="24"/>
              </w:rPr>
              <w:t>Слушание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детских</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пьес</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фортепиано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исполнении</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учителя.</w:t>
            </w:r>
          </w:p>
          <w:p w:rsidR="00464BD3" w:rsidRPr="00464BD3" w:rsidRDefault="00464BD3" w:rsidP="00464BD3">
            <w:pPr>
              <w:ind w:left="107" w:right="101"/>
              <w:jc w:val="both"/>
              <w:rPr>
                <w:rFonts w:ascii="Times New Roman" w:eastAsia="Times New Roman" w:hAnsi="Times New Roman" w:cs="Times New Roman"/>
                <w:sz w:val="24"/>
              </w:rPr>
            </w:pPr>
            <w:r w:rsidRPr="00464BD3">
              <w:rPr>
                <w:rFonts w:ascii="Times New Roman" w:eastAsia="Times New Roman" w:hAnsi="Times New Roman" w:cs="Times New Roman"/>
                <w:sz w:val="24"/>
              </w:rPr>
              <w:t>Демонстрация возможностей инструмента (исполнение одной и той же пьесы тихо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 громко, в разных регистрах, разными штрихами)Игра на фортепиано в ансамбле с</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учителем.</w:t>
            </w:r>
          </w:p>
          <w:p w:rsidR="00464BD3" w:rsidRPr="00464BD3" w:rsidRDefault="00464BD3" w:rsidP="00464BD3">
            <w:pPr>
              <w:ind w:left="107"/>
              <w:jc w:val="both"/>
              <w:rPr>
                <w:rFonts w:ascii="Times New Roman" w:eastAsia="Times New Roman" w:hAnsi="Times New Roman" w:cs="Times New Roman"/>
                <w:sz w:val="24"/>
              </w:rPr>
            </w:pPr>
            <w:r w:rsidRPr="00464BD3">
              <w:rPr>
                <w:rFonts w:ascii="Times New Roman" w:eastAsia="Times New Roman" w:hAnsi="Times New Roman" w:cs="Times New Roman"/>
                <w:i/>
                <w:sz w:val="24"/>
              </w:rPr>
              <w:t>На</w:t>
            </w:r>
            <w:r w:rsidRPr="00464BD3">
              <w:rPr>
                <w:rFonts w:ascii="Times New Roman" w:eastAsia="Times New Roman" w:hAnsi="Times New Roman" w:cs="Times New Roman"/>
                <w:i/>
                <w:spacing w:val="-3"/>
                <w:sz w:val="24"/>
              </w:rPr>
              <w:t xml:space="preserve"> </w:t>
            </w:r>
            <w:r w:rsidRPr="00464BD3">
              <w:rPr>
                <w:rFonts w:ascii="Times New Roman" w:eastAsia="Times New Roman" w:hAnsi="Times New Roman" w:cs="Times New Roman"/>
                <w:i/>
                <w:sz w:val="24"/>
              </w:rPr>
              <w:t>выбор</w:t>
            </w:r>
            <w:r w:rsidRPr="00464BD3">
              <w:rPr>
                <w:rFonts w:ascii="Times New Roman" w:eastAsia="Times New Roman" w:hAnsi="Times New Roman" w:cs="Times New Roman"/>
                <w:i/>
                <w:spacing w:val="-1"/>
                <w:sz w:val="24"/>
              </w:rPr>
              <w:t xml:space="preserve"> </w:t>
            </w:r>
            <w:r w:rsidRPr="00464BD3">
              <w:rPr>
                <w:rFonts w:ascii="Times New Roman" w:eastAsia="Times New Roman" w:hAnsi="Times New Roman" w:cs="Times New Roman"/>
                <w:i/>
                <w:sz w:val="24"/>
              </w:rPr>
              <w:t>или</w:t>
            </w:r>
            <w:r w:rsidRPr="00464BD3">
              <w:rPr>
                <w:rFonts w:ascii="Times New Roman" w:eastAsia="Times New Roman" w:hAnsi="Times New Roman" w:cs="Times New Roman"/>
                <w:i/>
                <w:spacing w:val="-2"/>
                <w:sz w:val="24"/>
              </w:rPr>
              <w:t xml:space="preserve"> </w:t>
            </w:r>
            <w:r w:rsidRPr="00464BD3">
              <w:rPr>
                <w:rFonts w:ascii="Times New Roman" w:eastAsia="Times New Roman" w:hAnsi="Times New Roman" w:cs="Times New Roman"/>
                <w:i/>
                <w:sz w:val="24"/>
              </w:rPr>
              <w:t>факультативно</w:t>
            </w:r>
            <w:r w:rsidRPr="00464BD3">
              <w:rPr>
                <w:rFonts w:ascii="Times New Roman" w:eastAsia="Times New Roman" w:hAnsi="Times New Roman" w:cs="Times New Roman"/>
                <w:sz w:val="24"/>
              </w:rPr>
              <w:t>:</w:t>
            </w:r>
          </w:p>
          <w:p w:rsidR="00464BD3" w:rsidRPr="00464BD3" w:rsidRDefault="00464BD3" w:rsidP="00464BD3">
            <w:pPr>
              <w:ind w:left="107"/>
              <w:jc w:val="both"/>
              <w:rPr>
                <w:rFonts w:ascii="Times New Roman" w:eastAsia="Times New Roman" w:hAnsi="Times New Roman" w:cs="Times New Roman"/>
                <w:sz w:val="24"/>
              </w:rPr>
            </w:pPr>
            <w:r w:rsidRPr="00464BD3">
              <w:rPr>
                <w:rFonts w:ascii="Times New Roman" w:eastAsia="Times New Roman" w:hAnsi="Times New Roman" w:cs="Times New Roman"/>
                <w:sz w:val="24"/>
              </w:rPr>
              <w:t>Посещение</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концерта</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фортепианной</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музыки.</w:t>
            </w:r>
          </w:p>
          <w:p w:rsidR="00464BD3" w:rsidRPr="00464BD3" w:rsidRDefault="00464BD3" w:rsidP="00464BD3">
            <w:pPr>
              <w:ind w:left="107" w:right="99"/>
              <w:jc w:val="both"/>
              <w:rPr>
                <w:rFonts w:ascii="Times New Roman" w:eastAsia="Times New Roman" w:hAnsi="Times New Roman" w:cs="Times New Roman"/>
                <w:sz w:val="24"/>
              </w:rPr>
            </w:pPr>
            <w:r w:rsidRPr="00464BD3">
              <w:rPr>
                <w:rFonts w:ascii="Times New Roman" w:eastAsia="Times New Roman" w:hAnsi="Times New Roman" w:cs="Times New Roman"/>
                <w:sz w:val="24"/>
              </w:rPr>
              <w:t>Разбираем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инструмент</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наглядная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демонстрация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внутреннего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устройства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акустического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пианино.</w:t>
            </w:r>
          </w:p>
          <w:p w:rsidR="00464BD3" w:rsidRPr="00464BD3" w:rsidRDefault="00464BD3" w:rsidP="00464BD3">
            <w:pPr>
              <w:spacing w:line="270" w:lineRule="atLeast"/>
              <w:ind w:left="107" w:right="98"/>
              <w:jc w:val="both"/>
              <w:rPr>
                <w:rFonts w:ascii="Times New Roman" w:eastAsia="Times New Roman" w:hAnsi="Times New Roman" w:cs="Times New Roman"/>
                <w:sz w:val="24"/>
              </w:rPr>
            </w:pPr>
            <w:r w:rsidRPr="00464BD3">
              <w:rPr>
                <w:rFonts w:ascii="Times New Roman" w:eastAsia="Times New Roman" w:hAnsi="Times New Roman" w:cs="Times New Roman"/>
                <w:sz w:val="24"/>
              </w:rPr>
              <w:t>«Паспорт</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инструмента»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исследовательская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работа,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предполагающая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подсчёт</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параметров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(высота, ширина,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количество клавиш, педалей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 т.д.)</w:t>
            </w:r>
          </w:p>
        </w:tc>
      </w:tr>
      <w:tr w:rsidR="00464BD3" w:rsidRPr="00464BD3" w:rsidTr="00EF0B46">
        <w:trPr>
          <w:trHeight w:val="1656"/>
        </w:trPr>
        <w:tc>
          <w:tcPr>
            <w:tcW w:w="1212" w:type="dxa"/>
          </w:tcPr>
          <w:p w:rsidR="00464BD3" w:rsidRPr="00464BD3" w:rsidRDefault="00464BD3" w:rsidP="00464BD3">
            <w:pPr>
              <w:ind w:left="107" w:right="415"/>
              <w:rPr>
                <w:rFonts w:ascii="Times New Roman" w:eastAsia="Times New Roman" w:hAnsi="Times New Roman" w:cs="Times New Roman"/>
                <w:sz w:val="24"/>
              </w:rPr>
            </w:pPr>
            <w:r w:rsidRPr="00464BD3">
              <w:rPr>
                <w:rFonts w:ascii="Times New Roman" w:eastAsia="Times New Roman" w:hAnsi="Times New Roman" w:cs="Times New Roman"/>
                <w:sz w:val="24"/>
              </w:rPr>
              <w:t>Д)</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0,5—1</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уч.ч</w:t>
            </w:r>
          </w:p>
        </w:tc>
        <w:tc>
          <w:tcPr>
            <w:tcW w:w="1812" w:type="dxa"/>
          </w:tcPr>
          <w:p w:rsidR="00464BD3" w:rsidRPr="00464BD3" w:rsidRDefault="00464BD3" w:rsidP="00464BD3">
            <w:pPr>
              <w:ind w:left="110" w:right="248"/>
              <w:jc w:val="both"/>
              <w:rPr>
                <w:rFonts w:ascii="Times New Roman" w:eastAsia="Times New Roman" w:hAnsi="Times New Roman" w:cs="Times New Roman"/>
                <w:sz w:val="24"/>
              </w:rPr>
            </w:pPr>
            <w:r w:rsidRPr="00464BD3">
              <w:rPr>
                <w:rFonts w:ascii="Times New Roman" w:eastAsia="Times New Roman" w:hAnsi="Times New Roman" w:cs="Times New Roman"/>
                <w:sz w:val="24"/>
              </w:rPr>
              <w:t>Музыкальные</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инструменты.</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Флейта</w:t>
            </w:r>
          </w:p>
        </w:tc>
        <w:tc>
          <w:tcPr>
            <w:tcW w:w="3529" w:type="dxa"/>
          </w:tcPr>
          <w:p w:rsidR="00464BD3" w:rsidRPr="00464BD3" w:rsidRDefault="00464BD3" w:rsidP="00464BD3">
            <w:pPr>
              <w:ind w:left="110" w:right="353"/>
              <w:jc w:val="both"/>
              <w:rPr>
                <w:rFonts w:ascii="Times New Roman" w:eastAsia="Times New Roman" w:hAnsi="Times New Roman" w:cs="Times New Roman"/>
                <w:sz w:val="24"/>
              </w:rPr>
            </w:pPr>
            <w:r w:rsidRPr="00464BD3">
              <w:rPr>
                <w:rFonts w:ascii="Times New Roman" w:eastAsia="Times New Roman" w:hAnsi="Times New Roman" w:cs="Times New Roman"/>
                <w:sz w:val="24"/>
              </w:rPr>
              <w:t>Предки современной флейты.</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Легенда</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нимфе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Сиринкс.</w:t>
            </w:r>
          </w:p>
          <w:p w:rsidR="00464BD3" w:rsidRPr="00464BD3" w:rsidRDefault="00464BD3" w:rsidP="00464BD3">
            <w:pPr>
              <w:ind w:left="110" w:right="93"/>
              <w:jc w:val="both"/>
              <w:rPr>
                <w:rFonts w:ascii="Times New Roman" w:eastAsia="Times New Roman" w:hAnsi="Times New Roman" w:cs="Times New Roman"/>
                <w:sz w:val="24"/>
              </w:rPr>
            </w:pPr>
            <w:r w:rsidRPr="00464BD3">
              <w:rPr>
                <w:rFonts w:ascii="Times New Roman" w:eastAsia="Times New Roman" w:hAnsi="Times New Roman" w:cs="Times New Roman"/>
                <w:sz w:val="24"/>
              </w:rPr>
              <w:t>Музыка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для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флейты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соло,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флейты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сопровождении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фортепиано,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оркестра3</w:t>
            </w:r>
          </w:p>
        </w:tc>
        <w:tc>
          <w:tcPr>
            <w:tcW w:w="8867" w:type="dxa"/>
          </w:tcPr>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Знакомство</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внешним</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видом,</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устройством</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тембрами</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классических</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музыкальных</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инструментов.</w:t>
            </w:r>
          </w:p>
          <w:p w:rsidR="00464BD3" w:rsidRPr="00464BD3" w:rsidRDefault="00464BD3" w:rsidP="00464BD3">
            <w:pPr>
              <w:tabs>
                <w:tab w:val="left" w:pos="1378"/>
                <w:tab w:val="left" w:pos="2983"/>
                <w:tab w:val="left" w:pos="4404"/>
                <w:tab w:val="left" w:pos="4735"/>
                <w:tab w:val="left" w:pos="6176"/>
                <w:tab w:val="left" w:pos="7459"/>
              </w:tabs>
              <w:ind w:left="107" w:right="95"/>
              <w:rPr>
                <w:rFonts w:ascii="Times New Roman" w:eastAsia="Times New Roman" w:hAnsi="Times New Roman" w:cs="Times New Roman"/>
                <w:sz w:val="24"/>
              </w:rPr>
            </w:pPr>
            <w:r w:rsidRPr="00464BD3">
              <w:rPr>
                <w:rFonts w:ascii="Times New Roman" w:eastAsia="Times New Roman" w:hAnsi="Times New Roman" w:cs="Times New Roman"/>
                <w:sz w:val="24"/>
              </w:rPr>
              <w:t>Слушание</w:t>
            </w:r>
            <w:r w:rsidRPr="00464BD3">
              <w:rPr>
                <w:rFonts w:ascii="Times New Roman" w:eastAsia="Times New Roman" w:hAnsi="Times New Roman" w:cs="Times New Roman"/>
                <w:sz w:val="24"/>
              </w:rPr>
              <w:tab/>
              <w:t>музыкальных</w:t>
            </w:r>
            <w:r w:rsidRPr="00464BD3">
              <w:rPr>
                <w:rFonts w:ascii="Times New Roman" w:eastAsia="Times New Roman" w:hAnsi="Times New Roman" w:cs="Times New Roman"/>
                <w:sz w:val="24"/>
              </w:rPr>
              <w:tab/>
              <w:t>фрагментов</w:t>
            </w:r>
            <w:r w:rsidRPr="00464BD3">
              <w:rPr>
                <w:rFonts w:ascii="Times New Roman" w:eastAsia="Times New Roman" w:hAnsi="Times New Roman" w:cs="Times New Roman"/>
                <w:sz w:val="24"/>
              </w:rPr>
              <w:tab/>
              <w:t>в</w:t>
            </w:r>
            <w:r w:rsidRPr="00464BD3">
              <w:rPr>
                <w:rFonts w:ascii="Times New Roman" w:eastAsia="Times New Roman" w:hAnsi="Times New Roman" w:cs="Times New Roman"/>
                <w:sz w:val="24"/>
              </w:rPr>
              <w:tab/>
              <w:t>исполнении</w:t>
            </w:r>
            <w:r w:rsidRPr="00464BD3">
              <w:rPr>
                <w:rFonts w:ascii="Times New Roman" w:eastAsia="Times New Roman" w:hAnsi="Times New Roman" w:cs="Times New Roman"/>
                <w:sz w:val="24"/>
              </w:rPr>
              <w:tab/>
              <w:t>известных</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музыкантов-</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инструменталистов.</w:t>
            </w:r>
          </w:p>
          <w:p w:rsidR="00464BD3" w:rsidRPr="00464BD3" w:rsidRDefault="00464BD3" w:rsidP="00464BD3">
            <w:pPr>
              <w:spacing w:line="270" w:lineRule="atLeast"/>
              <w:ind w:left="107"/>
              <w:rPr>
                <w:rFonts w:ascii="Times New Roman" w:eastAsia="Times New Roman" w:hAnsi="Times New Roman" w:cs="Times New Roman"/>
                <w:sz w:val="24"/>
              </w:rPr>
            </w:pPr>
            <w:r w:rsidRPr="00464BD3">
              <w:rPr>
                <w:rFonts w:ascii="Times New Roman" w:eastAsia="Times New Roman" w:hAnsi="Times New Roman" w:cs="Times New Roman"/>
                <w:sz w:val="24"/>
              </w:rPr>
              <w:t>Чтение</w:t>
            </w:r>
            <w:r w:rsidRPr="00464BD3">
              <w:rPr>
                <w:rFonts w:ascii="Times New Roman" w:eastAsia="Times New Roman" w:hAnsi="Times New Roman" w:cs="Times New Roman"/>
                <w:spacing w:val="55"/>
                <w:sz w:val="24"/>
              </w:rPr>
              <w:t xml:space="preserve"> </w:t>
            </w:r>
            <w:r w:rsidRPr="00464BD3">
              <w:rPr>
                <w:rFonts w:ascii="Times New Roman" w:eastAsia="Times New Roman" w:hAnsi="Times New Roman" w:cs="Times New Roman"/>
                <w:sz w:val="24"/>
              </w:rPr>
              <w:t>учебных</w:t>
            </w:r>
            <w:r w:rsidRPr="00464BD3">
              <w:rPr>
                <w:rFonts w:ascii="Times New Roman" w:eastAsia="Times New Roman" w:hAnsi="Times New Roman" w:cs="Times New Roman"/>
                <w:spacing w:val="55"/>
                <w:sz w:val="24"/>
              </w:rPr>
              <w:t xml:space="preserve"> </w:t>
            </w:r>
            <w:r w:rsidRPr="00464BD3">
              <w:rPr>
                <w:rFonts w:ascii="Times New Roman" w:eastAsia="Times New Roman" w:hAnsi="Times New Roman" w:cs="Times New Roman"/>
                <w:sz w:val="24"/>
              </w:rPr>
              <w:t>текстов,</w:t>
            </w:r>
            <w:r w:rsidRPr="00464BD3">
              <w:rPr>
                <w:rFonts w:ascii="Times New Roman" w:eastAsia="Times New Roman" w:hAnsi="Times New Roman" w:cs="Times New Roman"/>
                <w:spacing w:val="56"/>
                <w:sz w:val="24"/>
              </w:rPr>
              <w:t xml:space="preserve"> </w:t>
            </w:r>
            <w:r w:rsidRPr="00464BD3">
              <w:rPr>
                <w:rFonts w:ascii="Times New Roman" w:eastAsia="Times New Roman" w:hAnsi="Times New Roman" w:cs="Times New Roman"/>
                <w:sz w:val="24"/>
              </w:rPr>
              <w:t>сказок</w:t>
            </w:r>
            <w:r w:rsidRPr="00464BD3">
              <w:rPr>
                <w:rFonts w:ascii="Times New Roman" w:eastAsia="Times New Roman" w:hAnsi="Times New Roman" w:cs="Times New Roman"/>
                <w:spacing w:val="54"/>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легенд,</w:t>
            </w:r>
            <w:r w:rsidRPr="00464BD3">
              <w:rPr>
                <w:rFonts w:ascii="Times New Roman" w:eastAsia="Times New Roman" w:hAnsi="Times New Roman" w:cs="Times New Roman"/>
                <w:spacing w:val="56"/>
                <w:sz w:val="24"/>
              </w:rPr>
              <w:t xml:space="preserve"> </w:t>
            </w:r>
            <w:r w:rsidRPr="00464BD3">
              <w:rPr>
                <w:rFonts w:ascii="Times New Roman" w:eastAsia="Times New Roman" w:hAnsi="Times New Roman" w:cs="Times New Roman"/>
                <w:sz w:val="24"/>
              </w:rPr>
              <w:t>рассказывающих</w:t>
            </w:r>
            <w:r w:rsidRPr="00464BD3">
              <w:rPr>
                <w:rFonts w:ascii="Times New Roman" w:eastAsia="Times New Roman" w:hAnsi="Times New Roman" w:cs="Times New Roman"/>
                <w:spacing w:val="56"/>
                <w:sz w:val="24"/>
              </w:rPr>
              <w:t xml:space="preserve"> </w:t>
            </w:r>
            <w:r w:rsidRPr="00464BD3">
              <w:rPr>
                <w:rFonts w:ascii="Times New Roman" w:eastAsia="Times New Roman" w:hAnsi="Times New Roman" w:cs="Times New Roman"/>
                <w:sz w:val="24"/>
              </w:rPr>
              <w:t>о</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музыкальных</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инструментах,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истории</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их появления</w:t>
            </w:r>
          </w:p>
        </w:tc>
      </w:tr>
      <w:tr w:rsidR="00464BD3" w:rsidRPr="00464BD3" w:rsidTr="00EF0B46">
        <w:trPr>
          <w:trHeight w:val="2208"/>
        </w:trPr>
        <w:tc>
          <w:tcPr>
            <w:tcW w:w="1212" w:type="dxa"/>
          </w:tcPr>
          <w:p w:rsidR="00464BD3" w:rsidRPr="00464BD3" w:rsidRDefault="00464BD3" w:rsidP="00464BD3">
            <w:pPr>
              <w:spacing w:before="3" w:line="237" w:lineRule="auto"/>
              <w:ind w:left="107" w:right="415"/>
              <w:rPr>
                <w:rFonts w:ascii="Times New Roman" w:eastAsia="Times New Roman" w:hAnsi="Times New Roman" w:cs="Times New Roman"/>
                <w:sz w:val="24"/>
              </w:rPr>
            </w:pPr>
            <w:r w:rsidRPr="00464BD3">
              <w:rPr>
                <w:rFonts w:ascii="Times New Roman" w:eastAsia="Times New Roman" w:hAnsi="Times New Roman" w:cs="Times New Roman"/>
                <w:sz w:val="24"/>
              </w:rPr>
              <w:t>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0,5—1</w:t>
            </w:r>
          </w:p>
          <w:p w:rsidR="00464BD3" w:rsidRPr="00464BD3" w:rsidRDefault="00464BD3" w:rsidP="00464BD3">
            <w:pPr>
              <w:spacing w:before="1"/>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уч.ч</w:t>
            </w:r>
          </w:p>
        </w:tc>
        <w:tc>
          <w:tcPr>
            <w:tcW w:w="1812" w:type="dxa"/>
          </w:tcPr>
          <w:p w:rsidR="00464BD3" w:rsidRPr="00464BD3" w:rsidRDefault="00464BD3" w:rsidP="00464BD3">
            <w:pPr>
              <w:spacing w:before="1"/>
              <w:ind w:left="110" w:right="234"/>
              <w:rPr>
                <w:rFonts w:ascii="Times New Roman" w:eastAsia="Times New Roman" w:hAnsi="Times New Roman" w:cs="Times New Roman"/>
                <w:sz w:val="24"/>
              </w:rPr>
            </w:pPr>
            <w:r w:rsidRPr="00464BD3">
              <w:rPr>
                <w:rFonts w:ascii="Times New Roman" w:eastAsia="Times New Roman" w:hAnsi="Times New Roman" w:cs="Times New Roman"/>
                <w:sz w:val="24"/>
              </w:rPr>
              <w:t>Музыкальные</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инструменты.</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Скрипка,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виолончель</w:t>
            </w:r>
          </w:p>
        </w:tc>
        <w:tc>
          <w:tcPr>
            <w:tcW w:w="3529" w:type="dxa"/>
          </w:tcPr>
          <w:p w:rsidR="00464BD3" w:rsidRPr="00464BD3" w:rsidRDefault="00464BD3" w:rsidP="00464BD3">
            <w:pPr>
              <w:spacing w:before="3" w:line="237" w:lineRule="auto"/>
              <w:ind w:left="110" w:right="94"/>
              <w:jc w:val="both"/>
              <w:rPr>
                <w:rFonts w:ascii="Times New Roman" w:eastAsia="Times New Roman" w:hAnsi="Times New Roman" w:cs="Times New Roman"/>
                <w:sz w:val="24"/>
              </w:rPr>
            </w:pPr>
            <w:r w:rsidRPr="00464BD3">
              <w:rPr>
                <w:rFonts w:ascii="Times New Roman" w:eastAsia="Times New Roman" w:hAnsi="Times New Roman" w:cs="Times New Roman"/>
                <w:sz w:val="24"/>
              </w:rPr>
              <w:t>Певучесть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тембров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струнных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смычковых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инструментов.</w:t>
            </w:r>
          </w:p>
          <w:p w:rsidR="00464BD3" w:rsidRPr="00464BD3" w:rsidRDefault="00464BD3" w:rsidP="00464BD3">
            <w:pPr>
              <w:spacing w:before="1"/>
              <w:ind w:left="110" w:right="94"/>
              <w:jc w:val="both"/>
              <w:rPr>
                <w:rFonts w:ascii="Times New Roman" w:eastAsia="Times New Roman" w:hAnsi="Times New Roman" w:cs="Times New Roman"/>
                <w:sz w:val="24"/>
              </w:rPr>
            </w:pPr>
            <w:r w:rsidRPr="00464BD3">
              <w:rPr>
                <w:rFonts w:ascii="Times New Roman" w:eastAsia="Times New Roman" w:hAnsi="Times New Roman" w:cs="Times New Roman"/>
                <w:sz w:val="24"/>
              </w:rPr>
              <w:t>Композиторы,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сочинявшие</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скрипичную</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музыку.</w:t>
            </w:r>
          </w:p>
          <w:p w:rsidR="00464BD3" w:rsidRPr="00464BD3" w:rsidRDefault="00464BD3" w:rsidP="00464BD3">
            <w:pPr>
              <w:tabs>
                <w:tab w:val="left" w:pos="1653"/>
                <w:tab w:val="left" w:pos="2041"/>
              </w:tabs>
              <w:spacing w:before="1"/>
              <w:ind w:left="110" w:right="94"/>
              <w:jc w:val="both"/>
              <w:rPr>
                <w:rFonts w:ascii="Times New Roman" w:eastAsia="Times New Roman" w:hAnsi="Times New Roman" w:cs="Times New Roman"/>
                <w:sz w:val="24"/>
              </w:rPr>
            </w:pPr>
            <w:r w:rsidRPr="00464BD3">
              <w:rPr>
                <w:rFonts w:ascii="Times New Roman" w:eastAsia="Times New Roman" w:hAnsi="Times New Roman" w:cs="Times New Roman"/>
                <w:sz w:val="24"/>
              </w:rPr>
              <w:t>Знаменитые</w:t>
            </w:r>
            <w:r w:rsidRPr="00464BD3">
              <w:rPr>
                <w:rFonts w:ascii="Times New Roman" w:eastAsia="Times New Roman" w:hAnsi="Times New Roman" w:cs="Times New Roman"/>
                <w:sz w:val="24"/>
              </w:rPr>
              <w:tab/>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исполнители,</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мастера,</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изготавливавшие</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инструменты</w:t>
            </w:r>
          </w:p>
        </w:tc>
        <w:tc>
          <w:tcPr>
            <w:tcW w:w="8867" w:type="dxa"/>
          </w:tcPr>
          <w:p w:rsidR="00464BD3" w:rsidRPr="00464BD3" w:rsidRDefault="00464BD3" w:rsidP="00464BD3">
            <w:pPr>
              <w:spacing w:before="1"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Игра-имитация</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исполнительских</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движений</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во</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время</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звучания</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музыки.</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Музыкальная</w:t>
            </w:r>
            <w:r w:rsidRPr="00464BD3">
              <w:rPr>
                <w:rFonts w:ascii="Times New Roman" w:eastAsia="Times New Roman" w:hAnsi="Times New Roman" w:cs="Times New Roman"/>
                <w:spacing w:val="50"/>
                <w:sz w:val="24"/>
              </w:rPr>
              <w:t xml:space="preserve"> </w:t>
            </w:r>
            <w:r w:rsidRPr="00464BD3">
              <w:rPr>
                <w:rFonts w:ascii="Times New Roman" w:eastAsia="Times New Roman" w:hAnsi="Times New Roman" w:cs="Times New Roman"/>
                <w:sz w:val="24"/>
              </w:rPr>
              <w:t>викторина</w:t>
            </w:r>
            <w:r w:rsidRPr="00464BD3">
              <w:rPr>
                <w:rFonts w:ascii="Times New Roman" w:eastAsia="Times New Roman" w:hAnsi="Times New Roman" w:cs="Times New Roman"/>
                <w:spacing w:val="50"/>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49"/>
                <w:sz w:val="24"/>
              </w:rPr>
              <w:t xml:space="preserve"> </w:t>
            </w:r>
            <w:r w:rsidRPr="00464BD3">
              <w:rPr>
                <w:rFonts w:ascii="Times New Roman" w:eastAsia="Times New Roman" w:hAnsi="Times New Roman" w:cs="Times New Roman"/>
                <w:sz w:val="24"/>
              </w:rPr>
              <w:t>знание</w:t>
            </w:r>
            <w:r w:rsidRPr="00464BD3">
              <w:rPr>
                <w:rFonts w:ascii="Times New Roman" w:eastAsia="Times New Roman" w:hAnsi="Times New Roman" w:cs="Times New Roman"/>
                <w:spacing w:val="49"/>
                <w:sz w:val="24"/>
              </w:rPr>
              <w:t xml:space="preserve"> </w:t>
            </w:r>
            <w:r w:rsidRPr="00464BD3">
              <w:rPr>
                <w:rFonts w:ascii="Times New Roman" w:eastAsia="Times New Roman" w:hAnsi="Times New Roman" w:cs="Times New Roman"/>
                <w:sz w:val="24"/>
              </w:rPr>
              <w:t>конкретных</w:t>
            </w:r>
            <w:r w:rsidRPr="00464BD3">
              <w:rPr>
                <w:rFonts w:ascii="Times New Roman" w:eastAsia="Times New Roman" w:hAnsi="Times New Roman" w:cs="Times New Roman"/>
                <w:spacing w:val="50"/>
                <w:sz w:val="24"/>
              </w:rPr>
              <w:t xml:space="preserve"> </w:t>
            </w:r>
            <w:r w:rsidRPr="00464BD3">
              <w:rPr>
                <w:rFonts w:ascii="Times New Roman" w:eastAsia="Times New Roman" w:hAnsi="Times New Roman" w:cs="Times New Roman"/>
                <w:sz w:val="24"/>
              </w:rPr>
              <w:t>произведений</w:t>
            </w:r>
            <w:r w:rsidRPr="00464BD3">
              <w:rPr>
                <w:rFonts w:ascii="Times New Roman" w:eastAsia="Times New Roman" w:hAnsi="Times New Roman" w:cs="Times New Roman"/>
                <w:spacing w:val="5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49"/>
                <w:sz w:val="24"/>
              </w:rPr>
              <w:t xml:space="preserve"> </w:t>
            </w:r>
            <w:r w:rsidRPr="00464BD3">
              <w:rPr>
                <w:rFonts w:ascii="Times New Roman" w:eastAsia="Times New Roman" w:hAnsi="Times New Roman" w:cs="Times New Roman"/>
                <w:sz w:val="24"/>
              </w:rPr>
              <w:t>их</w:t>
            </w:r>
            <w:r w:rsidRPr="00464BD3">
              <w:rPr>
                <w:rFonts w:ascii="Times New Roman" w:eastAsia="Times New Roman" w:hAnsi="Times New Roman" w:cs="Times New Roman"/>
                <w:spacing w:val="50"/>
                <w:sz w:val="24"/>
              </w:rPr>
              <w:t xml:space="preserve"> </w:t>
            </w:r>
            <w:r w:rsidRPr="00464BD3">
              <w:rPr>
                <w:rFonts w:ascii="Times New Roman" w:eastAsia="Times New Roman" w:hAnsi="Times New Roman" w:cs="Times New Roman"/>
                <w:sz w:val="24"/>
              </w:rPr>
              <w:t>авторов,</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определения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тембров звучащих инструментов.</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Разучивание,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исполнение</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песен,</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посвящённых</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музыкальным</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инструментам.</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i/>
                <w:sz w:val="24"/>
              </w:rPr>
              <w:t>На</w:t>
            </w:r>
            <w:r w:rsidRPr="00464BD3">
              <w:rPr>
                <w:rFonts w:ascii="Times New Roman" w:eastAsia="Times New Roman" w:hAnsi="Times New Roman" w:cs="Times New Roman"/>
                <w:i/>
                <w:spacing w:val="-3"/>
                <w:sz w:val="24"/>
              </w:rPr>
              <w:t xml:space="preserve"> </w:t>
            </w:r>
            <w:r w:rsidRPr="00464BD3">
              <w:rPr>
                <w:rFonts w:ascii="Times New Roman" w:eastAsia="Times New Roman" w:hAnsi="Times New Roman" w:cs="Times New Roman"/>
                <w:i/>
                <w:sz w:val="24"/>
              </w:rPr>
              <w:t>выбор</w:t>
            </w:r>
            <w:r w:rsidRPr="00464BD3">
              <w:rPr>
                <w:rFonts w:ascii="Times New Roman" w:eastAsia="Times New Roman" w:hAnsi="Times New Roman" w:cs="Times New Roman"/>
                <w:i/>
                <w:spacing w:val="-1"/>
                <w:sz w:val="24"/>
              </w:rPr>
              <w:t xml:space="preserve"> </w:t>
            </w:r>
            <w:r w:rsidRPr="00464BD3">
              <w:rPr>
                <w:rFonts w:ascii="Times New Roman" w:eastAsia="Times New Roman" w:hAnsi="Times New Roman" w:cs="Times New Roman"/>
                <w:i/>
                <w:sz w:val="24"/>
              </w:rPr>
              <w:t>или</w:t>
            </w:r>
            <w:r w:rsidRPr="00464BD3">
              <w:rPr>
                <w:rFonts w:ascii="Times New Roman" w:eastAsia="Times New Roman" w:hAnsi="Times New Roman" w:cs="Times New Roman"/>
                <w:i/>
                <w:spacing w:val="-2"/>
                <w:sz w:val="24"/>
              </w:rPr>
              <w:t xml:space="preserve"> </w:t>
            </w:r>
            <w:r w:rsidRPr="00464BD3">
              <w:rPr>
                <w:rFonts w:ascii="Times New Roman" w:eastAsia="Times New Roman" w:hAnsi="Times New Roman" w:cs="Times New Roman"/>
                <w:i/>
                <w:sz w:val="24"/>
              </w:rPr>
              <w:t>факультативно</w:t>
            </w:r>
            <w:r w:rsidRPr="00464BD3">
              <w:rPr>
                <w:rFonts w:ascii="Times New Roman" w:eastAsia="Times New Roman" w:hAnsi="Times New Roman" w:cs="Times New Roman"/>
                <w:sz w:val="24"/>
              </w:rPr>
              <w:t>:</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Посещение</w:t>
            </w:r>
            <w:r w:rsidRPr="00464BD3">
              <w:rPr>
                <w:rFonts w:ascii="Times New Roman" w:eastAsia="Times New Roman" w:hAnsi="Times New Roman" w:cs="Times New Roman"/>
                <w:spacing w:val="-6"/>
                <w:sz w:val="24"/>
              </w:rPr>
              <w:t xml:space="preserve"> </w:t>
            </w:r>
            <w:r w:rsidRPr="00464BD3">
              <w:rPr>
                <w:rFonts w:ascii="Times New Roman" w:eastAsia="Times New Roman" w:hAnsi="Times New Roman" w:cs="Times New Roman"/>
                <w:sz w:val="24"/>
              </w:rPr>
              <w:t>концерта</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инструментальной</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музыки.</w:t>
            </w:r>
          </w:p>
          <w:p w:rsidR="00464BD3" w:rsidRPr="00464BD3" w:rsidRDefault="00464BD3" w:rsidP="00464BD3">
            <w:pPr>
              <w:spacing w:line="270" w:lineRule="atLeast"/>
              <w:ind w:left="107"/>
              <w:rPr>
                <w:rFonts w:ascii="Times New Roman" w:eastAsia="Times New Roman" w:hAnsi="Times New Roman" w:cs="Times New Roman"/>
                <w:sz w:val="24"/>
              </w:rPr>
            </w:pPr>
            <w:r w:rsidRPr="00464BD3">
              <w:rPr>
                <w:rFonts w:ascii="Times New Roman" w:eastAsia="Times New Roman" w:hAnsi="Times New Roman" w:cs="Times New Roman"/>
                <w:sz w:val="24"/>
              </w:rPr>
              <w:t>«Паспорт</w:t>
            </w:r>
            <w:r w:rsidRPr="00464BD3">
              <w:rPr>
                <w:rFonts w:ascii="Times New Roman" w:eastAsia="Times New Roman" w:hAnsi="Times New Roman" w:cs="Times New Roman"/>
                <w:spacing w:val="47"/>
                <w:sz w:val="24"/>
              </w:rPr>
              <w:t xml:space="preserve"> </w:t>
            </w:r>
            <w:r w:rsidRPr="00464BD3">
              <w:rPr>
                <w:rFonts w:ascii="Times New Roman" w:eastAsia="Times New Roman" w:hAnsi="Times New Roman" w:cs="Times New Roman"/>
                <w:sz w:val="24"/>
              </w:rPr>
              <w:t>инструмента»</w:t>
            </w:r>
            <w:r w:rsidRPr="00464BD3">
              <w:rPr>
                <w:rFonts w:ascii="Times New Roman" w:eastAsia="Times New Roman" w:hAnsi="Times New Roman" w:cs="Times New Roman"/>
                <w:spacing w:val="48"/>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47"/>
                <w:sz w:val="24"/>
              </w:rPr>
              <w:t xml:space="preserve"> </w:t>
            </w:r>
            <w:r w:rsidRPr="00464BD3">
              <w:rPr>
                <w:rFonts w:ascii="Times New Roman" w:eastAsia="Times New Roman" w:hAnsi="Times New Roman" w:cs="Times New Roman"/>
                <w:sz w:val="24"/>
              </w:rPr>
              <w:t>исследовательская</w:t>
            </w:r>
            <w:r w:rsidRPr="00464BD3">
              <w:rPr>
                <w:rFonts w:ascii="Times New Roman" w:eastAsia="Times New Roman" w:hAnsi="Times New Roman" w:cs="Times New Roman"/>
                <w:spacing w:val="47"/>
                <w:sz w:val="24"/>
              </w:rPr>
              <w:t xml:space="preserve"> </w:t>
            </w:r>
            <w:r w:rsidRPr="00464BD3">
              <w:rPr>
                <w:rFonts w:ascii="Times New Roman" w:eastAsia="Times New Roman" w:hAnsi="Times New Roman" w:cs="Times New Roman"/>
                <w:sz w:val="24"/>
              </w:rPr>
              <w:t>работа,</w:t>
            </w:r>
            <w:r w:rsidRPr="00464BD3">
              <w:rPr>
                <w:rFonts w:ascii="Times New Roman" w:eastAsia="Times New Roman" w:hAnsi="Times New Roman" w:cs="Times New Roman"/>
                <w:spacing w:val="47"/>
                <w:sz w:val="24"/>
              </w:rPr>
              <w:t xml:space="preserve"> </w:t>
            </w:r>
            <w:r w:rsidRPr="00464BD3">
              <w:rPr>
                <w:rFonts w:ascii="Times New Roman" w:eastAsia="Times New Roman" w:hAnsi="Times New Roman" w:cs="Times New Roman"/>
                <w:sz w:val="24"/>
              </w:rPr>
              <w:t>предполагающая</w:t>
            </w:r>
            <w:r w:rsidRPr="00464BD3">
              <w:rPr>
                <w:rFonts w:ascii="Times New Roman" w:eastAsia="Times New Roman" w:hAnsi="Times New Roman" w:cs="Times New Roman"/>
                <w:spacing w:val="47"/>
                <w:sz w:val="24"/>
              </w:rPr>
              <w:t xml:space="preserve"> </w:t>
            </w:r>
            <w:r w:rsidRPr="00464BD3">
              <w:rPr>
                <w:rFonts w:ascii="Times New Roman" w:eastAsia="Times New Roman" w:hAnsi="Times New Roman" w:cs="Times New Roman"/>
                <w:sz w:val="24"/>
              </w:rPr>
              <w:t>описание</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внешнего</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вида</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особенностей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звучания</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инструмента,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способов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игры</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нём</w:t>
            </w:r>
          </w:p>
        </w:tc>
      </w:tr>
      <w:tr w:rsidR="00464BD3" w:rsidRPr="00464BD3" w:rsidTr="00EF0B46">
        <w:trPr>
          <w:trHeight w:val="2486"/>
        </w:trPr>
        <w:tc>
          <w:tcPr>
            <w:tcW w:w="1212" w:type="dxa"/>
          </w:tcPr>
          <w:p w:rsidR="00464BD3" w:rsidRPr="00464BD3" w:rsidRDefault="00464BD3" w:rsidP="00464BD3">
            <w:pPr>
              <w:spacing w:before="1"/>
              <w:ind w:left="107" w:right="474"/>
              <w:rPr>
                <w:rFonts w:ascii="Times New Roman" w:eastAsia="Times New Roman" w:hAnsi="Times New Roman" w:cs="Times New Roman"/>
                <w:sz w:val="24"/>
              </w:rPr>
            </w:pPr>
            <w:r w:rsidRPr="00464BD3">
              <w:rPr>
                <w:rFonts w:ascii="Times New Roman" w:eastAsia="Times New Roman" w:hAnsi="Times New Roman" w:cs="Times New Roman"/>
                <w:sz w:val="24"/>
              </w:rPr>
              <w:t>Ж)</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0,5</w:t>
            </w:r>
            <w:r w:rsidRPr="00464BD3">
              <w:rPr>
                <w:rFonts w:ascii="Times New Roman" w:eastAsia="Times New Roman" w:hAnsi="Times New Roman" w:cs="Times New Roman"/>
                <w:spacing w:val="-8"/>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9"/>
                <w:sz w:val="24"/>
              </w:rPr>
              <w:t xml:space="preserve"> </w:t>
            </w:r>
            <w:r w:rsidRPr="00464BD3">
              <w:rPr>
                <w:rFonts w:ascii="Times New Roman" w:eastAsia="Times New Roman" w:hAnsi="Times New Roman" w:cs="Times New Roman"/>
                <w:sz w:val="24"/>
              </w:rPr>
              <w:t>1</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уч.ч</w:t>
            </w:r>
          </w:p>
        </w:tc>
        <w:tc>
          <w:tcPr>
            <w:tcW w:w="1812" w:type="dxa"/>
          </w:tcPr>
          <w:p w:rsidR="00464BD3" w:rsidRPr="00464BD3" w:rsidRDefault="00464BD3" w:rsidP="00464BD3">
            <w:pPr>
              <w:spacing w:before="1"/>
              <w:ind w:left="110" w:right="594"/>
              <w:rPr>
                <w:rFonts w:ascii="Times New Roman" w:eastAsia="Times New Roman" w:hAnsi="Times New Roman" w:cs="Times New Roman"/>
                <w:sz w:val="24"/>
              </w:rPr>
            </w:pPr>
            <w:r w:rsidRPr="00464BD3">
              <w:rPr>
                <w:rFonts w:ascii="Times New Roman" w:eastAsia="Times New Roman" w:hAnsi="Times New Roman" w:cs="Times New Roman"/>
                <w:sz w:val="24"/>
              </w:rPr>
              <w:t>Вокальная</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музыка</w:t>
            </w:r>
          </w:p>
        </w:tc>
        <w:tc>
          <w:tcPr>
            <w:tcW w:w="3529" w:type="dxa"/>
          </w:tcPr>
          <w:p w:rsidR="00464BD3" w:rsidRPr="00464BD3" w:rsidRDefault="00464BD3" w:rsidP="00464BD3">
            <w:pPr>
              <w:tabs>
                <w:tab w:val="left" w:pos="2159"/>
              </w:tabs>
              <w:spacing w:before="1"/>
              <w:ind w:left="110" w:right="96"/>
              <w:jc w:val="both"/>
              <w:rPr>
                <w:rFonts w:ascii="Times New Roman" w:eastAsia="Times New Roman" w:hAnsi="Times New Roman" w:cs="Times New Roman"/>
                <w:sz w:val="24"/>
              </w:rPr>
            </w:pPr>
            <w:r w:rsidRPr="00464BD3">
              <w:rPr>
                <w:rFonts w:ascii="Times New Roman" w:eastAsia="Times New Roman" w:hAnsi="Times New Roman" w:cs="Times New Roman"/>
                <w:sz w:val="24"/>
              </w:rPr>
              <w:t>Человеческий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голос</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самый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совершенный</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инструмент.</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Бережное отношение к</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своему</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голосу.</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Известные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певцы.</w:t>
            </w:r>
          </w:p>
          <w:p w:rsidR="00464BD3" w:rsidRPr="00464BD3" w:rsidRDefault="00464BD3" w:rsidP="00464BD3">
            <w:pPr>
              <w:spacing w:before="1"/>
              <w:ind w:left="110" w:right="94"/>
              <w:jc w:val="both"/>
              <w:rPr>
                <w:rFonts w:ascii="Times New Roman" w:eastAsia="Times New Roman" w:hAnsi="Times New Roman" w:cs="Times New Roman"/>
                <w:sz w:val="24"/>
              </w:rPr>
            </w:pPr>
            <w:r w:rsidRPr="00464BD3">
              <w:rPr>
                <w:rFonts w:ascii="Times New Roman" w:eastAsia="Times New Roman" w:hAnsi="Times New Roman" w:cs="Times New Roman"/>
                <w:sz w:val="24"/>
              </w:rPr>
              <w:t>Жанры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вокальной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песни, вокализы, романсы, арии</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из</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опер.</w:t>
            </w:r>
          </w:p>
          <w:p w:rsidR="00464BD3" w:rsidRPr="00464BD3" w:rsidRDefault="00464BD3" w:rsidP="00464BD3">
            <w:pPr>
              <w:spacing w:line="270" w:lineRule="atLeast"/>
              <w:ind w:left="110" w:right="97"/>
              <w:jc w:val="both"/>
              <w:rPr>
                <w:rFonts w:ascii="Times New Roman" w:eastAsia="Times New Roman" w:hAnsi="Times New Roman" w:cs="Times New Roman"/>
                <w:sz w:val="24"/>
              </w:rPr>
            </w:pPr>
            <w:r w:rsidRPr="00464BD3">
              <w:rPr>
                <w:rFonts w:ascii="Times New Roman" w:eastAsia="Times New Roman" w:hAnsi="Times New Roman" w:cs="Times New Roman"/>
                <w:sz w:val="24"/>
              </w:rPr>
              <w:t>Кантата.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Песня,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романс,</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вокализ,</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кант</w:t>
            </w:r>
          </w:p>
        </w:tc>
        <w:tc>
          <w:tcPr>
            <w:tcW w:w="8867" w:type="dxa"/>
          </w:tcPr>
          <w:p w:rsidR="00464BD3" w:rsidRPr="00464BD3" w:rsidRDefault="00464BD3" w:rsidP="00464BD3">
            <w:pPr>
              <w:spacing w:before="1"/>
              <w:ind w:left="107"/>
              <w:rPr>
                <w:rFonts w:ascii="Times New Roman" w:eastAsia="Times New Roman" w:hAnsi="Times New Roman" w:cs="Times New Roman"/>
                <w:sz w:val="24"/>
              </w:rPr>
            </w:pPr>
            <w:r w:rsidRPr="00464BD3">
              <w:rPr>
                <w:rFonts w:ascii="Times New Roman" w:eastAsia="Times New Roman" w:hAnsi="Times New Roman" w:cs="Times New Roman"/>
                <w:sz w:val="24"/>
              </w:rPr>
              <w:t>Определение</w:t>
            </w:r>
            <w:r w:rsidRPr="00464BD3">
              <w:rPr>
                <w:rFonts w:ascii="Times New Roman" w:eastAsia="Times New Roman" w:hAnsi="Times New Roman" w:cs="Times New Roman"/>
                <w:spacing w:val="53"/>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53"/>
                <w:sz w:val="24"/>
              </w:rPr>
              <w:t xml:space="preserve"> </w:t>
            </w:r>
            <w:r w:rsidRPr="00464BD3">
              <w:rPr>
                <w:rFonts w:ascii="Times New Roman" w:eastAsia="Times New Roman" w:hAnsi="Times New Roman" w:cs="Times New Roman"/>
                <w:sz w:val="24"/>
              </w:rPr>
              <w:t>слух</w:t>
            </w:r>
            <w:r w:rsidRPr="00464BD3">
              <w:rPr>
                <w:rFonts w:ascii="Times New Roman" w:eastAsia="Times New Roman" w:hAnsi="Times New Roman" w:cs="Times New Roman"/>
                <w:spacing w:val="55"/>
                <w:sz w:val="24"/>
              </w:rPr>
              <w:t xml:space="preserve"> </w:t>
            </w:r>
            <w:r w:rsidRPr="00464BD3">
              <w:rPr>
                <w:rFonts w:ascii="Times New Roman" w:eastAsia="Times New Roman" w:hAnsi="Times New Roman" w:cs="Times New Roman"/>
                <w:sz w:val="24"/>
              </w:rPr>
              <w:t>типов</w:t>
            </w:r>
            <w:r w:rsidRPr="00464BD3">
              <w:rPr>
                <w:rFonts w:ascii="Times New Roman" w:eastAsia="Times New Roman" w:hAnsi="Times New Roman" w:cs="Times New Roman"/>
                <w:spacing w:val="53"/>
                <w:sz w:val="24"/>
              </w:rPr>
              <w:t xml:space="preserve"> </w:t>
            </w:r>
            <w:r w:rsidRPr="00464BD3">
              <w:rPr>
                <w:rFonts w:ascii="Times New Roman" w:eastAsia="Times New Roman" w:hAnsi="Times New Roman" w:cs="Times New Roman"/>
                <w:sz w:val="24"/>
              </w:rPr>
              <w:t>человеческих</w:t>
            </w:r>
            <w:r w:rsidRPr="00464BD3">
              <w:rPr>
                <w:rFonts w:ascii="Times New Roman" w:eastAsia="Times New Roman" w:hAnsi="Times New Roman" w:cs="Times New Roman"/>
                <w:spacing w:val="54"/>
                <w:sz w:val="24"/>
              </w:rPr>
              <w:t xml:space="preserve"> </w:t>
            </w:r>
            <w:r w:rsidRPr="00464BD3">
              <w:rPr>
                <w:rFonts w:ascii="Times New Roman" w:eastAsia="Times New Roman" w:hAnsi="Times New Roman" w:cs="Times New Roman"/>
                <w:sz w:val="24"/>
              </w:rPr>
              <w:t>голосов</w:t>
            </w:r>
            <w:r w:rsidRPr="00464BD3">
              <w:rPr>
                <w:rFonts w:ascii="Times New Roman" w:eastAsia="Times New Roman" w:hAnsi="Times New Roman" w:cs="Times New Roman"/>
                <w:spacing w:val="54"/>
                <w:sz w:val="24"/>
              </w:rPr>
              <w:t xml:space="preserve"> </w:t>
            </w:r>
            <w:r w:rsidRPr="00464BD3">
              <w:rPr>
                <w:rFonts w:ascii="Times New Roman" w:eastAsia="Times New Roman" w:hAnsi="Times New Roman" w:cs="Times New Roman"/>
                <w:sz w:val="24"/>
              </w:rPr>
              <w:t>(детские,</w:t>
            </w:r>
            <w:r w:rsidRPr="00464BD3">
              <w:rPr>
                <w:rFonts w:ascii="Times New Roman" w:eastAsia="Times New Roman" w:hAnsi="Times New Roman" w:cs="Times New Roman"/>
                <w:spacing w:val="54"/>
                <w:sz w:val="24"/>
              </w:rPr>
              <w:t xml:space="preserve"> </w:t>
            </w:r>
            <w:r w:rsidRPr="00464BD3">
              <w:rPr>
                <w:rFonts w:ascii="Times New Roman" w:eastAsia="Times New Roman" w:hAnsi="Times New Roman" w:cs="Times New Roman"/>
                <w:sz w:val="24"/>
              </w:rPr>
              <w:t>мужские,</w:t>
            </w:r>
            <w:r w:rsidRPr="00464BD3">
              <w:rPr>
                <w:rFonts w:ascii="Times New Roman" w:eastAsia="Times New Roman" w:hAnsi="Times New Roman" w:cs="Times New Roman"/>
                <w:spacing w:val="54"/>
                <w:sz w:val="24"/>
              </w:rPr>
              <w:t xml:space="preserve"> </w:t>
            </w:r>
            <w:r w:rsidRPr="00464BD3">
              <w:rPr>
                <w:rFonts w:ascii="Times New Roman" w:eastAsia="Times New Roman" w:hAnsi="Times New Roman" w:cs="Times New Roman"/>
                <w:sz w:val="24"/>
              </w:rPr>
              <w:t>женские),</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тембров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голосов профессиональных вокалистов.</w:t>
            </w:r>
          </w:p>
          <w:p w:rsidR="00464BD3" w:rsidRPr="00464BD3" w:rsidRDefault="00464BD3" w:rsidP="00464BD3">
            <w:pPr>
              <w:tabs>
                <w:tab w:val="left" w:pos="4936"/>
              </w:tabs>
              <w:ind w:left="107" w:right="101"/>
              <w:rPr>
                <w:rFonts w:ascii="Times New Roman" w:eastAsia="Times New Roman" w:hAnsi="Times New Roman" w:cs="Times New Roman"/>
                <w:sz w:val="24"/>
              </w:rPr>
            </w:pPr>
            <w:r w:rsidRPr="00464BD3">
              <w:rPr>
                <w:rFonts w:ascii="Times New Roman" w:eastAsia="Times New Roman" w:hAnsi="Times New Roman" w:cs="Times New Roman"/>
                <w:sz w:val="24"/>
              </w:rPr>
              <w:t>Знакомство</w:t>
            </w:r>
            <w:r w:rsidRPr="00464BD3">
              <w:rPr>
                <w:rFonts w:ascii="Times New Roman" w:eastAsia="Times New Roman" w:hAnsi="Times New Roman" w:cs="Times New Roman"/>
                <w:spacing w:val="59"/>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жанрами</w:t>
            </w:r>
            <w:r w:rsidRPr="00464BD3">
              <w:rPr>
                <w:rFonts w:ascii="Times New Roman" w:eastAsia="Times New Roman" w:hAnsi="Times New Roman" w:cs="Times New Roman"/>
                <w:spacing w:val="60"/>
                <w:sz w:val="24"/>
              </w:rPr>
              <w:t xml:space="preserve"> </w:t>
            </w:r>
            <w:r w:rsidRPr="00464BD3">
              <w:rPr>
                <w:rFonts w:ascii="Times New Roman" w:eastAsia="Times New Roman" w:hAnsi="Times New Roman" w:cs="Times New Roman"/>
                <w:sz w:val="24"/>
              </w:rPr>
              <w:t>вокальной</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музыки.</w:t>
            </w:r>
            <w:r w:rsidRPr="00464BD3">
              <w:rPr>
                <w:rFonts w:ascii="Times New Roman" w:eastAsia="Times New Roman" w:hAnsi="Times New Roman" w:cs="Times New Roman"/>
                <w:sz w:val="24"/>
              </w:rPr>
              <w:tab/>
              <w:t>Слушание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вокальных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произведений</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композиторов-классиков.</w:t>
            </w:r>
          </w:p>
          <w:p w:rsidR="00464BD3" w:rsidRPr="00464BD3" w:rsidRDefault="00464BD3" w:rsidP="00464BD3">
            <w:pPr>
              <w:tabs>
                <w:tab w:val="left" w:pos="7627"/>
              </w:tabs>
              <w:spacing w:before="1"/>
              <w:ind w:left="107" w:right="96"/>
              <w:rPr>
                <w:rFonts w:ascii="Times New Roman" w:eastAsia="Times New Roman" w:hAnsi="Times New Roman" w:cs="Times New Roman"/>
                <w:sz w:val="24"/>
              </w:rPr>
            </w:pPr>
            <w:r w:rsidRPr="00464BD3">
              <w:rPr>
                <w:rFonts w:ascii="Times New Roman" w:eastAsia="Times New Roman" w:hAnsi="Times New Roman" w:cs="Times New Roman"/>
                <w:sz w:val="24"/>
              </w:rPr>
              <w:t>Освоение</w:t>
            </w:r>
            <w:r w:rsidRPr="00464BD3">
              <w:rPr>
                <w:rFonts w:ascii="Times New Roman" w:eastAsia="Times New Roman" w:hAnsi="Times New Roman" w:cs="Times New Roman"/>
                <w:spacing w:val="80"/>
                <w:sz w:val="24"/>
              </w:rPr>
              <w:t xml:space="preserve"> </w:t>
            </w:r>
            <w:r w:rsidRPr="00464BD3">
              <w:rPr>
                <w:rFonts w:ascii="Times New Roman" w:eastAsia="Times New Roman" w:hAnsi="Times New Roman" w:cs="Times New Roman"/>
                <w:sz w:val="24"/>
              </w:rPr>
              <w:t>комплекса</w:t>
            </w:r>
            <w:r w:rsidRPr="00464BD3">
              <w:rPr>
                <w:rFonts w:ascii="Times New Roman" w:eastAsia="Times New Roman" w:hAnsi="Times New Roman" w:cs="Times New Roman"/>
                <w:spacing w:val="83"/>
                <w:sz w:val="24"/>
              </w:rPr>
              <w:t xml:space="preserve"> </w:t>
            </w:r>
            <w:r w:rsidRPr="00464BD3">
              <w:rPr>
                <w:rFonts w:ascii="Times New Roman" w:eastAsia="Times New Roman" w:hAnsi="Times New Roman" w:cs="Times New Roman"/>
                <w:sz w:val="24"/>
              </w:rPr>
              <w:t>дыхательных,</w:t>
            </w:r>
            <w:r w:rsidRPr="00464BD3">
              <w:rPr>
                <w:rFonts w:ascii="Times New Roman" w:eastAsia="Times New Roman" w:hAnsi="Times New Roman" w:cs="Times New Roman"/>
                <w:spacing w:val="80"/>
                <w:sz w:val="24"/>
              </w:rPr>
              <w:t xml:space="preserve"> </w:t>
            </w:r>
            <w:r w:rsidRPr="00464BD3">
              <w:rPr>
                <w:rFonts w:ascii="Times New Roman" w:eastAsia="Times New Roman" w:hAnsi="Times New Roman" w:cs="Times New Roman"/>
                <w:sz w:val="24"/>
              </w:rPr>
              <w:t>артикуляционных</w:t>
            </w:r>
            <w:r w:rsidRPr="00464BD3">
              <w:rPr>
                <w:rFonts w:ascii="Times New Roman" w:eastAsia="Times New Roman" w:hAnsi="Times New Roman" w:cs="Times New Roman"/>
                <w:spacing w:val="81"/>
                <w:sz w:val="24"/>
              </w:rPr>
              <w:t xml:space="preserve"> </w:t>
            </w:r>
            <w:r w:rsidRPr="00464BD3">
              <w:rPr>
                <w:rFonts w:ascii="Times New Roman" w:eastAsia="Times New Roman" w:hAnsi="Times New Roman" w:cs="Times New Roman"/>
                <w:sz w:val="24"/>
              </w:rPr>
              <w:t>упражнений.</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Вокальные</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упражнения</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развитие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гибкости голоса, расширения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его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диапазона.</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Проблемная</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ситуация:</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что</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значит</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красивое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пение?</w:t>
            </w:r>
          </w:p>
          <w:p w:rsidR="00464BD3" w:rsidRPr="00464BD3" w:rsidRDefault="00464BD3" w:rsidP="00464BD3">
            <w:pPr>
              <w:spacing w:line="270" w:lineRule="atLeast"/>
              <w:ind w:left="107"/>
              <w:rPr>
                <w:rFonts w:ascii="Times New Roman" w:eastAsia="Times New Roman" w:hAnsi="Times New Roman" w:cs="Times New Roman"/>
                <w:sz w:val="24"/>
              </w:rPr>
            </w:pPr>
            <w:r w:rsidRPr="00464BD3">
              <w:rPr>
                <w:rFonts w:ascii="Times New Roman" w:eastAsia="Times New Roman" w:hAnsi="Times New Roman" w:cs="Times New Roman"/>
                <w:sz w:val="24"/>
              </w:rPr>
              <w:t>Музыкальная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викторина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знание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вокальных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произведений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их</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авторов.</w:t>
            </w:r>
          </w:p>
        </w:tc>
      </w:tr>
    </w:tbl>
    <w:p w:rsidR="00464BD3" w:rsidRPr="00464BD3" w:rsidRDefault="00464BD3" w:rsidP="00464BD3">
      <w:pPr>
        <w:widowControl w:val="0"/>
        <w:autoSpaceDE w:val="0"/>
        <w:autoSpaceDN w:val="0"/>
        <w:spacing w:after="0" w:line="270" w:lineRule="atLeast"/>
        <w:rPr>
          <w:rFonts w:ascii="Times New Roman" w:eastAsia="Times New Roman" w:hAnsi="Times New Roman" w:cs="Times New Roman"/>
          <w:sz w:val="24"/>
        </w:rPr>
        <w:sectPr w:rsidR="00464BD3" w:rsidRPr="00464BD3" w:rsidSect="007C6ED2">
          <w:pgSz w:w="16840" w:h="11910" w:orient="landscape"/>
          <w:pgMar w:top="840" w:right="280" w:bottom="1120" w:left="460" w:header="0" w:footer="920" w:gutter="0"/>
          <w:pgNumType w:start="2"/>
          <w:cols w:space="720"/>
        </w:sect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12"/>
        <w:gridCol w:w="1812"/>
        <w:gridCol w:w="3529"/>
        <w:gridCol w:w="8867"/>
      </w:tblGrid>
      <w:tr w:rsidR="00464BD3" w:rsidRPr="00464BD3" w:rsidTr="00EF0B46">
        <w:trPr>
          <w:trHeight w:val="1103"/>
        </w:trPr>
        <w:tc>
          <w:tcPr>
            <w:tcW w:w="1212" w:type="dxa"/>
          </w:tcPr>
          <w:p w:rsidR="00464BD3" w:rsidRPr="00464BD3" w:rsidRDefault="00464BD3" w:rsidP="00464BD3">
            <w:pPr>
              <w:rPr>
                <w:rFonts w:ascii="Times New Roman" w:eastAsia="Times New Roman" w:hAnsi="Times New Roman" w:cs="Times New Roman"/>
                <w:sz w:val="24"/>
              </w:rPr>
            </w:pPr>
          </w:p>
        </w:tc>
        <w:tc>
          <w:tcPr>
            <w:tcW w:w="1812" w:type="dxa"/>
          </w:tcPr>
          <w:p w:rsidR="00464BD3" w:rsidRPr="00464BD3" w:rsidRDefault="00464BD3" w:rsidP="00464BD3">
            <w:pPr>
              <w:rPr>
                <w:rFonts w:ascii="Times New Roman" w:eastAsia="Times New Roman" w:hAnsi="Times New Roman" w:cs="Times New Roman"/>
                <w:sz w:val="24"/>
              </w:rPr>
            </w:pPr>
          </w:p>
        </w:tc>
        <w:tc>
          <w:tcPr>
            <w:tcW w:w="3529" w:type="dxa"/>
          </w:tcPr>
          <w:p w:rsidR="00464BD3" w:rsidRPr="00464BD3" w:rsidRDefault="00464BD3" w:rsidP="00464BD3">
            <w:pPr>
              <w:rPr>
                <w:rFonts w:ascii="Times New Roman" w:eastAsia="Times New Roman" w:hAnsi="Times New Roman" w:cs="Times New Roman"/>
                <w:sz w:val="24"/>
              </w:rPr>
            </w:pPr>
          </w:p>
        </w:tc>
        <w:tc>
          <w:tcPr>
            <w:tcW w:w="8867" w:type="dxa"/>
          </w:tcPr>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Разучивание,</w:t>
            </w:r>
            <w:r w:rsidRPr="00464BD3">
              <w:rPr>
                <w:rFonts w:ascii="Times New Roman" w:eastAsia="Times New Roman" w:hAnsi="Times New Roman" w:cs="Times New Roman"/>
                <w:spacing w:val="-7"/>
                <w:sz w:val="24"/>
              </w:rPr>
              <w:t xml:space="preserve"> </w:t>
            </w:r>
            <w:r w:rsidRPr="00464BD3">
              <w:rPr>
                <w:rFonts w:ascii="Times New Roman" w:eastAsia="Times New Roman" w:hAnsi="Times New Roman" w:cs="Times New Roman"/>
                <w:sz w:val="24"/>
              </w:rPr>
              <w:t>исполнение</w:t>
            </w:r>
            <w:r w:rsidRPr="00464BD3">
              <w:rPr>
                <w:rFonts w:ascii="Times New Roman" w:eastAsia="Times New Roman" w:hAnsi="Times New Roman" w:cs="Times New Roman"/>
                <w:spacing w:val="-8"/>
                <w:sz w:val="24"/>
              </w:rPr>
              <w:t xml:space="preserve"> </w:t>
            </w:r>
            <w:r w:rsidRPr="00464BD3">
              <w:rPr>
                <w:rFonts w:ascii="Times New Roman" w:eastAsia="Times New Roman" w:hAnsi="Times New Roman" w:cs="Times New Roman"/>
                <w:sz w:val="24"/>
              </w:rPr>
              <w:t>вокальных</w:t>
            </w:r>
            <w:r w:rsidRPr="00464BD3">
              <w:rPr>
                <w:rFonts w:ascii="Times New Roman" w:eastAsia="Times New Roman" w:hAnsi="Times New Roman" w:cs="Times New Roman"/>
                <w:spacing w:val="-7"/>
                <w:sz w:val="24"/>
              </w:rPr>
              <w:t xml:space="preserve"> </w:t>
            </w:r>
            <w:r w:rsidRPr="00464BD3">
              <w:rPr>
                <w:rFonts w:ascii="Times New Roman" w:eastAsia="Times New Roman" w:hAnsi="Times New Roman" w:cs="Times New Roman"/>
                <w:sz w:val="24"/>
              </w:rPr>
              <w:t>произведений</w:t>
            </w:r>
            <w:r w:rsidRPr="00464BD3">
              <w:rPr>
                <w:rFonts w:ascii="Times New Roman" w:eastAsia="Times New Roman" w:hAnsi="Times New Roman" w:cs="Times New Roman"/>
                <w:spacing w:val="-6"/>
                <w:sz w:val="24"/>
              </w:rPr>
              <w:t xml:space="preserve"> </w:t>
            </w:r>
            <w:r w:rsidRPr="00464BD3">
              <w:rPr>
                <w:rFonts w:ascii="Times New Roman" w:eastAsia="Times New Roman" w:hAnsi="Times New Roman" w:cs="Times New Roman"/>
                <w:sz w:val="24"/>
              </w:rPr>
              <w:t>композиторов-классиков.</w:t>
            </w:r>
          </w:p>
          <w:p w:rsidR="00464BD3" w:rsidRPr="00464BD3" w:rsidRDefault="00464BD3" w:rsidP="00464BD3">
            <w:pPr>
              <w:spacing w:line="270" w:lineRule="atLeast"/>
              <w:ind w:left="107" w:right="4562"/>
              <w:rPr>
                <w:rFonts w:ascii="Times New Roman" w:eastAsia="Times New Roman" w:hAnsi="Times New Roman" w:cs="Times New Roman"/>
                <w:sz w:val="24"/>
              </w:rPr>
            </w:pPr>
            <w:r w:rsidRPr="00464BD3">
              <w:rPr>
                <w:rFonts w:ascii="Times New Roman" w:eastAsia="Times New Roman" w:hAnsi="Times New Roman" w:cs="Times New Roman"/>
                <w:i/>
                <w:sz w:val="24"/>
              </w:rPr>
              <w:t>На выбор или факультативно</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Посещение концерта вокальной музыки.</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Школьный</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конкурс</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юных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вокалистов</w:t>
            </w:r>
          </w:p>
        </w:tc>
      </w:tr>
      <w:tr w:rsidR="00464BD3" w:rsidRPr="00464BD3" w:rsidTr="00EF0B46">
        <w:trPr>
          <w:trHeight w:val="2208"/>
        </w:trPr>
        <w:tc>
          <w:tcPr>
            <w:tcW w:w="1212" w:type="dxa"/>
          </w:tcPr>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З)</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0,5 -</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1</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уч.ч</w:t>
            </w:r>
          </w:p>
        </w:tc>
        <w:tc>
          <w:tcPr>
            <w:tcW w:w="1812" w:type="dxa"/>
          </w:tcPr>
          <w:p w:rsidR="00464BD3" w:rsidRPr="00464BD3" w:rsidRDefault="00464BD3" w:rsidP="00464BD3">
            <w:pPr>
              <w:ind w:left="110" w:right="499"/>
              <w:rPr>
                <w:rFonts w:ascii="Times New Roman" w:eastAsia="Times New Roman" w:hAnsi="Times New Roman" w:cs="Times New Roman"/>
                <w:sz w:val="24"/>
              </w:rPr>
            </w:pPr>
            <w:r w:rsidRPr="00464BD3">
              <w:rPr>
                <w:rFonts w:ascii="Times New Roman" w:eastAsia="Times New Roman" w:hAnsi="Times New Roman" w:cs="Times New Roman"/>
                <w:sz w:val="24"/>
              </w:rPr>
              <w:t>Инстру-</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ментальная</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музыка</w:t>
            </w:r>
          </w:p>
        </w:tc>
        <w:tc>
          <w:tcPr>
            <w:tcW w:w="3529" w:type="dxa"/>
          </w:tcPr>
          <w:p w:rsidR="00464BD3" w:rsidRPr="00464BD3" w:rsidRDefault="00464BD3" w:rsidP="00464BD3">
            <w:pPr>
              <w:tabs>
                <w:tab w:val="left" w:pos="2442"/>
              </w:tabs>
              <w:ind w:left="110" w:right="94"/>
              <w:jc w:val="both"/>
              <w:rPr>
                <w:rFonts w:ascii="Times New Roman" w:eastAsia="Times New Roman" w:hAnsi="Times New Roman" w:cs="Times New Roman"/>
                <w:sz w:val="24"/>
              </w:rPr>
            </w:pPr>
            <w:r w:rsidRPr="00464BD3">
              <w:rPr>
                <w:rFonts w:ascii="Times New Roman" w:eastAsia="Times New Roman" w:hAnsi="Times New Roman" w:cs="Times New Roman"/>
                <w:sz w:val="24"/>
              </w:rPr>
              <w:t>Жанры</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камерной</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инструментальной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музыки:</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этюд,</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пьеса.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Альбом.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Цикл.</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Сюита.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Соната. Квартет</w:t>
            </w:r>
          </w:p>
        </w:tc>
        <w:tc>
          <w:tcPr>
            <w:tcW w:w="8867" w:type="dxa"/>
          </w:tcPr>
          <w:p w:rsidR="00464BD3" w:rsidRPr="00464BD3" w:rsidRDefault="00464BD3" w:rsidP="00464BD3">
            <w:pPr>
              <w:ind w:left="107" w:right="2503"/>
              <w:rPr>
                <w:rFonts w:ascii="Times New Roman" w:eastAsia="Times New Roman" w:hAnsi="Times New Roman" w:cs="Times New Roman"/>
                <w:sz w:val="24"/>
              </w:rPr>
            </w:pPr>
            <w:r w:rsidRPr="00464BD3">
              <w:rPr>
                <w:rFonts w:ascii="Times New Roman" w:eastAsia="Times New Roman" w:hAnsi="Times New Roman" w:cs="Times New Roman"/>
                <w:sz w:val="24"/>
              </w:rPr>
              <w:t>Знакомство с жанрами камерной инструментальной музыки.</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Слушание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произведений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композиторов-классиков.</w:t>
            </w:r>
          </w:p>
          <w:p w:rsidR="00464BD3" w:rsidRPr="00464BD3" w:rsidRDefault="00464BD3" w:rsidP="00464BD3">
            <w:pPr>
              <w:ind w:left="107" w:right="3716"/>
              <w:rPr>
                <w:rFonts w:ascii="Times New Roman" w:eastAsia="Times New Roman" w:hAnsi="Times New Roman" w:cs="Times New Roman"/>
                <w:sz w:val="24"/>
              </w:rPr>
            </w:pPr>
            <w:r w:rsidRPr="00464BD3">
              <w:rPr>
                <w:rFonts w:ascii="Times New Roman" w:eastAsia="Times New Roman" w:hAnsi="Times New Roman" w:cs="Times New Roman"/>
                <w:sz w:val="24"/>
              </w:rPr>
              <w:t>Определение комплекса выразительных средств.</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Описание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своего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впечатления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от</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восприятия.</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Музыкальная</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викторина.</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i/>
                <w:sz w:val="24"/>
              </w:rPr>
              <w:t>На</w:t>
            </w:r>
            <w:r w:rsidRPr="00464BD3">
              <w:rPr>
                <w:rFonts w:ascii="Times New Roman" w:eastAsia="Times New Roman" w:hAnsi="Times New Roman" w:cs="Times New Roman"/>
                <w:i/>
                <w:spacing w:val="-3"/>
                <w:sz w:val="24"/>
              </w:rPr>
              <w:t xml:space="preserve"> </w:t>
            </w:r>
            <w:r w:rsidRPr="00464BD3">
              <w:rPr>
                <w:rFonts w:ascii="Times New Roman" w:eastAsia="Times New Roman" w:hAnsi="Times New Roman" w:cs="Times New Roman"/>
                <w:i/>
                <w:sz w:val="24"/>
              </w:rPr>
              <w:t>выбор</w:t>
            </w:r>
            <w:r w:rsidRPr="00464BD3">
              <w:rPr>
                <w:rFonts w:ascii="Times New Roman" w:eastAsia="Times New Roman" w:hAnsi="Times New Roman" w:cs="Times New Roman"/>
                <w:i/>
                <w:spacing w:val="-1"/>
                <w:sz w:val="24"/>
              </w:rPr>
              <w:t xml:space="preserve"> </w:t>
            </w:r>
            <w:r w:rsidRPr="00464BD3">
              <w:rPr>
                <w:rFonts w:ascii="Times New Roman" w:eastAsia="Times New Roman" w:hAnsi="Times New Roman" w:cs="Times New Roman"/>
                <w:i/>
                <w:sz w:val="24"/>
              </w:rPr>
              <w:t>или</w:t>
            </w:r>
            <w:r w:rsidRPr="00464BD3">
              <w:rPr>
                <w:rFonts w:ascii="Times New Roman" w:eastAsia="Times New Roman" w:hAnsi="Times New Roman" w:cs="Times New Roman"/>
                <w:i/>
                <w:spacing w:val="-2"/>
                <w:sz w:val="24"/>
              </w:rPr>
              <w:t xml:space="preserve"> </w:t>
            </w:r>
            <w:r w:rsidRPr="00464BD3">
              <w:rPr>
                <w:rFonts w:ascii="Times New Roman" w:eastAsia="Times New Roman" w:hAnsi="Times New Roman" w:cs="Times New Roman"/>
                <w:i/>
                <w:sz w:val="24"/>
              </w:rPr>
              <w:t>факультативно</w:t>
            </w:r>
            <w:r w:rsidRPr="00464BD3">
              <w:rPr>
                <w:rFonts w:ascii="Times New Roman" w:eastAsia="Times New Roman" w:hAnsi="Times New Roman" w:cs="Times New Roman"/>
                <w:sz w:val="24"/>
              </w:rPr>
              <w:t>:</w:t>
            </w:r>
          </w:p>
          <w:p w:rsidR="00464BD3" w:rsidRPr="00464BD3" w:rsidRDefault="00464BD3" w:rsidP="00464BD3">
            <w:pPr>
              <w:spacing w:line="270" w:lineRule="atLeast"/>
              <w:ind w:left="107" w:right="3729"/>
              <w:rPr>
                <w:rFonts w:ascii="Times New Roman" w:eastAsia="Times New Roman" w:hAnsi="Times New Roman" w:cs="Times New Roman"/>
                <w:sz w:val="24"/>
              </w:rPr>
            </w:pPr>
            <w:r w:rsidRPr="00464BD3">
              <w:rPr>
                <w:rFonts w:ascii="Times New Roman" w:eastAsia="Times New Roman" w:hAnsi="Times New Roman" w:cs="Times New Roman"/>
                <w:sz w:val="24"/>
              </w:rPr>
              <w:t>Посещение</w:t>
            </w:r>
            <w:r w:rsidRPr="00464BD3">
              <w:rPr>
                <w:rFonts w:ascii="Times New Roman" w:eastAsia="Times New Roman" w:hAnsi="Times New Roman" w:cs="Times New Roman"/>
                <w:spacing w:val="-7"/>
                <w:sz w:val="24"/>
              </w:rPr>
              <w:t xml:space="preserve"> </w:t>
            </w:r>
            <w:r w:rsidRPr="00464BD3">
              <w:rPr>
                <w:rFonts w:ascii="Times New Roman" w:eastAsia="Times New Roman" w:hAnsi="Times New Roman" w:cs="Times New Roman"/>
                <w:sz w:val="24"/>
              </w:rPr>
              <w:t>концерта</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инструментальной</w:t>
            </w:r>
            <w:r w:rsidRPr="00464BD3">
              <w:rPr>
                <w:rFonts w:ascii="Times New Roman" w:eastAsia="Times New Roman" w:hAnsi="Times New Roman" w:cs="Times New Roman"/>
                <w:spacing w:val="-6"/>
                <w:sz w:val="24"/>
              </w:rPr>
              <w:t xml:space="preserve"> </w:t>
            </w:r>
            <w:r w:rsidRPr="00464BD3">
              <w:rPr>
                <w:rFonts w:ascii="Times New Roman" w:eastAsia="Times New Roman" w:hAnsi="Times New Roman" w:cs="Times New Roman"/>
                <w:sz w:val="24"/>
              </w:rPr>
              <w:t>музыки.</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Составление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словаря музыкальных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жанров</w:t>
            </w:r>
          </w:p>
        </w:tc>
      </w:tr>
      <w:tr w:rsidR="00464BD3" w:rsidRPr="00464BD3" w:rsidTr="00EF0B46">
        <w:trPr>
          <w:trHeight w:val="1931"/>
        </w:trPr>
        <w:tc>
          <w:tcPr>
            <w:tcW w:w="1212" w:type="dxa"/>
          </w:tcPr>
          <w:p w:rsidR="00464BD3" w:rsidRPr="00464BD3" w:rsidRDefault="00464BD3" w:rsidP="00464BD3">
            <w:pPr>
              <w:spacing w:before="1"/>
              <w:ind w:left="107"/>
              <w:rPr>
                <w:rFonts w:ascii="Times New Roman" w:eastAsia="Times New Roman" w:hAnsi="Times New Roman" w:cs="Times New Roman"/>
                <w:sz w:val="24"/>
              </w:rPr>
            </w:pPr>
            <w:r w:rsidRPr="00464BD3">
              <w:rPr>
                <w:rFonts w:ascii="Times New Roman" w:eastAsia="Times New Roman" w:hAnsi="Times New Roman" w:cs="Times New Roman"/>
                <w:sz w:val="24"/>
              </w:rPr>
              <w:t>И)</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0,5 -</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1</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уч.ч</w:t>
            </w:r>
          </w:p>
        </w:tc>
        <w:tc>
          <w:tcPr>
            <w:tcW w:w="1812" w:type="dxa"/>
          </w:tcPr>
          <w:p w:rsidR="00464BD3" w:rsidRPr="00464BD3" w:rsidRDefault="00464BD3" w:rsidP="00464BD3">
            <w:pPr>
              <w:spacing w:before="1"/>
              <w:ind w:left="110" w:right="295"/>
              <w:rPr>
                <w:rFonts w:ascii="Times New Roman" w:eastAsia="Times New Roman" w:hAnsi="Times New Roman" w:cs="Times New Roman"/>
                <w:sz w:val="24"/>
              </w:rPr>
            </w:pPr>
            <w:r w:rsidRPr="00464BD3">
              <w:rPr>
                <w:rFonts w:ascii="Times New Roman" w:eastAsia="Times New Roman" w:hAnsi="Times New Roman" w:cs="Times New Roman"/>
                <w:spacing w:val="-1"/>
                <w:sz w:val="24"/>
              </w:rPr>
              <w:t>Программная</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музыка</w:t>
            </w:r>
          </w:p>
        </w:tc>
        <w:tc>
          <w:tcPr>
            <w:tcW w:w="3529" w:type="dxa"/>
          </w:tcPr>
          <w:p w:rsidR="00464BD3" w:rsidRPr="00464BD3" w:rsidRDefault="00464BD3" w:rsidP="00464BD3">
            <w:pPr>
              <w:tabs>
                <w:tab w:val="left" w:pos="1386"/>
                <w:tab w:val="left" w:pos="2309"/>
                <w:tab w:val="left" w:pos="2447"/>
              </w:tabs>
              <w:spacing w:before="1"/>
              <w:ind w:left="110" w:right="95"/>
              <w:rPr>
                <w:rFonts w:ascii="Times New Roman" w:eastAsia="Times New Roman" w:hAnsi="Times New Roman" w:cs="Times New Roman"/>
                <w:sz w:val="24"/>
              </w:rPr>
            </w:pPr>
            <w:r w:rsidRPr="00464BD3">
              <w:rPr>
                <w:rFonts w:ascii="Times New Roman" w:eastAsia="Times New Roman" w:hAnsi="Times New Roman" w:cs="Times New Roman"/>
                <w:sz w:val="24"/>
              </w:rPr>
              <w:t>Программная музыка.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Программное</w:t>
            </w:r>
            <w:r w:rsidRPr="00464BD3">
              <w:rPr>
                <w:rFonts w:ascii="Times New Roman" w:eastAsia="Times New Roman" w:hAnsi="Times New Roman" w:cs="Times New Roman"/>
                <w:sz w:val="24"/>
              </w:rPr>
              <w:tab/>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название,</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известный</w:t>
            </w:r>
            <w:r w:rsidRPr="00464BD3">
              <w:rPr>
                <w:rFonts w:ascii="Times New Roman" w:eastAsia="Times New Roman" w:hAnsi="Times New Roman" w:cs="Times New Roman"/>
                <w:sz w:val="24"/>
              </w:rPr>
              <w:tab/>
              <w:t>сюжет,</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литератур-</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ный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эпиграф</w:t>
            </w:r>
          </w:p>
        </w:tc>
        <w:tc>
          <w:tcPr>
            <w:tcW w:w="8867" w:type="dxa"/>
          </w:tcPr>
          <w:p w:rsidR="00464BD3" w:rsidRPr="00464BD3" w:rsidRDefault="00464BD3" w:rsidP="00464BD3">
            <w:pPr>
              <w:spacing w:before="1"/>
              <w:ind w:left="107"/>
              <w:rPr>
                <w:rFonts w:ascii="Times New Roman" w:eastAsia="Times New Roman" w:hAnsi="Times New Roman" w:cs="Times New Roman"/>
                <w:sz w:val="24"/>
              </w:rPr>
            </w:pPr>
            <w:r w:rsidRPr="00464BD3">
              <w:rPr>
                <w:rFonts w:ascii="Times New Roman" w:eastAsia="Times New Roman" w:hAnsi="Times New Roman" w:cs="Times New Roman"/>
                <w:sz w:val="24"/>
              </w:rPr>
              <w:t>Слушание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произведений</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программной</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музыки.</w:t>
            </w:r>
          </w:p>
          <w:p w:rsidR="00464BD3" w:rsidRPr="00464BD3" w:rsidRDefault="00464BD3" w:rsidP="00464BD3">
            <w:pPr>
              <w:tabs>
                <w:tab w:val="left" w:pos="1640"/>
                <w:tab w:val="left" w:pos="3345"/>
                <w:tab w:val="left" w:pos="4329"/>
                <w:tab w:val="left" w:pos="5975"/>
                <w:tab w:val="left" w:pos="7066"/>
              </w:tabs>
              <w:ind w:left="107" w:right="94"/>
              <w:rPr>
                <w:rFonts w:ascii="Times New Roman" w:eastAsia="Times New Roman" w:hAnsi="Times New Roman" w:cs="Times New Roman"/>
                <w:sz w:val="24"/>
              </w:rPr>
            </w:pPr>
            <w:r w:rsidRPr="00464BD3">
              <w:rPr>
                <w:rFonts w:ascii="Times New Roman" w:eastAsia="Times New Roman" w:hAnsi="Times New Roman" w:cs="Times New Roman"/>
                <w:sz w:val="24"/>
              </w:rPr>
              <w:t>Обсуждение</w:t>
            </w:r>
            <w:r w:rsidRPr="00464BD3">
              <w:rPr>
                <w:rFonts w:ascii="Times New Roman" w:eastAsia="Times New Roman" w:hAnsi="Times New Roman" w:cs="Times New Roman"/>
                <w:sz w:val="24"/>
              </w:rPr>
              <w:tab/>
              <w:t>музыкального</w:t>
            </w:r>
            <w:r w:rsidRPr="00464BD3">
              <w:rPr>
                <w:rFonts w:ascii="Times New Roman" w:eastAsia="Times New Roman" w:hAnsi="Times New Roman" w:cs="Times New Roman"/>
                <w:sz w:val="24"/>
              </w:rPr>
              <w:tab/>
              <w:t>образа,</w:t>
            </w:r>
            <w:r w:rsidRPr="00464BD3">
              <w:rPr>
                <w:rFonts w:ascii="Times New Roman" w:eastAsia="Times New Roman" w:hAnsi="Times New Roman" w:cs="Times New Roman"/>
                <w:sz w:val="24"/>
              </w:rPr>
              <w:tab/>
              <w:t>музыкальных</w:t>
            </w:r>
            <w:r w:rsidRPr="00464BD3">
              <w:rPr>
                <w:rFonts w:ascii="Times New Roman" w:eastAsia="Times New Roman" w:hAnsi="Times New Roman" w:cs="Times New Roman"/>
                <w:sz w:val="24"/>
              </w:rPr>
              <w:tab/>
              <w:t>средств,</w:t>
            </w:r>
            <w:r w:rsidRPr="00464BD3">
              <w:rPr>
                <w:rFonts w:ascii="Times New Roman" w:eastAsia="Times New Roman" w:hAnsi="Times New Roman" w:cs="Times New Roman"/>
                <w:sz w:val="24"/>
              </w:rPr>
              <w:tab/>
              <w:t>использованных</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композитором.</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i/>
                <w:sz w:val="24"/>
              </w:rPr>
              <w:t>На</w:t>
            </w:r>
            <w:r w:rsidRPr="00464BD3">
              <w:rPr>
                <w:rFonts w:ascii="Times New Roman" w:eastAsia="Times New Roman" w:hAnsi="Times New Roman" w:cs="Times New Roman"/>
                <w:i/>
                <w:spacing w:val="-3"/>
                <w:sz w:val="24"/>
              </w:rPr>
              <w:t xml:space="preserve"> </w:t>
            </w:r>
            <w:r w:rsidRPr="00464BD3">
              <w:rPr>
                <w:rFonts w:ascii="Times New Roman" w:eastAsia="Times New Roman" w:hAnsi="Times New Roman" w:cs="Times New Roman"/>
                <w:i/>
                <w:sz w:val="24"/>
              </w:rPr>
              <w:t>выбор</w:t>
            </w:r>
            <w:r w:rsidRPr="00464BD3">
              <w:rPr>
                <w:rFonts w:ascii="Times New Roman" w:eastAsia="Times New Roman" w:hAnsi="Times New Roman" w:cs="Times New Roman"/>
                <w:i/>
                <w:spacing w:val="-1"/>
                <w:sz w:val="24"/>
              </w:rPr>
              <w:t xml:space="preserve"> </w:t>
            </w:r>
            <w:r w:rsidRPr="00464BD3">
              <w:rPr>
                <w:rFonts w:ascii="Times New Roman" w:eastAsia="Times New Roman" w:hAnsi="Times New Roman" w:cs="Times New Roman"/>
                <w:i/>
                <w:sz w:val="24"/>
              </w:rPr>
              <w:t>или</w:t>
            </w:r>
            <w:r w:rsidRPr="00464BD3">
              <w:rPr>
                <w:rFonts w:ascii="Times New Roman" w:eastAsia="Times New Roman" w:hAnsi="Times New Roman" w:cs="Times New Roman"/>
                <w:i/>
                <w:spacing w:val="-2"/>
                <w:sz w:val="24"/>
              </w:rPr>
              <w:t xml:space="preserve"> </w:t>
            </w:r>
            <w:r w:rsidRPr="00464BD3">
              <w:rPr>
                <w:rFonts w:ascii="Times New Roman" w:eastAsia="Times New Roman" w:hAnsi="Times New Roman" w:cs="Times New Roman"/>
                <w:i/>
                <w:sz w:val="24"/>
              </w:rPr>
              <w:t>факультативно</w:t>
            </w:r>
            <w:r w:rsidRPr="00464BD3">
              <w:rPr>
                <w:rFonts w:ascii="Times New Roman" w:eastAsia="Times New Roman" w:hAnsi="Times New Roman" w:cs="Times New Roman"/>
                <w:sz w:val="24"/>
              </w:rPr>
              <w:t>:</w:t>
            </w:r>
          </w:p>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Рисование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образов</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программной</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музыки.</w:t>
            </w:r>
          </w:p>
          <w:p w:rsidR="00464BD3" w:rsidRPr="00464BD3" w:rsidRDefault="00464BD3" w:rsidP="00464BD3">
            <w:pPr>
              <w:tabs>
                <w:tab w:val="left" w:pos="1606"/>
                <w:tab w:val="left" w:pos="3117"/>
                <w:tab w:val="left" w:pos="4540"/>
                <w:tab w:val="left" w:pos="6073"/>
                <w:tab w:val="left" w:pos="6823"/>
              </w:tabs>
              <w:spacing w:line="276" w:lineRule="exact"/>
              <w:ind w:left="107" w:right="98"/>
              <w:rPr>
                <w:rFonts w:ascii="Times New Roman" w:eastAsia="Times New Roman" w:hAnsi="Times New Roman" w:cs="Times New Roman"/>
                <w:sz w:val="24"/>
              </w:rPr>
            </w:pPr>
            <w:r w:rsidRPr="00464BD3">
              <w:rPr>
                <w:rFonts w:ascii="Times New Roman" w:eastAsia="Times New Roman" w:hAnsi="Times New Roman" w:cs="Times New Roman"/>
                <w:sz w:val="24"/>
              </w:rPr>
              <w:t>Сочинение</w:t>
            </w:r>
            <w:r w:rsidRPr="00464BD3">
              <w:rPr>
                <w:rFonts w:ascii="Times New Roman" w:eastAsia="Times New Roman" w:hAnsi="Times New Roman" w:cs="Times New Roman"/>
                <w:sz w:val="24"/>
              </w:rPr>
              <w:tab/>
              <w:t>небольших</w:t>
            </w:r>
            <w:r w:rsidRPr="00464BD3">
              <w:rPr>
                <w:rFonts w:ascii="Times New Roman" w:eastAsia="Times New Roman" w:hAnsi="Times New Roman" w:cs="Times New Roman"/>
                <w:sz w:val="24"/>
              </w:rPr>
              <w:tab/>
              <w:t>миниатюр</w:t>
            </w:r>
            <w:r w:rsidRPr="00464BD3">
              <w:rPr>
                <w:rFonts w:ascii="Times New Roman" w:eastAsia="Times New Roman" w:hAnsi="Times New Roman" w:cs="Times New Roman"/>
                <w:sz w:val="24"/>
              </w:rPr>
              <w:tab/>
              <w:t>(вокальные</w:t>
            </w:r>
            <w:r w:rsidRPr="00464BD3">
              <w:rPr>
                <w:rFonts w:ascii="Times New Roman" w:eastAsia="Times New Roman" w:hAnsi="Times New Roman" w:cs="Times New Roman"/>
                <w:sz w:val="24"/>
              </w:rPr>
              <w:tab/>
              <w:t>или</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инструментальные</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импровизации)</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по заданной</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программе</w:t>
            </w:r>
          </w:p>
        </w:tc>
      </w:tr>
      <w:tr w:rsidR="00464BD3" w:rsidRPr="00464BD3" w:rsidTr="00EF0B46">
        <w:trPr>
          <w:trHeight w:val="1934"/>
        </w:trPr>
        <w:tc>
          <w:tcPr>
            <w:tcW w:w="1212" w:type="dxa"/>
          </w:tcPr>
          <w:p w:rsidR="00464BD3" w:rsidRPr="00464BD3" w:rsidRDefault="00464BD3" w:rsidP="00464BD3">
            <w:pPr>
              <w:spacing w:before="1"/>
              <w:ind w:left="107"/>
              <w:rPr>
                <w:rFonts w:ascii="Times New Roman" w:eastAsia="Times New Roman" w:hAnsi="Times New Roman" w:cs="Times New Roman"/>
                <w:sz w:val="24"/>
              </w:rPr>
            </w:pPr>
            <w:r w:rsidRPr="00464BD3">
              <w:rPr>
                <w:rFonts w:ascii="Times New Roman" w:eastAsia="Times New Roman" w:hAnsi="Times New Roman" w:cs="Times New Roman"/>
                <w:sz w:val="24"/>
              </w:rPr>
              <w:t>К)</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0,5 -</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1</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уч.ч</w:t>
            </w:r>
          </w:p>
        </w:tc>
        <w:tc>
          <w:tcPr>
            <w:tcW w:w="1812" w:type="dxa"/>
          </w:tcPr>
          <w:p w:rsidR="00464BD3" w:rsidRPr="00464BD3" w:rsidRDefault="00464BD3" w:rsidP="00464BD3">
            <w:pPr>
              <w:spacing w:before="1"/>
              <w:ind w:left="110" w:right="208"/>
              <w:rPr>
                <w:rFonts w:ascii="Times New Roman" w:eastAsia="Times New Roman" w:hAnsi="Times New Roman" w:cs="Times New Roman"/>
                <w:sz w:val="24"/>
              </w:rPr>
            </w:pPr>
            <w:r w:rsidRPr="00464BD3">
              <w:rPr>
                <w:rFonts w:ascii="Times New Roman" w:eastAsia="Times New Roman" w:hAnsi="Times New Roman" w:cs="Times New Roman"/>
                <w:sz w:val="24"/>
              </w:rPr>
              <w:t>Симфони-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ческая</w:t>
            </w:r>
            <w:r w:rsidRPr="00464BD3">
              <w:rPr>
                <w:rFonts w:ascii="Times New Roman" w:eastAsia="Times New Roman" w:hAnsi="Times New Roman" w:cs="Times New Roman"/>
                <w:spacing w:val="-15"/>
                <w:sz w:val="24"/>
              </w:rPr>
              <w:t xml:space="preserve"> </w:t>
            </w:r>
            <w:r w:rsidRPr="00464BD3">
              <w:rPr>
                <w:rFonts w:ascii="Times New Roman" w:eastAsia="Times New Roman" w:hAnsi="Times New Roman" w:cs="Times New Roman"/>
                <w:sz w:val="24"/>
              </w:rPr>
              <w:t>музыка</w:t>
            </w:r>
          </w:p>
        </w:tc>
        <w:tc>
          <w:tcPr>
            <w:tcW w:w="3529" w:type="dxa"/>
          </w:tcPr>
          <w:p w:rsidR="00464BD3" w:rsidRPr="00464BD3" w:rsidRDefault="00464BD3" w:rsidP="00464BD3">
            <w:pPr>
              <w:spacing w:before="1"/>
              <w:ind w:left="110"/>
              <w:rPr>
                <w:rFonts w:ascii="Times New Roman" w:eastAsia="Times New Roman" w:hAnsi="Times New Roman" w:cs="Times New Roman"/>
                <w:sz w:val="24"/>
              </w:rPr>
            </w:pPr>
            <w:r w:rsidRPr="00464BD3">
              <w:rPr>
                <w:rFonts w:ascii="Times New Roman" w:eastAsia="Times New Roman" w:hAnsi="Times New Roman" w:cs="Times New Roman"/>
                <w:sz w:val="24"/>
              </w:rPr>
              <w:t>Симфонический</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оркестр.</w:t>
            </w:r>
          </w:p>
          <w:p w:rsidR="00464BD3" w:rsidRPr="00464BD3" w:rsidRDefault="00464BD3" w:rsidP="00464BD3">
            <w:pPr>
              <w:tabs>
                <w:tab w:val="left" w:pos="1835"/>
              </w:tabs>
              <w:ind w:left="110" w:right="96"/>
              <w:rPr>
                <w:rFonts w:ascii="Times New Roman" w:eastAsia="Times New Roman" w:hAnsi="Times New Roman" w:cs="Times New Roman"/>
                <w:sz w:val="24"/>
              </w:rPr>
            </w:pPr>
            <w:r w:rsidRPr="00464BD3">
              <w:rPr>
                <w:rFonts w:ascii="Times New Roman" w:eastAsia="Times New Roman" w:hAnsi="Times New Roman" w:cs="Times New Roman"/>
                <w:sz w:val="24"/>
              </w:rPr>
              <w:t>Тембры, группы инструментов.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Симфония,</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симфоническая</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картина</w:t>
            </w:r>
          </w:p>
        </w:tc>
        <w:tc>
          <w:tcPr>
            <w:tcW w:w="8867" w:type="dxa"/>
          </w:tcPr>
          <w:p w:rsidR="00464BD3" w:rsidRPr="00464BD3" w:rsidRDefault="00464BD3" w:rsidP="00464BD3">
            <w:pPr>
              <w:spacing w:before="1"/>
              <w:ind w:left="107" w:right="1000"/>
              <w:rPr>
                <w:rFonts w:ascii="Times New Roman" w:eastAsia="Times New Roman" w:hAnsi="Times New Roman" w:cs="Times New Roman"/>
                <w:sz w:val="24"/>
              </w:rPr>
            </w:pPr>
            <w:r w:rsidRPr="00464BD3">
              <w:rPr>
                <w:rFonts w:ascii="Times New Roman" w:eastAsia="Times New Roman" w:hAnsi="Times New Roman" w:cs="Times New Roman"/>
                <w:sz w:val="24"/>
              </w:rPr>
              <w:t>Знакомство с составом симфонического оркестра, группами инструментов.</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Определение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слух</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тембров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инструментов</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симфонического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оркестра.</w:t>
            </w:r>
          </w:p>
          <w:p w:rsidR="00464BD3" w:rsidRPr="00464BD3" w:rsidRDefault="00464BD3" w:rsidP="00464BD3">
            <w:pPr>
              <w:tabs>
                <w:tab w:val="left" w:pos="5239"/>
              </w:tabs>
              <w:ind w:left="107" w:right="531"/>
              <w:rPr>
                <w:rFonts w:ascii="Times New Roman" w:eastAsia="Times New Roman" w:hAnsi="Times New Roman" w:cs="Times New Roman"/>
                <w:sz w:val="24"/>
              </w:rPr>
            </w:pPr>
            <w:r w:rsidRPr="00464BD3">
              <w:rPr>
                <w:rFonts w:ascii="Times New Roman" w:eastAsia="Times New Roman" w:hAnsi="Times New Roman" w:cs="Times New Roman"/>
                <w:sz w:val="24"/>
              </w:rPr>
              <w:t>Слушание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фрагментов</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симфонической</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музыки.</w:t>
            </w:r>
            <w:r w:rsidRPr="00464BD3">
              <w:rPr>
                <w:rFonts w:ascii="Times New Roman" w:eastAsia="Times New Roman" w:hAnsi="Times New Roman" w:cs="Times New Roman"/>
                <w:sz w:val="24"/>
              </w:rPr>
              <w:tab/>
              <w:t>«Дирижирование» оркестром.</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Музыкальная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викторина</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i/>
                <w:sz w:val="24"/>
              </w:rPr>
              <w:t>На</w:t>
            </w:r>
            <w:r w:rsidRPr="00464BD3">
              <w:rPr>
                <w:rFonts w:ascii="Times New Roman" w:eastAsia="Times New Roman" w:hAnsi="Times New Roman" w:cs="Times New Roman"/>
                <w:i/>
                <w:spacing w:val="-3"/>
                <w:sz w:val="24"/>
              </w:rPr>
              <w:t xml:space="preserve"> </w:t>
            </w:r>
            <w:r w:rsidRPr="00464BD3">
              <w:rPr>
                <w:rFonts w:ascii="Times New Roman" w:eastAsia="Times New Roman" w:hAnsi="Times New Roman" w:cs="Times New Roman"/>
                <w:i/>
                <w:sz w:val="24"/>
              </w:rPr>
              <w:t>выбор</w:t>
            </w:r>
            <w:r w:rsidRPr="00464BD3">
              <w:rPr>
                <w:rFonts w:ascii="Times New Roman" w:eastAsia="Times New Roman" w:hAnsi="Times New Roman" w:cs="Times New Roman"/>
                <w:i/>
                <w:spacing w:val="-1"/>
                <w:sz w:val="24"/>
              </w:rPr>
              <w:t xml:space="preserve"> </w:t>
            </w:r>
            <w:r w:rsidRPr="00464BD3">
              <w:rPr>
                <w:rFonts w:ascii="Times New Roman" w:eastAsia="Times New Roman" w:hAnsi="Times New Roman" w:cs="Times New Roman"/>
                <w:i/>
                <w:sz w:val="24"/>
              </w:rPr>
              <w:t>или</w:t>
            </w:r>
            <w:r w:rsidRPr="00464BD3">
              <w:rPr>
                <w:rFonts w:ascii="Times New Roman" w:eastAsia="Times New Roman" w:hAnsi="Times New Roman" w:cs="Times New Roman"/>
                <w:i/>
                <w:spacing w:val="-2"/>
                <w:sz w:val="24"/>
              </w:rPr>
              <w:t xml:space="preserve"> </w:t>
            </w:r>
            <w:r w:rsidRPr="00464BD3">
              <w:rPr>
                <w:rFonts w:ascii="Times New Roman" w:eastAsia="Times New Roman" w:hAnsi="Times New Roman" w:cs="Times New Roman"/>
                <w:i/>
                <w:sz w:val="24"/>
              </w:rPr>
              <w:t>факультативно</w:t>
            </w:r>
            <w:r w:rsidRPr="00464BD3">
              <w:rPr>
                <w:rFonts w:ascii="Times New Roman" w:eastAsia="Times New Roman" w:hAnsi="Times New Roman" w:cs="Times New Roman"/>
                <w:sz w:val="24"/>
              </w:rPr>
              <w:t>:</w:t>
            </w:r>
          </w:p>
          <w:p w:rsidR="00464BD3" w:rsidRPr="00464BD3" w:rsidRDefault="00464BD3" w:rsidP="00464BD3">
            <w:pPr>
              <w:spacing w:line="270" w:lineRule="atLeast"/>
              <w:ind w:left="107" w:right="4006"/>
              <w:rPr>
                <w:rFonts w:ascii="Times New Roman" w:eastAsia="Times New Roman" w:hAnsi="Times New Roman" w:cs="Times New Roman"/>
                <w:sz w:val="24"/>
              </w:rPr>
            </w:pPr>
            <w:r w:rsidRPr="00464BD3">
              <w:rPr>
                <w:rFonts w:ascii="Times New Roman" w:eastAsia="Times New Roman" w:hAnsi="Times New Roman" w:cs="Times New Roman"/>
                <w:sz w:val="24"/>
              </w:rPr>
              <w:t>Посещение концерта симфонической музыки.</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Просмотр</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фильма</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об</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устройстве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оркестра</w:t>
            </w:r>
          </w:p>
        </w:tc>
      </w:tr>
      <w:tr w:rsidR="00464BD3" w:rsidRPr="00464BD3" w:rsidTr="00EF0B46">
        <w:trPr>
          <w:trHeight w:val="1104"/>
        </w:trPr>
        <w:tc>
          <w:tcPr>
            <w:tcW w:w="1212" w:type="dxa"/>
          </w:tcPr>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Л)</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0,5 -</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1</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уч.ч</w:t>
            </w:r>
          </w:p>
        </w:tc>
        <w:tc>
          <w:tcPr>
            <w:tcW w:w="1812" w:type="dxa"/>
          </w:tcPr>
          <w:p w:rsidR="00464BD3" w:rsidRPr="00464BD3" w:rsidRDefault="00464BD3" w:rsidP="00464BD3">
            <w:pPr>
              <w:ind w:left="110" w:right="241"/>
              <w:rPr>
                <w:rFonts w:ascii="Times New Roman" w:eastAsia="Times New Roman" w:hAnsi="Times New Roman" w:cs="Times New Roman"/>
                <w:sz w:val="24"/>
              </w:rPr>
            </w:pPr>
            <w:r w:rsidRPr="00464BD3">
              <w:rPr>
                <w:rFonts w:ascii="Times New Roman" w:eastAsia="Times New Roman" w:hAnsi="Times New Roman" w:cs="Times New Roman"/>
                <w:sz w:val="24"/>
              </w:rPr>
              <w:t>Русские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композиторы-</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классики</w:t>
            </w:r>
          </w:p>
        </w:tc>
        <w:tc>
          <w:tcPr>
            <w:tcW w:w="3529" w:type="dxa"/>
          </w:tcPr>
          <w:p w:rsidR="00464BD3" w:rsidRPr="00464BD3" w:rsidRDefault="00464BD3" w:rsidP="00464BD3">
            <w:pPr>
              <w:tabs>
                <w:tab w:val="left" w:pos="2088"/>
              </w:tabs>
              <w:ind w:left="110" w:right="94"/>
              <w:rPr>
                <w:rFonts w:ascii="Times New Roman" w:eastAsia="Times New Roman" w:hAnsi="Times New Roman" w:cs="Times New Roman"/>
                <w:sz w:val="24"/>
              </w:rPr>
            </w:pPr>
            <w:r w:rsidRPr="00464BD3">
              <w:rPr>
                <w:rFonts w:ascii="Times New Roman" w:eastAsia="Times New Roman" w:hAnsi="Times New Roman" w:cs="Times New Roman"/>
                <w:sz w:val="24"/>
              </w:rPr>
              <w:t>Творчество</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выдающихся</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отечественных</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композиторов</w:t>
            </w:r>
          </w:p>
        </w:tc>
        <w:tc>
          <w:tcPr>
            <w:tcW w:w="8867" w:type="dxa"/>
            <w:vMerge w:val="restart"/>
          </w:tcPr>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Знакомство</w:t>
            </w:r>
            <w:r w:rsidRPr="00464BD3">
              <w:rPr>
                <w:rFonts w:ascii="Times New Roman" w:eastAsia="Times New Roman" w:hAnsi="Times New Roman" w:cs="Times New Roman"/>
                <w:spacing w:val="18"/>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17"/>
                <w:sz w:val="24"/>
              </w:rPr>
              <w:t xml:space="preserve"> </w:t>
            </w:r>
            <w:r w:rsidRPr="00464BD3">
              <w:rPr>
                <w:rFonts w:ascii="Times New Roman" w:eastAsia="Times New Roman" w:hAnsi="Times New Roman" w:cs="Times New Roman"/>
                <w:sz w:val="24"/>
              </w:rPr>
              <w:t>творчеством</w:t>
            </w:r>
            <w:r w:rsidRPr="00464BD3">
              <w:rPr>
                <w:rFonts w:ascii="Times New Roman" w:eastAsia="Times New Roman" w:hAnsi="Times New Roman" w:cs="Times New Roman"/>
                <w:spacing w:val="17"/>
                <w:sz w:val="24"/>
              </w:rPr>
              <w:t xml:space="preserve"> </w:t>
            </w:r>
            <w:r w:rsidRPr="00464BD3">
              <w:rPr>
                <w:rFonts w:ascii="Times New Roman" w:eastAsia="Times New Roman" w:hAnsi="Times New Roman" w:cs="Times New Roman"/>
                <w:sz w:val="24"/>
              </w:rPr>
              <w:t>выдающихся</w:t>
            </w:r>
            <w:r w:rsidRPr="00464BD3">
              <w:rPr>
                <w:rFonts w:ascii="Times New Roman" w:eastAsia="Times New Roman" w:hAnsi="Times New Roman" w:cs="Times New Roman"/>
                <w:spacing w:val="18"/>
                <w:sz w:val="24"/>
              </w:rPr>
              <w:t xml:space="preserve"> </w:t>
            </w:r>
            <w:r w:rsidRPr="00464BD3">
              <w:rPr>
                <w:rFonts w:ascii="Times New Roman" w:eastAsia="Times New Roman" w:hAnsi="Times New Roman" w:cs="Times New Roman"/>
                <w:sz w:val="24"/>
              </w:rPr>
              <w:t>композиторов,</w:t>
            </w:r>
            <w:r w:rsidRPr="00464BD3">
              <w:rPr>
                <w:rFonts w:ascii="Times New Roman" w:eastAsia="Times New Roman" w:hAnsi="Times New Roman" w:cs="Times New Roman"/>
                <w:spacing w:val="19"/>
                <w:sz w:val="24"/>
              </w:rPr>
              <w:t xml:space="preserve"> </w:t>
            </w:r>
            <w:r w:rsidRPr="00464BD3">
              <w:rPr>
                <w:rFonts w:ascii="Times New Roman" w:eastAsia="Times New Roman" w:hAnsi="Times New Roman" w:cs="Times New Roman"/>
                <w:sz w:val="24"/>
              </w:rPr>
              <w:t>отдельными</w:t>
            </w:r>
            <w:r w:rsidRPr="00464BD3">
              <w:rPr>
                <w:rFonts w:ascii="Times New Roman" w:eastAsia="Times New Roman" w:hAnsi="Times New Roman" w:cs="Times New Roman"/>
                <w:spacing w:val="14"/>
                <w:sz w:val="24"/>
              </w:rPr>
              <w:t xml:space="preserve"> </w:t>
            </w:r>
            <w:r w:rsidRPr="00464BD3">
              <w:rPr>
                <w:rFonts w:ascii="Times New Roman" w:eastAsia="Times New Roman" w:hAnsi="Times New Roman" w:cs="Times New Roman"/>
                <w:sz w:val="24"/>
              </w:rPr>
              <w:t>фактами</w:t>
            </w:r>
            <w:r w:rsidRPr="00464BD3">
              <w:rPr>
                <w:rFonts w:ascii="Times New Roman" w:eastAsia="Times New Roman" w:hAnsi="Times New Roman" w:cs="Times New Roman"/>
                <w:spacing w:val="19"/>
                <w:sz w:val="24"/>
              </w:rPr>
              <w:t xml:space="preserve"> </w:t>
            </w:r>
            <w:r w:rsidRPr="00464BD3">
              <w:rPr>
                <w:rFonts w:ascii="Times New Roman" w:eastAsia="Times New Roman" w:hAnsi="Times New Roman" w:cs="Times New Roman"/>
                <w:sz w:val="24"/>
              </w:rPr>
              <w:t>из</w:t>
            </w:r>
            <w:r w:rsidRPr="00464BD3">
              <w:rPr>
                <w:rFonts w:ascii="Times New Roman" w:eastAsia="Times New Roman" w:hAnsi="Times New Roman" w:cs="Times New Roman"/>
                <w:spacing w:val="19"/>
                <w:sz w:val="24"/>
              </w:rPr>
              <w:t xml:space="preserve"> </w:t>
            </w:r>
            <w:r w:rsidRPr="00464BD3">
              <w:rPr>
                <w:rFonts w:ascii="Times New Roman" w:eastAsia="Times New Roman" w:hAnsi="Times New Roman" w:cs="Times New Roman"/>
                <w:sz w:val="24"/>
              </w:rPr>
              <w:t>их</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биографии.</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Слушание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музыки.</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Фрагменты</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вокальных,</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инструментальных,</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симфонических</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сочинений.</w:t>
            </w:r>
          </w:p>
          <w:p w:rsidR="00464BD3" w:rsidRPr="00464BD3" w:rsidRDefault="00464BD3" w:rsidP="00464BD3">
            <w:pPr>
              <w:spacing w:line="270" w:lineRule="atLeast"/>
              <w:ind w:left="107"/>
              <w:rPr>
                <w:rFonts w:ascii="Times New Roman" w:eastAsia="Times New Roman" w:hAnsi="Times New Roman" w:cs="Times New Roman"/>
                <w:sz w:val="24"/>
              </w:rPr>
            </w:pPr>
            <w:r w:rsidRPr="00464BD3">
              <w:rPr>
                <w:rFonts w:ascii="Times New Roman" w:eastAsia="Times New Roman" w:hAnsi="Times New Roman" w:cs="Times New Roman"/>
                <w:sz w:val="24"/>
              </w:rPr>
              <w:t>Круг</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характерных</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образов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(картины</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природы,</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народной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жизни,</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истории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тд)</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Характеристика музыкальных образов, музыкально-выразительных средств.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Наблюдение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за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развитием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музыки</w:t>
            </w:r>
          </w:p>
        </w:tc>
      </w:tr>
      <w:tr w:rsidR="00464BD3" w:rsidRPr="00464BD3" w:rsidTr="00EF0B46">
        <w:trPr>
          <w:trHeight w:val="827"/>
        </w:trPr>
        <w:tc>
          <w:tcPr>
            <w:tcW w:w="1212" w:type="dxa"/>
          </w:tcPr>
          <w:p w:rsidR="00464BD3" w:rsidRPr="00464BD3" w:rsidRDefault="00464BD3" w:rsidP="00464BD3">
            <w:pPr>
              <w:ind w:left="107" w:right="474"/>
              <w:rPr>
                <w:rFonts w:ascii="Times New Roman" w:eastAsia="Times New Roman" w:hAnsi="Times New Roman" w:cs="Times New Roman"/>
                <w:sz w:val="24"/>
              </w:rPr>
            </w:pPr>
            <w:r w:rsidRPr="00464BD3">
              <w:rPr>
                <w:rFonts w:ascii="Times New Roman" w:eastAsia="Times New Roman" w:hAnsi="Times New Roman" w:cs="Times New Roman"/>
                <w:sz w:val="24"/>
              </w:rPr>
              <w:t>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0,5</w:t>
            </w:r>
            <w:r w:rsidRPr="00464BD3">
              <w:rPr>
                <w:rFonts w:ascii="Times New Roman" w:eastAsia="Times New Roman" w:hAnsi="Times New Roman" w:cs="Times New Roman"/>
                <w:spacing w:val="-8"/>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9"/>
                <w:sz w:val="24"/>
              </w:rPr>
              <w:t xml:space="preserve"> </w:t>
            </w:r>
            <w:r w:rsidRPr="00464BD3">
              <w:rPr>
                <w:rFonts w:ascii="Times New Roman" w:eastAsia="Times New Roman" w:hAnsi="Times New Roman" w:cs="Times New Roman"/>
                <w:sz w:val="24"/>
              </w:rPr>
              <w:t>1</w:t>
            </w:r>
          </w:p>
          <w:p w:rsidR="00464BD3" w:rsidRPr="00464BD3" w:rsidRDefault="00464BD3" w:rsidP="00464BD3">
            <w:pPr>
              <w:spacing w:line="257"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уч.ч</w:t>
            </w:r>
          </w:p>
        </w:tc>
        <w:tc>
          <w:tcPr>
            <w:tcW w:w="1812" w:type="dxa"/>
          </w:tcPr>
          <w:p w:rsidR="00464BD3" w:rsidRPr="00464BD3" w:rsidRDefault="00464BD3" w:rsidP="00464BD3">
            <w:pPr>
              <w:spacing w:line="276" w:lineRule="exact"/>
              <w:ind w:left="110" w:right="241"/>
              <w:rPr>
                <w:rFonts w:ascii="Times New Roman" w:eastAsia="Times New Roman" w:hAnsi="Times New Roman" w:cs="Times New Roman"/>
                <w:sz w:val="24"/>
              </w:rPr>
            </w:pPr>
            <w:r w:rsidRPr="00464BD3">
              <w:rPr>
                <w:rFonts w:ascii="Times New Roman" w:eastAsia="Times New Roman" w:hAnsi="Times New Roman" w:cs="Times New Roman"/>
                <w:sz w:val="24"/>
              </w:rPr>
              <w:t>Европейские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композиторы-</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классики</w:t>
            </w:r>
          </w:p>
        </w:tc>
        <w:tc>
          <w:tcPr>
            <w:tcW w:w="3529" w:type="dxa"/>
          </w:tcPr>
          <w:p w:rsidR="00464BD3" w:rsidRPr="00464BD3" w:rsidRDefault="00464BD3" w:rsidP="00464BD3">
            <w:pPr>
              <w:tabs>
                <w:tab w:val="left" w:pos="2088"/>
              </w:tabs>
              <w:ind w:left="110" w:right="94"/>
              <w:rPr>
                <w:rFonts w:ascii="Times New Roman" w:eastAsia="Times New Roman" w:hAnsi="Times New Roman" w:cs="Times New Roman"/>
                <w:sz w:val="24"/>
              </w:rPr>
            </w:pPr>
            <w:r w:rsidRPr="00464BD3">
              <w:rPr>
                <w:rFonts w:ascii="Times New Roman" w:eastAsia="Times New Roman" w:hAnsi="Times New Roman" w:cs="Times New Roman"/>
                <w:sz w:val="24"/>
              </w:rPr>
              <w:t>Творчество</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выдающихся</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зарубежных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композиторов</w:t>
            </w:r>
          </w:p>
        </w:tc>
        <w:tc>
          <w:tcPr>
            <w:tcW w:w="8867" w:type="dxa"/>
            <w:vMerge/>
            <w:tcBorders>
              <w:top w:val="nil"/>
            </w:tcBorders>
          </w:tcPr>
          <w:p w:rsidR="00464BD3" w:rsidRPr="00464BD3" w:rsidRDefault="00464BD3" w:rsidP="00464BD3">
            <w:pPr>
              <w:rPr>
                <w:rFonts w:ascii="Times New Roman" w:eastAsia="Times New Roman" w:hAnsi="Times New Roman" w:cs="Times New Roman"/>
                <w:sz w:val="2"/>
                <w:szCs w:val="2"/>
              </w:rPr>
            </w:pPr>
          </w:p>
        </w:tc>
      </w:tr>
    </w:tbl>
    <w:p w:rsidR="00464BD3" w:rsidRPr="00464BD3" w:rsidRDefault="00464BD3" w:rsidP="00464BD3">
      <w:pPr>
        <w:widowControl w:val="0"/>
        <w:autoSpaceDE w:val="0"/>
        <w:autoSpaceDN w:val="0"/>
        <w:spacing w:after="0" w:line="240" w:lineRule="auto"/>
        <w:rPr>
          <w:rFonts w:ascii="Times New Roman" w:eastAsia="Times New Roman" w:hAnsi="Times New Roman" w:cs="Times New Roman"/>
          <w:sz w:val="2"/>
          <w:szCs w:val="2"/>
        </w:rPr>
        <w:sectPr w:rsidR="00464BD3" w:rsidRPr="00464BD3" w:rsidSect="007C6ED2">
          <w:pgSz w:w="16840" w:h="11910" w:orient="landscape"/>
          <w:pgMar w:top="840" w:right="280" w:bottom="1120" w:left="460" w:header="0" w:footer="920" w:gutter="0"/>
          <w:pgNumType w:start="2"/>
          <w:cols w:space="720"/>
        </w:sect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12"/>
        <w:gridCol w:w="1812"/>
        <w:gridCol w:w="3529"/>
        <w:gridCol w:w="8867"/>
      </w:tblGrid>
      <w:tr w:rsidR="00464BD3" w:rsidRPr="00464BD3" w:rsidTr="00EF0B46">
        <w:trPr>
          <w:trHeight w:val="2208"/>
        </w:trPr>
        <w:tc>
          <w:tcPr>
            <w:tcW w:w="1212" w:type="dxa"/>
          </w:tcPr>
          <w:p w:rsidR="00464BD3" w:rsidRPr="00464BD3" w:rsidRDefault="00464BD3" w:rsidP="00464BD3">
            <w:pPr>
              <w:rPr>
                <w:rFonts w:ascii="Times New Roman" w:eastAsia="Times New Roman" w:hAnsi="Times New Roman" w:cs="Times New Roman"/>
                <w:sz w:val="24"/>
              </w:rPr>
            </w:pPr>
          </w:p>
        </w:tc>
        <w:tc>
          <w:tcPr>
            <w:tcW w:w="1812" w:type="dxa"/>
          </w:tcPr>
          <w:p w:rsidR="00464BD3" w:rsidRPr="00464BD3" w:rsidRDefault="00464BD3" w:rsidP="00464BD3">
            <w:pPr>
              <w:rPr>
                <w:rFonts w:ascii="Times New Roman" w:eastAsia="Times New Roman" w:hAnsi="Times New Roman" w:cs="Times New Roman"/>
                <w:sz w:val="24"/>
              </w:rPr>
            </w:pPr>
          </w:p>
        </w:tc>
        <w:tc>
          <w:tcPr>
            <w:tcW w:w="3529" w:type="dxa"/>
          </w:tcPr>
          <w:p w:rsidR="00464BD3" w:rsidRPr="00464BD3" w:rsidRDefault="00464BD3" w:rsidP="00464BD3">
            <w:pPr>
              <w:rPr>
                <w:rFonts w:ascii="Times New Roman" w:eastAsia="Times New Roman" w:hAnsi="Times New Roman" w:cs="Times New Roman"/>
                <w:sz w:val="24"/>
              </w:rPr>
            </w:pPr>
          </w:p>
        </w:tc>
        <w:tc>
          <w:tcPr>
            <w:tcW w:w="8867" w:type="dxa"/>
          </w:tcPr>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Определение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жанра,</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формы.</w:t>
            </w:r>
          </w:p>
          <w:p w:rsidR="00464BD3" w:rsidRPr="00464BD3" w:rsidRDefault="00464BD3" w:rsidP="00464BD3">
            <w:pPr>
              <w:tabs>
                <w:tab w:val="left" w:pos="1085"/>
                <w:tab w:val="left" w:pos="2211"/>
                <w:tab w:val="left" w:pos="3230"/>
                <w:tab w:val="left" w:pos="3607"/>
                <w:tab w:val="left" w:pos="5547"/>
                <w:tab w:val="left" w:pos="6985"/>
              </w:tabs>
              <w:ind w:left="107" w:right="101"/>
              <w:rPr>
                <w:rFonts w:ascii="Times New Roman" w:eastAsia="Times New Roman" w:hAnsi="Times New Roman" w:cs="Times New Roman"/>
                <w:sz w:val="24"/>
              </w:rPr>
            </w:pPr>
            <w:r w:rsidRPr="00464BD3">
              <w:rPr>
                <w:rFonts w:ascii="Times New Roman" w:eastAsia="Times New Roman" w:hAnsi="Times New Roman" w:cs="Times New Roman"/>
                <w:sz w:val="24"/>
              </w:rPr>
              <w:t>Чтение</w:t>
            </w:r>
            <w:r w:rsidRPr="00464BD3">
              <w:rPr>
                <w:rFonts w:ascii="Times New Roman" w:eastAsia="Times New Roman" w:hAnsi="Times New Roman" w:cs="Times New Roman"/>
                <w:sz w:val="24"/>
              </w:rPr>
              <w:tab/>
              <w:t>учебных</w:t>
            </w:r>
            <w:r w:rsidRPr="00464BD3">
              <w:rPr>
                <w:rFonts w:ascii="Times New Roman" w:eastAsia="Times New Roman" w:hAnsi="Times New Roman" w:cs="Times New Roman"/>
                <w:sz w:val="24"/>
              </w:rPr>
              <w:tab/>
              <w:t>текстов</w:t>
            </w:r>
            <w:r w:rsidRPr="00464BD3">
              <w:rPr>
                <w:rFonts w:ascii="Times New Roman" w:eastAsia="Times New Roman" w:hAnsi="Times New Roman" w:cs="Times New Roman"/>
                <w:sz w:val="24"/>
              </w:rPr>
              <w:tab/>
              <w:t>и</w:t>
            </w:r>
            <w:r w:rsidRPr="00464BD3">
              <w:rPr>
                <w:rFonts w:ascii="Times New Roman" w:eastAsia="Times New Roman" w:hAnsi="Times New Roman" w:cs="Times New Roman"/>
                <w:sz w:val="24"/>
              </w:rPr>
              <w:tab/>
              <w:t>художественной</w:t>
            </w:r>
            <w:r w:rsidRPr="00464BD3">
              <w:rPr>
                <w:rFonts w:ascii="Times New Roman" w:eastAsia="Times New Roman" w:hAnsi="Times New Roman" w:cs="Times New Roman"/>
                <w:sz w:val="24"/>
              </w:rPr>
              <w:tab/>
              <w:t>литературы</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биографического</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характера.</w:t>
            </w:r>
          </w:p>
          <w:p w:rsidR="00464BD3" w:rsidRPr="00464BD3" w:rsidRDefault="00464BD3" w:rsidP="00464BD3">
            <w:pPr>
              <w:ind w:left="107" w:right="2578"/>
              <w:rPr>
                <w:rFonts w:ascii="Times New Roman" w:eastAsia="Times New Roman" w:hAnsi="Times New Roman" w:cs="Times New Roman"/>
                <w:sz w:val="24"/>
              </w:rPr>
            </w:pPr>
            <w:r w:rsidRPr="00464BD3">
              <w:rPr>
                <w:rFonts w:ascii="Times New Roman" w:eastAsia="Times New Roman" w:hAnsi="Times New Roman" w:cs="Times New Roman"/>
                <w:sz w:val="24"/>
              </w:rPr>
              <w:t>Вокализация тем инструментальных сочинений.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Разучивание, исполнение доступных вокальных сочинений.</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i/>
                <w:sz w:val="24"/>
              </w:rPr>
              <w:t>На</w:t>
            </w:r>
            <w:r w:rsidRPr="00464BD3">
              <w:rPr>
                <w:rFonts w:ascii="Times New Roman" w:eastAsia="Times New Roman" w:hAnsi="Times New Roman" w:cs="Times New Roman"/>
                <w:i/>
                <w:spacing w:val="-2"/>
                <w:sz w:val="24"/>
              </w:rPr>
              <w:t xml:space="preserve"> </w:t>
            </w:r>
            <w:r w:rsidRPr="00464BD3">
              <w:rPr>
                <w:rFonts w:ascii="Times New Roman" w:eastAsia="Times New Roman" w:hAnsi="Times New Roman" w:cs="Times New Roman"/>
                <w:i/>
                <w:sz w:val="24"/>
              </w:rPr>
              <w:t>выбор или факультативно</w:t>
            </w:r>
            <w:r w:rsidRPr="00464BD3">
              <w:rPr>
                <w:rFonts w:ascii="Times New Roman" w:eastAsia="Times New Roman" w:hAnsi="Times New Roman" w:cs="Times New Roman"/>
                <w:sz w:val="24"/>
              </w:rPr>
              <w:t>:</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Посещение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концерта.</w:t>
            </w:r>
          </w:p>
          <w:p w:rsidR="00464BD3" w:rsidRPr="00464BD3" w:rsidRDefault="00464BD3" w:rsidP="00464BD3">
            <w:pPr>
              <w:spacing w:line="257"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Просмотр</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биографического</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фильма</w:t>
            </w:r>
          </w:p>
        </w:tc>
      </w:tr>
      <w:tr w:rsidR="00464BD3" w:rsidRPr="00464BD3" w:rsidTr="00EF0B46">
        <w:trPr>
          <w:trHeight w:val="2486"/>
        </w:trPr>
        <w:tc>
          <w:tcPr>
            <w:tcW w:w="1212" w:type="dxa"/>
          </w:tcPr>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Н)</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0,5 -</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1</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уч.ч</w:t>
            </w:r>
          </w:p>
        </w:tc>
        <w:tc>
          <w:tcPr>
            <w:tcW w:w="1812" w:type="dxa"/>
          </w:tcPr>
          <w:p w:rsidR="00464BD3" w:rsidRPr="00464BD3" w:rsidRDefault="00464BD3" w:rsidP="00464BD3">
            <w:pPr>
              <w:ind w:left="110" w:right="370"/>
              <w:rPr>
                <w:rFonts w:ascii="Times New Roman" w:eastAsia="Times New Roman" w:hAnsi="Times New Roman" w:cs="Times New Roman"/>
                <w:sz w:val="24"/>
              </w:rPr>
            </w:pPr>
            <w:r w:rsidRPr="00464BD3">
              <w:rPr>
                <w:rFonts w:ascii="Times New Roman" w:eastAsia="Times New Roman" w:hAnsi="Times New Roman" w:cs="Times New Roman"/>
                <w:sz w:val="24"/>
              </w:rPr>
              <w:t>Мастерство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исполнителя</w:t>
            </w:r>
          </w:p>
        </w:tc>
        <w:tc>
          <w:tcPr>
            <w:tcW w:w="3529" w:type="dxa"/>
          </w:tcPr>
          <w:p w:rsidR="00464BD3" w:rsidRPr="00464BD3" w:rsidRDefault="00464BD3" w:rsidP="00464BD3">
            <w:pPr>
              <w:tabs>
                <w:tab w:val="left" w:pos="2088"/>
                <w:tab w:val="left" w:pos="2776"/>
              </w:tabs>
              <w:ind w:left="110" w:right="93"/>
              <w:jc w:val="both"/>
              <w:rPr>
                <w:rFonts w:ascii="Times New Roman" w:eastAsia="Times New Roman" w:hAnsi="Times New Roman" w:cs="Times New Roman"/>
                <w:sz w:val="24"/>
              </w:rPr>
            </w:pPr>
            <w:r w:rsidRPr="00464BD3">
              <w:rPr>
                <w:rFonts w:ascii="Times New Roman" w:eastAsia="Times New Roman" w:hAnsi="Times New Roman" w:cs="Times New Roman"/>
                <w:sz w:val="24"/>
              </w:rPr>
              <w:t>Творчество</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выдающихся</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исполнителей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певцов,</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инструменталистов, дирижёров.</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Консерватория,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филармония,</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Конкурс</w:t>
            </w:r>
            <w:r w:rsidRPr="00464BD3">
              <w:rPr>
                <w:rFonts w:ascii="Times New Roman" w:eastAsia="Times New Roman" w:hAnsi="Times New Roman" w:cs="Times New Roman"/>
                <w:sz w:val="24"/>
              </w:rPr>
              <w:tab/>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имени</w:t>
            </w:r>
          </w:p>
          <w:p w:rsidR="00464BD3" w:rsidRPr="00464BD3" w:rsidRDefault="00464BD3" w:rsidP="00464BD3">
            <w:pPr>
              <w:ind w:left="110"/>
              <w:rPr>
                <w:rFonts w:ascii="Times New Roman" w:eastAsia="Times New Roman" w:hAnsi="Times New Roman" w:cs="Times New Roman"/>
                <w:sz w:val="24"/>
              </w:rPr>
            </w:pPr>
            <w:r w:rsidRPr="00464BD3">
              <w:rPr>
                <w:rFonts w:ascii="Times New Roman" w:eastAsia="Times New Roman" w:hAnsi="Times New Roman" w:cs="Times New Roman"/>
                <w:sz w:val="24"/>
              </w:rPr>
              <w:t>П.И.Чайковского</w:t>
            </w:r>
          </w:p>
        </w:tc>
        <w:tc>
          <w:tcPr>
            <w:tcW w:w="8867" w:type="dxa"/>
          </w:tcPr>
          <w:p w:rsidR="00464BD3" w:rsidRPr="00464BD3" w:rsidRDefault="00464BD3" w:rsidP="00464BD3">
            <w:pPr>
              <w:ind w:left="107" w:right="818"/>
              <w:rPr>
                <w:rFonts w:ascii="Times New Roman" w:eastAsia="Times New Roman" w:hAnsi="Times New Roman" w:cs="Times New Roman"/>
                <w:sz w:val="24"/>
              </w:rPr>
            </w:pPr>
            <w:r w:rsidRPr="00464BD3">
              <w:rPr>
                <w:rFonts w:ascii="Times New Roman" w:eastAsia="Times New Roman" w:hAnsi="Times New Roman" w:cs="Times New Roman"/>
                <w:sz w:val="24"/>
              </w:rPr>
              <w:t>Знакомство с творчеством выдающихся исполнителей классической музыки.</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Изучение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программ, афиш</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консерватории, филармонии.</w:t>
            </w:r>
          </w:p>
          <w:p w:rsidR="00464BD3" w:rsidRPr="00464BD3" w:rsidRDefault="00464BD3" w:rsidP="00464BD3">
            <w:pPr>
              <w:ind w:left="107" w:right="82"/>
              <w:rPr>
                <w:rFonts w:ascii="Times New Roman" w:eastAsia="Times New Roman" w:hAnsi="Times New Roman" w:cs="Times New Roman"/>
                <w:sz w:val="24"/>
              </w:rPr>
            </w:pPr>
            <w:r w:rsidRPr="00464BD3">
              <w:rPr>
                <w:rFonts w:ascii="Times New Roman" w:eastAsia="Times New Roman" w:hAnsi="Times New Roman" w:cs="Times New Roman"/>
                <w:sz w:val="24"/>
              </w:rPr>
              <w:t>Сравнение нескольких интерпретаций одного и того же произведения в исполнении</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разных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музыкантов.</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Дискуссия</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тему</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«Композитор</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исполнитель —</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слушатель».</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i/>
                <w:sz w:val="24"/>
              </w:rPr>
              <w:t>На</w:t>
            </w:r>
            <w:r w:rsidRPr="00464BD3">
              <w:rPr>
                <w:rFonts w:ascii="Times New Roman" w:eastAsia="Times New Roman" w:hAnsi="Times New Roman" w:cs="Times New Roman"/>
                <w:i/>
                <w:spacing w:val="-3"/>
                <w:sz w:val="24"/>
              </w:rPr>
              <w:t xml:space="preserve"> </w:t>
            </w:r>
            <w:r w:rsidRPr="00464BD3">
              <w:rPr>
                <w:rFonts w:ascii="Times New Roman" w:eastAsia="Times New Roman" w:hAnsi="Times New Roman" w:cs="Times New Roman"/>
                <w:i/>
                <w:sz w:val="24"/>
              </w:rPr>
              <w:t>выбор</w:t>
            </w:r>
            <w:r w:rsidRPr="00464BD3">
              <w:rPr>
                <w:rFonts w:ascii="Times New Roman" w:eastAsia="Times New Roman" w:hAnsi="Times New Roman" w:cs="Times New Roman"/>
                <w:i/>
                <w:spacing w:val="-1"/>
                <w:sz w:val="24"/>
              </w:rPr>
              <w:t xml:space="preserve"> </w:t>
            </w:r>
            <w:r w:rsidRPr="00464BD3">
              <w:rPr>
                <w:rFonts w:ascii="Times New Roman" w:eastAsia="Times New Roman" w:hAnsi="Times New Roman" w:cs="Times New Roman"/>
                <w:i/>
                <w:sz w:val="24"/>
              </w:rPr>
              <w:t>или</w:t>
            </w:r>
            <w:r w:rsidRPr="00464BD3">
              <w:rPr>
                <w:rFonts w:ascii="Times New Roman" w:eastAsia="Times New Roman" w:hAnsi="Times New Roman" w:cs="Times New Roman"/>
                <w:i/>
                <w:spacing w:val="-2"/>
                <w:sz w:val="24"/>
              </w:rPr>
              <w:t xml:space="preserve"> </w:t>
            </w:r>
            <w:r w:rsidRPr="00464BD3">
              <w:rPr>
                <w:rFonts w:ascii="Times New Roman" w:eastAsia="Times New Roman" w:hAnsi="Times New Roman" w:cs="Times New Roman"/>
                <w:i/>
                <w:sz w:val="24"/>
              </w:rPr>
              <w:t>факультативно</w:t>
            </w:r>
            <w:r w:rsidRPr="00464BD3">
              <w:rPr>
                <w:rFonts w:ascii="Times New Roman" w:eastAsia="Times New Roman" w:hAnsi="Times New Roman" w:cs="Times New Roman"/>
                <w:sz w:val="24"/>
              </w:rPr>
              <w:t>:</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Посещение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концерта</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классической</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музыки.</w:t>
            </w:r>
          </w:p>
          <w:p w:rsidR="00464BD3" w:rsidRPr="00464BD3" w:rsidRDefault="00464BD3" w:rsidP="00464BD3">
            <w:pPr>
              <w:spacing w:line="270" w:lineRule="atLeast"/>
              <w:ind w:left="107" w:right="3237"/>
              <w:rPr>
                <w:rFonts w:ascii="Times New Roman" w:eastAsia="Times New Roman" w:hAnsi="Times New Roman" w:cs="Times New Roman"/>
                <w:sz w:val="24"/>
              </w:rPr>
            </w:pPr>
            <w:r w:rsidRPr="00464BD3">
              <w:rPr>
                <w:rFonts w:ascii="Times New Roman" w:eastAsia="Times New Roman" w:hAnsi="Times New Roman" w:cs="Times New Roman"/>
                <w:sz w:val="24"/>
              </w:rPr>
              <w:t>Создание коллекции записей любимого исполнителя.</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Деловая</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игра</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«Концертный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отдел</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филармонии»</w:t>
            </w:r>
          </w:p>
        </w:tc>
      </w:tr>
    </w:tbl>
    <w:p w:rsidR="00464BD3" w:rsidRPr="00464BD3" w:rsidRDefault="00464BD3" w:rsidP="00464BD3">
      <w:pPr>
        <w:widowControl w:val="0"/>
        <w:autoSpaceDE w:val="0"/>
        <w:autoSpaceDN w:val="0"/>
        <w:spacing w:before="2" w:after="0" w:line="240" w:lineRule="auto"/>
        <w:rPr>
          <w:rFonts w:ascii="Times New Roman" w:eastAsia="Times New Roman" w:hAnsi="Times New Roman" w:cs="Times New Roman"/>
          <w:sz w:val="16"/>
          <w:szCs w:val="26"/>
        </w:rPr>
      </w:pPr>
    </w:p>
    <w:p w:rsidR="00464BD3" w:rsidRPr="00464BD3" w:rsidRDefault="00464BD3" w:rsidP="00464BD3">
      <w:pPr>
        <w:widowControl w:val="0"/>
        <w:autoSpaceDE w:val="0"/>
        <w:autoSpaceDN w:val="0"/>
        <w:spacing w:before="90" w:after="0" w:line="240" w:lineRule="auto"/>
        <w:ind w:left="672"/>
        <w:jc w:val="both"/>
        <w:rPr>
          <w:rFonts w:ascii="Times New Roman" w:eastAsia="Times New Roman" w:hAnsi="Times New Roman" w:cs="Times New Roman"/>
          <w:b/>
          <w:sz w:val="24"/>
        </w:rPr>
      </w:pPr>
      <w:r w:rsidRPr="00464BD3">
        <w:rPr>
          <w:rFonts w:ascii="Times New Roman" w:eastAsia="Times New Roman" w:hAnsi="Times New Roman" w:cs="Times New Roman"/>
          <w:b/>
          <w:sz w:val="24"/>
        </w:rPr>
        <w:t>Модуль</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6</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«Современная</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музыкальная</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культура»</w:t>
      </w:r>
    </w:p>
    <w:p w:rsidR="00464BD3" w:rsidRPr="00464BD3" w:rsidRDefault="00464BD3" w:rsidP="00464BD3">
      <w:pPr>
        <w:widowControl w:val="0"/>
        <w:autoSpaceDE w:val="0"/>
        <w:autoSpaceDN w:val="0"/>
        <w:spacing w:after="0" w:line="240" w:lineRule="auto"/>
        <w:ind w:left="672" w:right="850"/>
        <w:jc w:val="both"/>
        <w:rPr>
          <w:rFonts w:ascii="Times New Roman" w:eastAsia="Times New Roman" w:hAnsi="Times New Roman" w:cs="Times New Roman"/>
          <w:sz w:val="24"/>
        </w:rPr>
      </w:pPr>
      <w:r w:rsidRPr="00464BD3">
        <w:rPr>
          <w:rFonts w:ascii="Times New Roman" w:eastAsia="Times New Roman" w:hAnsi="Times New Roman" w:cs="Times New Roman"/>
          <w:sz w:val="24"/>
        </w:rPr>
        <w:t>Наряду с важнейшими сферами музыкальной культуры (музыка народная, духовная и светская), сформировавшимися в прошлые столетия,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правомерно выделить в отдельный пласт современную музыку. Объективной сложностью в данном случае является вычленение явлений,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персоналий и произведений, действительно достойных внимания, тех, которые не забудутся через несколько лет как случайное веяние моды.</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В понятие «современная музыка» входит широкий круг явлений (от академического авангарда до фри-джаза, от эмбиента до рэпа и т.д.), для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восприятия которых требуется специфический и разнообразный музыкальный опыт. Поэтому в начальной школе необходимо заложить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основы для последующего развития в данном направлении. Помимо указанных в модуле тематических блоков, существенным вкладом 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такую</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подготовку</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является</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разучивание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исполнение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песен</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современных</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композиторов,</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написанных</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современным</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музыкальным</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языком.</w:t>
      </w:r>
    </w:p>
    <w:p w:rsidR="00464BD3" w:rsidRPr="00464BD3" w:rsidRDefault="00464BD3" w:rsidP="00464BD3">
      <w:pPr>
        <w:widowControl w:val="0"/>
        <w:autoSpaceDE w:val="0"/>
        <w:autoSpaceDN w:val="0"/>
        <w:spacing w:after="0" w:line="240" w:lineRule="auto"/>
        <w:ind w:left="672" w:right="857"/>
        <w:jc w:val="both"/>
        <w:rPr>
          <w:rFonts w:ascii="Times New Roman" w:eastAsia="Times New Roman" w:hAnsi="Times New Roman" w:cs="Times New Roman"/>
          <w:sz w:val="24"/>
        </w:rPr>
      </w:pPr>
      <w:r w:rsidRPr="00464BD3">
        <w:rPr>
          <w:rFonts w:ascii="Times New Roman" w:eastAsia="Times New Roman" w:hAnsi="Times New Roman" w:cs="Times New Roman"/>
          <w:sz w:val="24"/>
        </w:rPr>
        <w:t>При этом необходимо удерживать баланс между современностью песни и её доступностью детскому восприятию, соблюдать критерии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отбора</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материала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учётом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требований художественного вкуса,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эстетичного вокально-хорового звучания.</w:t>
      </w:r>
    </w:p>
    <w:p w:rsidR="00464BD3" w:rsidRPr="00464BD3" w:rsidRDefault="00464BD3" w:rsidP="00464BD3">
      <w:pPr>
        <w:widowControl w:val="0"/>
        <w:autoSpaceDE w:val="0"/>
        <w:autoSpaceDN w:val="0"/>
        <w:spacing w:before="2" w:after="0" w:line="240" w:lineRule="auto"/>
        <w:rPr>
          <w:rFonts w:ascii="Times New Roman" w:eastAsia="Times New Roman" w:hAnsi="Times New Roman" w:cs="Times New Roman"/>
          <w:sz w:val="24"/>
          <w:szCs w:val="26"/>
        </w:r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12"/>
        <w:gridCol w:w="1812"/>
        <w:gridCol w:w="3529"/>
        <w:gridCol w:w="8867"/>
      </w:tblGrid>
      <w:tr w:rsidR="00464BD3" w:rsidRPr="00464BD3" w:rsidTr="00EF0B46">
        <w:trPr>
          <w:trHeight w:val="830"/>
        </w:trPr>
        <w:tc>
          <w:tcPr>
            <w:tcW w:w="1212" w:type="dxa"/>
          </w:tcPr>
          <w:p w:rsidR="00464BD3" w:rsidRPr="00464BD3" w:rsidRDefault="00464BD3" w:rsidP="00464BD3">
            <w:pPr>
              <w:spacing w:line="270" w:lineRule="atLeast"/>
              <w:ind w:left="107" w:right="94"/>
              <w:rPr>
                <w:rFonts w:ascii="Times New Roman" w:eastAsia="Times New Roman" w:hAnsi="Times New Roman" w:cs="Times New Roman"/>
                <w:b/>
                <w:sz w:val="24"/>
              </w:rPr>
            </w:pPr>
            <w:r w:rsidRPr="00464BD3">
              <w:rPr>
                <w:rFonts w:ascii="Times New Roman" w:eastAsia="Times New Roman" w:hAnsi="Times New Roman" w:cs="Times New Roman"/>
                <w:b/>
                <w:sz w:val="24"/>
              </w:rPr>
              <w:t>№ блока,</w:t>
            </w:r>
            <w:r w:rsidRPr="00464BD3">
              <w:rPr>
                <w:rFonts w:ascii="Times New Roman" w:eastAsia="Times New Roman" w:hAnsi="Times New Roman" w:cs="Times New Roman"/>
                <w:b/>
                <w:spacing w:val="-57"/>
                <w:sz w:val="24"/>
              </w:rPr>
              <w:t xml:space="preserve"> </w:t>
            </w:r>
            <w:r w:rsidRPr="00464BD3">
              <w:rPr>
                <w:rFonts w:ascii="Times New Roman" w:eastAsia="Times New Roman" w:hAnsi="Times New Roman" w:cs="Times New Roman"/>
                <w:b/>
                <w:sz w:val="24"/>
              </w:rPr>
              <w:t>кол-во</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часов</w:t>
            </w:r>
          </w:p>
        </w:tc>
        <w:tc>
          <w:tcPr>
            <w:tcW w:w="1812" w:type="dxa"/>
          </w:tcPr>
          <w:p w:rsidR="00464BD3" w:rsidRPr="00464BD3" w:rsidRDefault="00464BD3" w:rsidP="00464BD3">
            <w:pPr>
              <w:spacing w:before="1"/>
              <w:rPr>
                <w:rFonts w:ascii="Times New Roman" w:eastAsia="Times New Roman" w:hAnsi="Times New Roman" w:cs="Times New Roman"/>
                <w:sz w:val="24"/>
              </w:rPr>
            </w:pPr>
          </w:p>
          <w:p w:rsidR="00464BD3" w:rsidRPr="00464BD3" w:rsidRDefault="00464BD3" w:rsidP="00464BD3">
            <w:pPr>
              <w:ind w:left="110"/>
              <w:rPr>
                <w:rFonts w:ascii="Times New Roman" w:eastAsia="Times New Roman" w:hAnsi="Times New Roman" w:cs="Times New Roman"/>
                <w:b/>
                <w:sz w:val="24"/>
              </w:rPr>
            </w:pPr>
            <w:r w:rsidRPr="00464BD3">
              <w:rPr>
                <w:rFonts w:ascii="Times New Roman" w:eastAsia="Times New Roman" w:hAnsi="Times New Roman" w:cs="Times New Roman"/>
                <w:b/>
                <w:sz w:val="24"/>
              </w:rPr>
              <w:t>Тема</w:t>
            </w:r>
          </w:p>
        </w:tc>
        <w:tc>
          <w:tcPr>
            <w:tcW w:w="3529" w:type="dxa"/>
          </w:tcPr>
          <w:p w:rsidR="00464BD3" w:rsidRPr="00464BD3" w:rsidRDefault="00464BD3" w:rsidP="00464BD3">
            <w:pPr>
              <w:spacing w:before="1"/>
              <w:rPr>
                <w:rFonts w:ascii="Times New Roman" w:eastAsia="Times New Roman" w:hAnsi="Times New Roman" w:cs="Times New Roman"/>
                <w:sz w:val="24"/>
              </w:rPr>
            </w:pPr>
          </w:p>
          <w:p w:rsidR="00464BD3" w:rsidRPr="00464BD3" w:rsidRDefault="00464BD3" w:rsidP="00464BD3">
            <w:pPr>
              <w:ind w:left="110"/>
              <w:rPr>
                <w:rFonts w:ascii="Times New Roman" w:eastAsia="Times New Roman" w:hAnsi="Times New Roman" w:cs="Times New Roman"/>
                <w:b/>
                <w:sz w:val="24"/>
              </w:rPr>
            </w:pPr>
            <w:r w:rsidRPr="00464BD3">
              <w:rPr>
                <w:rFonts w:ascii="Times New Roman" w:eastAsia="Times New Roman" w:hAnsi="Times New Roman" w:cs="Times New Roman"/>
                <w:b/>
                <w:sz w:val="24"/>
              </w:rPr>
              <w:t>Содержание</w:t>
            </w:r>
          </w:p>
        </w:tc>
        <w:tc>
          <w:tcPr>
            <w:tcW w:w="8867" w:type="dxa"/>
          </w:tcPr>
          <w:p w:rsidR="00464BD3" w:rsidRPr="00464BD3" w:rsidRDefault="00464BD3" w:rsidP="00464BD3">
            <w:pPr>
              <w:spacing w:before="1"/>
              <w:rPr>
                <w:rFonts w:ascii="Times New Roman" w:eastAsia="Times New Roman" w:hAnsi="Times New Roman" w:cs="Times New Roman"/>
                <w:sz w:val="24"/>
              </w:rPr>
            </w:pPr>
          </w:p>
          <w:p w:rsidR="00464BD3" w:rsidRPr="00464BD3" w:rsidRDefault="00464BD3" w:rsidP="00464BD3">
            <w:pPr>
              <w:ind w:left="107"/>
              <w:rPr>
                <w:rFonts w:ascii="Times New Roman" w:eastAsia="Times New Roman" w:hAnsi="Times New Roman" w:cs="Times New Roman"/>
                <w:b/>
                <w:sz w:val="24"/>
              </w:rPr>
            </w:pPr>
            <w:r w:rsidRPr="00464BD3">
              <w:rPr>
                <w:rFonts w:ascii="Times New Roman" w:eastAsia="Times New Roman" w:hAnsi="Times New Roman" w:cs="Times New Roman"/>
                <w:b/>
                <w:sz w:val="24"/>
              </w:rPr>
              <w:t>Виды</w:t>
            </w:r>
            <w:r w:rsidRPr="00464BD3">
              <w:rPr>
                <w:rFonts w:ascii="Times New Roman" w:eastAsia="Times New Roman" w:hAnsi="Times New Roman" w:cs="Times New Roman"/>
                <w:b/>
                <w:spacing w:val="-4"/>
                <w:sz w:val="24"/>
              </w:rPr>
              <w:t xml:space="preserve"> </w:t>
            </w:r>
            <w:r w:rsidRPr="00464BD3">
              <w:rPr>
                <w:rFonts w:ascii="Times New Roman" w:eastAsia="Times New Roman" w:hAnsi="Times New Roman" w:cs="Times New Roman"/>
                <w:b/>
                <w:sz w:val="24"/>
              </w:rPr>
              <w:t>деятельности</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обучающихся</w:t>
            </w:r>
          </w:p>
        </w:tc>
      </w:tr>
      <w:tr w:rsidR="00464BD3" w:rsidRPr="00464BD3" w:rsidTr="00EF0B46">
        <w:trPr>
          <w:trHeight w:val="275"/>
        </w:trPr>
        <w:tc>
          <w:tcPr>
            <w:tcW w:w="1212" w:type="dxa"/>
          </w:tcPr>
          <w:p w:rsidR="00464BD3" w:rsidRPr="00464BD3" w:rsidRDefault="00464BD3" w:rsidP="00464BD3">
            <w:pPr>
              <w:spacing w:line="256"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А)</w:t>
            </w:r>
          </w:p>
        </w:tc>
        <w:tc>
          <w:tcPr>
            <w:tcW w:w="1812" w:type="dxa"/>
          </w:tcPr>
          <w:p w:rsidR="00464BD3" w:rsidRPr="00464BD3" w:rsidRDefault="00464BD3" w:rsidP="00464BD3">
            <w:pPr>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Современные</w:t>
            </w:r>
          </w:p>
        </w:tc>
        <w:tc>
          <w:tcPr>
            <w:tcW w:w="3529" w:type="dxa"/>
          </w:tcPr>
          <w:p w:rsidR="00464BD3" w:rsidRPr="00464BD3" w:rsidRDefault="00464BD3" w:rsidP="00464BD3">
            <w:pPr>
              <w:spacing w:line="25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Понятие</w:t>
            </w:r>
            <w:r w:rsidRPr="00464BD3">
              <w:rPr>
                <w:rFonts w:ascii="Times New Roman" w:eastAsia="Times New Roman" w:hAnsi="Times New Roman" w:cs="Times New Roman"/>
                <w:spacing w:val="30"/>
                <w:sz w:val="24"/>
              </w:rPr>
              <w:t xml:space="preserve"> </w:t>
            </w:r>
            <w:r w:rsidRPr="00464BD3">
              <w:rPr>
                <w:rFonts w:ascii="Times New Roman" w:eastAsia="Times New Roman" w:hAnsi="Times New Roman" w:cs="Times New Roman"/>
                <w:sz w:val="24"/>
              </w:rPr>
              <w:t>обработки,</w:t>
            </w:r>
            <w:r w:rsidRPr="00464BD3">
              <w:rPr>
                <w:rFonts w:ascii="Times New Roman" w:eastAsia="Times New Roman" w:hAnsi="Times New Roman" w:cs="Times New Roman"/>
                <w:spacing w:val="28"/>
                <w:sz w:val="24"/>
              </w:rPr>
              <w:t xml:space="preserve"> </w:t>
            </w:r>
            <w:r w:rsidRPr="00464BD3">
              <w:rPr>
                <w:rFonts w:ascii="Times New Roman" w:eastAsia="Times New Roman" w:hAnsi="Times New Roman" w:cs="Times New Roman"/>
                <w:sz w:val="24"/>
              </w:rPr>
              <w:t>творчество</w:t>
            </w:r>
          </w:p>
        </w:tc>
        <w:tc>
          <w:tcPr>
            <w:tcW w:w="8867" w:type="dxa"/>
          </w:tcPr>
          <w:p w:rsidR="00464BD3" w:rsidRPr="00464BD3" w:rsidRDefault="00464BD3" w:rsidP="00464BD3">
            <w:pPr>
              <w:spacing w:line="256"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Различение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музыки</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классической</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её</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современной</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обработки.</w:t>
            </w:r>
          </w:p>
        </w:tc>
      </w:tr>
    </w:tbl>
    <w:p w:rsidR="00464BD3" w:rsidRPr="00464BD3" w:rsidRDefault="00464BD3" w:rsidP="00464BD3">
      <w:pPr>
        <w:widowControl w:val="0"/>
        <w:autoSpaceDE w:val="0"/>
        <w:autoSpaceDN w:val="0"/>
        <w:spacing w:after="0" w:line="256" w:lineRule="exact"/>
        <w:rPr>
          <w:rFonts w:ascii="Times New Roman" w:eastAsia="Times New Roman" w:hAnsi="Times New Roman" w:cs="Times New Roman"/>
          <w:sz w:val="24"/>
        </w:rPr>
        <w:sectPr w:rsidR="00464BD3" w:rsidRPr="00464BD3" w:rsidSect="007C6ED2">
          <w:pgSz w:w="16840" w:h="11910" w:orient="landscape"/>
          <w:pgMar w:top="840" w:right="280" w:bottom="1120" w:left="460" w:header="0" w:footer="920" w:gutter="0"/>
          <w:pgNumType w:start="2"/>
          <w:cols w:space="720"/>
        </w:sect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12"/>
        <w:gridCol w:w="1812"/>
        <w:gridCol w:w="3529"/>
        <w:gridCol w:w="8867"/>
      </w:tblGrid>
      <w:tr w:rsidR="00464BD3" w:rsidRPr="00464BD3" w:rsidTr="00EF0B46">
        <w:trPr>
          <w:trHeight w:val="2208"/>
        </w:trPr>
        <w:tc>
          <w:tcPr>
            <w:tcW w:w="1212" w:type="dxa"/>
          </w:tcPr>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lastRenderedPageBreak/>
              <w:t>0,5—1</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ч</w:t>
            </w:r>
          </w:p>
        </w:tc>
        <w:tc>
          <w:tcPr>
            <w:tcW w:w="1812" w:type="dxa"/>
          </w:tcPr>
          <w:p w:rsidR="00464BD3" w:rsidRPr="00464BD3" w:rsidRDefault="00464BD3" w:rsidP="00464BD3">
            <w:pPr>
              <w:ind w:left="110" w:right="300"/>
              <w:rPr>
                <w:rFonts w:ascii="Times New Roman" w:eastAsia="Times New Roman" w:hAnsi="Times New Roman" w:cs="Times New Roman"/>
                <w:sz w:val="24"/>
              </w:rPr>
            </w:pPr>
            <w:r w:rsidRPr="00464BD3">
              <w:rPr>
                <w:rFonts w:ascii="Times New Roman" w:eastAsia="Times New Roman" w:hAnsi="Times New Roman" w:cs="Times New Roman"/>
                <w:sz w:val="24"/>
              </w:rPr>
              <w:t>обработки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pacing w:val="-1"/>
                <w:sz w:val="24"/>
              </w:rPr>
              <w:t>классической</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музыки</w:t>
            </w:r>
          </w:p>
        </w:tc>
        <w:tc>
          <w:tcPr>
            <w:tcW w:w="3529" w:type="dxa"/>
          </w:tcPr>
          <w:p w:rsidR="00464BD3" w:rsidRPr="00464BD3" w:rsidRDefault="00464BD3" w:rsidP="00464BD3">
            <w:pPr>
              <w:ind w:left="110" w:right="96"/>
              <w:jc w:val="both"/>
              <w:rPr>
                <w:rFonts w:ascii="Times New Roman" w:eastAsia="Times New Roman" w:hAnsi="Times New Roman" w:cs="Times New Roman"/>
                <w:sz w:val="24"/>
              </w:rPr>
            </w:pPr>
            <w:r w:rsidRPr="00464BD3">
              <w:rPr>
                <w:rFonts w:ascii="Times New Roman" w:eastAsia="Times New Roman" w:hAnsi="Times New Roman" w:cs="Times New Roman"/>
                <w:sz w:val="24"/>
              </w:rPr>
              <w:t>современных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композиторов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исполнителей,</w:t>
            </w:r>
          </w:p>
          <w:p w:rsidR="00464BD3" w:rsidRPr="00464BD3" w:rsidRDefault="00464BD3" w:rsidP="00464BD3">
            <w:pPr>
              <w:ind w:left="110" w:right="96"/>
              <w:jc w:val="both"/>
              <w:rPr>
                <w:rFonts w:ascii="Times New Roman" w:eastAsia="Times New Roman" w:hAnsi="Times New Roman" w:cs="Times New Roman"/>
                <w:sz w:val="24"/>
              </w:rPr>
            </w:pPr>
            <w:r w:rsidRPr="00464BD3">
              <w:rPr>
                <w:rFonts w:ascii="Times New Roman" w:eastAsia="Times New Roman" w:hAnsi="Times New Roman" w:cs="Times New Roman"/>
                <w:sz w:val="24"/>
              </w:rPr>
              <w:t>обрабатывающих классическую</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музыку.</w:t>
            </w:r>
          </w:p>
          <w:p w:rsidR="00464BD3" w:rsidRPr="00464BD3" w:rsidRDefault="00464BD3" w:rsidP="00464BD3">
            <w:pPr>
              <w:ind w:left="110" w:right="94"/>
              <w:jc w:val="both"/>
              <w:rPr>
                <w:rFonts w:ascii="Times New Roman" w:eastAsia="Times New Roman" w:hAnsi="Times New Roman" w:cs="Times New Roman"/>
                <w:sz w:val="24"/>
              </w:rPr>
            </w:pPr>
            <w:r w:rsidRPr="00464BD3">
              <w:rPr>
                <w:rFonts w:ascii="Times New Roman" w:eastAsia="Times New Roman" w:hAnsi="Times New Roman" w:cs="Times New Roman"/>
                <w:sz w:val="24"/>
              </w:rPr>
              <w:t>Проблемная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ситуация: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зачем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музыканты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делают</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обработки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классики?</w:t>
            </w:r>
          </w:p>
        </w:tc>
        <w:tc>
          <w:tcPr>
            <w:tcW w:w="8867" w:type="dxa"/>
          </w:tcPr>
          <w:p w:rsidR="00464BD3" w:rsidRPr="00464BD3" w:rsidRDefault="00464BD3" w:rsidP="00464BD3">
            <w:pPr>
              <w:ind w:left="107" w:right="103"/>
              <w:rPr>
                <w:rFonts w:ascii="Times New Roman" w:eastAsia="Times New Roman" w:hAnsi="Times New Roman" w:cs="Times New Roman"/>
                <w:sz w:val="24"/>
              </w:rPr>
            </w:pPr>
            <w:r w:rsidRPr="00464BD3">
              <w:rPr>
                <w:rFonts w:ascii="Times New Roman" w:eastAsia="Times New Roman" w:hAnsi="Times New Roman" w:cs="Times New Roman"/>
                <w:sz w:val="24"/>
              </w:rPr>
              <w:t>Слушание обработок классической музыки, сравнение их с оригиналом.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Обсуждение</w:t>
            </w:r>
            <w:r w:rsidRPr="00464BD3">
              <w:rPr>
                <w:rFonts w:ascii="Times New Roman" w:eastAsia="Times New Roman" w:hAnsi="Times New Roman" w:cs="Times New Roman"/>
                <w:spacing w:val="16"/>
                <w:sz w:val="24"/>
              </w:rPr>
              <w:t xml:space="preserve"> </w:t>
            </w:r>
            <w:r w:rsidRPr="00464BD3">
              <w:rPr>
                <w:rFonts w:ascii="Times New Roman" w:eastAsia="Times New Roman" w:hAnsi="Times New Roman" w:cs="Times New Roman"/>
                <w:sz w:val="24"/>
              </w:rPr>
              <w:t>комплекса</w:t>
            </w:r>
            <w:r w:rsidRPr="00464BD3">
              <w:rPr>
                <w:rFonts w:ascii="Times New Roman" w:eastAsia="Times New Roman" w:hAnsi="Times New Roman" w:cs="Times New Roman"/>
                <w:spacing w:val="16"/>
                <w:sz w:val="24"/>
              </w:rPr>
              <w:t xml:space="preserve"> </w:t>
            </w:r>
            <w:r w:rsidRPr="00464BD3">
              <w:rPr>
                <w:rFonts w:ascii="Times New Roman" w:eastAsia="Times New Roman" w:hAnsi="Times New Roman" w:cs="Times New Roman"/>
                <w:sz w:val="24"/>
              </w:rPr>
              <w:t>выразительных</w:t>
            </w:r>
            <w:r w:rsidRPr="00464BD3">
              <w:rPr>
                <w:rFonts w:ascii="Times New Roman" w:eastAsia="Times New Roman" w:hAnsi="Times New Roman" w:cs="Times New Roman"/>
                <w:spacing w:val="16"/>
                <w:sz w:val="24"/>
              </w:rPr>
              <w:t xml:space="preserve"> </w:t>
            </w:r>
            <w:r w:rsidRPr="00464BD3">
              <w:rPr>
                <w:rFonts w:ascii="Times New Roman" w:eastAsia="Times New Roman" w:hAnsi="Times New Roman" w:cs="Times New Roman"/>
                <w:sz w:val="24"/>
              </w:rPr>
              <w:t>средств,</w:t>
            </w:r>
            <w:r w:rsidRPr="00464BD3">
              <w:rPr>
                <w:rFonts w:ascii="Times New Roman" w:eastAsia="Times New Roman" w:hAnsi="Times New Roman" w:cs="Times New Roman"/>
                <w:spacing w:val="17"/>
                <w:sz w:val="24"/>
              </w:rPr>
              <w:t xml:space="preserve"> </w:t>
            </w:r>
            <w:r w:rsidRPr="00464BD3">
              <w:rPr>
                <w:rFonts w:ascii="Times New Roman" w:eastAsia="Times New Roman" w:hAnsi="Times New Roman" w:cs="Times New Roman"/>
                <w:sz w:val="24"/>
              </w:rPr>
              <w:t>наблюдение</w:t>
            </w:r>
            <w:r w:rsidRPr="00464BD3">
              <w:rPr>
                <w:rFonts w:ascii="Times New Roman" w:eastAsia="Times New Roman" w:hAnsi="Times New Roman" w:cs="Times New Roman"/>
                <w:spacing w:val="16"/>
                <w:sz w:val="24"/>
              </w:rPr>
              <w:t xml:space="preserve"> </w:t>
            </w:r>
            <w:r w:rsidRPr="00464BD3">
              <w:rPr>
                <w:rFonts w:ascii="Times New Roman" w:eastAsia="Times New Roman" w:hAnsi="Times New Roman" w:cs="Times New Roman"/>
                <w:sz w:val="24"/>
              </w:rPr>
              <w:t>за</w:t>
            </w:r>
            <w:r w:rsidRPr="00464BD3">
              <w:rPr>
                <w:rFonts w:ascii="Times New Roman" w:eastAsia="Times New Roman" w:hAnsi="Times New Roman" w:cs="Times New Roman"/>
                <w:spacing w:val="16"/>
                <w:sz w:val="24"/>
              </w:rPr>
              <w:t xml:space="preserve"> </w:t>
            </w:r>
            <w:r w:rsidRPr="00464BD3">
              <w:rPr>
                <w:rFonts w:ascii="Times New Roman" w:eastAsia="Times New Roman" w:hAnsi="Times New Roman" w:cs="Times New Roman"/>
                <w:sz w:val="24"/>
              </w:rPr>
              <w:t>изменением</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характера</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музыки.</w:t>
            </w:r>
          </w:p>
          <w:p w:rsidR="00464BD3" w:rsidRPr="00464BD3" w:rsidRDefault="00464BD3" w:rsidP="00464BD3">
            <w:pPr>
              <w:tabs>
                <w:tab w:val="left" w:pos="1442"/>
                <w:tab w:val="left" w:pos="2885"/>
                <w:tab w:val="left" w:pos="4513"/>
                <w:tab w:val="left" w:pos="5122"/>
                <w:tab w:val="left" w:pos="5480"/>
                <w:tab w:val="left" w:pos="7334"/>
              </w:tabs>
              <w:ind w:left="107" w:right="100"/>
              <w:rPr>
                <w:rFonts w:ascii="Times New Roman" w:eastAsia="Times New Roman" w:hAnsi="Times New Roman" w:cs="Times New Roman"/>
                <w:sz w:val="24"/>
              </w:rPr>
            </w:pPr>
            <w:r w:rsidRPr="00464BD3">
              <w:rPr>
                <w:rFonts w:ascii="Times New Roman" w:eastAsia="Times New Roman" w:hAnsi="Times New Roman" w:cs="Times New Roman"/>
                <w:sz w:val="24"/>
              </w:rPr>
              <w:t>Вокальное</w:t>
            </w:r>
            <w:r w:rsidRPr="00464BD3">
              <w:rPr>
                <w:rFonts w:ascii="Times New Roman" w:eastAsia="Times New Roman" w:hAnsi="Times New Roman" w:cs="Times New Roman"/>
                <w:sz w:val="24"/>
              </w:rPr>
              <w:tab/>
              <w:t>исполнение</w:t>
            </w:r>
            <w:r w:rsidRPr="00464BD3">
              <w:rPr>
                <w:rFonts w:ascii="Times New Roman" w:eastAsia="Times New Roman" w:hAnsi="Times New Roman" w:cs="Times New Roman"/>
                <w:sz w:val="24"/>
              </w:rPr>
              <w:tab/>
              <w:t>классических</w:t>
            </w:r>
            <w:r w:rsidRPr="00464BD3">
              <w:rPr>
                <w:rFonts w:ascii="Times New Roman" w:eastAsia="Times New Roman" w:hAnsi="Times New Roman" w:cs="Times New Roman"/>
                <w:sz w:val="24"/>
              </w:rPr>
              <w:tab/>
              <w:t>тем</w:t>
            </w:r>
            <w:r w:rsidRPr="00464BD3">
              <w:rPr>
                <w:rFonts w:ascii="Times New Roman" w:eastAsia="Times New Roman" w:hAnsi="Times New Roman" w:cs="Times New Roman"/>
                <w:sz w:val="24"/>
              </w:rPr>
              <w:tab/>
              <w:t>в</w:t>
            </w:r>
            <w:r w:rsidRPr="00464BD3">
              <w:rPr>
                <w:rFonts w:ascii="Times New Roman" w:eastAsia="Times New Roman" w:hAnsi="Times New Roman" w:cs="Times New Roman"/>
                <w:sz w:val="24"/>
              </w:rPr>
              <w:tab/>
              <w:t>сопровождении</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современного</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ритмизованного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аккомпанемента.</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i/>
                <w:sz w:val="24"/>
              </w:rPr>
              <w:t>На</w:t>
            </w:r>
            <w:r w:rsidRPr="00464BD3">
              <w:rPr>
                <w:rFonts w:ascii="Times New Roman" w:eastAsia="Times New Roman" w:hAnsi="Times New Roman" w:cs="Times New Roman"/>
                <w:i/>
                <w:spacing w:val="-3"/>
                <w:sz w:val="24"/>
              </w:rPr>
              <w:t xml:space="preserve"> </w:t>
            </w:r>
            <w:r w:rsidRPr="00464BD3">
              <w:rPr>
                <w:rFonts w:ascii="Times New Roman" w:eastAsia="Times New Roman" w:hAnsi="Times New Roman" w:cs="Times New Roman"/>
                <w:i/>
                <w:sz w:val="24"/>
              </w:rPr>
              <w:t>выбор</w:t>
            </w:r>
            <w:r w:rsidRPr="00464BD3">
              <w:rPr>
                <w:rFonts w:ascii="Times New Roman" w:eastAsia="Times New Roman" w:hAnsi="Times New Roman" w:cs="Times New Roman"/>
                <w:i/>
                <w:spacing w:val="-1"/>
                <w:sz w:val="24"/>
              </w:rPr>
              <w:t xml:space="preserve"> </w:t>
            </w:r>
            <w:r w:rsidRPr="00464BD3">
              <w:rPr>
                <w:rFonts w:ascii="Times New Roman" w:eastAsia="Times New Roman" w:hAnsi="Times New Roman" w:cs="Times New Roman"/>
                <w:i/>
                <w:sz w:val="24"/>
              </w:rPr>
              <w:t>или</w:t>
            </w:r>
            <w:r w:rsidRPr="00464BD3">
              <w:rPr>
                <w:rFonts w:ascii="Times New Roman" w:eastAsia="Times New Roman" w:hAnsi="Times New Roman" w:cs="Times New Roman"/>
                <w:i/>
                <w:spacing w:val="-2"/>
                <w:sz w:val="24"/>
              </w:rPr>
              <w:t xml:space="preserve"> </w:t>
            </w:r>
            <w:r w:rsidRPr="00464BD3">
              <w:rPr>
                <w:rFonts w:ascii="Times New Roman" w:eastAsia="Times New Roman" w:hAnsi="Times New Roman" w:cs="Times New Roman"/>
                <w:i/>
                <w:sz w:val="24"/>
              </w:rPr>
              <w:t>факультативно</w:t>
            </w:r>
            <w:r w:rsidRPr="00464BD3">
              <w:rPr>
                <w:rFonts w:ascii="Times New Roman" w:eastAsia="Times New Roman" w:hAnsi="Times New Roman" w:cs="Times New Roman"/>
                <w:sz w:val="24"/>
              </w:rPr>
              <w:t>:</w:t>
            </w:r>
          </w:p>
          <w:p w:rsidR="00464BD3" w:rsidRPr="00464BD3" w:rsidRDefault="00464BD3" w:rsidP="00464BD3">
            <w:pPr>
              <w:spacing w:line="270" w:lineRule="atLeast"/>
              <w:ind w:left="107"/>
              <w:rPr>
                <w:rFonts w:ascii="Times New Roman" w:eastAsia="Times New Roman" w:hAnsi="Times New Roman" w:cs="Times New Roman"/>
                <w:sz w:val="24"/>
              </w:rPr>
            </w:pPr>
            <w:r w:rsidRPr="00464BD3">
              <w:rPr>
                <w:rFonts w:ascii="Times New Roman" w:eastAsia="Times New Roman" w:hAnsi="Times New Roman" w:cs="Times New Roman"/>
                <w:sz w:val="24"/>
              </w:rPr>
              <w:t>Подбор</w:t>
            </w:r>
            <w:r w:rsidRPr="00464BD3">
              <w:rPr>
                <w:rFonts w:ascii="Times New Roman" w:eastAsia="Times New Roman" w:hAnsi="Times New Roman" w:cs="Times New Roman"/>
                <w:spacing w:val="44"/>
                <w:sz w:val="24"/>
              </w:rPr>
              <w:t xml:space="preserve"> </w:t>
            </w:r>
            <w:r w:rsidRPr="00464BD3">
              <w:rPr>
                <w:rFonts w:ascii="Times New Roman" w:eastAsia="Times New Roman" w:hAnsi="Times New Roman" w:cs="Times New Roman"/>
                <w:sz w:val="24"/>
              </w:rPr>
              <w:t>стиля</w:t>
            </w:r>
            <w:r w:rsidRPr="00464BD3">
              <w:rPr>
                <w:rFonts w:ascii="Times New Roman" w:eastAsia="Times New Roman" w:hAnsi="Times New Roman" w:cs="Times New Roman"/>
                <w:spacing w:val="44"/>
                <w:sz w:val="24"/>
              </w:rPr>
              <w:t xml:space="preserve"> </w:t>
            </w:r>
            <w:r w:rsidRPr="00464BD3">
              <w:rPr>
                <w:rFonts w:ascii="Times New Roman" w:eastAsia="Times New Roman" w:hAnsi="Times New Roman" w:cs="Times New Roman"/>
                <w:sz w:val="24"/>
              </w:rPr>
              <w:t>автоаккомпанемента</w:t>
            </w:r>
            <w:r w:rsidRPr="00464BD3">
              <w:rPr>
                <w:rFonts w:ascii="Times New Roman" w:eastAsia="Times New Roman" w:hAnsi="Times New Roman" w:cs="Times New Roman"/>
                <w:spacing w:val="44"/>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44"/>
                <w:sz w:val="24"/>
              </w:rPr>
              <w:t xml:space="preserve"> </w:t>
            </w:r>
            <w:r w:rsidRPr="00464BD3">
              <w:rPr>
                <w:rFonts w:ascii="Times New Roman" w:eastAsia="Times New Roman" w:hAnsi="Times New Roman" w:cs="Times New Roman"/>
                <w:sz w:val="24"/>
              </w:rPr>
              <w:t>клавишном</w:t>
            </w:r>
            <w:r w:rsidRPr="00464BD3">
              <w:rPr>
                <w:rFonts w:ascii="Times New Roman" w:eastAsia="Times New Roman" w:hAnsi="Times New Roman" w:cs="Times New Roman"/>
                <w:spacing w:val="44"/>
                <w:sz w:val="24"/>
              </w:rPr>
              <w:t xml:space="preserve"> </w:t>
            </w:r>
            <w:r w:rsidRPr="00464BD3">
              <w:rPr>
                <w:rFonts w:ascii="Times New Roman" w:eastAsia="Times New Roman" w:hAnsi="Times New Roman" w:cs="Times New Roman"/>
                <w:sz w:val="24"/>
              </w:rPr>
              <w:t>синтезаторе)</w:t>
            </w:r>
            <w:r w:rsidRPr="00464BD3">
              <w:rPr>
                <w:rFonts w:ascii="Times New Roman" w:eastAsia="Times New Roman" w:hAnsi="Times New Roman" w:cs="Times New Roman"/>
                <w:spacing w:val="43"/>
                <w:sz w:val="24"/>
              </w:rPr>
              <w:t xml:space="preserve"> </w:t>
            </w:r>
            <w:r w:rsidRPr="00464BD3">
              <w:rPr>
                <w:rFonts w:ascii="Times New Roman" w:eastAsia="Times New Roman" w:hAnsi="Times New Roman" w:cs="Times New Roman"/>
                <w:sz w:val="24"/>
              </w:rPr>
              <w:t>к</w:t>
            </w:r>
            <w:r w:rsidRPr="00464BD3">
              <w:rPr>
                <w:rFonts w:ascii="Times New Roman" w:eastAsia="Times New Roman" w:hAnsi="Times New Roman" w:cs="Times New Roman"/>
                <w:spacing w:val="45"/>
                <w:sz w:val="24"/>
              </w:rPr>
              <w:t xml:space="preserve"> </w:t>
            </w:r>
            <w:r w:rsidRPr="00464BD3">
              <w:rPr>
                <w:rFonts w:ascii="Times New Roman" w:eastAsia="Times New Roman" w:hAnsi="Times New Roman" w:cs="Times New Roman"/>
                <w:sz w:val="24"/>
              </w:rPr>
              <w:t>известным</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музыкальным</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темам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композиторов-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классиков</w:t>
            </w:r>
          </w:p>
        </w:tc>
      </w:tr>
      <w:tr w:rsidR="00464BD3" w:rsidRPr="00464BD3" w:rsidTr="00EF0B46">
        <w:trPr>
          <w:trHeight w:val="3312"/>
        </w:trPr>
        <w:tc>
          <w:tcPr>
            <w:tcW w:w="1212" w:type="dxa"/>
          </w:tcPr>
          <w:p w:rsidR="00464BD3" w:rsidRPr="00464BD3" w:rsidRDefault="00464BD3" w:rsidP="00464BD3">
            <w:pPr>
              <w:ind w:left="107" w:right="415"/>
              <w:rPr>
                <w:rFonts w:ascii="Times New Roman" w:eastAsia="Times New Roman" w:hAnsi="Times New Roman" w:cs="Times New Roman"/>
                <w:sz w:val="24"/>
              </w:rPr>
            </w:pPr>
            <w:r w:rsidRPr="00464BD3">
              <w:rPr>
                <w:rFonts w:ascii="Times New Roman" w:eastAsia="Times New Roman" w:hAnsi="Times New Roman" w:cs="Times New Roman"/>
                <w:sz w:val="24"/>
              </w:rPr>
              <w:t>Б)</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0,5—1</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уч.ч.</w:t>
            </w:r>
          </w:p>
        </w:tc>
        <w:tc>
          <w:tcPr>
            <w:tcW w:w="1812" w:type="dxa"/>
          </w:tcPr>
          <w:p w:rsidR="00464BD3" w:rsidRPr="00464BD3" w:rsidRDefault="00464BD3" w:rsidP="00464BD3">
            <w:pPr>
              <w:spacing w:line="275"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Джаз</w:t>
            </w:r>
          </w:p>
        </w:tc>
        <w:tc>
          <w:tcPr>
            <w:tcW w:w="3529" w:type="dxa"/>
          </w:tcPr>
          <w:p w:rsidR="00464BD3" w:rsidRPr="00464BD3" w:rsidRDefault="00464BD3" w:rsidP="00464BD3">
            <w:pPr>
              <w:tabs>
                <w:tab w:val="left" w:pos="2758"/>
              </w:tabs>
              <w:ind w:left="110" w:right="96"/>
              <w:jc w:val="both"/>
              <w:rPr>
                <w:rFonts w:ascii="Times New Roman" w:eastAsia="Times New Roman" w:hAnsi="Times New Roman" w:cs="Times New Roman"/>
                <w:sz w:val="24"/>
              </w:rPr>
            </w:pPr>
            <w:r w:rsidRPr="00464BD3">
              <w:rPr>
                <w:rFonts w:ascii="Times New Roman" w:eastAsia="Times New Roman" w:hAnsi="Times New Roman" w:cs="Times New Roman"/>
                <w:sz w:val="24"/>
              </w:rPr>
              <w:t>Особенности</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джаза:</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импровизационность,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ритм</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(синкопы,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триоли,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свинг).</w:t>
            </w:r>
          </w:p>
          <w:p w:rsidR="00464BD3" w:rsidRPr="00464BD3" w:rsidRDefault="00464BD3" w:rsidP="00464BD3">
            <w:pPr>
              <w:ind w:left="110" w:right="95"/>
              <w:jc w:val="both"/>
              <w:rPr>
                <w:rFonts w:ascii="Times New Roman" w:eastAsia="Times New Roman" w:hAnsi="Times New Roman" w:cs="Times New Roman"/>
                <w:sz w:val="24"/>
              </w:rPr>
            </w:pPr>
            <w:r w:rsidRPr="00464BD3">
              <w:rPr>
                <w:rFonts w:ascii="Times New Roman" w:eastAsia="Times New Roman" w:hAnsi="Times New Roman" w:cs="Times New Roman"/>
                <w:sz w:val="24"/>
              </w:rPr>
              <w:t>Музыкальные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инструменты</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джаза, особые приёмы игры на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них.</w:t>
            </w:r>
          </w:p>
          <w:p w:rsidR="00464BD3" w:rsidRPr="00464BD3" w:rsidRDefault="00464BD3" w:rsidP="00464BD3">
            <w:pPr>
              <w:tabs>
                <w:tab w:val="left" w:pos="2414"/>
              </w:tabs>
              <w:ind w:left="110" w:right="97"/>
              <w:jc w:val="both"/>
              <w:rPr>
                <w:rFonts w:ascii="Times New Roman" w:eastAsia="Times New Roman" w:hAnsi="Times New Roman" w:cs="Times New Roman"/>
                <w:sz w:val="24"/>
              </w:rPr>
            </w:pPr>
            <w:r w:rsidRPr="00464BD3">
              <w:rPr>
                <w:rFonts w:ascii="Times New Roman" w:eastAsia="Times New Roman" w:hAnsi="Times New Roman" w:cs="Times New Roman"/>
                <w:sz w:val="24"/>
              </w:rPr>
              <w:t>Творчество</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джазовых</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музыкантов1</w:t>
            </w:r>
          </w:p>
        </w:tc>
        <w:tc>
          <w:tcPr>
            <w:tcW w:w="8867" w:type="dxa"/>
          </w:tcPr>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Знакомство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творчеством</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джазовых музыкантов.</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Узнавание,</w:t>
            </w:r>
            <w:r w:rsidRPr="00464BD3">
              <w:rPr>
                <w:rFonts w:ascii="Times New Roman" w:eastAsia="Times New Roman" w:hAnsi="Times New Roman" w:cs="Times New Roman"/>
                <w:spacing w:val="46"/>
                <w:sz w:val="24"/>
              </w:rPr>
              <w:t xml:space="preserve"> </w:t>
            </w:r>
            <w:r w:rsidRPr="00464BD3">
              <w:rPr>
                <w:rFonts w:ascii="Times New Roman" w:eastAsia="Times New Roman" w:hAnsi="Times New Roman" w:cs="Times New Roman"/>
                <w:sz w:val="24"/>
              </w:rPr>
              <w:t>различение</w:t>
            </w:r>
            <w:r w:rsidRPr="00464BD3">
              <w:rPr>
                <w:rFonts w:ascii="Times New Roman" w:eastAsia="Times New Roman" w:hAnsi="Times New Roman" w:cs="Times New Roman"/>
                <w:spacing w:val="45"/>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45"/>
                <w:sz w:val="24"/>
              </w:rPr>
              <w:t xml:space="preserve"> </w:t>
            </w:r>
            <w:r w:rsidRPr="00464BD3">
              <w:rPr>
                <w:rFonts w:ascii="Times New Roman" w:eastAsia="Times New Roman" w:hAnsi="Times New Roman" w:cs="Times New Roman"/>
                <w:sz w:val="24"/>
              </w:rPr>
              <w:t>слух</w:t>
            </w:r>
            <w:r w:rsidRPr="00464BD3">
              <w:rPr>
                <w:rFonts w:ascii="Times New Roman" w:eastAsia="Times New Roman" w:hAnsi="Times New Roman" w:cs="Times New Roman"/>
                <w:spacing w:val="49"/>
                <w:sz w:val="24"/>
              </w:rPr>
              <w:t xml:space="preserve"> </w:t>
            </w:r>
            <w:r w:rsidRPr="00464BD3">
              <w:rPr>
                <w:rFonts w:ascii="Times New Roman" w:eastAsia="Times New Roman" w:hAnsi="Times New Roman" w:cs="Times New Roman"/>
                <w:sz w:val="24"/>
              </w:rPr>
              <w:t>джазовых</w:t>
            </w:r>
            <w:r w:rsidRPr="00464BD3">
              <w:rPr>
                <w:rFonts w:ascii="Times New Roman" w:eastAsia="Times New Roman" w:hAnsi="Times New Roman" w:cs="Times New Roman"/>
                <w:spacing w:val="48"/>
                <w:sz w:val="24"/>
              </w:rPr>
              <w:t xml:space="preserve"> </w:t>
            </w:r>
            <w:r w:rsidRPr="00464BD3">
              <w:rPr>
                <w:rFonts w:ascii="Times New Roman" w:eastAsia="Times New Roman" w:hAnsi="Times New Roman" w:cs="Times New Roman"/>
                <w:sz w:val="24"/>
              </w:rPr>
              <w:t>композиций</w:t>
            </w:r>
            <w:r w:rsidRPr="00464BD3">
              <w:rPr>
                <w:rFonts w:ascii="Times New Roman" w:eastAsia="Times New Roman" w:hAnsi="Times New Roman" w:cs="Times New Roman"/>
                <w:spacing w:val="47"/>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46"/>
                <w:sz w:val="24"/>
              </w:rPr>
              <w:t xml:space="preserve"> </w:t>
            </w:r>
            <w:r w:rsidRPr="00464BD3">
              <w:rPr>
                <w:rFonts w:ascii="Times New Roman" w:eastAsia="Times New Roman" w:hAnsi="Times New Roman" w:cs="Times New Roman"/>
                <w:sz w:val="24"/>
              </w:rPr>
              <w:t>отличие</w:t>
            </w:r>
            <w:r w:rsidRPr="00464BD3">
              <w:rPr>
                <w:rFonts w:ascii="Times New Roman" w:eastAsia="Times New Roman" w:hAnsi="Times New Roman" w:cs="Times New Roman"/>
                <w:spacing w:val="45"/>
                <w:sz w:val="24"/>
              </w:rPr>
              <w:t xml:space="preserve"> </w:t>
            </w:r>
            <w:r w:rsidRPr="00464BD3">
              <w:rPr>
                <w:rFonts w:ascii="Times New Roman" w:eastAsia="Times New Roman" w:hAnsi="Times New Roman" w:cs="Times New Roman"/>
                <w:sz w:val="24"/>
              </w:rPr>
              <w:t>от</w:t>
            </w:r>
            <w:r w:rsidRPr="00464BD3">
              <w:rPr>
                <w:rFonts w:ascii="Times New Roman" w:eastAsia="Times New Roman" w:hAnsi="Times New Roman" w:cs="Times New Roman"/>
                <w:spacing w:val="47"/>
                <w:sz w:val="24"/>
              </w:rPr>
              <w:t xml:space="preserve"> </w:t>
            </w:r>
            <w:r w:rsidRPr="00464BD3">
              <w:rPr>
                <w:rFonts w:ascii="Times New Roman" w:eastAsia="Times New Roman" w:hAnsi="Times New Roman" w:cs="Times New Roman"/>
                <w:sz w:val="24"/>
              </w:rPr>
              <w:t>других</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музыкальных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стилей</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направлений.</w:t>
            </w:r>
          </w:p>
          <w:p w:rsidR="00464BD3" w:rsidRPr="00464BD3" w:rsidRDefault="00464BD3" w:rsidP="00464BD3">
            <w:pPr>
              <w:tabs>
                <w:tab w:val="left" w:pos="1690"/>
                <w:tab w:val="left" w:pos="2163"/>
                <w:tab w:val="left" w:pos="2865"/>
                <w:tab w:val="left" w:pos="3941"/>
                <w:tab w:val="left" w:pos="5570"/>
                <w:tab w:val="left" w:pos="7299"/>
              </w:tabs>
              <w:ind w:left="107" w:right="99"/>
              <w:rPr>
                <w:rFonts w:ascii="Times New Roman" w:eastAsia="Times New Roman" w:hAnsi="Times New Roman" w:cs="Times New Roman"/>
                <w:sz w:val="24"/>
              </w:rPr>
            </w:pPr>
            <w:r w:rsidRPr="00464BD3">
              <w:rPr>
                <w:rFonts w:ascii="Times New Roman" w:eastAsia="Times New Roman" w:hAnsi="Times New Roman" w:cs="Times New Roman"/>
                <w:sz w:val="24"/>
              </w:rPr>
              <w:t>Определение</w:t>
            </w:r>
            <w:r w:rsidRPr="00464BD3">
              <w:rPr>
                <w:rFonts w:ascii="Times New Roman" w:eastAsia="Times New Roman" w:hAnsi="Times New Roman" w:cs="Times New Roman"/>
                <w:sz w:val="24"/>
              </w:rPr>
              <w:tab/>
              <w:t>на</w:t>
            </w:r>
            <w:r w:rsidRPr="00464BD3">
              <w:rPr>
                <w:rFonts w:ascii="Times New Roman" w:eastAsia="Times New Roman" w:hAnsi="Times New Roman" w:cs="Times New Roman"/>
                <w:sz w:val="24"/>
              </w:rPr>
              <w:tab/>
              <w:t>слух</w:t>
            </w:r>
            <w:r w:rsidRPr="00464BD3">
              <w:rPr>
                <w:rFonts w:ascii="Times New Roman" w:eastAsia="Times New Roman" w:hAnsi="Times New Roman" w:cs="Times New Roman"/>
                <w:sz w:val="24"/>
              </w:rPr>
              <w:tab/>
              <w:t>тембров</w:t>
            </w:r>
            <w:r w:rsidRPr="00464BD3">
              <w:rPr>
                <w:rFonts w:ascii="Times New Roman" w:eastAsia="Times New Roman" w:hAnsi="Times New Roman" w:cs="Times New Roman"/>
                <w:sz w:val="24"/>
              </w:rPr>
              <w:tab/>
              <w:t>музыкальных</w:t>
            </w:r>
            <w:r w:rsidRPr="00464BD3">
              <w:rPr>
                <w:rFonts w:ascii="Times New Roman" w:eastAsia="Times New Roman" w:hAnsi="Times New Roman" w:cs="Times New Roman"/>
                <w:sz w:val="24"/>
              </w:rPr>
              <w:tab/>
              <w:t>инструментов,</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исполняющих</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джазовую</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композицию.</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Разучивание,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исполнение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песен</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джазовых</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ритмах.</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Сочинение,</w:t>
            </w:r>
            <w:r w:rsidRPr="00464BD3">
              <w:rPr>
                <w:rFonts w:ascii="Times New Roman" w:eastAsia="Times New Roman" w:hAnsi="Times New Roman" w:cs="Times New Roman"/>
                <w:spacing w:val="30"/>
                <w:sz w:val="24"/>
              </w:rPr>
              <w:t xml:space="preserve"> </w:t>
            </w:r>
            <w:r w:rsidRPr="00464BD3">
              <w:rPr>
                <w:rFonts w:ascii="Times New Roman" w:eastAsia="Times New Roman" w:hAnsi="Times New Roman" w:cs="Times New Roman"/>
                <w:sz w:val="24"/>
              </w:rPr>
              <w:t>импровизация</w:t>
            </w:r>
            <w:r w:rsidRPr="00464BD3">
              <w:rPr>
                <w:rFonts w:ascii="Times New Roman" w:eastAsia="Times New Roman" w:hAnsi="Times New Roman" w:cs="Times New Roman"/>
                <w:spacing w:val="30"/>
                <w:sz w:val="24"/>
              </w:rPr>
              <w:t xml:space="preserve"> </w:t>
            </w:r>
            <w:r w:rsidRPr="00464BD3">
              <w:rPr>
                <w:rFonts w:ascii="Times New Roman" w:eastAsia="Times New Roman" w:hAnsi="Times New Roman" w:cs="Times New Roman"/>
                <w:sz w:val="24"/>
              </w:rPr>
              <w:t>ритмического</w:t>
            </w:r>
            <w:r w:rsidRPr="00464BD3">
              <w:rPr>
                <w:rFonts w:ascii="Times New Roman" w:eastAsia="Times New Roman" w:hAnsi="Times New Roman" w:cs="Times New Roman"/>
                <w:spacing w:val="30"/>
                <w:sz w:val="24"/>
              </w:rPr>
              <w:t xml:space="preserve"> </w:t>
            </w:r>
            <w:r w:rsidRPr="00464BD3">
              <w:rPr>
                <w:rFonts w:ascii="Times New Roman" w:eastAsia="Times New Roman" w:hAnsi="Times New Roman" w:cs="Times New Roman"/>
                <w:sz w:val="24"/>
              </w:rPr>
              <w:t>аккомпанемента</w:t>
            </w:r>
            <w:r w:rsidRPr="00464BD3">
              <w:rPr>
                <w:rFonts w:ascii="Times New Roman" w:eastAsia="Times New Roman" w:hAnsi="Times New Roman" w:cs="Times New Roman"/>
                <w:spacing w:val="30"/>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29"/>
                <w:sz w:val="24"/>
              </w:rPr>
              <w:t xml:space="preserve"> </w:t>
            </w:r>
            <w:r w:rsidRPr="00464BD3">
              <w:rPr>
                <w:rFonts w:ascii="Times New Roman" w:eastAsia="Times New Roman" w:hAnsi="Times New Roman" w:cs="Times New Roman"/>
                <w:sz w:val="24"/>
              </w:rPr>
              <w:t>джазовым</w:t>
            </w:r>
            <w:r w:rsidRPr="00464BD3">
              <w:rPr>
                <w:rFonts w:ascii="Times New Roman" w:eastAsia="Times New Roman" w:hAnsi="Times New Roman" w:cs="Times New Roman"/>
                <w:spacing w:val="29"/>
                <w:sz w:val="24"/>
              </w:rPr>
              <w:t xml:space="preserve"> </w:t>
            </w:r>
            <w:r w:rsidRPr="00464BD3">
              <w:rPr>
                <w:rFonts w:ascii="Times New Roman" w:eastAsia="Times New Roman" w:hAnsi="Times New Roman" w:cs="Times New Roman"/>
                <w:sz w:val="24"/>
              </w:rPr>
              <w:t>ритмом,</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синкопами.</w:t>
            </w:r>
          </w:p>
          <w:p w:rsidR="00464BD3" w:rsidRPr="00464BD3" w:rsidRDefault="00464BD3" w:rsidP="00464BD3">
            <w:pPr>
              <w:rPr>
                <w:rFonts w:ascii="Times New Roman" w:eastAsia="Times New Roman" w:hAnsi="Times New Roman" w:cs="Times New Roman"/>
                <w:sz w:val="24"/>
              </w:rPr>
            </w:pPr>
          </w:p>
          <w:p w:rsidR="00464BD3" w:rsidRPr="00464BD3" w:rsidRDefault="00464BD3" w:rsidP="00464BD3">
            <w:pPr>
              <w:spacing w:before="1"/>
              <w:ind w:left="107"/>
              <w:rPr>
                <w:rFonts w:ascii="Times New Roman" w:eastAsia="Times New Roman" w:hAnsi="Times New Roman" w:cs="Times New Roman"/>
                <w:sz w:val="24"/>
              </w:rPr>
            </w:pPr>
            <w:r w:rsidRPr="00464BD3">
              <w:rPr>
                <w:rFonts w:ascii="Times New Roman" w:eastAsia="Times New Roman" w:hAnsi="Times New Roman" w:cs="Times New Roman"/>
                <w:i/>
                <w:sz w:val="24"/>
              </w:rPr>
              <w:t>На</w:t>
            </w:r>
            <w:r w:rsidRPr="00464BD3">
              <w:rPr>
                <w:rFonts w:ascii="Times New Roman" w:eastAsia="Times New Roman" w:hAnsi="Times New Roman" w:cs="Times New Roman"/>
                <w:i/>
                <w:spacing w:val="-3"/>
                <w:sz w:val="24"/>
              </w:rPr>
              <w:t xml:space="preserve"> </w:t>
            </w:r>
            <w:r w:rsidRPr="00464BD3">
              <w:rPr>
                <w:rFonts w:ascii="Times New Roman" w:eastAsia="Times New Roman" w:hAnsi="Times New Roman" w:cs="Times New Roman"/>
                <w:i/>
                <w:sz w:val="24"/>
              </w:rPr>
              <w:t>выбор</w:t>
            </w:r>
            <w:r w:rsidRPr="00464BD3">
              <w:rPr>
                <w:rFonts w:ascii="Times New Roman" w:eastAsia="Times New Roman" w:hAnsi="Times New Roman" w:cs="Times New Roman"/>
                <w:i/>
                <w:spacing w:val="-1"/>
                <w:sz w:val="24"/>
              </w:rPr>
              <w:t xml:space="preserve"> </w:t>
            </w:r>
            <w:r w:rsidRPr="00464BD3">
              <w:rPr>
                <w:rFonts w:ascii="Times New Roman" w:eastAsia="Times New Roman" w:hAnsi="Times New Roman" w:cs="Times New Roman"/>
                <w:i/>
                <w:sz w:val="24"/>
              </w:rPr>
              <w:t>или</w:t>
            </w:r>
            <w:r w:rsidRPr="00464BD3">
              <w:rPr>
                <w:rFonts w:ascii="Times New Roman" w:eastAsia="Times New Roman" w:hAnsi="Times New Roman" w:cs="Times New Roman"/>
                <w:i/>
                <w:spacing w:val="-2"/>
                <w:sz w:val="24"/>
              </w:rPr>
              <w:t xml:space="preserve"> </w:t>
            </w:r>
            <w:r w:rsidRPr="00464BD3">
              <w:rPr>
                <w:rFonts w:ascii="Times New Roman" w:eastAsia="Times New Roman" w:hAnsi="Times New Roman" w:cs="Times New Roman"/>
                <w:i/>
                <w:sz w:val="24"/>
              </w:rPr>
              <w:t>факультативно</w:t>
            </w:r>
            <w:r w:rsidRPr="00464BD3">
              <w:rPr>
                <w:rFonts w:ascii="Times New Roman" w:eastAsia="Times New Roman" w:hAnsi="Times New Roman" w:cs="Times New Roman"/>
                <w:sz w:val="24"/>
              </w:rPr>
              <w:t>:</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Составление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плейлиста,</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коллекции</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записей</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джазовых</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музыкантов</w:t>
            </w:r>
          </w:p>
        </w:tc>
      </w:tr>
      <w:tr w:rsidR="00464BD3" w:rsidRPr="00464BD3" w:rsidTr="00EF0B46">
        <w:trPr>
          <w:trHeight w:val="2484"/>
        </w:trPr>
        <w:tc>
          <w:tcPr>
            <w:tcW w:w="1212" w:type="dxa"/>
          </w:tcPr>
          <w:p w:rsidR="00464BD3" w:rsidRPr="00464BD3" w:rsidRDefault="00464BD3" w:rsidP="00464BD3">
            <w:pPr>
              <w:ind w:left="107" w:right="415"/>
              <w:rPr>
                <w:rFonts w:ascii="Times New Roman" w:eastAsia="Times New Roman" w:hAnsi="Times New Roman" w:cs="Times New Roman"/>
                <w:sz w:val="24"/>
              </w:rPr>
            </w:pP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0,5—1</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уч.ч</w:t>
            </w:r>
          </w:p>
        </w:tc>
        <w:tc>
          <w:tcPr>
            <w:tcW w:w="1812" w:type="dxa"/>
          </w:tcPr>
          <w:p w:rsidR="00464BD3" w:rsidRPr="00464BD3" w:rsidRDefault="00464BD3" w:rsidP="00464BD3">
            <w:pPr>
              <w:ind w:left="110" w:right="322"/>
              <w:jc w:val="both"/>
              <w:rPr>
                <w:rFonts w:ascii="Times New Roman" w:eastAsia="Times New Roman" w:hAnsi="Times New Roman" w:cs="Times New Roman"/>
                <w:sz w:val="24"/>
              </w:rPr>
            </w:pPr>
            <w:r w:rsidRPr="00464BD3">
              <w:rPr>
                <w:rFonts w:ascii="Times New Roman" w:eastAsia="Times New Roman" w:hAnsi="Times New Roman" w:cs="Times New Roman"/>
                <w:sz w:val="24"/>
              </w:rPr>
              <w:t>Исполнители</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современной</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музыки..</w:t>
            </w:r>
          </w:p>
        </w:tc>
        <w:tc>
          <w:tcPr>
            <w:tcW w:w="3529" w:type="dxa"/>
          </w:tcPr>
          <w:p w:rsidR="00464BD3" w:rsidRPr="00464BD3" w:rsidRDefault="00464BD3" w:rsidP="00464BD3">
            <w:pPr>
              <w:tabs>
                <w:tab w:val="left" w:pos="1807"/>
                <w:tab w:val="left" w:pos="1995"/>
                <w:tab w:val="left" w:pos="3042"/>
              </w:tabs>
              <w:ind w:left="110" w:right="95"/>
              <w:rPr>
                <w:rFonts w:ascii="Times New Roman" w:eastAsia="Times New Roman" w:hAnsi="Times New Roman" w:cs="Times New Roman"/>
                <w:sz w:val="24"/>
              </w:rPr>
            </w:pPr>
            <w:r w:rsidRPr="00464BD3">
              <w:rPr>
                <w:rFonts w:ascii="Times New Roman" w:eastAsia="Times New Roman" w:hAnsi="Times New Roman" w:cs="Times New Roman"/>
                <w:sz w:val="24"/>
              </w:rPr>
              <w:t>Творчество</w:t>
            </w:r>
            <w:r w:rsidRPr="00464BD3">
              <w:rPr>
                <w:rFonts w:ascii="Times New Roman" w:eastAsia="Times New Roman" w:hAnsi="Times New Roman" w:cs="Times New Roman"/>
                <w:sz w:val="24"/>
              </w:rPr>
              <w:tab/>
              <w:t>одного</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или</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нескольких</w:t>
            </w:r>
            <w:r w:rsidRPr="00464BD3">
              <w:rPr>
                <w:rFonts w:ascii="Times New Roman" w:eastAsia="Times New Roman" w:hAnsi="Times New Roman" w:cs="Times New Roman"/>
                <w:sz w:val="24"/>
              </w:rPr>
              <w:tab/>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исполнителей</w:t>
            </w:r>
          </w:p>
          <w:p w:rsidR="00464BD3" w:rsidRPr="00464BD3" w:rsidRDefault="00464BD3" w:rsidP="00464BD3">
            <w:pPr>
              <w:tabs>
                <w:tab w:val="left" w:pos="2586"/>
              </w:tabs>
              <w:ind w:left="110" w:right="95"/>
              <w:rPr>
                <w:rFonts w:ascii="Times New Roman" w:eastAsia="Times New Roman" w:hAnsi="Times New Roman" w:cs="Times New Roman"/>
                <w:sz w:val="24"/>
              </w:rPr>
            </w:pPr>
            <w:r w:rsidRPr="00464BD3">
              <w:rPr>
                <w:rFonts w:ascii="Times New Roman" w:eastAsia="Times New Roman" w:hAnsi="Times New Roman" w:cs="Times New Roman"/>
                <w:sz w:val="24"/>
              </w:rPr>
              <w:t>современной</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музыки,</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популярных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 молодёжи.</w:t>
            </w:r>
          </w:p>
        </w:tc>
        <w:tc>
          <w:tcPr>
            <w:tcW w:w="8867" w:type="dxa"/>
          </w:tcPr>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Просмотр</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видеоклипов</w:t>
            </w:r>
            <w:r w:rsidRPr="00464BD3">
              <w:rPr>
                <w:rFonts w:ascii="Times New Roman" w:eastAsia="Times New Roman" w:hAnsi="Times New Roman" w:cs="Times New Roman"/>
                <w:spacing w:val="-6"/>
                <w:sz w:val="24"/>
              </w:rPr>
              <w:t xml:space="preserve"> </w:t>
            </w:r>
            <w:r w:rsidRPr="00464BD3">
              <w:rPr>
                <w:rFonts w:ascii="Times New Roman" w:eastAsia="Times New Roman" w:hAnsi="Times New Roman" w:cs="Times New Roman"/>
                <w:sz w:val="24"/>
              </w:rPr>
              <w:t>современных</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исполнителей.</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Сравнение</w:t>
            </w:r>
            <w:r w:rsidRPr="00464BD3">
              <w:rPr>
                <w:rFonts w:ascii="Times New Roman" w:eastAsia="Times New Roman" w:hAnsi="Times New Roman" w:cs="Times New Roman"/>
                <w:spacing w:val="43"/>
                <w:sz w:val="24"/>
              </w:rPr>
              <w:t xml:space="preserve"> </w:t>
            </w:r>
            <w:r w:rsidRPr="00464BD3">
              <w:rPr>
                <w:rFonts w:ascii="Times New Roman" w:eastAsia="Times New Roman" w:hAnsi="Times New Roman" w:cs="Times New Roman"/>
                <w:sz w:val="24"/>
              </w:rPr>
              <w:t>их</w:t>
            </w:r>
            <w:r w:rsidRPr="00464BD3">
              <w:rPr>
                <w:rFonts w:ascii="Times New Roman" w:eastAsia="Times New Roman" w:hAnsi="Times New Roman" w:cs="Times New Roman"/>
                <w:spacing w:val="42"/>
                <w:sz w:val="24"/>
              </w:rPr>
              <w:t xml:space="preserve"> </w:t>
            </w:r>
            <w:r w:rsidRPr="00464BD3">
              <w:rPr>
                <w:rFonts w:ascii="Times New Roman" w:eastAsia="Times New Roman" w:hAnsi="Times New Roman" w:cs="Times New Roman"/>
                <w:sz w:val="24"/>
              </w:rPr>
              <w:t>композиций</w:t>
            </w:r>
            <w:r w:rsidRPr="00464BD3">
              <w:rPr>
                <w:rFonts w:ascii="Times New Roman" w:eastAsia="Times New Roman" w:hAnsi="Times New Roman" w:cs="Times New Roman"/>
                <w:spacing w:val="45"/>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43"/>
                <w:sz w:val="24"/>
              </w:rPr>
              <w:t xml:space="preserve"> </w:t>
            </w:r>
            <w:r w:rsidRPr="00464BD3">
              <w:rPr>
                <w:rFonts w:ascii="Times New Roman" w:eastAsia="Times New Roman" w:hAnsi="Times New Roman" w:cs="Times New Roman"/>
                <w:sz w:val="24"/>
              </w:rPr>
              <w:t>другими</w:t>
            </w:r>
            <w:r w:rsidRPr="00464BD3">
              <w:rPr>
                <w:rFonts w:ascii="Times New Roman" w:eastAsia="Times New Roman" w:hAnsi="Times New Roman" w:cs="Times New Roman"/>
                <w:spacing w:val="43"/>
                <w:sz w:val="24"/>
              </w:rPr>
              <w:t xml:space="preserve"> </w:t>
            </w:r>
            <w:r w:rsidRPr="00464BD3">
              <w:rPr>
                <w:rFonts w:ascii="Times New Roman" w:eastAsia="Times New Roman" w:hAnsi="Times New Roman" w:cs="Times New Roman"/>
                <w:sz w:val="24"/>
              </w:rPr>
              <w:t>направлениями</w:t>
            </w:r>
            <w:r w:rsidRPr="00464BD3">
              <w:rPr>
                <w:rFonts w:ascii="Times New Roman" w:eastAsia="Times New Roman" w:hAnsi="Times New Roman" w:cs="Times New Roman"/>
                <w:spacing w:val="45"/>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43"/>
                <w:sz w:val="24"/>
              </w:rPr>
              <w:t xml:space="preserve"> </w:t>
            </w:r>
            <w:r w:rsidRPr="00464BD3">
              <w:rPr>
                <w:rFonts w:ascii="Times New Roman" w:eastAsia="Times New Roman" w:hAnsi="Times New Roman" w:cs="Times New Roman"/>
                <w:sz w:val="24"/>
              </w:rPr>
              <w:t>стилями</w:t>
            </w:r>
            <w:r w:rsidRPr="00464BD3">
              <w:rPr>
                <w:rFonts w:ascii="Times New Roman" w:eastAsia="Times New Roman" w:hAnsi="Times New Roman" w:cs="Times New Roman"/>
                <w:spacing w:val="45"/>
                <w:sz w:val="24"/>
              </w:rPr>
              <w:t xml:space="preserve"> </w:t>
            </w:r>
            <w:r w:rsidRPr="00464BD3">
              <w:rPr>
                <w:rFonts w:ascii="Times New Roman" w:eastAsia="Times New Roman" w:hAnsi="Times New Roman" w:cs="Times New Roman"/>
                <w:sz w:val="24"/>
              </w:rPr>
              <w:t>(классикой,</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духовной,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народной музыкой).</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i/>
                <w:sz w:val="24"/>
              </w:rPr>
              <w:t>На</w:t>
            </w:r>
            <w:r w:rsidRPr="00464BD3">
              <w:rPr>
                <w:rFonts w:ascii="Times New Roman" w:eastAsia="Times New Roman" w:hAnsi="Times New Roman" w:cs="Times New Roman"/>
                <w:i/>
                <w:spacing w:val="-3"/>
                <w:sz w:val="24"/>
              </w:rPr>
              <w:t xml:space="preserve"> </w:t>
            </w:r>
            <w:r w:rsidRPr="00464BD3">
              <w:rPr>
                <w:rFonts w:ascii="Times New Roman" w:eastAsia="Times New Roman" w:hAnsi="Times New Roman" w:cs="Times New Roman"/>
                <w:i/>
                <w:sz w:val="24"/>
              </w:rPr>
              <w:t>выбор</w:t>
            </w:r>
            <w:r w:rsidRPr="00464BD3">
              <w:rPr>
                <w:rFonts w:ascii="Times New Roman" w:eastAsia="Times New Roman" w:hAnsi="Times New Roman" w:cs="Times New Roman"/>
                <w:i/>
                <w:spacing w:val="-2"/>
                <w:sz w:val="24"/>
              </w:rPr>
              <w:t xml:space="preserve"> </w:t>
            </w:r>
            <w:r w:rsidRPr="00464BD3">
              <w:rPr>
                <w:rFonts w:ascii="Times New Roman" w:eastAsia="Times New Roman" w:hAnsi="Times New Roman" w:cs="Times New Roman"/>
                <w:i/>
                <w:sz w:val="24"/>
              </w:rPr>
              <w:t>или</w:t>
            </w:r>
            <w:r w:rsidRPr="00464BD3">
              <w:rPr>
                <w:rFonts w:ascii="Times New Roman" w:eastAsia="Times New Roman" w:hAnsi="Times New Roman" w:cs="Times New Roman"/>
                <w:i/>
                <w:spacing w:val="-2"/>
                <w:sz w:val="24"/>
              </w:rPr>
              <w:t xml:space="preserve"> </w:t>
            </w:r>
            <w:r w:rsidRPr="00464BD3">
              <w:rPr>
                <w:rFonts w:ascii="Times New Roman" w:eastAsia="Times New Roman" w:hAnsi="Times New Roman" w:cs="Times New Roman"/>
                <w:i/>
                <w:sz w:val="24"/>
              </w:rPr>
              <w:t>факультативно</w:t>
            </w:r>
            <w:r w:rsidRPr="00464BD3">
              <w:rPr>
                <w:rFonts w:ascii="Times New Roman" w:eastAsia="Times New Roman" w:hAnsi="Times New Roman" w:cs="Times New Roman"/>
                <w:sz w:val="24"/>
              </w:rPr>
              <w:t>:</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Составление</w:t>
            </w:r>
            <w:r w:rsidRPr="00464BD3">
              <w:rPr>
                <w:rFonts w:ascii="Times New Roman" w:eastAsia="Times New Roman" w:hAnsi="Times New Roman" w:cs="Times New Roman"/>
                <w:spacing w:val="38"/>
                <w:sz w:val="24"/>
              </w:rPr>
              <w:t xml:space="preserve"> </w:t>
            </w:r>
            <w:r w:rsidRPr="00464BD3">
              <w:rPr>
                <w:rFonts w:ascii="Times New Roman" w:eastAsia="Times New Roman" w:hAnsi="Times New Roman" w:cs="Times New Roman"/>
                <w:sz w:val="24"/>
              </w:rPr>
              <w:t>плейлиста,</w:t>
            </w:r>
            <w:r w:rsidRPr="00464BD3">
              <w:rPr>
                <w:rFonts w:ascii="Times New Roman" w:eastAsia="Times New Roman" w:hAnsi="Times New Roman" w:cs="Times New Roman"/>
                <w:spacing w:val="39"/>
                <w:sz w:val="24"/>
              </w:rPr>
              <w:t xml:space="preserve"> </w:t>
            </w:r>
            <w:r w:rsidRPr="00464BD3">
              <w:rPr>
                <w:rFonts w:ascii="Times New Roman" w:eastAsia="Times New Roman" w:hAnsi="Times New Roman" w:cs="Times New Roman"/>
                <w:sz w:val="24"/>
              </w:rPr>
              <w:t>коллекции</w:t>
            </w:r>
            <w:r w:rsidRPr="00464BD3">
              <w:rPr>
                <w:rFonts w:ascii="Times New Roman" w:eastAsia="Times New Roman" w:hAnsi="Times New Roman" w:cs="Times New Roman"/>
                <w:spacing w:val="40"/>
                <w:sz w:val="24"/>
              </w:rPr>
              <w:t xml:space="preserve"> </w:t>
            </w:r>
            <w:r w:rsidRPr="00464BD3">
              <w:rPr>
                <w:rFonts w:ascii="Times New Roman" w:eastAsia="Times New Roman" w:hAnsi="Times New Roman" w:cs="Times New Roman"/>
                <w:sz w:val="24"/>
              </w:rPr>
              <w:t>записей</w:t>
            </w:r>
            <w:r w:rsidRPr="00464BD3">
              <w:rPr>
                <w:rFonts w:ascii="Times New Roman" w:eastAsia="Times New Roman" w:hAnsi="Times New Roman" w:cs="Times New Roman"/>
                <w:spacing w:val="40"/>
                <w:sz w:val="24"/>
              </w:rPr>
              <w:t xml:space="preserve"> </w:t>
            </w:r>
            <w:r w:rsidRPr="00464BD3">
              <w:rPr>
                <w:rFonts w:ascii="Times New Roman" w:eastAsia="Times New Roman" w:hAnsi="Times New Roman" w:cs="Times New Roman"/>
                <w:sz w:val="24"/>
              </w:rPr>
              <w:t>современной</w:t>
            </w:r>
            <w:r w:rsidRPr="00464BD3">
              <w:rPr>
                <w:rFonts w:ascii="Times New Roman" w:eastAsia="Times New Roman" w:hAnsi="Times New Roman" w:cs="Times New Roman"/>
                <w:spacing w:val="40"/>
                <w:sz w:val="24"/>
              </w:rPr>
              <w:t xml:space="preserve"> </w:t>
            </w:r>
            <w:r w:rsidRPr="00464BD3">
              <w:rPr>
                <w:rFonts w:ascii="Times New Roman" w:eastAsia="Times New Roman" w:hAnsi="Times New Roman" w:cs="Times New Roman"/>
                <w:sz w:val="24"/>
              </w:rPr>
              <w:t>музыки</w:t>
            </w:r>
            <w:r w:rsidRPr="00464BD3">
              <w:rPr>
                <w:rFonts w:ascii="Times New Roman" w:eastAsia="Times New Roman" w:hAnsi="Times New Roman" w:cs="Times New Roman"/>
                <w:spacing w:val="38"/>
                <w:sz w:val="24"/>
              </w:rPr>
              <w:t xml:space="preserve"> </w:t>
            </w:r>
            <w:r w:rsidRPr="00464BD3">
              <w:rPr>
                <w:rFonts w:ascii="Times New Roman" w:eastAsia="Times New Roman" w:hAnsi="Times New Roman" w:cs="Times New Roman"/>
                <w:sz w:val="24"/>
              </w:rPr>
              <w:t>для</w:t>
            </w:r>
            <w:r w:rsidRPr="00464BD3">
              <w:rPr>
                <w:rFonts w:ascii="Times New Roman" w:eastAsia="Times New Roman" w:hAnsi="Times New Roman" w:cs="Times New Roman"/>
                <w:spacing w:val="40"/>
                <w:sz w:val="24"/>
              </w:rPr>
              <w:t xml:space="preserve"> </w:t>
            </w:r>
            <w:r w:rsidRPr="00464BD3">
              <w:rPr>
                <w:rFonts w:ascii="Times New Roman" w:eastAsia="Times New Roman" w:hAnsi="Times New Roman" w:cs="Times New Roman"/>
                <w:sz w:val="24"/>
              </w:rPr>
              <w:t>друзей-</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одноклассников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(для проведения совместного досуга).</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Съёмка</w:t>
            </w:r>
            <w:r w:rsidRPr="00464BD3">
              <w:rPr>
                <w:rFonts w:ascii="Times New Roman" w:eastAsia="Times New Roman" w:hAnsi="Times New Roman" w:cs="Times New Roman"/>
                <w:spacing w:val="43"/>
                <w:sz w:val="24"/>
              </w:rPr>
              <w:t xml:space="preserve"> </w:t>
            </w:r>
            <w:r w:rsidRPr="00464BD3">
              <w:rPr>
                <w:rFonts w:ascii="Times New Roman" w:eastAsia="Times New Roman" w:hAnsi="Times New Roman" w:cs="Times New Roman"/>
                <w:sz w:val="24"/>
              </w:rPr>
              <w:t>собственного</w:t>
            </w:r>
            <w:r w:rsidRPr="00464BD3">
              <w:rPr>
                <w:rFonts w:ascii="Times New Roman" w:eastAsia="Times New Roman" w:hAnsi="Times New Roman" w:cs="Times New Roman"/>
                <w:spacing w:val="43"/>
                <w:sz w:val="24"/>
              </w:rPr>
              <w:t xml:space="preserve"> </w:t>
            </w:r>
            <w:r w:rsidRPr="00464BD3">
              <w:rPr>
                <w:rFonts w:ascii="Times New Roman" w:eastAsia="Times New Roman" w:hAnsi="Times New Roman" w:cs="Times New Roman"/>
                <w:sz w:val="24"/>
              </w:rPr>
              <w:t>видеоклипа</w:t>
            </w:r>
            <w:r w:rsidRPr="00464BD3">
              <w:rPr>
                <w:rFonts w:ascii="Times New Roman" w:eastAsia="Times New Roman" w:hAnsi="Times New Roman" w:cs="Times New Roman"/>
                <w:spacing w:val="42"/>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44"/>
                <w:sz w:val="24"/>
              </w:rPr>
              <w:t xml:space="preserve"> </w:t>
            </w:r>
            <w:r w:rsidRPr="00464BD3">
              <w:rPr>
                <w:rFonts w:ascii="Times New Roman" w:eastAsia="Times New Roman" w:hAnsi="Times New Roman" w:cs="Times New Roman"/>
                <w:sz w:val="24"/>
              </w:rPr>
              <w:t>музыку</w:t>
            </w:r>
            <w:r w:rsidRPr="00464BD3">
              <w:rPr>
                <w:rFonts w:ascii="Times New Roman" w:eastAsia="Times New Roman" w:hAnsi="Times New Roman" w:cs="Times New Roman"/>
                <w:spacing w:val="43"/>
                <w:sz w:val="24"/>
              </w:rPr>
              <w:t xml:space="preserve"> </w:t>
            </w:r>
            <w:r w:rsidRPr="00464BD3">
              <w:rPr>
                <w:rFonts w:ascii="Times New Roman" w:eastAsia="Times New Roman" w:hAnsi="Times New Roman" w:cs="Times New Roman"/>
                <w:sz w:val="24"/>
              </w:rPr>
              <w:t>одной</w:t>
            </w:r>
            <w:r w:rsidRPr="00464BD3">
              <w:rPr>
                <w:rFonts w:ascii="Times New Roman" w:eastAsia="Times New Roman" w:hAnsi="Times New Roman" w:cs="Times New Roman"/>
                <w:spacing w:val="44"/>
                <w:sz w:val="24"/>
              </w:rPr>
              <w:t xml:space="preserve"> </w:t>
            </w:r>
            <w:r w:rsidRPr="00464BD3">
              <w:rPr>
                <w:rFonts w:ascii="Times New Roman" w:eastAsia="Times New Roman" w:hAnsi="Times New Roman" w:cs="Times New Roman"/>
                <w:sz w:val="24"/>
              </w:rPr>
              <w:t>из</w:t>
            </w:r>
            <w:r w:rsidRPr="00464BD3">
              <w:rPr>
                <w:rFonts w:ascii="Times New Roman" w:eastAsia="Times New Roman" w:hAnsi="Times New Roman" w:cs="Times New Roman"/>
                <w:spacing w:val="46"/>
                <w:sz w:val="24"/>
              </w:rPr>
              <w:t xml:space="preserve"> </w:t>
            </w:r>
            <w:r w:rsidRPr="00464BD3">
              <w:rPr>
                <w:rFonts w:ascii="Times New Roman" w:eastAsia="Times New Roman" w:hAnsi="Times New Roman" w:cs="Times New Roman"/>
                <w:sz w:val="24"/>
              </w:rPr>
              <w:t>современных</w:t>
            </w:r>
            <w:r w:rsidRPr="00464BD3">
              <w:rPr>
                <w:rFonts w:ascii="Times New Roman" w:eastAsia="Times New Roman" w:hAnsi="Times New Roman" w:cs="Times New Roman"/>
                <w:spacing w:val="45"/>
                <w:sz w:val="24"/>
              </w:rPr>
              <w:t xml:space="preserve"> </w:t>
            </w:r>
            <w:r w:rsidRPr="00464BD3">
              <w:rPr>
                <w:rFonts w:ascii="Times New Roman" w:eastAsia="Times New Roman" w:hAnsi="Times New Roman" w:cs="Times New Roman"/>
                <w:sz w:val="24"/>
              </w:rPr>
              <w:t>популярных</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композиций</w:t>
            </w:r>
          </w:p>
        </w:tc>
      </w:tr>
      <w:tr w:rsidR="00464BD3" w:rsidRPr="00464BD3" w:rsidTr="00EF0B46">
        <w:trPr>
          <w:trHeight w:val="1105"/>
        </w:trPr>
        <w:tc>
          <w:tcPr>
            <w:tcW w:w="1212" w:type="dxa"/>
          </w:tcPr>
          <w:p w:rsidR="00464BD3" w:rsidRPr="00464BD3" w:rsidRDefault="00464BD3" w:rsidP="00464BD3">
            <w:pPr>
              <w:spacing w:before="1"/>
              <w:ind w:left="107" w:right="415"/>
              <w:rPr>
                <w:rFonts w:ascii="Times New Roman" w:eastAsia="Times New Roman" w:hAnsi="Times New Roman" w:cs="Times New Roman"/>
                <w:sz w:val="24"/>
              </w:rPr>
            </w:pPr>
            <w:r w:rsidRPr="00464BD3">
              <w:rPr>
                <w:rFonts w:ascii="Times New Roman" w:eastAsia="Times New Roman" w:hAnsi="Times New Roman" w:cs="Times New Roman"/>
                <w:sz w:val="24"/>
              </w:rPr>
              <w:t>Г)</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0,5—1</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уч.ч</w:t>
            </w:r>
          </w:p>
        </w:tc>
        <w:tc>
          <w:tcPr>
            <w:tcW w:w="1812" w:type="dxa"/>
          </w:tcPr>
          <w:p w:rsidR="00464BD3" w:rsidRPr="00464BD3" w:rsidRDefault="00464BD3" w:rsidP="00464BD3">
            <w:pPr>
              <w:spacing w:before="1"/>
              <w:ind w:left="110" w:right="266"/>
              <w:jc w:val="both"/>
              <w:rPr>
                <w:rFonts w:ascii="Times New Roman" w:eastAsia="Times New Roman" w:hAnsi="Times New Roman" w:cs="Times New Roman"/>
                <w:sz w:val="24"/>
              </w:rPr>
            </w:pPr>
            <w:r w:rsidRPr="00464BD3">
              <w:rPr>
                <w:rFonts w:ascii="Times New Roman" w:eastAsia="Times New Roman" w:hAnsi="Times New Roman" w:cs="Times New Roman"/>
                <w:sz w:val="24"/>
              </w:rPr>
              <w:t>Электронные</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музыкальные</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инструменты.</w:t>
            </w:r>
          </w:p>
        </w:tc>
        <w:tc>
          <w:tcPr>
            <w:tcW w:w="3529" w:type="dxa"/>
          </w:tcPr>
          <w:p w:rsidR="00464BD3" w:rsidRPr="00464BD3" w:rsidRDefault="00464BD3" w:rsidP="00464BD3">
            <w:pPr>
              <w:tabs>
                <w:tab w:val="left" w:pos="2192"/>
                <w:tab w:val="left" w:pos="2243"/>
              </w:tabs>
              <w:spacing w:line="270" w:lineRule="atLeast"/>
              <w:ind w:left="110" w:right="92"/>
              <w:jc w:val="both"/>
              <w:rPr>
                <w:rFonts w:ascii="Times New Roman" w:eastAsia="Times New Roman" w:hAnsi="Times New Roman" w:cs="Times New Roman"/>
                <w:sz w:val="24"/>
              </w:rPr>
            </w:pPr>
            <w:r w:rsidRPr="00464BD3">
              <w:rPr>
                <w:rFonts w:ascii="Times New Roman" w:eastAsia="Times New Roman" w:hAnsi="Times New Roman" w:cs="Times New Roman"/>
                <w:sz w:val="24"/>
              </w:rPr>
              <w:t>Современные</w:t>
            </w:r>
            <w:r w:rsidRPr="00464BD3">
              <w:rPr>
                <w:rFonts w:ascii="Times New Roman" w:eastAsia="Times New Roman" w:hAnsi="Times New Roman" w:cs="Times New Roman"/>
                <w:sz w:val="24"/>
              </w:rPr>
              <w:tab/>
              <w:t>«двойники»</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классических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инструментов:</w:t>
            </w:r>
            <w:r w:rsidRPr="00464BD3">
              <w:rPr>
                <w:rFonts w:ascii="Times New Roman" w:eastAsia="Times New Roman" w:hAnsi="Times New Roman" w:cs="Times New Roman"/>
                <w:sz w:val="24"/>
              </w:rPr>
              <w:tab/>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синтезатор,</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электронная</w:t>
            </w:r>
            <w:r w:rsidRPr="00464BD3">
              <w:rPr>
                <w:rFonts w:ascii="Times New Roman" w:eastAsia="Times New Roman" w:hAnsi="Times New Roman" w:cs="Times New Roman"/>
                <w:spacing w:val="33"/>
                <w:sz w:val="24"/>
              </w:rPr>
              <w:t xml:space="preserve"> </w:t>
            </w:r>
            <w:r w:rsidRPr="00464BD3">
              <w:rPr>
                <w:rFonts w:ascii="Times New Roman" w:eastAsia="Times New Roman" w:hAnsi="Times New Roman" w:cs="Times New Roman"/>
                <w:sz w:val="24"/>
              </w:rPr>
              <w:t>скрипка,</w:t>
            </w:r>
            <w:r w:rsidRPr="00464BD3">
              <w:rPr>
                <w:rFonts w:ascii="Times New Roman" w:eastAsia="Times New Roman" w:hAnsi="Times New Roman" w:cs="Times New Roman"/>
                <w:spacing w:val="30"/>
                <w:sz w:val="24"/>
              </w:rPr>
              <w:t xml:space="preserve"> </w:t>
            </w:r>
            <w:r w:rsidRPr="00464BD3">
              <w:rPr>
                <w:rFonts w:ascii="Times New Roman" w:eastAsia="Times New Roman" w:hAnsi="Times New Roman" w:cs="Times New Roman"/>
                <w:sz w:val="24"/>
              </w:rPr>
              <w:t>гитара,</w:t>
            </w:r>
          </w:p>
        </w:tc>
        <w:tc>
          <w:tcPr>
            <w:tcW w:w="8867" w:type="dxa"/>
          </w:tcPr>
          <w:p w:rsidR="00464BD3" w:rsidRPr="00464BD3" w:rsidRDefault="00464BD3" w:rsidP="00464BD3">
            <w:pPr>
              <w:spacing w:before="1"/>
              <w:ind w:left="107"/>
              <w:rPr>
                <w:rFonts w:ascii="Times New Roman" w:eastAsia="Times New Roman" w:hAnsi="Times New Roman" w:cs="Times New Roman"/>
                <w:sz w:val="24"/>
              </w:rPr>
            </w:pPr>
            <w:r w:rsidRPr="00464BD3">
              <w:rPr>
                <w:rFonts w:ascii="Times New Roman" w:eastAsia="Times New Roman" w:hAnsi="Times New Roman" w:cs="Times New Roman"/>
                <w:sz w:val="24"/>
              </w:rPr>
              <w:t>Слушание</w:t>
            </w:r>
            <w:r w:rsidRPr="00464BD3">
              <w:rPr>
                <w:rFonts w:ascii="Times New Roman" w:eastAsia="Times New Roman" w:hAnsi="Times New Roman" w:cs="Times New Roman"/>
                <w:spacing w:val="31"/>
                <w:sz w:val="24"/>
              </w:rPr>
              <w:t xml:space="preserve"> </w:t>
            </w:r>
            <w:r w:rsidRPr="00464BD3">
              <w:rPr>
                <w:rFonts w:ascii="Times New Roman" w:eastAsia="Times New Roman" w:hAnsi="Times New Roman" w:cs="Times New Roman"/>
                <w:sz w:val="24"/>
              </w:rPr>
              <w:t>музыкальных</w:t>
            </w:r>
            <w:r w:rsidRPr="00464BD3">
              <w:rPr>
                <w:rFonts w:ascii="Times New Roman" w:eastAsia="Times New Roman" w:hAnsi="Times New Roman" w:cs="Times New Roman"/>
                <w:spacing w:val="32"/>
                <w:sz w:val="24"/>
              </w:rPr>
              <w:t xml:space="preserve"> </w:t>
            </w:r>
            <w:r w:rsidRPr="00464BD3">
              <w:rPr>
                <w:rFonts w:ascii="Times New Roman" w:eastAsia="Times New Roman" w:hAnsi="Times New Roman" w:cs="Times New Roman"/>
                <w:sz w:val="24"/>
              </w:rPr>
              <w:t>композиций</w:t>
            </w:r>
            <w:r w:rsidRPr="00464BD3">
              <w:rPr>
                <w:rFonts w:ascii="Times New Roman" w:eastAsia="Times New Roman" w:hAnsi="Times New Roman" w:cs="Times New Roman"/>
                <w:spacing w:val="33"/>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30"/>
                <w:sz w:val="24"/>
              </w:rPr>
              <w:t xml:space="preserve"> </w:t>
            </w:r>
            <w:r w:rsidRPr="00464BD3">
              <w:rPr>
                <w:rFonts w:ascii="Times New Roman" w:eastAsia="Times New Roman" w:hAnsi="Times New Roman" w:cs="Times New Roman"/>
                <w:sz w:val="24"/>
              </w:rPr>
              <w:t>исполнении</w:t>
            </w:r>
            <w:r w:rsidRPr="00464BD3">
              <w:rPr>
                <w:rFonts w:ascii="Times New Roman" w:eastAsia="Times New Roman" w:hAnsi="Times New Roman" w:cs="Times New Roman"/>
                <w:spacing w:val="33"/>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31"/>
                <w:sz w:val="24"/>
              </w:rPr>
              <w:t xml:space="preserve"> </w:t>
            </w:r>
            <w:r w:rsidRPr="00464BD3">
              <w:rPr>
                <w:rFonts w:ascii="Times New Roman" w:eastAsia="Times New Roman" w:hAnsi="Times New Roman" w:cs="Times New Roman"/>
                <w:sz w:val="24"/>
              </w:rPr>
              <w:t>электронных</w:t>
            </w:r>
            <w:r w:rsidRPr="00464BD3">
              <w:rPr>
                <w:rFonts w:ascii="Times New Roman" w:eastAsia="Times New Roman" w:hAnsi="Times New Roman" w:cs="Times New Roman"/>
                <w:spacing w:val="29"/>
                <w:sz w:val="24"/>
              </w:rPr>
              <w:t xml:space="preserve"> </w:t>
            </w:r>
            <w:r w:rsidRPr="00464BD3">
              <w:rPr>
                <w:rFonts w:ascii="Times New Roman" w:eastAsia="Times New Roman" w:hAnsi="Times New Roman" w:cs="Times New Roman"/>
                <w:sz w:val="24"/>
              </w:rPr>
              <w:t>музыкальных</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инструментах.</w:t>
            </w:r>
          </w:p>
          <w:p w:rsidR="00464BD3" w:rsidRPr="00464BD3" w:rsidRDefault="00464BD3" w:rsidP="00464BD3">
            <w:pPr>
              <w:spacing w:line="270" w:lineRule="atLeast"/>
              <w:ind w:left="107"/>
              <w:rPr>
                <w:rFonts w:ascii="Times New Roman" w:eastAsia="Times New Roman" w:hAnsi="Times New Roman" w:cs="Times New Roman"/>
                <w:sz w:val="24"/>
              </w:rPr>
            </w:pPr>
            <w:r w:rsidRPr="00464BD3">
              <w:rPr>
                <w:rFonts w:ascii="Times New Roman" w:eastAsia="Times New Roman" w:hAnsi="Times New Roman" w:cs="Times New Roman"/>
                <w:sz w:val="24"/>
              </w:rPr>
              <w:t>Сравнение</w:t>
            </w:r>
            <w:r w:rsidRPr="00464BD3">
              <w:rPr>
                <w:rFonts w:ascii="Times New Roman" w:eastAsia="Times New Roman" w:hAnsi="Times New Roman" w:cs="Times New Roman"/>
                <w:spacing w:val="27"/>
                <w:sz w:val="24"/>
              </w:rPr>
              <w:t xml:space="preserve"> </w:t>
            </w:r>
            <w:r w:rsidRPr="00464BD3">
              <w:rPr>
                <w:rFonts w:ascii="Times New Roman" w:eastAsia="Times New Roman" w:hAnsi="Times New Roman" w:cs="Times New Roman"/>
                <w:sz w:val="24"/>
              </w:rPr>
              <w:t>их</w:t>
            </w:r>
            <w:r w:rsidRPr="00464BD3">
              <w:rPr>
                <w:rFonts w:ascii="Times New Roman" w:eastAsia="Times New Roman" w:hAnsi="Times New Roman" w:cs="Times New Roman"/>
                <w:spacing w:val="26"/>
                <w:sz w:val="24"/>
              </w:rPr>
              <w:t xml:space="preserve"> </w:t>
            </w:r>
            <w:r w:rsidRPr="00464BD3">
              <w:rPr>
                <w:rFonts w:ascii="Times New Roman" w:eastAsia="Times New Roman" w:hAnsi="Times New Roman" w:cs="Times New Roman"/>
                <w:sz w:val="24"/>
              </w:rPr>
              <w:t>звучания</w:t>
            </w:r>
            <w:r w:rsidRPr="00464BD3">
              <w:rPr>
                <w:rFonts w:ascii="Times New Roman" w:eastAsia="Times New Roman" w:hAnsi="Times New Roman" w:cs="Times New Roman"/>
                <w:spacing w:val="26"/>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27"/>
                <w:sz w:val="24"/>
              </w:rPr>
              <w:t xml:space="preserve"> </w:t>
            </w:r>
            <w:r w:rsidRPr="00464BD3">
              <w:rPr>
                <w:rFonts w:ascii="Times New Roman" w:eastAsia="Times New Roman" w:hAnsi="Times New Roman" w:cs="Times New Roman"/>
                <w:sz w:val="24"/>
              </w:rPr>
              <w:t>акустическими</w:t>
            </w:r>
            <w:r w:rsidRPr="00464BD3">
              <w:rPr>
                <w:rFonts w:ascii="Times New Roman" w:eastAsia="Times New Roman" w:hAnsi="Times New Roman" w:cs="Times New Roman"/>
                <w:spacing w:val="28"/>
                <w:sz w:val="24"/>
              </w:rPr>
              <w:t xml:space="preserve"> </w:t>
            </w:r>
            <w:r w:rsidRPr="00464BD3">
              <w:rPr>
                <w:rFonts w:ascii="Times New Roman" w:eastAsia="Times New Roman" w:hAnsi="Times New Roman" w:cs="Times New Roman"/>
                <w:sz w:val="24"/>
              </w:rPr>
              <w:t>инструментами,</w:t>
            </w:r>
            <w:r w:rsidRPr="00464BD3">
              <w:rPr>
                <w:rFonts w:ascii="Times New Roman" w:eastAsia="Times New Roman" w:hAnsi="Times New Roman" w:cs="Times New Roman"/>
                <w:spacing w:val="27"/>
                <w:sz w:val="24"/>
              </w:rPr>
              <w:t xml:space="preserve"> </w:t>
            </w:r>
            <w:r w:rsidRPr="00464BD3">
              <w:rPr>
                <w:rFonts w:ascii="Times New Roman" w:eastAsia="Times New Roman" w:hAnsi="Times New Roman" w:cs="Times New Roman"/>
                <w:sz w:val="24"/>
              </w:rPr>
              <w:t>обсуждение</w:t>
            </w:r>
            <w:r w:rsidRPr="00464BD3">
              <w:rPr>
                <w:rFonts w:ascii="Times New Roman" w:eastAsia="Times New Roman" w:hAnsi="Times New Roman" w:cs="Times New Roman"/>
                <w:spacing w:val="26"/>
                <w:sz w:val="24"/>
              </w:rPr>
              <w:t xml:space="preserve"> </w:t>
            </w:r>
            <w:r w:rsidRPr="00464BD3">
              <w:rPr>
                <w:rFonts w:ascii="Times New Roman" w:eastAsia="Times New Roman" w:hAnsi="Times New Roman" w:cs="Times New Roman"/>
                <w:sz w:val="24"/>
              </w:rPr>
              <w:t>результатов</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сравнения.</w:t>
            </w:r>
          </w:p>
        </w:tc>
      </w:tr>
    </w:tbl>
    <w:p w:rsidR="00464BD3" w:rsidRPr="00464BD3" w:rsidRDefault="00464BD3" w:rsidP="00464BD3">
      <w:pPr>
        <w:widowControl w:val="0"/>
        <w:autoSpaceDE w:val="0"/>
        <w:autoSpaceDN w:val="0"/>
        <w:spacing w:after="0" w:line="270" w:lineRule="atLeast"/>
        <w:rPr>
          <w:rFonts w:ascii="Times New Roman" w:eastAsia="Times New Roman" w:hAnsi="Times New Roman" w:cs="Times New Roman"/>
          <w:sz w:val="24"/>
        </w:rPr>
        <w:sectPr w:rsidR="00464BD3" w:rsidRPr="00464BD3" w:rsidSect="007C6ED2">
          <w:pgSz w:w="16840" w:h="11910" w:orient="landscape"/>
          <w:pgMar w:top="840" w:right="280" w:bottom="1120" w:left="460" w:header="0" w:footer="920" w:gutter="0"/>
          <w:pgNumType w:start="2"/>
          <w:cols w:space="720"/>
        </w:sect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12"/>
        <w:gridCol w:w="1812"/>
        <w:gridCol w:w="3529"/>
        <w:gridCol w:w="8867"/>
      </w:tblGrid>
      <w:tr w:rsidR="00464BD3" w:rsidRPr="00464BD3" w:rsidTr="00EF0B46">
        <w:trPr>
          <w:trHeight w:val="275"/>
        </w:trPr>
        <w:tc>
          <w:tcPr>
            <w:tcW w:w="1212" w:type="dxa"/>
            <w:vMerge w:val="restart"/>
          </w:tcPr>
          <w:p w:rsidR="00464BD3" w:rsidRPr="00464BD3" w:rsidRDefault="00464BD3" w:rsidP="00464BD3">
            <w:pPr>
              <w:rPr>
                <w:rFonts w:ascii="Times New Roman" w:eastAsia="Times New Roman" w:hAnsi="Times New Roman" w:cs="Times New Roman"/>
                <w:sz w:val="24"/>
              </w:rPr>
            </w:pPr>
          </w:p>
        </w:tc>
        <w:tc>
          <w:tcPr>
            <w:tcW w:w="1812" w:type="dxa"/>
            <w:vMerge w:val="restart"/>
          </w:tcPr>
          <w:p w:rsidR="00464BD3" w:rsidRPr="00464BD3" w:rsidRDefault="00464BD3" w:rsidP="00464BD3">
            <w:pPr>
              <w:rPr>
                <w:rFonts w:ascii="Times New Roman" w:eastAsia="Times New Roman" w:hAnsi="Times New Roman" w:cs="Times New Roman"/>
                <w:sz w:val="24"/>
              </w:rPr>
            </w:pPr>
          </w:p>
        </w:tc>
        <w:tc>
          <w:tcPr>
            <w:tcW w:w="3529" w:type="dxa"/>
            <w:tcBorders>
              <w:bottom w:val="nil"/>
            </w:tcBorders>
          </w:tcPr>
          <w:p w:rsidR="00464BD3" w:rsidRPr="00464BD3" w:rsidRDefault="00464BD3" w:rsidP="00464BD3">
            <w:pPr>
              <w:spacing w:line="255"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барабаны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т.д.</w:t>
            </w:r>
          </w:p>
        </w:tc>
        <w:tc>
          <w:tcPr>
            <w:tcW w:w="8867" w:type="dxa"/>
            <w:tcBorders>
              <w:bottom w:val="nil"/>
            </w:tcBorders>
          </w:tcPr>
          <w:p w:rsidR="00464BD3" w:rsidRPr="00464BD3" w:rsidRDefault="00464BD3" w:rsidP="00464BD3">
            <w:pPr>
              <w:spacing w:line="25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Подбор</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электронных</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тембров</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для</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создания</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музыки</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к</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фантастическому</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фильму.</w:t>
            </w:r>
          </w:p>
        </w:tc>
      </w:tr>
      <w:tr w:rsidR="00464BD3" w:rsidRPr="00464BD3" w:rsidTr="00EF0B46">
        <w:trPr>
          <w:trHeight w:val="266"/>
        </w:trPr>
        <w:tc>
          <w:tcPr>
            <w:tcW w:w="1212" w:type="dxa"/>
            <w:vMerge/>
            <w:tcBorders>
              <w:top w:val="nil"/>
            </w:tcBorders>
          </w:tcPr>
          <w:p w:rsidR="00464BD3" w:rsidRPr="00464BD3" w:rsidRDefault="00464BD3" w:rsidP="00464BD3">
            <w:pPr>
              <w:rPr>
                <w:rFonts w:ascii="Times New Roman" w:eastAsia="Times New Roman" w:hAnsi="Times New Roman" w:cs="Times New Roman"/>
                <w:sz w:val="2"/>
                <w:szCs w:val="2"/>
              </w:rPr>
            </w:pPr>
          </w:p>
        </w:tc>
        <w:tc>
          <w:tcPr>
            <w:tcW w:w="1812" w:type="dxa"/>
            <w:vMerge/>
            <w:tcBorders>
              <w:top w:val="nil"/>
            </w:tcBorders>
          </w:tcPr>
          <w:p w:rsidR="00464BD3" w:rsidRPr="00464BD3" w:rsidRDefault="00464BD3" w:rsidP="00464BD3">
            <w:pPr>
              <w:rPr>
                <w:rFonts w:ascii="Times New Roman" w:eastAsia="Times New Roman" w:hAnsi="Times New Roman" w:cs="Times New Roman"/>
                <w:sz w:val="2"/>
                <w:szCs w:val="2"/>
              </w:rPr>
            </w:pPr>
          </w:p>
        </w:tc>
        <w:tc>
          <w:tcPr>
            <w:tcW w:w="3529" w:type="dxa"/>
            <w:tcBorders>
              <w:top w:val="nil"/>
              <w:bottom w:val="nil"/>
            </w:tcBorders>
          </w:tcPr>
          <w:p w:rsidR="00464BD3" w:rsidRPr="00464BD3" w:rsidRDefault="00464BD3" w:rsidP="00464BD3">
            <w:pPr>
              <w:tabs>
                <w:tab w:val="left" w:pos="2043"/>
              </w:tabs>
              <w:spacing w:line="24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Виртуальные</w:t>
            </w:r>
            <w:r w:rsidRPr="00464BD3">
              <w:rPr>
                <w:rFonts w:ascii="Times New Roman" w:eastAsia="Times New Roman" w:hAnsi="Times New Roman" w:cs="Times New Roman"/>
                <w:sz w:val="24"/>
              </w:rPr>
              <w:tab/>
              <w:t>музыкальные</w:t>
            </w:r>
          </w:p>
        </w:tc>
        <w:tc>
          <w:tcPr>
            <w:tcW w:w="8867" w:type="dxa"/>
            <w:tcBorders>
              <w:top w:val="nil"/>
              <w:bottom w:val="nil"/>
            </w:tcBorders>
          </w:tcPr>
          <w:p w:rsidR="00464BD3" w:rsidRPr="00464BD3" w:rsidRDefault="00464BD3" w:rsidP="00464BD3">
            <w:pPr>
              <w:spacing w:line="246" w:lineRule="exact"/>
              <w:ind w:left="107"/>
              <w:rPr>
                <w:rFonts w:ascii="Times New Roman" w:eastAsia="Times New Roman" w:hAnsi="Times New Roman" w:cs="Times New Roman"/>
                <w:sz w:val="24"/>
              </w:rPr>
            </w:pPr>
            <w:r w:rsidRPr="00464BD3">
              <w:rPr>
                <w:rFonts w:ascii="Times New Roman" w:eastAsia="Times New Roman" w:hAnsi="Times New Roman" w:cs="Times New Roman"/>
                <w:i/>
                <w:sz w:val="24"/>
              </w:rPr>
              <w:t>На</w:t>
            </w:r>
            <w:r w:rsidRPr="00464BD3">
              <w:rPr>
                <w:rFonts w:ascii="Times New Roman" w:eastAsia="Times New Roman" w:hAnsi="Times New Roman" w:cs="Times New Roman"/>
                <w:i/>
                <w:spacing w:val="-3"/>
                <w:sz w:val="24"/>
              </w:rPr>
              <w:t xml:space="preserve"> </w:t>
            </w:r>
            <w:r w:rsidRPr="00464BD3">
              <w:rPr>
                <w:rFonts w:ascii="Times New Roman" w:eastAsia="Times New Roman" w:hAnsi="Times New Roman" w:cs="Times New Roman"/>
                <w:i/>
                <w:sz w:val="24"/>
              </w:rPr>
              <w:t>выбор</w:t>
            </w:r>
            <w:r w:rsidRPr="00464BD3">
              <w:rPr>
                <w:rFonts w:ascii="Times New Roman" w:eastAsia="Times New Roman" w:hAnsi="Times New Roman" w:cs="Times New Roman"/>
                <w:i/>
                <w:spacing w:val="-1"/>
                <w:sz w:val="24"/>
              </w:rPr>
              <w:t xml:space="preserve"> </w:t>
            </w:r>
            <w:r w:rsidRPr="00464BD3">
              <w:rPr>
                <w:rFonts w:ascii="Times New Roman" w:eastAsia="Times New Roman" w:hAnsi="Times New Roman" w:cs="Times New Roman"/>
                <w:i/>
                <w:sz w:val="24"/>
              </w:rPr>
              <w:t>или</w:t>
            </w:r>
            <w:r w:rsidRPr="00464BD3">
              <w:rPr>
                <w:rFonts w:ascii="Times New Roman" w:eastAsia="Times New Roman" w:hAnsi="Times New Roman" w:cs="Times New Roman"/>
                <w:i/>
                <w:spacing w:val="-2"/>
                <w:sz w:val="24"/>
              </w:rPr>
              <w:t xml:space="preserve"> </w:t>
            </w:r>
            <w:r w:rsidRPr="00464BD3">
              <w:rPr>
                <w:rFonts w:ascii="Times New Roman" w:eastAsia="Times New Roman" w:hAnsi="Times New Roman" w:cs="Times New Roman"/>
                <w:i/>
                <w:sz w:val="24"/>
              </w:rPr>
              <w:t>факультативно</w:t>
            </w:r>
            <w:r w:rsidRPr="00464BD3">
              <w:rPr>
                <w:rFonts w:ascii="Times New Roman" w:eastAsia="Times New Roman" w:hAnsi="Times New Roman" w:cs="Times New Roman"/>
                <w:sz w:val="24"/>
              </w:rPr>
              <w:t>:</w:t>
            </w:r>
          </w:p>
        </w:tc>
      </w:tr>
      <w:tr w:rsidR="00464BD3" w:rsidRPr="00464BD3" w:rsidTr="00EF0B46">
        <w:trPr>
          <w:trHeight w:val="266"/>
        </w:trPr>
        <w:tc>
          <w:tcPr>
            <w:tcW w:w="1212" w:type="dxa"/>
            <w:vMerge/>
            <w:tcBorders>
              <w:top w:val="nil"/>
            </w:tcBorders>
          </w:tcPr>
          <w:p w:rsidR="00464BD3" w:rsidRPr="00464BD3" w:rsidRDefault="00464BD3" w:rsidP="00464BD3">
            <w:pPr>
              <w:rPr>
                <w:rFonts w:ascii="Times New Roman" w:eastAsia="Times New Roman" w:hAnsi="Times New Roman" w:cs="Times New Roman"/>
                <w:sz w:val="2"/>
                <w:szCs w:val="2"/>
              </w:rPr>
            </w:pPr>
          </w:p>
        </w:tc>
        <w:tc>
          <w:tcPr>
            <w:tcW w:w="1812" w:type="dxa"/>
            <w:vMerge/>
            <w:tcBorders>
              <w:top w:val="nil"/>
            </w:tcBorders>
          </w:tcPr>
          <w:p w:rsidR="00464BD3" w:rsidRPr="00464BD3" w:rsidRDefault="00464BD3" w:rsidP="00464BD3">
            <w:pPr>
              <w:rPr>
                <w:rFonts w:ascii="Times New Roman" w:eastAsia="Times New Roman" w:hAnsi="Times New Roman" w:cs="Times New Roman"/>
                <w:sz w:val="2"/>
                <w:szCs w:val="2"/>
              </w:rPr>
            </w:pPr>
          </w:p>
        </w:tc>
        <w:tc>
          <w:tcPr>
            <w:tcW w:w="3529" w:type="dxa"/>
            <w:tcBorders>
              <w:top w:val="nil"/>
              <w:bottom w:val="nil"/>
            </w:tcBorders>
          </w:tcPr>
          <w:p w:rsidR="00464BD3" w:rsidRPr="00464BD3" w:rsidRDefault="00464BD3" w:rsidP="00464BD3">
            <w:pPr>
              <w:spacing w:line="24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инструменты</w:t>
            </w:r>
            <w:r w:rsidRPr="00464BD3">
              <w:rPr>
                <w:rFonts w:ascii="Times New Roman" w:eastAsia="Times New Roman" w:hAnsi="Times New Roman" w:cs="Times New Roman"/>
                <w:spacing w:val="23"/>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81"/>
                <w:sz w:val="24"/>
              </w:rPr>
              <w:t xml:space="preserve"> </w:t>
            </w:r>
            <w:r w:rsidRPr="00464BD3">
              <w:rPr>
                <w:rFonts w:ascii="Times New Roman" w:eastAsia="Times New Roman" w:hAnsi="Times New Roman" w:cs="Times New Roman"/>
                <w:sz w:val="24"/>
              </w:rPr>
              <w:t>компьютерных</w:t>
            </w:r>
          </w:p>
        </w:tc>
        <w:tc>
          <w:tcPr>
            <w:tcW w:w="8867" w:type="dxa"/>
            <w:tcBorders>
              <w:top w:val="nil"/>
              <w:bottom w:val="nil"/>
            </w:tcBorders>
          </w:tcPr>
          <w:p w:rsidR="00464BD3" w:rsidRPr="00464BD3" w:rsidRDefault="00464BD3" w:rsidP="00464BD3">
            <w:pPr>
              <w:tabs>
                <w:tab w:val="left" w:pos="1616"/>
                <w:tab w:val="left" w:pos="3417"/>
                <w:tab w:val="left" w:pos="4685"/>
                <w:tab w:val="left" w:pos="5688"/>
                <w:tab w:val="left" w:pos="7365"/>
              </w:tabs>
              <w:spacing w:line="246"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Посещение</w:t>
            </w:r>
            <w:r w:rsidRPr="00464BD3">
              <w:rPr>
                <w:rFonts w:ascii="Times New Roman" w:eastAsia="Times New Roman" w:hAnsi="Times New Roman" w:cs="Times New Roman"/>
                <w:sz w:val="24"/>
              </w:rPr>
              <w:tab/>
              <w:t>музыкального</w:t>
            </w:r>
            <w:r w:rsidRPr="00464BD3">
              <w:rPr>
                <w:rFonts w:ascii="Times New Roman" w:eastAsia="Times New Roman" w:hAnsi="Times New Roman" w:cs="Times New Roman"/>
                <w:sz w:val="24"/>
              </w:rPr>
              <w:tab/>
              <w:t>магазина</w:t>
            </w:r>
            <w:r w:rsidRPr="00464BD3">
              <w:rPr>
                <w:rFonts w:ascii="Times New Roman" w:eastAsia="Times New Roman" w:hAnsi="Times New Roman" w:cs="Times New Roman"/>
                <w:sz w:val="24"/>
              </w:rPr>
              <w:tab/>
              <w:t>(отдел</w:t>
            </w:r>
            <w:r w:rsidRPr="00464BD3">
              <w:rPr>
                <w:rFonts w:ascii="Times New Roman" w:eastAsia="Times New Roman" w:hAnsi="Times New Roman" w:cs="Times New Roman"/>
                <w:sz w:val="24"/>
              </w:rPr>
              <w:tab/>
              <w:t>электронных</w:t>
            </w:r>
            <w:r w:rsidRPr="00464BD3">
              <w:rPr>
                <w:rFonts w:ascii="Times New Roman" w:eastAsia="Times New Roman" w:hAnsi="Times New Roman" w:cs="Times New Roman"/>
                <w:sz w:val="24"/>
              </w:rPr>
              <w:tab/>
              <w:t>музыкальных</w:t>
            </w:r>
          </w:p>
        </w:tc>
      </w:tr>
      <w:tr w:rsidR="00464BD3" w:rsidRPr="00464BD3" w:rsidTr="00EF0B46">
        <w:trPr>
          <w:trHeight w:val="266"/>
        </w:trPr>
        <w:tc>
          <w:tcPr>
            <w:tcW w:w="1212" w:type="dxa"/>
            <w:vMerge/>
            <w:tcBorders>
              <w:top w:val="nil"/>
            </w:tcBorders>
          </w:tcPr>
          <w:p w:rsidR="00464BD3" w:rsidRPr="00464BD3" w:rsidRDefault="00464BD3" w:rsidP="00464BD3">
            <w:pPr>
              <w:rPr>
                <w:rFonts w:ascii="Times New Roman" w:eastAsia="Times New Roman" w:hAnsi="Times New Roman" w:cs="Times New Roman"/>
                <w:sz w:val="2"/>
                <w:szCs w:val="2"/>
              </w:rPr>
            </w:pPr>
          </w:p>
        </w:tc>
        <w:tc>
          <w:tcPr>
            <w:tcW w:w="1812" w:type="dxa"/>
            <w:vMerge/>
            <w:tcBorders>
              <w:top w:val="nil"/>
            </w:tcBorders>
          </w:tcPr>
          <w:p w:rsidR="00464BD3" w:rsidRPr="00464BD3" w:rsidRDefault="00464BD3" w:rsidP="00464BD3">
            <w:pPr>
              <w:rPr>
                <w:rFonts w:ascii="Times New Roman" w:eastAsia="Times New Roman" w:hAnsi="Times New Roman" w:cs="Times New Roman"/>
                <w:sz w:val="2"/>
                <w:szCs w:val="2"/>
              </w:rPr>
            </w:pPr>
          </w:p>
        </w:tc>
        <w:tc>
          <w:tcPr>
            <w:tcW w:w="3529" w:type="dxa"/>
            <w:tcBorders>
              <w:top w:val="nil"/>
              <w:bottom w:val="nil"/>
            </w:tcBorders>
          </w:tcPr>
          <w:p w:rsidR="00464BD3" w:rsidRPr="00464BD3" w:rsidRDefault="00464BD3" w:rsidP="00464BD3">
            <w:pPr>
              <w:spacing w:line="246"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программах.</w:t>
            </w:r>
          </w:p>
        </w:tc>
        <w:tc>
          <w:tcPr>
            <w:tcW w:w="8867" w:type="dxa"/>
            <w:tcBorders>
              <w:top w:val="nil"/>
              <w:bottom w:val="nil"/>
            </w:tcBorders>
          </w:tcPr>
          <w:p w:rsidR="00464BD3" w:rsidRPr="00464BD3" w:rsidRDefault="00464BD3" w:rsidP="00464BD3">
            <w:pPr>
              <w:spacing w:line="246"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инструментов)</w:t>
            </w:r>
          </w:p>
        </w:tc>
      </w:tr>
      <w:tr w:rsidR="00464BD3" w:rsidRPr="00464BD3" w:rsidTr="00EF0B46">
        <w:trPr>
          <w:trHeight w:val="265"/>
        </w:trPr>
        <w:tc>
          <w:tcPr>
            <w:tcW w:w="1212" w:type="dxa"/>
            <w:vMerge/>
            <w:tcBorders>
              <w:top w:val="nil"/>
            </w:tcBorders>
          </w:tcPr>
          <w:p w:rsidR="00464BD3" w:rsidRPr="00464BD3" w:rsidRDefault="00464BD3" w:rsidP="00464BD3">
            <w:pPr>
              <w:rPr>
                <w:rFonts w:ascii="Times New Roman" w:eastAsia="Times New Roman" w:hAnsi="Times New Roman" w:cs="Times New Roman"/>
                <w:sz w:val="2"/>
                <w:szCs w:val="2"/>
              </w:rPr>
            </w:pPr>
          </w:p>
        </w:tc>
        <w:tc>
          <w:tcPr>
            <w:tcW w:w="1812" w:type="dxa"/>
            <w:vMerge/>
            <w:tcBorders>
              <w:top w:val="nil"/>
            </w:tcBorders>
          </w:tcPr>
          <w:p w:rsidR="00464BD3" w:rsidRPr="00464BD3" w:rsidRDefault="00464BD3" w:rsidP="00464BD3">
            <w:pPr>
              <w:rPr>
                <w:rFonts w:ascii="Times New Roman" w:eastAsia="Times New Roman" w:hAnsi="Times New Roman" w:cs="Times New Roman"/>
                <w:sz w:val="2"/>
                <w:szCs w:val="2"/>
              </w:rPr>
            </w:pPr>
          </w:p>
        </w:tc>
        <w:tc>
          <w:tcPr>
            <w:tcW w:w="3529" w:type="dxa"/>
            <w:tcBorders>
              <w:top w:val="nil"/>
              <w:bottom w:val="nil"/>
            </w:tcBorders>
          </w:tcPr>
          <w:p w:rsidR="00464BD3" w:rsidRPr="00464BD3" w:rsidRDefault="00464BD3" w:rsidP="00464BD3">
            <w:pPr>
              <w:rPr>
                <w:rFonts w:ascii="Times New Roman" w:eastAsia="Times New Roman" w:hAnsi="Times New Roman" w:cs="Times New Roman"/>
                <w:sz w:val="18"/>
              </w:rPr>
            </w:pPr>
          </w:p>
        </w:tc>
        <w:tc>
          <w:tcPr>
            <w:tcW w:w="8867" w:type="dxa"/>
            <w:tcBorders>
              <w:top w:val="nil"/>
              <w:bottom w:val="nil"/>
            </w:tcBorders>
          </w:tcPr>
          <w:p w:rsidR="00464BD3" w:rsidRPr="00464BD3" w:rsidRDefault="00464BD3" w:rsidP="00464BD3">
            <w:pPr>
              <w:spacing w:line="246"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Просмотр</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фильма</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об</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электронных</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музыкальных</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инструментах.</w:t>
            </w:r>
          </w:p>
        </w:tc>
      </w:tr>
      <w:tr w:rsidR="00464BD3" w:rsidRPr="00464BD3" w:rsidTr="00EF0B46">
        <w:trPr>
          <w:trHeight w:val="266"/>
        </w:trPr>
        <w:tc>
          <w:tcPr>
            <w:tcW w:w="1212" w:type="dxa"/>
            <w:vMerge/>
            <w:tcBorders>
              <w:top w:val="nil"/>
            </w:tcBorders>
          </w:tcPr>
          <w:p w:rsidR="00464BD3" w:rsidRPr="00464BD3" w:rsidRDefault="00464BD3" w:rsidP="00464BD3">
            <w:pPr>
              <w:rPr>
                <w:rFonts w:ascii="Times New Roman" w:eastAsia="Times New Roman" w:hAnsi="Times New Roman" w:cs="Times New Roman"/>
                <w:sz w:val="2"/>
                <w:szCs w:val="2"/>
              </w:rPr>
            </w:pPr>
          </w:p>
        </w:tc>
        <w:tc>
          <w:tcPr>
            <w:tcW w:w="1812" w:type="dxa"/>
            <w:vMerge/>
            <w:tcBorders>
              <w:top w:val="nil"/>
            </w:tcBorders>
          </w:tcPr>
          <w:p w:rsidR="00464BD3" w:rsidRPr="00464BD3" w:rsidRDefault="00464BD3" w:rsidP="00464BD3">
            <w:pPr>
              <w:rPr>
                <w:rFonts w:ascii="Times New Roman" w:eastAsia="Times New Roman" w:hAnsi="Times New Roman" w:cs="Times New Roman"/>
                <w:sz w:val="2"/>
                <w:szCs w:val="2"/>
              </w:rPr>
            </w:pPr>
          </w:p>
        </w:tc>
        <w:tc>
          <w:tcPr>
            <w:tcW w:w="3529" w:type="dxa"/>
            <w:tcBorders>
              <w:top w:val="nil"/>
              <w:bottom w:val="nil"/>
            </w:tcBorders>
          </w:tcPr>
          <w:p w:rsidR="00464BD3" w:rsidRPr="00464BD3" w:rsidRDefault="00464BD3" w:rsidP="00464BD3">
            <w:pPr>
              <w:rPr>
                <w:rFonts w:ascii="Times New Roman" w:eastAsia="Times New Roman" w:hAnsi="Times New Roman" w:cs="Times New Roman"/>
                <w:sz w:val="18"/>
              </w:rPr>
            </w:pPr>
          </w:p>
        </w:tc>
        <w:tc>
          <w:tcPr>
            <w:tcW w:w="8867" w:type="dxa"/>
            <w:tcBorders>
              <w:top w:val="nil"/>
              <w:bottom w:val="nil"/>
            </w:tcBorders>
          </w:tcPr>
          <w:p w:rsidR="00464BD3" w:rsidRPr="00464BD3" w:rsidRDefault="00464BD3" w:rsidP="00464BD3">
            <w:pPr>
              <w:spacing w:line="246"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Создание</w:t>
            </w:r>
            <w:r w:rsidRPr="00464BD3">
              <w:rPr>
                <w:rFonts w:ascii="Times New Roman" w:eastAsia="Times New Roman" w:hAnsi="Times New Roman" w:cs="Times New Roman"/>
                <w:spacing w:val="39"/>
                <w:sz w:val="24"/>
              </w:rPr>
              <w:t xml:space="preserve"> </w:t>
            </w:r>
            <w:r w:rsidRPr="00464BD3">
              <w:rPr>
                <w:rFonts w:ascii="Times New Roman" w:eastAsia="Times New Roman" w:hAnsi="Times New Roman" w:cs="Times New Roman"/>
                <w:sz w:val="24"/>
              </w:rPr>
              <w:t>электронной</w:t>
            </w:r>
            <w:r w:rsidRPr="00464BD3">
              <w:rPr>
                <w:rFonts w:ascii="Times New Roman" w:eastAsia="Times New Roman" w:hAnsi="Times New Roman" w:cs="Times New Roman"/>
                <w:spacing w:val="100"/>
                <w:sz w:val="24"/>
              </w:rPr>
              <w:t xml:space="preserve"> </w:t>
            </w:r>
            <w:r w:rsidRPr="00464BD3">
              <w:rPr>
                <w:rFonts w:ascii="Times New Roman" w:eastAsia="Times New Roman" w:hAnsi="Times New Roman" w:cs="Times New Roman"/>
                <w:sz w:val="24"/>
              </w:rPr>
              <w:t>композиции</w:t>
            </w:r>
            <w:r w:rsidRPr="00464BD3">
              <w:rPr>
                <w:rFonts w:ascii="Times New Roman" w:eastAsia="Times New Roman" w:hAnsi="Times New Roman" w:cs="Times New Roman"/>
                <w:spacing w:val="99"/>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00"/>
                <w:sz w:val="24"/>
              </w:rPr>
              <w:t xml:space="preserve"> </w:t>
            </w:r>
            <w:r w:rsidRPr="00464BD3">
              <w:rPr>
                <w:rFonts w:ascii="Times New Roman" w:eastAsia="Times New Roman" w:hAnsi="Times New Roman" w:cs="Times New Roman"/>
                <w:sz w:val="24"/>
              </w:rPr>
              <w:t>компьютерных</w:t>
            </w:r>
            <w:r w:rsidRPr="00464BD3">
              <w:rPr>
                <w:rFonts w:ascii="Times New Roman" w:eastAsia="Times New Roman" w:hAnsi="Times New Roman" w:cs="Times New Roman"/>
                <w:spacing w:val="99"/>
                <w:sz w:val="24"/>
              </w:rPr>
              <w:t xml:space="preserve"> </w:t>
            </w:r>
            <w:r w:rsidRPr="00464BD3">
              <w:rPr>
                <w:rFonts w:ascii="Times New Roman" w:eastAsia="Times New Roman" w:hAnsi="Times New Roman" w:cs="Times New Roman"/>
                <w:sz w:val="24"/>
              </w:rPr>
              <w:t>программах</w:t>
            </w:r>
            <w:r w:rsidRPr="00464BD3">
              <w:rPr>
                <w:rFonts w:ascii="Times New Roman" w:eastAsia="Times New Roman" w:hAnsi="Times New Roman" w:cs="Times New Roman"/>
                <w:spacing w:val="102"/>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100"/>
                <w:sz w:val="24"/>
              </w:rPr>
              <w:t xml:space="preserve"> </w:t>
            </w:r>
            <w:r w:rsidRPr="00464BD3">
              <w:rPr>
                <w:rFonts w:ascii="Times New Roman" w:eastAsia="Times New Roman" w:hAnsi="Times New Roman" w:cs="Times New Roman"/>
                <w:sz w:val="24"/>
              </w:rPr>
              <w:t>готовыми</w:t>
            </w:r>
          </w:p>
        </w:tc>
      </w:tr>
      <w:tr w:rsidR="00464BD3" w:rsidRPr="00464BD3" w:rsidTr="00EF0B46">
        <w:trPr>
          <w:trHeight w:val="266"/>
        </w:trPr>
        <w:tc>
          <w:tcPr>
            <w:tcW w:w="1212" w:type="dxa"/>
            <w:vMerge/>
            <w:tcBorders>
              <w:top w:val="nil"/>
            </w:tcBorders>
          </w:tcPr>
          <w:p w:rsidR="00464BD3" w:rsidRPr="00464BD3" w:rsidRDefault="00464BD3" w:rsidP="00464BD3">
            <w:pPr>
              <w:rPr>
                <w:rFonts w:ascii="Times New Roman" w:eastAsia="Times New Roman" w:hAnsi="Times New Roman" w:cs="Times New Roman"/>
                <w:sz w:val="2"/>
                <w:szCs w:val="2"/>
              </w:rPr>
            </w:pPr>
          </w:p>
        </w:tc>
        <w:tc>
          <w:tcPr>
            <w:tcW w:w="1812" w:type="dxa"/>
            <w:vMerge/>
            <w:tcBorders>
              <w:top w:val="nil"/>
            </w:tcBorders>
          </w:tcPr>
          <w:p w:rsidR="00464BD3" w:rsidRPr="00464BD3" w:rsidRDefault="00464BD3" w:rsidP="00464BD3">
            <w:pPr>
              <w:rPr>
                <w:rFonts w:ascii="Times New Roman" w:eastAsia="Times New Roman" w:hAnsi="Times New Roman" w:cs="Times New Roman"/>
                <w:sz w:val="2"/>
                <w:szCs w:val="2"/>
              </w:rPr>
            </w:pPr>
          </w:p>
        </w:tc>
        <w:tc>
          <w:tcPr>
            <w:tcW w:w="3529" w:type="dxa"/>
            <w:tcBorders>
              <w:top w:val="nil"/>
            </w:tcBorders>
          </w:tcPr>
          <w:p w:rsidR="00464BD3" w:rsidRPr="00464BD3" w:rsidRDefault="00464BD3" w:rsidP="00464BD3">
            <w:pPr>
              <w:rPr>
                <w:rFonts w:ascii="Times New Roman" w:eastAsia="Times New Roman" w:hAnsi="Times New Roman" w:cs="Times New Roman"/>
                <w:sz w:val="18"/>
              </w:rPr>
            </w:pPr>
          </w:p>
        </w:tc>
        <w:tc>
          <w:tcPr>
            <w:tcW w:w="8867" w:type="dxa"/>
            <w:tcBorders>
              <w:top w:val="nil"/>
            </w:tcBorders>
          </w:tcPr>
          <w:p w:rsidR="00464BD3" w:rsidRPr="00464BD3" w:rsidRDefault="00464BD3" w:rsidP="00464BD3">
            <w:pPr>
              <w:spacing w:line="247"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семплами</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(Garage</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Band</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др.)</w:t>
            </w:r>
          </w:p>
        </w:tc>
      </w:tr>
    </w:tbl>
    <w:p w:rsidR="00464BD3" w:rsidRPr="00464BD3" w:rsidRDefault="00464BD3" w:rsidP="00464BD3">
      <w:pPr>
        <w:widowControl w:val="0"/>
        <w:autoSpaceDE w:val="0"/>
        <w:autoSpaceDN w:val="0"/>
        <w:spacing w:before="4" w:after="0" w:line="240" w:lineRule="auto"/>
        <w:rPr>
          <w:rFonts w:ascii="Times New Roman" w:eastAsia="Times New Roman" w:hAnsi="Times New Roman" w:cs="Times New Roman"/>
          <w:sz w:val="16"/>
          <w:szCs w:val="26"/>
        </w:rPr>
      </w:pPr>
    </w:p>
    <w:p w:rsidR="00464BD3" w:rsidRPr="00464BD3" w:rsidRDefault="00464BD3" w:rsidP="00464BD3">
      <w:pPr>
        <w:widowControl w:val="0"/>
        <w:autoSpaceDE w:val="0"/>
        <w:autoSpaceDN w:val="0"/>
        <w:spacing w:before="90" w:after="0" w:line="240" w:lineRule="auto"/>
        <w:ind w:left="672"/>
        <w:rPr>
          <w:rFonts w:ascii="Times New Roman" w:eastAsia="Times New Roman" w:hAnsi="Times New Roman" w:cs="Times New Roman"/>
          <w:b/>
          <w:sz w:val="24"/>
        </w:rPr>
      </w:pPr>
      <w:r w:rsidRPr="00464BD3">
        <w:rPr>
          <w:rFonts w:ascii="Times New Roman" w:eastAsia="Times New Roman" w:hAnsi="Times New Roman" w:cs="Times New Roman"/>
          <w:b/>
          <w:sz w:val="24"/>
        </w:rPr>
        <w:t>Модуль</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7</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«Музыка</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театра</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и</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кино»</w:t>
      </w:r>
    </w:p>
    <w:p w:rsidR="00464BD3" w:rsidRPr="00464BD3" w:rsidRDefault="00464BD3" w:rsidP="00464BD3">
      <w:pPr>
        <w:widowControl w:val="0"/>
        <w:autoSpaceDE w:val="0"/>
        <w:autoSpaceDN w:val="0"/>
        <w:spacing w:after="0" w:line="240" w:lineRule="auto"/>
        <w:ind w:left="672" w:firstLine="220"/>
        <w:rPr>
          <w:rFonts w:ascii="Times New Roman" w:eastAsia="Times New Roman" w:hAnsi="Times New Roman" w:cs="Times New Roman"/>
          <w:sz w:val="24"/>
        </w:rPr>
      </w:pPr>
      <w:r w:rsidRPr="00464BD3">
        <w:rPr>
          <w:rFonts w:ascii="Times New Roman" w:eastAsia="Times New Roman" w:hAnsi="Times New Roman" w:cs="Times New Roman"/>
          <w:sz w:val="24"/>
        </w:rPr>
        <w:t>Модуль</w:t>
      </w:r>
      <w:r w:rsidRPr="00464BD3">
        <w:rPr>
          <w:rFonts w:ascii="Times New Roman" w:eastAsia="Times New Roman" w:hAnsi="Times New Roman" w:cs="Times New Roman"/>
          <w:spacing w:val="37"/>
          <w:sz w:val="24"/>
        </w:rPr>
        <w:t xml:space="preserve"> </w:t>
      </w:r>
      <w:r w:rsidRPr="00464BD3">
        <w:rPr>
          <w:rFonts w:ascii="Times New Roman" w:eastAsia="Times New Roman" w:hAnsi="Times New Roman" w:cs="Times New Roman"/>
          <w:sz w:val="24"/>
        </w:rPr>
        <w:t>«Музыка</w:t>
      </w:r>
      <w:r w:rsidRPr="00464BD3">
        <w:rPr>
          <w:rFonts w:ascii="Times New Roman" w:eastAsia="Times New Roman" w:hAnsi="Times New Roman" w:cs="Times New Roman"/>
          <w:spacing w:val="36"/>
          <w:sz w:val="24"/>
        </w:rPr>
        <w:t xml:space="preserve"> </w:t>
      </w:r>
      <w:r w:rsidRPr="00464BD3">
        <w:rPr>
          <w:rFonts w:ascii="Times New Roman" w:eastAsia="Times New Roman" w:hAnsi="Times New Roman" w:cs="Times New Roman"/>
          <w:sz w:val="24"/>
        </w:rPr>
        <w:t>театра</w:t>
      </w:r>
      <w:r w:rsidRPr="00464BD3">
        <w:rPr>
          <w:rFonts w:ascii="Times New Roman" w:eastAsia="Times New Roman" w:hAnsi="Times New Roman" w:cs="Times New Roman"/>
          <w:spacing w:val="36"/>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38"/>
          <w:sz w:val="24"/>
        </w:rPr>
        <w:t xml:space="preserve"> </w:t>
      </w:r>
      <w:r w:rsidRPr="00464BD3">
        <w:rPr>
          <w:rFonts w:ascii="Times New Roman" w:eastAsia="Times New Roman" w:hAnsi="Times New Roman" w:cs="Times New Roman"/>
          <w:sz w:val="24"/>
        </w:rPr>
        <w:t>кино»</w:t>
      </w:r>
      <w:r w:rsidRPr="00464BD3">
        <w:rPr>
          <w:rFonts w:ascii="Times New Roman" w:eastAsia="Times New Roman" w:hAnsi="Times New Roman" w:cs="Times New Roman"/>
          <w:spacing w:val="37"/>
          <w:sz w:val="24"/>
        </w:rPr>
        <w:t xml:space="preserve"> </w:t>
      </w:r>
      <w:r w:rsidRPr="00464BD3">
        <w:rPr>
          <w:rFonts w:ascii="Times New Roman" w:eastAsia="Times New Roman" w:hAnsi="Times New Roman" w:cs="Times New Roman"/>
          <w:sz w:val="24"/>
        </w:rPr>
        <w:t>тесно</w:t>
      </w:r>
      <w:r w:rsidRPr="00464BD3">
        <w:rPr>
          <w:rFonts w:ascii="Times New Roman" w:eastAsia="Times New Roman" w:hAnsi="Times New Roman" w:cs="Times New Roman"/>
          <w:spacing w:val="37"/>
          <w:sz w:val="24"/>
        </w:rPr>
        <w:t xml:space="preserve"> </w:t>
      </w:r>
      <w:r w:rsidRPr="00464BD3">
        <w:rPr>
          <w:rFonts w:ascii="Times New Roman" w:eastAsia="Times New Roman" w:hAnsi="Times New Roman" w:cs="Times New Roman"/>
          <w:sz w:val="24"/>
        </w:rPr>
        <w:t>переплетается</w:t>
      </w:r>
      <w:r w:rsidRPr="00464BD3">
        <w:rPr>
          <w:rFonts w:ascii="Times New Roman" w:eastAsia="Times New Roman" w:hAnsi="Times New Roman" w:cs="Times New Roman"/>
          <w:spacing w:val="36"/>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38"/>
          <w:sz w:val="24"/>
        </w:rPr>
        <w:t xml:space="preserve"> </w:t>
      </w:r>
      <w:r w:rsidRPr="00464BD3">
        <w:rPr>
          <w:rFonts w:ascii="Times New Roman" w:eastAsia="Times New Roman" w:hAnsi="Times New Roman" w:cs="Times New Roman"/>
          <w:sz w:val="24"/>
        </w:rPr>
        <w:t>модулем</w:t>
      </w:r>
      <w:r w:rsidRPr="00464BD3">
        <w:rPr>
          <w:rFonts w:ascii="Times New Roman" w:eastAsia="Times New Roman" w:hAnsi="Times New Roman" w:cs="Times New Roman"/>
          <w:spacing w:val="38"/>
          <w:sz w:val="24"/>
        </w:rPr>
        <w:t xml:space="preserve"> </w:t>
      </w:r>
      <w:r w:rsidRPr="00464BD3">
        <w:rPr>
          <w:rFonts w:ascii="Times New Roman" w:eastAsia="Times New Roman" w:hAnsi="Times New Roman" w:cs="Times New Roman"/>
          <w:sz w:val="24"/>
        </w:rPr>
        <w:t>«Классическая</w:t>
      </w:r>
      <w:r w:rsidRPr="00464BD3">
        <w:rPr>
          <w:rFonts w:ascii="Times New Roman" w:eastAsia="Times New Roman" w:hAnsi="Times New Roman" w:cs="Times New Roman"/>
          <w:spacing w:val="39"/>
          <w:sz w:val="24"/>
        </w:rPr>
        <w:t xml:space="preserve"> </w:t>
      </w:r>
      <w:r w:rsidRPr="00464BD3">
        <w:rPr>
          <w:rFonts w:ascii="Times New Roman" w:eastAsia="Times New Roman" w:hAnsi="Times New Roman" w:cs="Times New Roman"/>
          <w:sz w:val="24"/>
        </w:rPr>
        <w:t>музыка»,</w:t>
      </w:r>
      <w:r w:rsidRPr="00464BD3">
        <w:rPr>
          <w:rFonts w:ascii="Times New Roman" w:eastAsia="Times New Roman" w:hAnsi="Times New Roman" w:cs="Times New Roman"/>
          <w:spacing w:val="38"/>
          <w:sz w:val="24"/>
        </w:rPr>
        <w:t xml:space="preserve"> </w:t>
      </w:r>
      <w:r w:rsidRPr="00464BD3">
        <w:rPr>
          <w:rFonts w:ascii="Times New Roman" w:eastAsia="Times New Roman" w:hAnsi="Times New Roman" w:cs="Times New Roman"/>
          <w:sz w:val="24"/>
        </w:rPr>
        <w:t>может</w:t>
      </w:r>
      <w:r w:rsidRPr="00464BD3">
        <w:rPr>
          <w:rFonts w:ascii="Times New Roman" w:eastAsia="Times New Roman" w:hAnsi="Times New Roman" w:cs="Times New Roman"/>
          <w:spacing w:val="40"/>
          <w:sz w:val="24"/>
        </w:rPr>
        <w:t xml:space="preserve"> </w:t>
      </w:r>
      <w:r w:rsidRPr="00464BD3">
        <w:rPr>
          <w:rFonts w:ascii="Times New Roman" w:eastAsia="Times New Roman" w:hAnsi="Times New Roman" w:cs="Times New Roman"/>
          <w:sz w:val="24"/>
        </w:rPr>
        <w:t>стыковаться</w:t>
      </w:r>
      <w:r w:rsidRPr="00464BD3">
        <w:rPr>
          <w:rFonts w:ascii="Times New Roman" w:eastAsia="Times New Roman" w:hAnsi="Times New Roman" w:cs="Times New Roman"/>
          <w:spacing w:val="37"/>
          <w:sz w:val="24"/>
        </w:rPr>
        <w:t xml:space="preserve"> </w:t>
      </w:r>
      <w:r w:rsidRPr="00464BD3">
        <w:rPr>
          <w:rFonts w:ascii="Times New Roman" w:eastAsia="Times New Roman" w:hAnsi="Times New Roman" w:cs="Times New Roman"/>
          <w:sz w:val="24"/>
        </w:rPr>
        <w:t>по</w:t>
      </w:r>
      <w:r w:rsidRPr="00464BD3">
        <w:rPr>
          <w:rFonts w:ascii="Times New Roman" w:eastAsia="Times New Roman" w:hAnsi="Times New Roman" w:cs="Times New Roman"/>
          <w:spacing w:val="37"/>
          <w:sz w:val="24"/>
        </w:rPr>
        <w:t xml:space="preserve"> </w:t>
      </w:r>
      <w:r w:rsidRPr="00464BD3">
        <w:rPr>
          <w:rFonts w:ascii="Times New Roman" w:eastAsia="Times New Roman" w:hAnsi="Times New Roman" w:cs="Times New Roman"/>
          <w:sz w:val="24"/>
        </w:rPr>
        <w:t>ряду</w:t>
      </w:r>
      <w:r w:rsidRPr="00464BD3">
        <w:rPr>
          <w:rFonts w:ascii="Times New Roman" w:eastAsia="Times New Roman" w:hAnsi="Times New Roman" w:cs="Times New Roman"/>
          <w:spacing w:val="37"/>
          <w:sz w:val="24"/>
        </w:rPr>
        <w:t xml:space="preserve"> </w:t>
      </w:r>
      <w:r w:rsidRPr="00464BD3">
        <w:rPr>
          <w:rFonts w:ascii="Times New Roman" w:eastAsia="Times New Roman" w:hAnsi="Times New Roman" w:cs="Times New Roman"/>
          <w:sz w:val="24"/>
        </w:rPr>
        <w:t>произведений</w:t>
      </w:r>
      <w:r w:rsidRPr="00464BD3">
        <w:rPr>
          <w:rFonts w:ascii="Times New Roman" w:eastAsia="Times New Roman" w:hAnsi="Times New Roman" w:cs="Times New Roman"/>
          <w:spacing w:val="35"/>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модулями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«Современная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 (мюзикл),</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«Музыка в</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жизни человека»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(музыкальные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портреты,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 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войне).</w:t>
      </w:r>
    </w:p>
    <w:p w:rsidR="00464BD3" w:rsidRPr="00464BD3" w:rsidRDefault="00464BD3" w:rsidP="00464BD3">
      <w:pPr>
        <w:widowControl w:val="0"/>
        <w:autoSpaceDE w:val="0"/>
        <w:autoSpaceDN w:val="0"/>
        <w:spacing w:before="1" w:after="0" w:line="240" w:lineRule="auto"/>
        <w:ind w:left="672"/>
        <w:rPr>
          <w:rFonts w:ascii="Times New Roman" w:eastAsia="Times New Roman" w:hAnsi="Times New Roman" w:cs="Times New Roman"/>
          <w:sz w:val="24"/>
        </w:rPr>
      </w:pPr>
      <w:r w:rsidRPr="00464BD3">
        <w:rPr>
          <w:rFonts w:ascii="Times New Roman" w:eastAsia="Times New Roman" w:hAnsi="Times New Roman" w:cs="Times New Roman"/>
          <w:sz w:val="24"/>
        </w:rPr>
        <w:t>Для</w:t>
      </w:r>
      <w:r w:rsidRPr="00464BD3">
        <w:rPr>
          <w:rFonts w:ascii="Times New Roman" w:eastAsia="Times New Roman" w:hAnsi="Times New Roman" w:cs="Times New Roman"/>
          <w:spacing w:val="44"/>
          <w:sz w:val="24"/>
        </w:rPr>
        <w:t xml:space="preserve"> </w:t>
      </w:r>
      <w:r w:rsidRPr="00464BD3">
        <w:rPr>
          <w:rFonts w:ascii="Times New Roman" w:eastAsia="Times New Roman" w:hAnsi="Times New Roman" w:cs="Times New Roman"/>
          <w:sz w:val="24"/>
        </w:rPr>
        <w:t>данного</w:t>
      </w:r>
      <w:r w:rsidRPr="00464BD3">
        <w:rPr>
          <w:rFonts w:ascii="Times New Roman" w:eastAsia="Times New Roman" w:hAnsi="Times New Roman" w:cs="Times New Roman"/>
          <w:spacing w:val="47"/>
          <w:sz w:val="24"/>
        </w:rPr>
        <w:t xml:space="preserve"> </w:t>
      </w:r>
      <w:r w:rsidRPr="00464BD3">
        <w:rPr>
          <w:rFonts w:ascii="Times New Roman" w:eastAsia="Times New Roman" w:hAnsi="Times New Roman" w:cs="Times New Roman"/>
          <w:sz w:val="24"/>
        </w:rPr>
        <w:t>модуля</w:t>
      </w:r>
      <w:r w:rsidRPr="00464BD3">
        <w:rPr>
          <w:rFonts w:ascii="Times New Roman" w:eastAsia="Times New Roman" w:hAnsi="Times New Roman" w:cs="Times New Roman"/>
          <w:spacing w:val="45"/>
          <w:sz w:val="24"/>
        </w:rPr>
        <w:t xml:space="preserve"> </w:t>
      </w:r>
      <w:r w:rsidRPr="00464BD3">
        <w:rPr>
          <w:rFonts w:ascii="Times New Roman" w:eastAsia="Times New Roman" w:hAnsi="Times New Roman" w:cs="Times New Roman"/>
          <w:sz w:val="24"/>
        </w:rPr>
        <w:t>особенно</w:t>
      </w:r>
      <w:r w:rsidRPr="00464BD3">
        <w:rPr>
          <w:rFonts w:ascii="Times New Roman" w:eastAsia="Times New Roman" w:hAnsi="Times New Roman" w:cs="Times New Roman"/>
          <w:spacing w:val="45"/>
          <w:sz w:val="24"/>
        </w:rPr>
        <w:t xml:space="preserve"> </w:t>
      </w:r>
      <w:r w:rsidRPr="00464BD3">
        <w:rPr>
          <w:rFonts w:ascii="Times New Roman" w:eastAsia="Times New Roman" w:hAnsi="Times New Roman" w:cs="Times New Roman"/>
          <w:sz w:val="24"/>
        </w:rPr>
        <w:t>актуально</w:t>
      </w:r>
      <w:r w:rsidRPr="00464BD3">
        <w:rPr>
          <w:rFonts w:ascii="Times New Roman" w:eastAsia="Times New Roman" w:hAnsi="Times New Roman" w:cs="Times New Roman"/>
          <w:spacing w:val="43"/>
          <w:sz w:val="24"/>
        </w:rPr>
        <w:t xml:space="preserve"> </w:t>
      </w:r>
      <w:r w:rsidRPr="00464BD3">
        <w:rPr>
          <w:rFonts w:ascii="Times New Roman" w:eastAsia="Times New Roman" w:hAnsi="Times New Roman" w:cs="Times New Roman"/>
          <w:sz w:val="24"/>
        </w:rPr>
        <w:t>сочетание</w:t>
      </w:r>
      <w:r w:rsidRPr="00464BD3">
        <w:rPr>
          <w:rFonts w:ascii="Times New Roman" w:eastAsia="Times New Roman" w:hAnsi="Times New Roman" w:cs="Times New Roman"/>
          <w:spacing w:val="43"/>
          <w:sz w:val="24"/>
        </w:rPr>
        <w:t xml:space="preserve"> </w:t>
      </w:r>
      <w:r w:rsidRPr="00464BD3">
        <w:rPr>
          <w:rFonts w:ascii="Times New Roman" w:eastAsia="Times New Roman" w:hAnsi="Times New Roman" w:cs="Times New Roman"/>
          <w:sz w:val="24"/>
        </w:rPr>
        <w:t>различных</w:t>
      </w:r>
      <w:r w:rsidRPr="00464BD3">
        <w:rPr>
          <w:rFonts w:ascii="Times New Roman" w:eastAsia="Times New Roman" w:hAnsi="Times New Roman" w:cs="Times New Roman"/>
          <w:spacing w:val="45"/>
          <w:sz w:val="24"/>
        </w:rPr>
        <w:t xml:space="preserve"> </w:t>
      </w:r>
      <w:r w:rsidRPr="00464BD3">
        <w:rPr>
          <w:rFonts w:ascii="Times New Roman" w:eastAsia="Times New Roman" w:hAnsi="Times New Roman" w:cs="Times New Roman"/>
          <w:sz w:val="24"/>
        </w:rPr>
        <w:t>видов</w:t>
      </w:r>
      <w:r w:rsidRPr="00464BD3">
        <w:rPr>
          <w:rFonts w:ascii="Times New Roman" w:eastAsia="Times New Roman" w:hAnsi="Times New Roman" w:cs="Times New Roman"/>
          <w:spacing w:val="45"/>
          <w:sz w:val="24"/>
        </w:rPr>
        <w:t xml:space="preserve"> </w:t>
      </w:r>
      <w:r w:rsidRPr="00464BD3">
        <w:rPr>
          <w:rFonts w:ascii="Times New Roman" w:eastAsia="Times New Roman" w:hAnsi="Times New Roman" w:cs="Times New Roman"/>
          <w:sz w:val="24"/>
        </w:rPr>
        <w:t>урочной</w:t>
      </w:r>
      <w:r w:rsidRPr="00464BD3">
        <w:rPr>
          <w:rFonts w:ascii="Times New Roman" w:eastAsia="Times New Roman" w:hAnsi="Times New Roman" w:cs="Times New Roman"/>
          <w:spacing w:val="45"/>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46"/>
          <w:sz w:val="24"/>
        </w:rPr>
        <w:t xml:space="preserve"> </w:t>
      </w:r>
      <w:r w:rsidRPr="00464BD3">
        <w:rPr>
          <w:rFonts w:ascii="Times New Roman" w:eastAsia="Times New Roman" w:hAnsi="Times New Roman" w:cs="Times New Roman"/>
          <w:sz w:val="24"/>
        </w:rPr>
        <w:t>внеурочной</w:t>
      </w:r>
      <w:r w:rsidRPr="00464BD3">
        <w:rPr>
          <w:rFonts w:ascii="Times New Roman" w:eastAsia="Times New Roman" w:hAnsi="Times New Roman" w:cs="Times New Roman"/>
          <w:spacing w:val="45"/>
          <w:sz w:val="24"/>
        </w:rPr>
        <w:t xml:space="preserve"> </w:t>
      </w:r>
      <w:r w:rsidRPr="00464BD3">
        <w:rPr>
          <w:rFonts w:ascii="Times New Roman" w:eastAsia="Times New Roman" w:hAnsi="Times New Roman" w:cs="Times New Roman"/>
          <w:sz w:val="24"/>
        </w:rPr>
        <w:t>деятельности,</w:t>
      </w:r>
      <w:r w:rsidRPr="00464BD3">
        <w:rPr>
          <w:rFonts w:ascii="Times New Roman" w:eastAsia="Times New Roman" w:hAnsi="Times New Roman" w:cs="Times New Roman"/>
          <w:spacing w:val="43"/>
          <w:sz w:val="24"/>
        </w:rPr>
        <w:t xml:space="preserve"> </w:t>
      </w:r>
      <w:r w:rsidRPr="00464BD3">
        <w:rPr>
          <w:rFonts w:ascii="Times New Roman" w:eastAsia="Times New Roman" w:hAnsi="Times New Roman" w:cs="Times New Roman"/>
          <w:sz w:val="24"/>
        </w:rPr>
        <w:t>таких</w:t>
      </w:r>
      <w:r w:rsidRPr="00464BD3">
        <w:rPr>
          <w:rFonts w:ascii="Times New Roman" w:eastAsia="Times New Roman" w:hAnsi="Times New Roman" w:cs="Times New Roman"/>
          <w:spacing w:val="45"/>
          <w:sz w:val="24"/>
        </w:rPr>
        <w:t xml:space="preserve"> </w:t>
      </w:r>
      <w:r w:rsidRPr="00464BD3">
        <w:rPr>
          <w:rFonts w:ascii="Times New Roman" w:eastAsia="Times New Roman" w:hAnsi="Times New Roman" w:cs="Times New Roman"/>
          <w:sz w:val="24"/>
        </w:rPr>
        <w:t>как</w:t>
      </w:r>
      <w:r w:rsidRPr="00464BD3">
        <w:rPr>
          <w:rFonts w:ascii="Times New Roman" w:eastAsia="Times New Roman" w:hAnsi="Times New Roman" w:cs="Times New Roman"/>
          <w:spacing w:val="43"/>
          <w:sz w:val="24"/>
        </w:rPr>
        <w:t xml:space="preserve"> </w:t>
      </w:r>
      <w:r w:rsidRPr="00464BD3">
        <w:rPr>
          <w:rFonts w:ascii="Times New Roman" w:eastAsia="Times New Roman" w:hAnsi="Times New Roman" w:cs="Times New Roman"/>
          <w:sz w:val="24"/>
        </w:rPr>
        <w:t>театрализованные</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постановки силами обучающихся, посещение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музыкальных театров, коллективный просмотр</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фильмов.</w:t>
      </w:r>
    </w:p>
    <w:p w:rsidR="00464BD3" w:rsidRPr="00464BD3" w:rsidRDefault="00464BD3" w:rsidP="00464BD3">
      <w:pPr>
        <w:widowControl w:val="0"/>
        <w:autoSpaceDE w:val="0"/>
        <w:autoSpaceDN w:val="0"/>
        <w:spacing w:after="1" w:line="240" w:lineRule="auto"/>
        <w:rPr>
          <w:rFonts w:ascii="Times New Roman" w:eastAsia="Times New Roman" w:hAnsi="Times New Roman" w:cs="Times New Roman"/>
          <w:sz w:val="24"/>
          <w:szCs w:val="26"/>
        </w:r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12"/>
        <w:gridCol w:w="1812"/>
        <w:gridCol w:w="3529"/>
        <w:gridCol w:w="8867"/>
      </w:tblGrid>
      <w:tr w:rsidR="00464BD3" w:rsidRPr="00464BD3" w:rsidTr="00EF0B46">
        <w:trPr>
          <w:trHeight w:val="829"/>
        </w:trPr>
        <w:tc>
          <w:tcPr>
            <w:tcW w:w="1212" w:type="dxa"/>
          </w:tcPr>
          <w:p w:rsidR="00464BD3" w:rsidRPr="00464BD3" w:rsidRDefault="00464BD3" w:rsidP="00464BD3">
            <w:pPr>
              <w:spacing w:line="270" w:lineRule="atLeast"/>
              <w:ind w:left="107" w:right="94"/>
              <w:rPr>
                <w:rFonts w:ascii="Times New Roman" w:eastAsia="Times New Roman" w:hAnsi="Times New Roman" w:cs="Times New Roman"/>
                <w:b/>
                <w:sz w:val="24"/>
              </w:rPr>
            </w:pPr>
            <w:r w:rsidRPr="00464BD3">
              <w:rPr>
                <w:rFonts w:ascii="Times New Roman" w:eastAsia="Times New Roman" w:hAnsi="Times New Roman" w:cs="Times New Roman"/>
                <w:b/>
                <w:sz w:val="24"/>
              </w:rPr>
              <w:t>№ блока,</w:t>
            </w:r>
            <w:r w:rsidRPr="00464BD3">
              <w:rPr>
                <w:rFonts w:ascii="Times New Roman" w:eastAsia="Times New Roman" w:hAnsi="Times New Roman" w:cs="Times New Roman"/>
                <w:b/>
                <w:spacing w:val="-57"/>
                <w:sz w:val="24"/>
              </w:rPr>
              <w:t xml:space="preserve"> </w:t>
            </w:r>
            <w:r w:rsidRPr="00464BD3">
              <w:rPr>
                <w:rFonts w:ascii="Times New Roman" w:eastAsia="Times New Roman" w:hAnsi="Times New Roman" w:cs="Times New Roman"/>
                <w:b/>
                <w:sz w:val="24"/>
              </w:rPr>
              <w:t>кол-во</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часов</w:t>
            </w:r>
          </w:p>
        </w:tc>
        <w:tc>
          <w:tcPr>
            <w:tcW w:w="1812" w:type="dxa"/>
          </w:tcPr>
          <w:p w:rsidR="00464BD3" w:rsidRPr="00464BD3" w:rsidRDefault="00464BD3" w:rsidP="00464BD3">
            <w:pPr>
              <w:spacing w:before="1"/>
              <w:rPr>
                <w:rFonts w:ascii="Times New Roman" w:eastAsia="Times New Roman" w:hAnsi="Times New Roman" w:cs="Times New Roman"/>
                <w:sz w:val="24"/>
              </w:rPr>
            </w:pPr>
          </w:p>
          <w:p w:rsidR="00464BD3" w:rsidRPr="00464BD3" w:rsidRDefault="00464BD3" w:rsidP="00464BD3">
            <w:pPr>
              <w:ind w:left="110"/>
              <w:rPr>
                <w:rFonts w:ascii="Times New Roman" w:eastAsia="Times New Roman" w:hAnsi="Times New Roman" w:cs="Times New Roman"/>
                <w:b/>
                <w:sz w:val="24"/>
              </w:rPr>
            </w:pPr>
            <w:r w:rsidRPr="00464BD3">
              <w:rPr>
                <w:rFonts w:ascii="Times New Roman" w:eastAsia="Times New Roman" w:hAnsi="Times New Roman" w:cs="Times New Roman"/>
                <w:b/>
                <w:sz w:val="24"/>
              </w:rPr>
              <w:t>Тема</w:t>
            </w:r>
          </w:p>
        </w:tc>
        <w:tc>
          <w:tcPr>
            <w:tcW w:w="3529" w:type="dxa"/>
          </w:tcPr>
          <w:p w:rsidR="00464BD3" w:rsidRPr="00464BD3" w:rsidRDefault="00464BD3" w:rsidP="00464BD3">
            <w:pPr>
              <w:spacing w:before="1"/>
              <w:rPr>
                <w:rFonts w:ascii="Times New Roman" w:eastAsia="Times New Roman" w:hAnsi="Times New Roman" w:cs="Times New Roman"/>
                <w:sz w:val="24"/>
              </w:rPr>
            </w:pPr>
          </w:p>
          <w:p w:rsidR="00464BD3" w:rsidRPr="00464BD3" w:rsidRDefault="00464BD3" w:rsidP="00464BD3">
            <w:pPr>
              <w:ind w:left="110"/>
              <w:rPr>
                <w:rFonts w:ascii="Times New Roman" w:eastAsia="Times New Roman" w:hAnsi="Times New Roman" w:cs="Times New Roman"/>
                <w:b/>
                <w:sz w:val="24"/>
              </w:rPr>
            </w:pPr>
            <w:r w:rsidRPr="00464BD3">
              <w:rPr>
                <w:rFonts w:ascii="Times New Roman" w:eastAsia="Times New Roman" w:hAnsi="Times New Roman" w:cs="Times New Roman"/>
                <w:b/>
                <w:sz w:val="24"/>
              </w:rPr>
              <w:t>Содержание</w:t>
            </w:r>
          </w:p>
        </w:tc>
        <w:tc>
          <w:tcPr>
            <w:tcW w:w="8867" w:type="dxa"/>
          </w:tcPr>
          <w:p w:rsidR="00464BD3" w:rsidRPr="00464BD3" w:rsidRDefault="00464BD3" w:rsidP="00464BD3">
            <w:pPr>
              <w:spacing w:before="1"/>
              <w:rPr>
                <w:rFonts w:ascii="Times New Roman" w:eastAsia="Times New Roman" w:hAnsi="Times New Roman" w:cs="Times New Roman"/>
                <w:sz w:val="24"/>
              </w:rPr>
            </w:pPr>
          </w:p>
          <w:p w:rsidR="00464BD3" w:rsidRPr="00464BD3" w:rsidRDefault="00464BD3" w:rsidP="00464BD3">
            <w:pPr>
              <w:ind w:left="107"/>
              <w:rPr>
                <w:rFonts w:ascii="Times New Roman" w:eastAsia="Times New Roman" w:hAnsi="Times New Roman" w:cs="Times New Roman"/>
                <w:b/>
                <w:sz w:val="24"/>
              </w:rPr>
            </w:pPr>
            <w:r w:rsidRPr="00464BD3">
              <w:rPr>
                <w:rFonts w:ascii="Times New Roman" w:eastAsia="Times New Roman" w:hAnsi="Times New Roman" w:cs="Times New Roman"/>
                <w:b/>
                <w:sz w:val="24"/>
              </w:rPr>
              <w:t>Виды</w:t>
            </w:r>
            <w:r w:rsidRPr="00464BD3">
              <w:rPr>
                <w:rFonts w:ascii="Times New Roman" w:eastAsia="Times New Roman" w:hAnsi="Times New Roman" w:cs="Times New Roman"/>
                <w:b/>
                <w:spacing w:val="-4"/>
                <w:sz w:val="24"/>
              </w:rPr>
              <w:t xml:space="preserve"> </w:t>
            </w:r>
            <w:r w:rsidRPr="00464BD3">
              <w:rPr>
                <w:rFonts w:ascii="Times New Roman" w:eastAsia="Times New Roman" w:hAnsi="Times New Roman" w:cs="Times New Roman"/>
                <w:b/>
                <w:sz w:val="24"/>
              </w:rPr>
              <w:t>деятельности</w:t>
            </w:r>
            <w:r w:rsidRPr="00464BD3">
              <w:rPr>
                <w:rFonts w:ascii="Times New Roman" w:eastAsia="Times New Roman" w:hAnsi="Times New Roman" w:cs="Times New Roman"/>
                <w:b/>
                <w:spacing w:val="-4"/>
                <w:sz w:val="24"/>
              </w:rPr>
              <w:t xml:space="preserve"> </w:t>
            </w:r>
            <w:r w:rsidRPr="00464BD3">
              <w:rPr>
                <w:rFonts w:ascii="Times New Roman" w:eastAsia="Times New Roman" w:hAnsi="Times New Roman" w:cs="Times New Roman"/>
                <w:b/>
                <w:sz w:val="24"/>
              </w:rPr>
              <w:t>обучающихся</w:t>
            </w:r>
          </w:p>
        </w:tc>
      </w:tr>
      <w:tr w:rsidR="00464BD3" w:rsidRPr="00464BD3" w:rsidTr="00EF0B46">
        <w:trPr>
          <w:trHeight w:val="2484"/>
        </w:trPr>
        <w:tc>
          <w:tcPr>
            <w:tcW w:w="1212" w:type="dxa"/>
          </w:tcPr>
          <w:p w:rsidR="00464BD3" w:rsidRPr="00464BD3" w:rsidRDefault="00464BD3" w:rsidP="00464BD3">
            <w:pPr>
              <w:ind w:left="107" w:right="415"/>
              <w:rPr>
                <w:rFonts w:ascii="Times New Roman" w:eastAsia="Times New Roman" w:hAnsi="Times New Roman" w:cs="Times New Roman"/>
                <w:sz w:val="24"/>
              </w:rPr>
            </w:pPr>
            <w:r w:rsidRPr="00464BD3">
              <w:rPr>
                <w:rFonts w:ascii="Times New Roman" w:eastAsia="Times New Roman" w:hAnsi="Times New Roman" w:cs="Times New Roman"/>
                <w:sz w:val="24"/>
              </w:rPr>
              <w:t>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0,5—1</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ч</w:t>
            </w:r>
          </w:p>
        </w:tc>
        <w:tc>
          <w:tcPr>
            <w:tcW w:w="1812" w:type="dxa"/>
          </w:tcPr>
          <w:p w:rsidR="00464BD3" w:rsidRPr="00464BD3" w:rsidRDefault="00464BD3" w:rsidP="00464BD3">
            <w:pPr>
              <w:tabs>
                <w:tab w:val="left" w:pos="1470"/>
              </w:tabs>
              <w:ind w:left="110" w:right="93"/>
              <w:rPr>
                <w:rFonts w:ascii="Times New Roman" w:eastAsia="Times New Roman" w:hAnsi="Times New Roman" w:cs="Times New Roman"/>
                <w:sz w:val="24"/>
              </w:rPr>
            </w:pPr>
            <w:r w:rsidRPr="00464BD3">
              <w:rPr>
                <w:rFonts w:ascii="Times New Roman" w:eastAsia="Times New Roman" w:hAnsi="Times New Roman" w:cs="Times New Roman"/>
                <w:sz w:val="24"/>
              </w:rPr>
              <w:t>Музыкальная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сказка</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2"/>
                <w:sz w:val="24"/>
              </w:rPr>
              <w:t>на</w:t>
            </w:r>
          </w:p>
          <w:p w:rsidR="00464BD3" w:rsidRPr="00464BD3" w:rsidRDefault="00464BD3" w:rsidP="00464BD3">
            <w:pPr>
              <w:tabs>
                <w:tab w:val="left" w:pos="1470"/>
              </w:tabs>
              <w:ind w:left="110" w:right="93"/>
              <w:rPr>
                <w:rFonts w:ascii="Times New Roman" w:eastAsia="Times New Roman" w:hAnsi="Times New Roman" w:cs="Times New Roman"/>
                <w:sz w:val="24"/>
              </w:rPr>
            </w:pPr>
            <w:r w:rsidRPr="00464BD3">
              <w:rPr>
                <w:rFonts w:ascii="Times New Roman" w:eastAsia="Times New Roman" w:hAnsi="Times New Roman" w:cs="Times New Roman"/>
                <w:sz w:val="24"/>
              </w:rPr>
              <w:t>сцене,</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2"/>
                <w:sz w:val="24"/>
              </w:rPr>
              <w:t>на</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экране</w:t>
            </w:r>
          </w:p>
        </w:tc>
        <w:tc>
          <w:tcPr>
            <w:tcW w:w="3529" w:type="dxa"/>
          </w:tcPr>
          <w:p w:rsidR="00464BD3" w:rsidRPr="00464BD3" w:rsidRDefault="00464BD3" w:rsidP="00464BD3">
            <w:pPr>
              <w:tabs>
                <w:tab w:val="left" w:pos="2142"/>
              </w:tabs>
              <w:ind w:left="110" w:right="96"/>
              <w:rPr>
                <w:rFonts w:ascii="Times New Roman" w:eastAsia="Times New Roman" w:hAnsi="Times New Roman" w:cs="Times New Roman"/>
                <w:sz w:val="24"/>
              </w:rPr>
            </w:pPr>
            <w:r w:rsidRPr="00464BD3">
              <w:rPr>
                <w:rFonts w:ascii="Times New Roman" w:eastAsia="Times New Roman" w:hAnsi="Times New Roman" w:cs="Times New Roman"/>
                <w:sz w:val="24"/>
              </w:rPr>
              <w:t>Характеры</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персонажей,</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отражённые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музыке.</w:t>
            </w:r>
          </w:p>
          <w:p w:rsidR="00464BD3" w:rsidRPr="00464BD3" w:rsidRDefault="00464BD3" w:rsidP="00464BD3">
            <w:pPr>
              <w:ind w:left="110"/>
              <w:rPr>
                <w:rFonts w:ascii="Times New Roman" w:eastAsia="Times New Roman" w:hAnsi="Times New Roman" w:cs="Times New Roman"/>
                <w:sz w:val="24"/>
              </w:rPr>
            </w:pPr>
            <w:r w:rsidRPr="00464BD3">
              <w:rPr>
                <w:rFonts w:ascii="Times New Roman" w:eastAsia="Times New Roman" w:hAnsi="Times New Roman" w:cs="Times New Roman"/>
                <w:sz w:val="24"/>
              </w:rPr>
              <w:t>Тембр</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голоса.</w:t>
            </w:r>
          </w:p>
          <w:p w:rsidR="00464BD3" w:rsidRPr="00464BD3" w:rsidRDefault="00464BD3" w:rsidP="00464BD3">
            <w:pPr>
              <w:ind w:left="110"/>
              <w:rPr>
                <w:rFonts w:ascii="Times New Roman" w:eastAsia="Times New Roman" w:hAnsi="Times New Roman" w:cs="Times New Roman"/>
                <w:sz w:val="24"/>
              </w:rPr>
            </w:pPr>
            <w:r w:rsidRPr="00464BD3">
              <w:rPr>
                <w:rFonts w:ascii="Times New Roman" w:eastAsia="Times New Roman" w:hAnsi="Times New Roman" w:cs="Times New Roman"/>
                <w:sz w:val="24"/>
              </w:rPr>
              <w:t>Соло.</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Хор,</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ансамбль</w:t>
            </w:r>
          </w:p>
        </w:tc>
        <w:tc>
          <w:tcPr>
            <w:tcW w:w="8867" w:type="dxa"/>
          </w:tcPr>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Видеопросмотр</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музыкальной</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сказки.</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Обсуждение</w:t>
            </w:r>
            <w:r w:rsidRPr="00464BD3">
              <w:rPr>
                <w:rFonts w:ascii="Times New Roman" w:eastAsia="Times New Roman" w:hAnsi="Times New Roman" w:cs="Times New Roman"/>
                <w:spacing w:val="40"/>
                <w:sz w:val="24"/>
              </w:rPr>
              <w:t xml:space="preserve"> </w:t>
            </w:r>
            <w:r w:rsidRPr="00464BD3">
              <w:rPr>
                <w:rFonts w:ascii="Times New Roman" w:eastAsia="Times New Roman" w:hAnsi="Times New Roman" w:cs="Times New Roman"/>
                <w:sz w:val="24"/>
              </w:rPr>
              <w:t>музыкально-выразительных</w:t>
            </w:r>
            <w:r w:rsidRPr="00464BD3">
              <w:rPr>
                <w:rFonts w:ascii="Times New Roman" w:eastAsia="Times New Roman" w:hAnsi="Times New Roman" w:cs="Times New Roman"/>
                <w:spacing w:val="40"/>
                <w:sz w:val="24"/>
              </w:rPr>
              <w:t xml:space="preserve"> </w:t>
            </w:r>
            <w:r w:rsidRPr="00464BD3">
              <w:rPr>
                <w:rFonts w:ascii="Times New Roman" w:eastAsia="Times New Roman" w:hAnsi="Times New Roman" w:cs="Times New Roman"/>
                <w:sz w:val="24"/>
              </w:rPr>
              <w:t>средств,</w:t>
            </w:r>
            <w:r w:rsidRPr="00464BD3">
              <w:rPr>
                <w:rFonts w:ascii="Times New Roman" w:eastAsia="Times New Roman" w:hAnsi="Times New Roman" w:cs="Times New Roman"/>
                <w:spacing w:val="44"/>
                <w:sz w:val="24"/>
              </w:rPr>
              <w:t xml:space="preserve"> </w:t>
            </w:r>
            <w:r w:rsidRPr="00464BD3">
              <w:rPr>
                <w:rFonts w:ascii="Times New Roman" w:eastAsia="Times New Roman" w:hAnsi="Times New Roman" w:cs="Times New Roman"/>
                <w:sz w:val="24"/>
              </w:rPr>
              <w:t>передающих</w:t>
            </w:r>
            <w:r w:rsidRPr="00464BD3">
              <w:rPr>
                <w:rFonts w:ascii="Times New Roman" w:eastAsia="Times New Roman" w:hAnsi="Times New Roman" w:cs="Times New Roman"/>
                <w:spacing w:val="41"/>
                <w:sz w:val="24"/>
              </w:rPr>
              <w:t xml:space="preserve"> </w:t>
            </w:r>
            <w:r w:rsidRPr="00464BD3">
              <w:rPr>
                <w:rFonts w:ascii="Times New Roman" w:eastAsia="Times New Roman" w:hAnsi="Times New Roman" w:cs="Times New Roman"/>
                <w:sz w:val="24"/>
              </w:rPr>
              <w:t>повороты</w:t>
            </w:r>
            <w:r w:rsidRPr="00464BD3">
              <w:rPr>
                <w:rFonts w:ascii="Times New Roman" w:eastAsia="Times New Roman" w:hAnsi="Times New Roman" w:cs="Times New Roman"/>
                <w:spacing w:val="41"/>
                <w:sz w:val="24"/>
              </w:rPr>
              <w:t xml:space="preserve"> </w:t>
            </w:r>
            <w:r w:rsidRPr="00464BD3">
              <w:rPr>
                <w:rFonts w:ascii="Times New Roman" w:eastAsia="Times New Roman" w:hAnsi="Times New Roman" w:cs="Times New Roman"/>
                <w:sz w:val="24"/>
              </w:rPr>
              <w:t>сюжета,</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характеры</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героев.</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Игра-викторина</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«Угадай</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по</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голосу»</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Разучивание,</w:t>
            </w:r>
            <w:r w:rsidRPr="00464BD3">
              <w:rPr>
                <w:rFonts w:ascii="Times New Roman" w:eastAsia="Times New Roman" w:hAnsi="Times New Roman" w:cs="Times New Roman"/>
                <w:spacing w:val="28"/>
                <w:sz w:val="24"/>
              </w:rPr>
              <w:t xml:space="preserve"> </w:t>
            </w:r>
            <w:r w:rsidRPr="00464BD3">
              <w:rPr>
                <w:rFonts w:ascii="Times New Roman" w:eastAsia="Times New Roman" w:hAnsi="Times New Roman" w:cs="Times New Roman"/>
                <w:sz w:val="24"/>
              </w:rPr>
              <w:t>исполнение</w:t>
            </w:r>
            <w:r w:rsidRPr="00464BD3">
              <w:rPr>
                <w:rFonts w:ascii="Times New Roman" w:eastAsia="Times New Roman" w:hAnsi="Times New Roman" w:cs="Times New Roman"/>
                <w:spacing w:val="28"/>
                <w:sz w:val="24"/>
              </w:rPr>
              <w:t xml:space="preserve"> </w:t>
            </w:r>
            <w:r w:rsidRPr="00464BD3">
              <w:rPr>
                <w:rFonts w:ascii="Times New Roman" w:eastAsia="Times New Roman" w:hAnsi="Times New Roman" w:cs="Times New Roman"/>
                <w:sz w:val="24"/>
              </w:rPr>
              <w:t>отдельных</w:t>
            </w:r>
            <w:r w:rsidRPr="00464BD3">
              <w:rPr>
                <w:rFonts w:ascii="Times New Roman" w:eastAsia="Times New Roman" w:hAnsi="Times New Roman" w:cs="Times New Roman"/>
                <w:spacing w:val="28"/>
                <w:sz w:val="24"/>
              </w:rPr>
              <w:t xml:space="preserve"> </w:t>
            </w:r>
            <w:r w:rsidRPr="00464BD3">
              <w:rPr>
                <w:rFonts w:ascii="Times New Roman" w:eastAsia="Times New Roman" w:hAnsi="Times New Roman" w:cs="Times New Roman"/>
                <w:sz w:val="24"/>
              </w:rPr>
              <w:t>номеров</w:t>
            </w:r>
            <w:r w:rsidRPr="00464BD3">
              <w:rPr>
                <w:rFonts w:ascii="Times New Roman" w:eastAsia="Times New Roman" w:hAnsi="Times New Roman" w:cs="Times New Roman"/>
                <w:spacing w:val="28"/>
                <w:sz w:val="24"/>
              </w:rPr>
              <w:t xml:space="preserve"> </w:t>
            </w:r>
            <w:r w:rsidRPr="00464BD3">
              <w:rPr>
                <w:rFonts w:ascii="Times New Roman" w:eastAsia="Times New Roman" w:hAnsi="Times New Roman" w:cs="Times New Roman"/>
                <w:sz w:val="24"/>
              </w:rPr>
              <w:t>из</w:t>
            </w:r>
            <w:r w:rsidRPr="00464BD3">
              <w:rPr>
                <w:rFonts w:ascii="Times New Roman" w:eastAsia="Times New Roman" w:hAnsi="Times New Roman" w:cs="Times New Roman"/>
                <w:spacing w:val="29"/>
                <w:sz w:val="24"/>
              </w:rPr>
              <w:t xml:space="preserve"> </w:t>
            </w:r>
            <w:r w:rsidRPr="00464BD3">
              <w:rPr>
                <w:rFonts w:ascii="Times New Roman" w:eastAsia="Times New Roman" w:hAnsi="Times New Roman" w:cs="Times New Roman"/>
                <w:sz w:val="24"/>
              </w:rPr>
              <w:t>детской</w:t>
            </w:r>
            <w:r w:rsidRPr="00464BD3">
              <w:rPr>
                <w:rFonts w:ascii="Times New Roman" w:eastAsia="Times New Roman" w:hAnsi="Times New Roman" w:cs="Times New Roman"/>
                <w:spacing w:val="30"/>
                <w:sz w:val="24"/>
              </w:rPr>
              <w:t xml:space="preserve"> </w:t>
            </w:r>
            <w:r w:rsidRPr="00464BD3">
              <w:rPr>
                <w:rFonts w:ascii="Times New Roman" w:eastAsia="Times New Roman" w:hAnsi="Times New Roman" w:cs="Times New Roman"/>
                <w:sz w:val="24"/>
              </w:rPr>
              <w:t>оперы,</w:t>
            </w:r>
            <w:r w:rsidRPr="00464BD3">
              <w:rPr>
                <w:rFonts w:ascii="Times New Roman" w:eastAsia="Times New Roman" w:hAnsi="Times New Roman" w:cs="Times New Roman"/>
                <w:spacing w:val="28"/>
                <w:sz w:val="24"/>
              </w:rPr>
              <w:t xml:space="preserve"> </w:t>
            </w:r>
            <w:r w:rsidRPr="00464BD3">
              <w:rPr>
                <w:rFonts w:ascii="Times New Roman" w:eastAsia="Times New Roman" w:hAnsi="Times New Roman" w:cs="Times New Roman"/>
                <w:sz w:val="24"/>
              </w:rPr>
              <w:t>музыкальной</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сказки.</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i/>
                <w:sz w:val="24"/>
              </w:rPr>
              <w:t>На</w:t>
            </w:r>
            <w:r w:rsidRPr="00464BD3">
              <w:rPr>
                <w:rFonts w:ascii="Times New Roman" w:eastAsia="Times New Roman" w:hAnsi="Times New Roman" w:cs="Times New Roman"/>
                <w:i/>
                <w:spacing w:val="-3"/>
                <w:sz w:val="24"/>
              </w:rPr>
              <w:t xml:space="preserve"> </w:t>
            </w:r>
            <w:r w:rsidRPr="00464BD3">
              <w:rPr>
                <w:rFonts w:ascii="Times New Roman" w:eastAsia="Times New Roman" w:hAnsi="Times New Roman" w:cs="Times New Roman"/>
                <w:i/>
                <w:sz w:val="24"/>
              </w:rPr>
              <w:t>выбор</w:t>
            </w:r>
            <w:r w:rsidRPr="00464BD3">
              <w:rPr>
                <w:rFonts w:ascii="Times New Roman" w:eastAsia="Times New Roman" w:hAnsi="Times New Roman" w:cs="Times New Roman"/>
                <w:i/>
                <w:spacing w:val="-1"/>
                <w:sz w:val="24"/>
              </w:rPr>
              <w:t xml:space="preserve"> </w:t>
            </w:r>
            <w:r w:rsidRPr="00464BD3">
              <w:rPr>
                <w:rFonts w:ascii="Times New Roman" w:eastAsia="Times New Roman" w:hAnsi="Times New Roman" w:cs="Times New Roman"/>
                <w:i/>
                <w:sz w:val="24"/>
              </w:rPr>
              <w:t>или</w:t>
            </w:r>
            <w:r w:rsidRPr="00464BD3">
              <w:rPr>
                <w:rFonts w:ascii="Times New Roman" w:eastAsia="Times New Roman" w:hAnsi="Times New Roman" w:cs="Times New Roman"/>
                <w:i/>
                <w:spacing w:val="-2"/>
                <w:sz w:val="24"/>
              </w:rPr>
              <w:t xml:space="preserve"> </w:t>
            </w:r>
            <w:r w:rsidRPr="00464BD3">
              <w:rPr>
                <w:rFonts w:ascii="Times New Roman" w:eastAsia="Times New Roman" w:hAnsi="Times New Roman" w:cs="Times New Roman"/>
                <w:i/>
                <w:sz w:val="24"/>
              </w:rPr>
              <w:t>факультативно</w:t>
            </w:r>
            <w:r w:rsidRPr="00464BD3">
              <w:rPr>
                <w:rFonts w:ascii="Times New Roman" w:eastAsia="Times New Roman" w:hAnsi="Times New Roman" w:cs="Times New Roman"/>
                <w:sz w:val="24"/>
              </w:rPr>
              <w:t>:</w:t>
            </w:r>
          </w:p>
          <w:p w:rsidR="00464BD3" w:rsidRPr="00464BD3" w:rsidRDefault="00464BD3" w:rsidP="00464BD3">
            <w:pPr>
              <w:spacing w:line="270" w:lineRule="atLeast"/>
              <w:ind w:left="107" w:right="1815"/>
              <w:rPr>
                <w:rFonts w:ascii="Times New Roman" w:eastAsia="Times New Roman" w:hAnsi="Times New Roman" w:cs="Times New Roman"/>
                <w:sz w:val="24"/>
              </w:rPr>
            </w:pPr>
            <w:r w:rsidRPr="00464BD3">
              <w:rPr>
                <w:rFonts w:ascii="Times New Roman" w:eastAsia="Times New Roman" w:hAnsi="Times New Roman" w:cs="Times New Roman"/>
                <w:sz w:val="24"/>
              </w:rPr>
              <w:t>Постановка</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детской</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музыкальной</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сказки,</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спектакль</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для</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родителей.</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Творческий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проект «Озвучиваем мультфильм»</w:t>
            </w:r>
          </w:p>
        </w:tc>
      </w:tr>
      <w:tr w:rsidR="00464BD3" w:rsidRPr="00464BD3" w:rsidTr="00EF0B46">
        <w:trPr>
          <w:trHeight w:val="1932"/>
        </w:trPr>
        <w:tc>
          <w:tcPr>
            <w:tcW w:w="1212" w:type="dxa"/>
          </w:tcPr>
          <w:p w:rsidR="00464BD3" w:rsidRPr="00464BD3" w:rsidRDefault="00464BD3" w:rsidP="00464BD3">
            <w:pPr>
              <w:ind w:left="107" w:right="415"/>
              <w:rPr>
                <w:rFonts w:ascii="Times New Roman" w:eastAsia="Times New Roman" w:hAnsi="Times New Roman" w:cs="Times New Roman"/>
                <w:sz w:val="24"/>
              </w:rPr>
            </w:pPr>
            <w:r w:rsidRPr="00464BD3">
              <w:rPr>
                <w:rFonts w:ascii="Times New Roman" w:eastAsia="Times New Roman" w:hAnsi="Times New Roman" w:cs="Times New Roman"/>
                <w:sz w:val="24"/>
              </w:rPr>
              <w:t>Б)</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0,5—1</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уч.ч.</w:t>
            </w:r>
          </w:p>
        </w:tc>
        <w:tc>
          <w:tcPr>
            <w:tcW w:w="1812" w:type="dxa"/>
          </w:tcPr>
          <w:p w:rsidR="00464BD3" w:rsidRPr="00464BD3" w:rsidRDefault="00464BD3" w:rsidP="00464BD3">
            <w:pPr>
              <w:ind w:left="110"/>
              <w:rPr>
                <w:rFonts w:ascii="Times New Roman" w:eastAsia="Times New Roman" w:hAnsi="Times New Roman" w:cs="Times New Roman"/>
                <w:sz w:val="24"/>
              </w:rPr>
            </w:pPr>
            <w:r w:rsidRPr="00464BD3">
              <w:rPr>
                <w:rFonts w:ascii="Times New Roman" w:eastAsia="Times New Roman" w:hAnsi="Times New Roman" w:cs="Times New Roman"/>
                <w:sz w:val="24"/>
              </w:rPr>
              <w:t>Театр</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оперы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балета</w:t>
            </w:r>
          </w:p>
        </w:tc>
        <w:tc>
          <w:tcPr>
            <w:tcW w:w="3529" w:type="dxa"/>
          </w:tcPr>
          <w:p w:rsidR="00464BD3" w:rsidRPr="00464BD3" w:rsidRDefault="00464BD3" w:rsidP="00464BD3">
            <w:pPr>
              <w:ind w:left="110" w:right="93"/>
              <w:jc w:val="both"/>
              <w:rPr>
                <w:rFonts w:ascii="Times New Roman" w:eastAsia="Times New Roman" w:hAnsi="Times New Roman" w:cs="Times New Roman"/>
                <w:sz w:val="24"/>
              </w:rPr>
            </w:pPr>
            <w:r w:rsidRPr="00464BD3">
              <w:rPr>
                <w:rFonts w:ascii="Times New Roman" w:eastAsia="Times New Roman" w:hAnsi="Times New Roman" w:cs="Times New Roman"/>
                <w:sz w:val="24"/>
              </w:rPr>
              <w:t>Особенности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музыкальных</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спектаклей.</w:t>
            </w:r>
          </w:p>
          <w:p w:rsidR="00464BD3" w:rsidRPr="00464BD3" w:rsidRDefault="00464BD3" w:rsidP="00464BD3">
            <w:pPr>
              <w:ind w:left="110" w:right="93"/>
              <w:jc w:val="both"/>
              <w:rPr>
                <w:rFonts w:ascii="Times New Roman" w:eastAsia="Times New Roman" w:hAnsi="Times New Roman" w:cs="Times New Roman"/>
                <w:sz w:val="24"/>
              </w:rPr>
            </w:pPr>
            <w:r w:rsidRPr="00464BD3">
              <w:rPr>
                <w:rFonts w:ascii="Times New Roman" w:eastAsia="Times New Roman" w:hAnsi="Times New Roman" w:cs="Times New Roman"/>
                <w:sz w:val="24"/>
              </w:rPr>
              <w:t>Балет.</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Опера.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Солисты,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хор,</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оркестр,</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дирижёр</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ном</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спектакле</w:t>
            </w:r>
          </w:p>
        </w:tc>
        <w:tc>
          <w:tcPr>
            <w:tcW w:w="8867" w:type="dxa"/>
          </w:tcPr>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Знакомство</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со</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знаменитыми</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музыкальными</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театрами.</w:t>
            </w:r>
          </w:p>
          <w:p w:rsidR="00464BD3" w:rsidRPr="00464BD3" w:rsidRDefault="00464BD3" w:rsidP="00464BD3">
            <w:pPr>
              <w:ind w:left="107" w:right="1014"/>
              <w:rPr>
                <w:rFonts w:ascii="Times New Roman" w:eastAsia="Times New Roman" w:hAnsi="Times New Roman" w:cs="Times New Roman"/>
                <w:sz w:val="24"/>
              </w:rPr>
            </w:pPr>
            <w:r w:rsidRPr="00464BD3">
              <w:rPr>
                <w:rFonts w:ascii="Times New Roman" w:eastAsia="Times New Roman" w:hAnsi="Times New Roman" w:cs="Times New Roman"/>
                <w:sz w:val="24"/>
              </w:rPr>
              <w:t>Просмотр фрагментов музыкальных спектаклей с комментариями учителя.</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Определение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особенностей балетного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 оперного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спектакля.</w:t>
            </w:r>
          </w:p>
          <w:p w:rsidR="00464BD3" w:rsidRPr="00464BD3" w:rsidRDefault="00464BD3" w:rsidP="00464BD3">
            <w:pPr>
              <w:ind w:left="107" w:right="2638"/>
              <w:rPr>
                <w:rFonts w:ascii="Times New Roman" w:eastAsia="Times New Roman" w:hAnsi="Times New Roman" w:cs="Times New Roman"/>
                <w:sz w:val="24"/>
              </w:rPr>
            </w:pPr>
            <w:r w:rsidRPr="00464BD3">
              <w:rPr>
                <w:rFonts w:ascii="Times New Roman" w:eastAsia="Times New Roman" w:hAnsi="Times New Roman" w:cs="Times New Roman"/>
                <w:sz w:val="24"/>
              </w:rPr>
              <w:t>Тесты</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или</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кроссворды</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освоение</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специальных</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терминов.</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Танцевальная</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импровизация</w:t>
            </w:r>
            <w:r w:rsidRPr="00464BD3">
              <w:rPr>
                <w:rFonts w:ascii="Times New Roman" w:eastAsia="Times New Roman" w:hAnsi="Times New Roman" w:cs="Times New Roman"/>
                <w:spacing w:val="-6"/>
                <w:sz w:val="24"/>
              </w:rPr>
              <w:t xml:space="preserve"> </w:t>
            </w:r>
            <w:r w:rsidRPr="00464BD3">
              <w:rPr>
                <w:rFonts w:ascii="Times New Roman" w:eastAsia="Times New Roman" w:hAnsi="Times New Roman" w:cs="Times New Roman"/>
                <w:sz w:val="24"/>
              </w:rPr>
              <w:t>под</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музыку</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фрагмента</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балета.</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Разучивание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исполнение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доступного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фрагмента,</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обработки</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песни</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хора</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из</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оперы.</w:t>
            </w:r>
          </w:p>
          <w:p w:rsidR="00464BD3" w:rsidRPr="00464BD3" w:rsidRDefault="00464BD3" w:rsidP="00464BD3">
            <w:pPr>
              <w:tabs>
                <w:tab w:val="left" w:pos="961"/>
                <w:tab w:val="left" w:pos="1312"/>
                <w:tab w:val="left" w:pos="2671"/>
                <w:tab w:val="left" w:pos="3148"/>
                <w:tab w:val="left" w:pos="4741"/>
                <w:tab w:val="left" w:pos="6439"/>
                <w:tab w:val="left" w:pos="6909"/>
                <w:tab w:val="left" w:pos="7752"/>
              </w:tabs>
              <w:spacing w:line="257"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«Игра</w:t>
            </w:r>
            <w:r w:rsidRPr="00464BD3">
              <w:rPr>
                <w:rFonts w:ascii="Times New Roman" w:eastAsia="Times New Roman" w:hAnsi="Times New Roman" w:cs="Times New Roman"/>
                <w:sz w:val="24"/>
              </w:rPr>
              <w:tab/>
              <w:t>в</w:t>
            </w:r>
            <w:r w:rsidRPr="00464BD3">
              <w:rPr>
                <w:rFonts w:ascii="Times New Roman" w:eastAsia="Times New Roman" w:hAnsi="Times New Roman" w:cs="Times New Roman"/>
                <w:sz w:val="24"/>
              </w:rPr>
              <w:tab/>
              <w:t>дирижёра»</w:t>
            </w:r>
            <w:r w:rsidRPr="00464BD3">
              <w:rPr>
                <w:rFonts w:ascii="Times New Roman" w:eastAsia="Times New Roman" w:hAnsi="Times New Roman" w:cs="Times New Roman"/>
                <w:sz w:val="24"/>
              </w:rPr>
              <w:tab/>
              <w:t>—</w:t>
            </w:r>
            <w:r w:rsidRPr="00464BD3">
              <w:rPr>
                <w:rFonts w:ascii="Times New Roman" w:eastAsia="Times New Roman" w:hAnsi="Times New Roman" w:cs="Times New Roman"/>
                <w:sz w:val="24"/>
              </w:rPr>
              <w:tab/>
              <w:t>двигательная</w:t>
            </w:r>
            <w:r w:rsidRPr="00464BD3">
              <w:rPr>
                <w:rFonts w:ascii="Times New Roman" w:eastAsia="Times New Roman" w:hAnsi="Times New Roman" w:cs="Times New Roman"/>
                <w:sz w:val="24"/>
              </w:rPr>
              <w:tab/>
              <w:t>импровизация</w:t>
            </w:r>
            <w:r w:rsidRPr="00464BD3">
              <w:rPr>
                <w:rFonts w:ascii="Times New Roman" w:eastAsia="Times New Roman" w:hAnsi="Times New Roman" w:cs="Times New Roman"/>
                <w:sz w:val="24"/>
              </w:rPr>
              <w:tab/>
              <w:t>во</w:t>
            </w:r>
            <w:r w:rsidRPr="00464BD3">
              <w:rPr>
                <w:rFonts w:ascii="Times New Roman" w:eastAsia="Times New Roman" w:hAnsi="Times New Roman" w:cs="Times New Roman"/>
                <w:sz w:val="24"/>
              </w:rPr>
              <w:tab/>
              <w:t>время</w:t>
            </w:r>
            <w:r w:rsidRPr="00464BD3">
              <w:rPr>
                <w:rFonts w:ascii="Times New Roman" w:eastAsia="Times New Roman" w:hAnsi="Times New Roman" w:cs="Times New Roman"/>
                <w:sz w:val="24"/>
              </w:rPr>
              <w:tab/>
              <w:t>слушания</w:t>
            </w:r>
          </w:p>
        </w:tc>
      </w:tr>
    </w:tbl>
    <w:p w:rsidR="00464BD3" w:rsidRPr="00464BD3" w:rsidRDefault="00464BD3" w:rsidP="00464BD3">
      <w:pPr>
        <w:widowControl w:val="0"/>
        <w:autoSpaceDE w:val="0"/>
        <w:autoSpaceDN w:val="0"/>
        <w:spacing w:after="0" w:line="257" w:lineRule="exact"/>
        <w:rPr>
          <w:rFonts w:ascii="Times New Roman" w:eastAsia="Times New Roman" w:hAnsi="Times New Roman" w:cs="Times New Roman"/>
          <w:sz w:val="24"/>
        </w:rPr>
        <w:sectPr w:rsidR="00464BD3" w:rsidRPr="00464BD3" w:rsidSect="007C6ED2">
          <w:pgSz w:w="16840" w:h="11910" w:orient="landscape"/>
          <w:pgMar w:top="840" w:right="280" w:bottom="1120" w:left="460" w:header="0" w:footer="920" w:gutter="0"/>
          <w:pgNumType w:start="2"/>
          <w:cols w:space="720"/>
        </w:sect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12"/>
        <w:gridCol w:w="1812"/>
        <w:gridCol w:w="3529"/>
        <w:gridCol w:w="8867"/>
      </w:tblGrid>
      <w:tr w:rsidR="00464BD3" w:rsidRPr="00464BD3" w:rsidTr="00EF0B46">
        <w:trPr>
          <w:trHeight w:val="1380"/>
        </w:trPr>
        <w:tc>
          <w:tcPr>
            <w:tcW w:w="1212" w:type="dxa"/>
          </w:tcPr>
          <w:p w:rsidR="00464BD3" w:rsidRPr="00464BD3" w:rsidRDefault="00464BD3" w:rsidP="00464BD3">
            <w:pPr>
              <w:rPr>
                <w:rFonts w:ascii="Times New Roman" w:eastAsia="Times New Roman" w:hAnsi="Times New Roman" w:cs="Times New Roman"/>
                <w:sz w:val="24"/>
              </w:rPr>
            </w:pPr>
          </w:p>
        </w:tc>
        <w:tc>
          <w:tcPr>
            <w:tcW w:w="1812" w:type="dxa"/>
          </w:tcPr>
          <w:p w:rsidR="00464BD3" w:rsidRPr="00464BD3" w:rsidRDefault="00464BD3" w:rsidP="00464BD3">
            <w:pPr>
              <w:rPr>
                <w:rFonts w:ascii="Times New Roman" w:eastAsia="Times New Roman" w:hAnsi="Times New Roman" w:cs="Times New Roman"/>
                <w:sz w:val="24"/>
              </w:rPr>
            </w:pPr>
          </w:p>
        </w:tc>
        <w:tc>
          <w:tcPr>
            <w:tcW w:w="3529" w:type="dxa"/>
          </w:tcPr>
          <w:p w:rsidR="00464BD3" w:rsidRPr="00464BD3" w:rsidRDefault="00464BD3" w:rsidP="00464BD3">
            <w:pPr>
              <w:rPr>
                <w:rFonts w:ascii="Times New Roman" w:eastAsia="Times New Roman" w:hAnsi="Times New Roman" w:cs="Times New Roman"/>
                <w:sz w:val="24"/>
              </w:rPr>
            </w:pPr>
          </w:p>
        </w:tc>
        <w:tc>
          <w:tcPr>
            <w:tcW w:w="8867" w:type="dxa"/>
          </w:tcPr>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оркестрового</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фрагмента</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музыкального</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спектакля.</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i/>
                <w:sz w:val="24"/>
              </w:rPr>
              <w:t>На</w:t>
            </w:r>
            <w:r w:rsidRPr="00464BD3">
              <w:rPr>
                <w:rFonts w:ascii="Times New Roman" w:eastAsia="Times New Roman" w:hAnsi="Times New Roman" w:cs="Times New Roman"/>
                <w:i/>
                <w:spacing w:val="-3"/>
                <w:sz w:val="24"/>
              </w:rPr>
              <w:t xml:space="preserve"> </w:t>
            </w:r>
            <w:r w:rsidRPr="00464BD3">
              <w:rPr>
                <w:rFonts w:ascii="Times New Roman" w:eastAsia="Times New Roman" w:hAnsi="Times New Roman" w:cs="Times New Roman"/>
                <w:i/>
                <w:sz w:val="24"/>
              </w:rPr>
              <w:t>выбор</w:t>
            </w:r>
            <w:r w:rsidRPr="00464BD3">
              <w:rPr>
                <w:rFonts w:ascii="Times New Roman" w:eastAsia="Times New Roman" w:hAnsi="Times New Roman" w:cs="Times New Roman"/>
                <w:i/>
                <w:spacing w:val="-1"/>
                <w:sz w:val="24"/>
              </w:rPr>
              <w:t xml:space="preserve"> </w:t>
            </w:r>
            <w:r w:rsidRPr="00464BD3">
              <w:rPr>
                <w:rFonts w:ascii="Times New Roman" w:eastAsia="Times New Roman" w:hAnsi="Times New Roman" w:cs="Times New Roman"/>
                <w:i/>
                <w:sz w:val="24"/>
              </w:rPr>
              <w:t>или</w:t>
            </w:r>
            <w:r w:rsidRPr="00464BD3">
              <w:rPr>
                <w:rFonts w:ascii="Times New Roman" w:eastAsia="Times New Roman" w:hAnsi="Times New Roman" w:cs="Times New Roman"/>
                <w:i/>
                <w:spacing w:val="-2"/>
                <w:sz w:val="24"/>
              </w:rPr>
              <w:t xml:space="preserve"> </w:t>
            </w:r>
            <w:r w:rsidRPr="00464BD3">
              <w:rPr>
                <w:rFonts w:ascii="Times New Roman" w:eastAsia="Times New Roman" w:hAnsi="Times New Roman" w:cs="Times New Roman"/>
                <w:i/>
                <w:sz w:val="24"/>
              </w:rPr>
              <w:t>факультативно</w:t>
            </w:r>
            <w:r w:rsidRPr="00464BD3">
              <w:rPr>
                <w:rFonts w:ascii="Times New Roman" w:eastAsia="Times New Roman" w:hAnsi="Times New Roman" w:cs="Times New Roman"/>
                <w:sz w:val="24"/>
              </w:rPr>
              <w:t>:</w:t>
            </w:r>
          </w:p>
          <w:p w:rsidR="00464BD3" w:rsidRPr="00464BD3" w:rsidRDefault="00464BD3" w:rsidP="00464BD3">
            <w:pPr>
              <w:ind w:left="107" w:right="1725"/>
              <w:rPr>
                <w:rFonts w:ascii="Times New Roman" w:eastAsia="Times New Roman" w:hAnsi="Times New Roman" w:cs="Times New Roman"/>
                <w:sz w:val="24"/>
              </w:rPr>
            </w:pPr>
            <w:r w:rsidRPr="00464BD3">
              <w:rPr>
                <w:rFonts w:ascii="Times New Roman" w:eastAsia="Times New Roman" w:hAnsi="Times New Roman" w:cs="Times New Roman"/>
                <w:sz w:val="24"/>
              </w:rPr>
              <w:t>Посещение спектакля или экскурсия в местный музыкальный театр.</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Виртуальная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экскурсия</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по Большому театру.</w:t>
            </w:r>
          </w:p>
          <w:p w:rsidR="00464BD3" w:rsidRPr="00464BD3" w:rsidRDefault="00464BD3" w:rsidP="00464BD3">
            <w:pPr>
              <w:spacing w:line="257"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Рисование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по</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мотивам</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музыкального</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спектакля,</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создание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афиши</w:t>
            </w:r>
          </w:p>
        </w:tc>
      </w:tr>
      <w:tr w:rsidR="00464BD3" w:rsidRPr="00464BD3" w:rsidTr="00EF0B46">
        <w:trPr>
          <w:trHeight w:val="2208"/>
        </w:trPr>
        <w:tc>
          <w:tcPr>
            <w:tcW w:w="1212" w:type="dxa"/>
          </w:tcPr>
          <w:p w:rsidR="00464BD3" w:rsidRPr="00464BD3" w:rsidRDefault="00464BD3" w:rsidP="00464BD3">
            <w:pPr>
              <w:ind w:left="107" w:right="415"/>
              <w:rPr>
                <w:rFonts w:ascii="Times New Roman" w:eastAsia="Times New Roman" w:hAnsi="Times New Roman" w:cs="Times New Roman"/>
                <w:sz w:val="24"/>
              </w:rPr>
            </w:pP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0,5—1</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уч.ч</w:t>
            </w:r>
          </w:p>
        </w:tc>
        <w:tc>
          <w:tcPr>
            <w:tcW w:w="1812" w:type="dxa"/>
          </w:tcPr>
          <w:p w:rsidR="00464BD3" w:rsidRPr="00464BD3" w:rsidRDefault="00464BD3" w:rsidP="00464BD3">
            <w:pPr>
              <w:ind w:left="110" w:right="323"/>
              <w:rPr>
                <w:rFonts w:ascii="Times New Roman" w:eastAsia="Times New Roman" w:hAnsi="Times New Roman" w:cs="Times New Roman"/>
                <w:sz w:val="24"/>
              </w:rPr>
            </w:pPr>
            <w:r w:rsidRPr="00464BD3">
              <w:rPr>
                <w:rFonts w:ascii="Times New Roman" w:eastAsia="Times New Roman" w:hAnsi="Times New Roman" w:cs="Times New Roman"/>
                <w:sz w:val="24"/>
              </w:rPr>
              <w:t>Балет.</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pacing w:val="-1"/>
                <w:sz w:val="24"/>
              </w:rPr>
              <w:t>Хореография</w:t>
            </w:r>
          </w:p>
          <w:p w:rsidR="00464BD3" w:rsidRPr="00464BD3" w:rsidRDefault="00464BD3" w:rsidP="00464BD3">
            <w:pPr>
              <w:tabs>
                <w:tab w:val="left" w:pos="684"/>
              </w:tabs>
              <w:ind w:left="110" w:right="94"/>
              <w:rPr>
                <w:rFonts w:ascii="Times New Roman" w:eastAsia="Times New Roman" w:hAnsi="Times New Roman" w:cs="Times New Roman"/>
                <w:sz w:val="24"/>
              </w:rPr>
            </w:pPr>
            <w:r w:rsidRPr="00464BD3">
              <w:rPr>
                <w:rFonts w:ascii="Times New Roman" w:eastAsia="Times New Roman" w:hAnsi="Times New Roman" w:cs="Times New Roman"/>
                <w:sz w:val="24"/>
              </w:rPr>
              <w:t>—</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искусство</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танца</w:t>
            </w:r>
          </w:p>
        </w:tc>
        <w:tc>
          <w:tcPr>
            <w:tcW w:w="3529" w:type="dxa"/>
          </w:tcPr>
          <w:p w:rsidR="00464BD3" w:rsidRPr="00464BD3" w:rsidRDefault="00464BD3" w:rsidP="00464BD3">
            <w:pPr>
              <w:ind w:left="110" w:right="98"/>
              <w:jc w:val="both"/>
              <w:rPr>
                <w:rFonts w:ascii="Times New Roman" w:eastAsia="Times New Roman" w:hAnsi="Times New Roman" w:cs="Times New Roman"/>
                <w:sz w:val="24"/>
              </w:rPr>
            </w:pPr>
            <w:r w:rsidRPr="00464BD3">
              <w:rPr>
                <w:rFonts w:ascii="Times New Roman" w:eastAsia="Times New Roman" w:hAnsi="Times New Roman" w:cs="Times New Roman"/>
                <w:sz w:val="24"/>
              </w:rPr>
              <w:t>Сольные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номера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массовые</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сцены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балетного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спектакля.</w:t>
            </w:r>
          </w:p>
          <w:p w:rsidR="00464BD3" w:rsidRPr="00464BD3" w:rsidRDefault="00464BD3" w:rsidP="00464BD3">
            <w:pPr>
              <w:ind w:left="110" w:right="93"/>
              <w:jc w:val="both"/>
              <w:rPr>
                <w:rFonts w:ascii="Times New Roman" w:eastAsia="Times New Roman" w:hAnsi="Times New Roman" w:cs="Times New Roman"/>
                <w:sz w:val="24"/>
              </w:rPr>
            </w:pPr>
            <w:r w:rsidRPr="00464BD3">
              <w:rPr>
                <w:rFonts w:ascii="Times New Roman" w:eastAsia="Times New Roman" w:hAnsi="Times New Roman" w:cs="Times New Roman"/>
                <w:sz w:val="24"/>
              </w:rPr>
              <w:t>Фрагменты,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отдельные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номера</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из</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балетов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отечественных</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композиторов</w:t>
            </w:r>
          </w:p>
        </w:tc>
        <w:tc>
          <w:tcPr>
            <w:tcW w:w="8867" w:type="dxa"/>
          </w:tcPr>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Просмотр</w:t>
            </w:r>
            <w:r w:rsidRPr="00464BD3">
              <w:rPr>
                <w:rFonts w:ascii="Times New Roman" w:eastAsia="Times New Roman" w:hAnsi="Times New Roman" w:cs="Times New Roman"/>
                <w:spacing w:val="39"/>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39"/>
                <w:sz w:val="24"/>
              </w:rPr>
              <w:t xml:space="preserve"> </w:t>
            </w:r>
            <w:r w:rsidRPr="00464BD3">
              <w:rPr>
                <w:rFonts w:ascii="Times New Roman" w:eastAsia="Times New Roman" w:hAnsi="Times New Roman" w:cs="Times New Roman"/>
                <w:sz w:val="24"/>
              </w:rPr>
              <w:t>обсуждение</w:t>
            </w:r>
            <w:r w:rsidRPr="00464BD3">
              <w:rPr>
                <w:rFonts w:ascii="Times New Roman" w:eastAsia="Times New Roman" w:hAnsi="Times New Roman" w:cs="Times New Roman"/>
                <w:spacing w:val="37"/>
                <w:sz w:val="24"/>
              </w:rPr>
              <w:t xml:space="preserve"> </w:t>
            </w:r>
            <w:r w:rsidRPr="00464BD3">
              <w:rPr>
                <w:rFonts w:ascii="Times New Roman" w:eastAsia="Times New Roman" w:hAnsi="Times New Roman" w:cs="Times New Roman"/>
                <w:sz w:val="24"/>
              </w:rPr>
              <w:t>видеозаписей</w:t>
            </w:r>
            <w:r w:rsidRPr="00464BD3">
              <w:rPr>
                <w:rFonts w:ascii="Times New Roman" w:eastAsia="Times New Roman" w:hAnsi="Times New Roman" w:cs="Times New Roman"/>
                <w:spacing w:val="43"/>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36"/>
                <w:sz w:val="24"/>
              </w:rPr>
              <w:t xml:space="preserve"> </w:t>
            </w:r>
            <w:r w:rsidRPr="00464BD3">
              <w:rPr>
                <w:rFonts w:ascii="Times New Roman" w:eastAsia="Times New Roman" w:hAnsi="Times New Roman" w:cs="Times New Roman"/>
                <w:sz w:val="24"/>
              </w:rPr>
              <w:t>знакомство</w:t>
            </w:r>
            <w:r w:rsidRPr="00464BD3">
              <w:rPr>
                <w:rFonts w:ascii="Times New Roman" w:eastAsia="Times New Roman" w:hAnsi="Times New Roman" w:cs="Times New Roman"/>
                <w:spacing w:val="38"/>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37"/>
                <w:sz w:val="24"/>
              </w:rPr>
              <w:t xml:space="preserve"> </w:t>
            </w:r>
            <w:r w:rsidRPr="00464BD3">
              <w:rPr>
                <w:rFonts w:ascii="Times New Roman" w:eastAsia="Times New Roman" w:hAnsi="Times New Roman" w:cs="Times New Roman"/>
                <w:sz w:val="24"/>
              </w:rPr>
              <w:t>несколькими</w:t>
            </w:r>
            <w:r w:rsidRPr="00464BD3">
              <w:rPr>
                <w:rFonts w:ascii="Times New Roman" w:eastAsia="Times New Roman" w:hAnsi="Times New Roman" w:cs="Times New Roman"/>
                <w:spacing w:val="39"/>
                <w:sz w:val="24"/>
              </w:rPr>
              <w:t xml:space="preserve"> </w:t>
            </w:r>
            <w:r w:rsidRPr="00464BD3">
              <w:rPr>
                <w:rFonts w:ascii="Times New Roman" w:eastAsia="Times New Roman" w:hAnsi="Times New Roman" w:cs="Times New Roman"/>
                <w:sz w:val="24"/>
              </w:rPr>
              <w:t>яркими</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сольными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номерами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 сценами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из балетов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русских композиторов.</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Музыкальная</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викторина</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знание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балетной</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музыки.</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Вокализация,</w:t>
            </w:r>
            <w:r w:rsidRPr="00464BD3">
              <w:rPr>
                <w:rFonts w:ascii="Times New Roman" w:eastAsia="Times New Roman" w:hAnsi="Times New Roman" w:cs="Times New Roman"/>
                <w:spacing w:val="42"/>
                <w:sz w:val="24"/>
              </w:rPr>
              <w:t xml:space="preserve"> </w:t>
            </w:r>
            <w:r w:rsidRPr="00464BD3">
              <w:rPr>
                <w:rFonts w:ascii="Times New Roman" w:eastAsia="Times New Roman" w:hAnsi="Times New Roman" w:cs="Times New Roman"/>
                <w:sz w:val="24"/>
              </w:rPr>
              <w:t>пропевание</w:t>
            </w:r>
            <w:r w:rsidRPr="00464BD3">
              <w:rPr>
                <w:rFonts w:ascii="Times New Roman" w:eastAsia="Times New Roman" w:hAnsi="Times New Roman" w:cs="Times New Roman"/>
                <w:spacing w:val="42"/>
                <w:sz w:val="24"/>
              </w:rPr>
              <w:t xml:space="preserve"> </w:t>
            </w:r>
            <w:r w:rsidRPr="00464BD3">
              <w:rPr>
                <w:rFonts w:ascii="Times New Roman" w:eastAsia="Times New Roman" w:hAnsi="Times New Roman" w:cs="Times New Roman"/>
                <w:sz w:val="24"/>
              </w:rPr>
              <w:t>музыкальных</w:t>
            </w:r>
            <w:r w:rsidRPr="00464BD3">
              <w:rPr>
                <w:rFonts w:ascii="Times New Roman" w:eastAsia="Times New Roman" w:hAnsi="Times New Roman" w:cs="Times New Roman"/>
                <w:spacing w:val="42"/>
                <w:sz w:val="24"/>
              </w:rPr>
              <w:t xml:space="preserve"> </w:t>
            </w:r>
            <w:r w:rsidRPr="00464BD3">
              <w:rPr>
                <w:rFonts w:ascii="Times New Roman" w:eastAsia="Times New Roman" w:hAnsi="Times New Roman" w:cs="Times New Roman"/>
                <w:sz w:val="24"/>
              </w:rPr>
              <w:t>тем;</w:t>
            </w:r>
            <w:r w:rsidRPr="00464BD3">
              <w:rPr>
                <w:rFonts w:ascii="Times New Roman" w:eastAsia="Times New Roman" w:hAnsi="Times New Roman" w:cs="Times New Roman"/>
                <w:spacing w:val="41"/>
                <w:sz w:val="24"/>
              </w:rPr>
              <w:t xml:space="preserve"> </w:t>
            </w:r>
            <w:r w:rsidRPr="00464BD3">
              <w:rPr>
                <w:rFonts w:ascii="Times New Roman" w:eastAsia="Times New Roman" w:hAnsi="Times New Roman" w:cs="Times New Roman"/>
                <w:sz w:val="24"/>
              </w:rPr>
              <w:t>исполнение</w:t>
            </w:r>
            <w:r w:rsidRPr="00464BD3">
              <w:rPr>
                <w:rFonts w:ascii="Times New Roman" w:eastAsia="Times New Roman" w:hAnsi="Times New Roman" w:cs="Times New Roman"/>
                <w:spacing w:val="41"/>
                <w:sz w:val="24"/>
              </w:rPr>
              <w:t xml:space="preserve"> </w:t>
            </w:r>
            <w:r w:rsidRPr="00464BD3">
              <w:rPr>
                <w:rFonts w:ascii="Times New Roman" w:eastAsia="Times New Roman" w:hAnsi="Times New Roman" w:cs="Times New Roman"/>
                <w:sz w:val="24"/>
              </w:rPr>
              <w:t>ритмической</w:t>
            </w:r>
            <w:r w:rsidRPr="00464BD3">
              <w:rPr>
                <w:rFonts w:ascii="Times New Roman" w:eastAsia="Times New Roman" w:hAnsi="Times New Roman" w:cs="Times New Roman"/>
                <w:spacing w:val="44"/>
                <w:sz w:val="24"/>
              </w:rPr>
              <w:t xml:space="preserve"> </w:t>
            </w:r>
            <w:r w:rsidRPr="00464BD3">
              <w:rPr>
                <w:rFonts w:ascii="Times New Roman" w:eastAsia="Times New Roman" w:hAnsi="Times New Roman" w:cs="Times New Roman"/>
                <w:sz w:val="24"/>
              </w:rPr>
              <w:t>партитуры</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аккомпанемента</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к</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фрагменту</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балетной</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музыки.</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i/>
                <w:sz w:val="24"/>
              </w:rPr>
              <w:t>На</w:t>
            </w:r>
            <w:r w:rsidRPr="00464BD3">
              <w:rPr>
                <w:rFonts w:ascii="Times New Roman" w:eastAsia="Times New Roman" w:hAnsi="Times New Roman" w:cs="Times New Roman"/>
                <w:i/>
                <w:spacing w:val="-3"/>
                <w:sz w:val="24"/>
              </w:rPr>
              <w:t xml:space="preserve"> </w:t>
            </w:r>
            <w:r w:rsidRPr="00464BD3">
              <w:rPr>
                <w:rFonts w:ascii="Times New Roman" w:eastAsia="Times New Roman" w:hAnsi="Times New Roman" w:cs="Times New Roman"/>
                <w:i/>
                <w:sz w:val="24"/>
              </w:rPr>
              <w:t>выбор</w:t>
            </w:r>
            <w:r w:rsidRPr="00464BD3">
              <w:rPr>
                <w:rFonts w:ascii="Times New Roman" w:eastAsia="Times New Roman" w:hAnsi="Times New Roman" w:cs="Times New Roman"/>
                <w:i/>
                <w:spacing w:val="-1"/>
                <w:sz w:val="24"/>
              </w:rPr>
              <w:t xml:space="preserve"> </w:t>
            </w:r>
            <w:r w:rsidRPr="00464BD3">
              <w:rPr>
                <w:rFonts w:ascii="Times New Roman" w:eastAsia="Times New Roman" w:hAnsi="Times New Roman" w:cs="Times New Roman"/>
                <w:i/>
                <w:sz w:val="24"/>
              </w:rPr>
              <w:t>или</w:t>
            </w:r>
            <w:r w:rsidRPr="00464BD3">
              <w:rPr>
                <w:rFonts w:ascii="Times New Roman" w:eastAsia="Times New Roman" w:hAnsi="Times New Roman" w:cs="Times New Roman"/>
                <w:i/>
                <w:spacing w:val="-2"/>
                <w:sz w:val="24"/>
              </w:rPr>
              <w:t xml:space="preserve"> </w:t>
            </w:r>
            <w:r w:rsidRPr="00464BD3">
              <w:rPr>
                <w:rFonts w:ascii="Times New Roman" w:eastAsia="Times New Roman" w:hAnsi="Times New Roman" w:cs="Times New Roman"/>
                <w:i/>
                <w:sz w:val="24"/>
              </w:rPr>
              <w:t>факультативно</w:t>
            </w:r>
            <w:r w:rsidRPr="00464BD3">
              <w:rPr>
                <w:rFonts w:ascii="Times New Roman" w:eastAsia="Times New Roman" w:hAnsi="Times New Roman" w:cs="Times New Roman"/>
                <w:sz w:val="24"/>
              </w:rPr>
              <w:t>:</w:t>
            </w:r>
          </w:p>
          <w:p w:rsidR="00464BD3" w:rsidRPr="00464BD3" w:rsidRDefault="00464BD3" w:rsidP="00464BD3">
            <w:pPr>
              <w:spacing w:line="270" w:lineRule="atLeast"/>
              <w:ind w:left="107" w:right="2196"/>
              <w:rPr>
                <w:rFonts w:ascii="Times New Roman" w:eastAsia="Times New Roman" w:hAnsi="Times New Roman" w:cs="Times New Roman"/>
                <w:sz w:val="24"/>
              </w:rPr>
            </w:pPr>
            <w:r w:rsidRPr="00464BD3">
              <w:rPr>
                <w:rFonts w:ascii="Times New Roman" w:eastAsia="Times New Roman" w:hAnsi="Times New Roman" w:cs="Times New Roman"/>
                <w:sz w:val="24"/>
              </w:rPr>
              <w:t>Посещение балетного спектакля или просмотр фильма-балета.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Исполнение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музыкальных</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инструментах</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мелодий</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из</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балетов</w:t>
            </w:r>
          </w:p>
        </w:tc>
      </w:tr>
      <w:tr w:rsidR="00464BD3" w:rsidRPr="00464BD3" w:rsidTr="00EF0B46">
        <w:trPr>
          <w:trHeight w:val="2759"/>
        </w:trPr>
        <w:tc>
          <w:tcPr>
            <w:tcW w:w="1212" w:type="dxa"/>
          </w:tcPr>
          <w:p w:rsidR="00464BD3" w:rsidRPr="00464BD3" w:rsidRDefault="00464BD3" w:rsidP="00464BD3">
            <w:pPr>
              <w:spacing w:before="1"/>
              <w:ind w:left="107" w:right="415"/>
              <w:rPr>
                <w:rFonts w:ascii="Times New Roman" w:eastAsia="Times New Roman" w:hAnsi="Times New Roman" w:cs="Times New Roman"/>
                <w:sz w:val="24"/>
              </w:rPr>
            </w:pPr>
            <w:r w:rsidRPr="00464BD3">
              <w:rPr>
                <w:rFonts w:ascii="Times New Roman" w:eastAsia="Times New Roman" w:hAnsi="Times New Roman" w:cs="Times New Roman"/>
                <w:sz w:val="24"/>
              </w:rPr>
              <w:t>Г)</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0,5—1</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уч.ч</w:t>
            </w:r>
          </w:p>
        </w:tc>
        <w:tc>
          <w:tcPr>
            <w:tcW w:w="1812" w:type="dxa"/>
          </w:tcPr>
          <w:p w:rsidR="00464BD3" w:rsidRPr="00464BD3" w:rsidRDefault="00464BD3" w:rsidP="00464BD3">
            <w:pPr>
              <w:spacing w:before="1"/>
              <w:ind w:left="110"/>
              <w:rPr>
                <w:rFonts w:ascii="Times New Roman" w:eastAsia="Times New Roman" w:hAnsi="Times New Roman" w:cs="Times New Roman"/>
                <w:sz w:val="24"/>
              </w:rPr>
            </w:pPr>
            <w:r w:rsidRPr="00464BD3">
              <w:rPr>
                <w:rFonts w:ascii="Times New Roman" w:eastAsia="Times New Roman" w:hAnsi="Times New Roman" w:cs="Times New Roman"/>
                <w:sz w:val="24"/>
              </w:rPr>
              <w:t>Опера.</w:t>
            </w:r>
          </w:p>
          <w:p w:rsidR="00464BD3" w:rsidRPr="00464BD3" w:rsidRDefault="00464BD3" w:rsidP="00464BD3">
            <w:pPr>
              <w:tabs>
                <w:tab w:val="left" w:pos="974"/>
              </w:tabs>
              <w:ind w:left="110" w:right="93"/>
              <w:rPr>
                <w:rFonts w:ascii="Times New Roman" w:eastAsia="Times New Roman" w:hAnsi="Times New Roman" w:cs="Times New Roman"/>
                <w:sz w:val="24"/>
              </w:rPr>
            </w:pPr>
            <w:r w:rsidRPr="00464BD3">
              <w:rPr>
                <w:rFonts w:ascii="Times New Roman" w:eastAsia="Times New Roman" w:hAnsi="Times New Roman" w:cs="Times New Roman"/>
                <w:sz w:val="24"/>
              </w:rPr>
              <w:t>Главные</w:t>
            </w:r>
            <w:r w:rsidRPr="00464BD3">
              <w:rPr>
                <w:rFonts w:ascii="Times New Roman" w:eastAsia="Times New Roman" w:hAnsi="Times New Roman" w:cs="Times New Roman"/>
                <w:spacing w:val="22"/>
                <w:sz w:val="24"/>
              </w:rPr>
              <w:t xml:space="preserve"> </w:t>
            </w:r>
            <w:r w:rsidRPr="00464BD3">
              <w:rPr>
                <w:rFonts w:ascii="Times New Roman" w:eastAsia="Times New Roman" w:hAnsi="Times New Roman" w:cs="Times New Roman"/>
                <w:sz w:val="24"/>
              </w:rPr>
              <w:t>герои</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номера</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оперного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спектакля</w:t>
            </w:r>
          </w:p>
        </w:tc>
        <w:tc>
          <w:tcPr>
            <w:tcW w:w="3529" w:type="dxa"/>
          </w:tcPr>
          <w:p w:rsidR="00464BD3" w:rsidRPr="00464BD3" w:rsidRDefault="00464BD3" w:rsidP="00464BD3">
            <w:pPr>
              <w:spacing w:before="1"/>
              <w:ind w:left="110" w:right="93"/>
              <w:jc w:val="both"/>
              <w:rPr>
                <w:rFonts w:ascii="Times New Roman" w:eastAsia="Times New Roman" w:hAnsi="Times New Roman" w:cs="Times New Roman"/>
                <w:sz w:val="24"/>
              </w:rPr>
            </w:pPr>
            <w:r w:rsidRPr="00464BD3">
              <w:rPr>
                <w:rFonts w:ascii="Times New Roman" w:eastAsia="Times New Roman" w:hAnsi="Times New Roman" w:cs="Times New Roman"/>
                <w:sz w:val="24"/>
              </w:rPr>
              <w:t>Ария, хор, сцена, увертюра —</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оркестровое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вступление.</w:t>
            </w:r>
          </w:p>
          <w:p w:rsidR="00464BD3" w:rsidRPr="00464BD3" w:rsidRDefault="00464BD3" w:rsidP="00464BD3">
            <w:pPr>
              <w:ind w:left="110" w:right="95"/>
              <w:jc w:val="both"/>
              <w:rPr>
                <w:rFonts w:ascii="Times New Roman" w:eastAsia="Times New Roman" w:hAnsi="Times New Roman" w:cs="Times New Roman"/>
                <w:sz w:val="24"/>
              </w:rPr>
            </w:pPr>
            <w:r w:rsidRPr="00464BD3">
              <w:rPr>
                <w:rFonts w:ascii="Times New Roman" w:eastAsia="Times New Roman" w:hAnsi="Times New Roman" w:cs="Times New Roman"/>
                <w:sz w:val="24"/>
              </w:rPr>
              <w:t>Отдельные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номера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из</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опер</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русских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зарубежных</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композиторов</w:t>
            </w:r>
          </w:p>
        </w:tc>
        <w:tc>
          <w:tcPr>
            <w:tcW w:w="8867" w:type="dxa"/>
          </w:tcPr>
          <w:p w:rsidR="00464BD3" w:rsidRPr="00464BD3" w:rsidRDefault="00464BD3" w:rsidP="00464BD3">
            <w:pPr>
              <w:spacing w:before="1"/>
              <w:ind w:left="107"/>
              <w:rPr>
                <w:rFonts w:ascii="Times New Roman" w:eastAsia="Times New Roman" w:hAnsi="Times New Roman" w:cs="Times New Roman"/>
                <w:sz w:val="24"/>
              </w:rPr>
            </w:pPr>
            <w:r w:rsidRPr="00464BD3">
              <w:rPr>
                <w:rFonts w:ascii="Times New Roman" w:eastAsia="Times New Roman" w:hAnsi="Times New Roman" w:cs="Times New Roman"/>
                <w:sz w:val="24"/>
              </w:rPr>
              <w:t>Слушание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фрагментов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опер.</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Определение</w:t>
            </w:r>
            <w:r w:rsidRPr="00464BD3">
              <w:rPr>
                <w:rFonts w:ascii="Times New Roman" w:eastAsia="Times New Roman" w:hAnsi="Times New Roman" w:cs="Times New Roman"/>
                <w:spacing w:val="53"/>
                <w:sz w:val="24"/>
              </w:rPr>
              <w:t xml:space="preserve"> </w:t>
            </w:r>
            <w:r w:rsidRPr="00464BD3">
              <w:rPr>
                <w:rFonts w:ascii="Times New Roman" w:eastAsia="Times New Roman" w:hAnsi="Times New Roman" w:cs="Times New Roman"/>
                <w:sz w:val="24"/>
              </w:rPr>
              <w:t>характера</w:t>
            </w:r>
            <w:r w:rsidRPr="00464BD3">
              <w:rPr>
                <w:rFonts w:ascii="Times New Roman" w:eastAsia="Times New Roman" w:hAnsi="Times New Roman" w:cs="Times New Roman"/>
                <w:spacing w:val="53"/>
                <w:sz w:val="24"/>
              </w:rPr>
              <w:t xml:space="preserve"> </w:t>
            </w:r>
            <w:r w:rsidRPr="00464BD3">
              <w:rPr>
                <w:rFonts w:ascii="Times New Roman" w:eastAsia="Times New Roman" w:hAnsi="Times New Roman" w:cs="Times New Roman"/>
                <w:sz w:val="24"/>
              </w:rPr>
              <w:t>музыки</w:t>
            </w:r>
            <w:r w:rsidRPr="00464BD3">
              <w:rPr>
                <w:rFonts w:ascii="Times New Roman" w:eastAsia="Times New Roman" w:hAnsi="Times New Roman" w:cs="Times New Roman"/>
                <w:spacing w:val="56"/>
                <w:sz w:val="24"/>
              </w:rPr>
              <w:t xml:space="preserve"> </w:t>
            </w:r>
            <w:r w:rsidRPr="00464BD3">
              <w:rPr>
                <w:rFonts w:ascii="Times New Roman" w:eastAsia="Times New Roman" w:hAnsi="Times New Roman" w:cs="Times New Roman"/>
                <w:sz w:val="24"/>
              </w:rPr>
              <w:t>сольной</w:t>
            </w:r>
            <w:r w:rsidRPr="00464BD3">
              <w:rPr>
                <w:rFonts w:ascii="Times New Roman" w:eastAsia="Times New Roman" w:hAnsi="Times New Roman" w:cs="Times New Roman"/>
                <w:spacing w:val="52"/>
                <w:sz w:val="24"/>
              </w:rPr>
              <w:t xml:space="preserve"> </w:t>
            </w:r>
            <w:r w:rsidRPr="00464BD3">
              <w:rPr>
                <w:rFonts w:ascii="Times New Roman" w:eastAsia="Times New Roman" w:hAnsi="Times New Roman" w:cs="Times New Roman"/>
                <w:sz w:val="24"/>
              </w:rPr>
              <w:t>партии,</w:t>
            </w:r>
            <w:r w:rsidRPr="00464BD3">
              <w:rPr>
                <w:rFonts w:ascii="Times New Roman" w:eastAsia="Times New Roman" w:hAnsi="Times New Roman" w:cs="Times New Roman"/>
                <w:spacing w:val="55"/>
                <w:sz w:val="24"/>
              </w:rPr>
              <w:t xml:space="preserve"> </w:t>
            </w:r>
            <w:r w:rsidRPr="00464BD3">
              <w:rPr>
                <w:rFonts w:ascii="Times New Roman" w:eastAsia="Times New Roman" w:hAnsi="Times New Roman" w:cs="Times New Roman"/>
                <w:sz w:val="24"/>
              </w:rPr>
              <w:t>роли</w:t>
            </w:r>
            <w:r w:rsidRPr="00464BD3">
              <w:rPr>
                <w:rFonts w:ascii="Times New Roman" w:eastAsia="Times New Roman" w:hAnsi="Times New Roman" w:cs="Times New Roman"/>
                <w:spacing w:val="55"/>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выразительных</w:t>
            </w:r>
            <w:r w:rsidRPr="00464BD3">
              <w:rPr>
                <w:rFonts w:ascii="Times New Roman" w:eastAsia="Times New Roman" w:hAnsi="Times New Roman" w:cs="Times New Roman"/>
                <w:spacing w:val="54"/>
                <w:sz w:val="24"/>
              </w:rPr>
              <w:t xml:space="preserve"> </w:t>
            </w:r>
            <w:r w:rsidRPr="00464BD3">
              <w:rPr>
                <w:rFonts w:ascii="Times New Roman" w:eastAsia="Times New Roman" w:hAnsi="Times New Roman" w:cs="Times New Roman"/>
                <w:sz w:val="24"/>
              </w:rPr>
              <w:t>средств</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оркестрового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сопровождения.</w:t>
            </w:r>
          </w:p>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Знакомство</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тембрами</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голосов</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оперных</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певцов.</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Освоение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терминологии.</w:t>
            </w:r>
            <w:r w:rsidRPr="00464BD3">
              <w:rPr>
                <w:rFonts w:ascii="Times New Roman" w:eastAsia="Times New Roman" w:hAnsi="Times New Roman" w:cs="Times New Roman"/>
                <w:spacing w:val="55"/>
                <w:sz w:val="24"/>
              </w:rPr>
              <w:t xml:space="preserve"> </w:t>
            </w:r>
            <w:r w:rsidRPr="00464BD3">
              <w:rPr>
                <w:rFonts w:ascii="Times New Roman" w:eastAsia="Times New Roman" w:hAnsi="Times New Roman" w:cs="Times New Roman"/>
                <w:sz w:val="24"/>
              </w:rPr>
              <w:t>Звучащие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тесты</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кроссворды</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проверку</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знаний.</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Разучивание,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исполнение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песни,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хора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из оперы.</w:t>
            </w:r>
          </w:p>
          <w:p w:rsidR="00464BD3" w:rsidRPr="00464BD3" w:rsidRDefault="00464BD3" w:rsidP="00464BD3">
            <w:pPr>
              <w:ind w:left="107" w:right="5465"/>
              <w:rPr>
                <w:rFonts w:ascii="Times New Roman" w:eastAsia="Times New Roman" w:hAnsi="Times New Roman" w:cs="Times New Roman"/>
                <w:sz w:val="24"/>
              </w:rPr>
            </w:pPr>
            <w:r w:rsidRPr="00464BD3">
              <w:rPr>
                <w:rFonts w:ascii="Times New Roman" w:eastAsia="Times New Roman" w:hAnsi="Times New Roman" w:cs="Times New Roman"/>
                <w:sz w:val="24"/>
              </w:rPr>
              <w:t>Рисование героев, сцен из опер.</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i/>
                <w:sz w:val="24"/>
              </w:rPr>
              <w:t>На выбор или факультативно</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Просмотр</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фильма-оперы.</w:t>
            </w:r>
          </w:p>
          <w:p w:rsidR="00464BD3" w:rsidRPr="00464BD3" w:rsidRDefault="00464BD3" w:rsidP="00464BD3">
            <w:pPr>
              <w:spacing w:line="257"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Постановка</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детской</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оперы</w:t>
            </w:r>
          </w:p>
        </w:tc>
      </w:tr>
      <w:tr w:rsidR="00464BD3" w:rsidRPr="00464BD3" w:rsidTr="00EF0B46">
        <w:trPr>
          <w:trHeight w:val="2762"/>
        </w:trPr>
        <w:tc>
          <w:tcPr>
            <w:tcW w:w="1212" w:type="dxa"/>
          </w:tcPr>
          <w:p w:rsidR="00464BD3" w:rsidRPr="00464BD3" w:rsidRDefault="00464BD3" w:rsidP="00464BD3">
            <w:pPr>
              <w:spacing w:before="1"/>
              <w:ind w:left="107" w:right="415"/>
              <w:rPr>
                <w:rFonts w:ascii="Times New Roman" w:eastAsia="Times New Roman" w:hAnsi="Times New Roman" w:cs="Times New Roman"/>
                <w:sz w:val="24"/>
              </w:rPr>
            </w:pPr>
            <w:r w:rsidRPr="00464BD3">
              <w:rPr>
                <w:rFonts w:ascii="Times New Roman" w:eastAsia="Times New Roman" w:hAnsi="Times New Roman" w:cs="Times New Roman"/>
                <w:sz w:val="24"/>
              </w:rPr>
              <w:t>Д)</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0,5—1</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уч.ч</w:t>
            </w:r>
          </w:p>
        </w:tc>
        <w:tc>
          <w:tcPr>
            <w:tcW w:w="1812" w:type="dxa"/>
          </w:tcPr>
          <w:p w:rsidR="00464BD3" w:rsidRPr="00464BD3" w:rsidRDefault="00464BD3" w:rsidP="00464BD3">
            <w:pPr>
              <w:tabs>
                <w:tab w:val="left" w:pos="1098"/>
              </w:tabs>
              <w:spacing w:before="1"/>
              <w:ind w:left="110" w:right="92"/>
              <w:rPr>
                <w:rFonts w:ascii="Times New Roman" w:eastAsia="Times New Roman" w:hAnsi="Times New Roman" w:cs="Times New Roman"/>
                <w:sz w:val="24"/>
              </w:rPr>
            </w:pPr>
            <w:r w:rsidRPr="00464BD3">
              <w:rPr>
                <w:rFonts w:ascii="Times New Roman" w:eastAsia="Times New Roman" w:hAnsi="Times New Roman" w:cs="Times New Roman"/>
                <w:sz w:val="24"/>
              </w:rPr>
              <w:t>Сюжет</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музы-</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кального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спектакля</w:t>
            </w:r>
          </w:p>
        </w:tc>
        <w:tc>
          <w:tcPr>
            <w:tcW w:w="3529" w:type="dxa"/>
          </w:tcPr>
          <w:p w:rsidR="00464BD3" w:rsidRPr="00464BD3" w:rsidRDefault="00464BD3" w:rsidP="00464BD3">
            <w:pPr>
              <w:spacing w:before="1"/>
              <w:ind w:left="110"/>
              <w:rPr>
                <w:rFonts w:ascii="Times New Roman" w:eastAsia="Times New Roman" w:hAnsi="Times New Roman" w:cs="Times New Roman"/>
                <w:sz w:val="24"/>
              </w:rPr>
            </w:pPr>
            <w:r w:rsidRPr="00464BD3">
              <w:rPr>
                <w:rFonts w:ascii="Times New Roman" w:eastAsia="Times New Roman" w:hAnsi="Times New Roman" w:cs="Times New Roman"/>
                <w:sz w:val="24"/>
              </w:rPr>
              <w:t>Либретто.</w:t>
            </w:r>
          </w:p>
          <w:p w:rsidR="00464BD3" w:rsidRPr="00464BD3" w:rsidRDefault="00464BD3" w:rsidP="00464BD3">
            <w:pPr>
              <w:tabs>
                <w:tab w:val="left" w:pos="1244"/>
                <w:tab w:val="left" w:pos="2235"/>
                <w:tab w:val="left" w:pos="2563"/>
              </w:tabs>
              <w:ind w:left="110" w:right="95"/>
              <w:rPr>
                <w:rFonts w:ascii="Times New Roman" w:eastAsia="Times New Roman" w:hAnsi="Times New Roman" w:cs="Times New Roman"/>
                <w:sz w:val="24"/>
              </w:rPr>
            </w:pPr>
            <w:r w:rsidRPr="00464BD3">
              <w:rPr>
                <w:rFonts w:ascii="Times New Roman" w:eastAsia="Times New Roman" w:hAnsi="Times New Roman" w:cs="Times New Roman"/>
                <w:sz w:val="24"/>
              </w:rPr>
              <w:t>Развитие</w:t>
            </w:r>
            <w:r w:rsidRPr="00464BD3">
              <w:rPr>
                <w:rFonts w:ascii="Times New Roman" w:eastAsia="Times New Roman" w:hAnsi="Times New Roman" w:cs="Times New Roman"/>
                <w:sz w:val="24"/>
              </w:rPr>
              <w:tab/>
              <w:t>музыки</w:t>
            </w:r>
            <w:r w:rsidRPr="00464BD3">
              <w:rPr>
                <w:rFonts w:ascii="Times New Roman" w:eastAsia="Times New Roman" w:hAnsi="Times New Roman" w:cs="Times New Roman"/>
                <w:sz w:val="24"/>
              </w:rPr>
              <w:tab/>
              <w:t>в</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соответ-</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ствии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сюжетом.</w:t>
            </w:r>
          </w:p>
          <w:p w:rsidR="00464BD3" w:rsidRPr="00464BD3" w:rsidRDefault="00464BD3" w:rsidP="00464BD3">
            <w:pPr>
              <w:ind w:left="110"/>
              <w:rPr>
                <w:rFonts w:ascii="Times New Roman" w:eastAsia="Times New Roman" w:hAnsi="Times New Roman" w:cs="Times New Roman"/>
                <w:sz w:val="24"/>
              </w:rPr>
            </w:pPr>
            <w:r w:rsidRPr="00464BD3">
              <w:rPr>
                <w:rFonts w:ascii="Times New Roman" w:eastAsia="Times New Roman" w:hAnsi="Times New Roman" w:cs="Times New Roman"/>
                <w:sz w:val="24"/>
              </w:rPr>
              <w:t>Действия</w:t>
            </w:r>
            <w:r w:rsidRPr="00464BD3">
              <w:rPr>
                <w:rFonts w:ascii="Times New Roman" w:eastAsia="Times New Roman" w:hAnsi="Times New Roman" w:cs="Times New Roman"/>
                <w:spacing w:val="32"/>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33"/>
                <w:sz w:val="24"/>
              </w:rPr>
              <w:t xml:space="preserve"> </w:t>
            </w:r>
            <w:r w:rsidRPr="00464BD3">
              <w:rPr>
                <w:rFonts w:ascii="Times New Roman" w:eastAsia="Times New Roman" w:hAnsi="Times New Roman" w:cs="Times New Roman"/>
                <w:sz w:val="24"/>
              </w:rPr>
              <w:t>сцены</w:t>
            </w:r>
            <w:r w:rsidRPr="00464BD3">
              <w:rPr>
                <w:rFonts w:ascii="Times New Roman" w:eastAsia="Times New Roman" w:hAnsi="Times New Roman" w:cs="Times New Roman"/>
                <w:spacing w:val="3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29"/>
                <w:sz w:val="24"/>
              </w:rPr>
              <w:t xml:space="preserve"> </w:t>
            </w:r>
            <w:r w:rsidRPr="00464BD3">
              <w:rPr>
                <w:rFonts w:ascii="Times New Roman" w:eastAsia="Times New Roman" w:hAnsi="Times New Roman" w:cs="Times New Roman"/>
                <w:sz w:val="24"/>
              </w:rPr>
              <w:t>опере</w:t>
            </w:r>
            <w:r w:rsidRPr="00464BD3">
              <w:rPr>
                <w:rFonts w:ascii="Times New Roman" w:eastAsia="Times New Roman" w:hAnsi="Times New Roman" w:cs="Times New Roman"/>
                <w:spacing w:val="3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балете.</w:t>
            </w:r>
          </w:p>
          <w:p w:rsidR="00464BD3" w:rsidRPr="00464BD3" w:rsidRDefault="00464BD3" w:rsidP="00464BD3">
            <w:pPr>
              <w:tabs>
                <w:tab w:val="left" w:pos="2636"/>
              </w:tabs>
              <w:spacing w:before="1"/>
              <w:ind w:left="110" w:right="95"/>
              <w:rPr>
                <w:rFonts w:ascii="Times New Roman" w:eastAsia="Times New Roman" w:hAnsi="Times New Roman" w:cs="Times New Roman"/>
                <w:sz w:val="24"/>
              </w:rPr>
            </w:pPr>
            <w:r w:rsidRPr="00464BD3">
              <w:rPr>
                <w:rFonts w:ascii="Times New Roman" w:eastAsia="Times New Roman" w:hAnsi="Times New Roman" w:cs="Times New Roman"/>
                <w:sz w:val="24"/>
              </w:rPr>
              <w:t>Контрастные</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образы,</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лейтмотивы</w:t>
            </w:r>
          </w:p>
        </w:tc>
        <w:tc>
          <w:tcPr>
            <w:tcW w:w="8867" w:type="dxa"/>
          </w:tcPr>
          <w:p w:rsidR="00464BD3" w:rsidRPr="00464BD3" w:rsidRDefault="00464BD3" w:rsidP="00464BD3">
            <w:pPr>
              <w:spacing w:before="1"/>
              <w:ind w:left="107" w:right="2463"/>
              <w:rPr>
                <w:rFonts w:ascii="Times New Roman" w:eastAsia="Times New Roman" w:hAnsi="Times New Roman" w:cs="Times New Roman"/>
                <w:sz w:val="24"/>
              </w:rPr>
            </w:pPr>
            <w:r w:rsidRPr="00464BD3">
              <w:rPr>
                <w:rFonts w:ascii="Times New Roman" w:eastAsia="Times New Roman" w:hAnsi="Times New Roman" w:cs="Times New Roman"/>
                <w:sz w:val="24"/>
              </w:rPr>
              <w:t>Знакомство с либретто, структурой музыкального спектакля.</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Пересказ</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либретто изученных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опер 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балетов.</w:t>
            </w:r>
          </w:p>
          <w:p w:rsidR="00464BD3" w:rsidRPr="00464BD3" w:rsidRDefault="00464BD3" w:rsidP="00464BD3">
            <w:pPr>
              <w:tabs>
                <w:tab w:val="left" w:pos="1198"/>
                <w:tab w:val="left" w:pos="3108"/>
                <w:tab w:val="left" w:pos="4284"/>
                <w:tab w:val="left" w:pos="5785"/>
                <w:tab w:val="left" w:pos="6845"/>
                <w:tab w:val="left" w:pos="8031"/>
              </w:tabs>
              <w:ind w:left="107" w:right="101"/>
              <w:rPr>
                <w:rFonts w:ascii="Times New Roman" w:eastAsia="Times New Roman" w:hAnsi="Times New Roman" w:cs="Times New Roman"/>
                <w:sz w:val="24"/>
              </w:rPr>
            </w:pPr>
            <w:r w:rsidRPr="00464BD3">
              <w:rPr>
                <w:rFonts w:ascii="Times New Roman" w:eastAsia="Times New Roman" w:hAnsi="Times New Roman" w:cs="Times New Roman"/>
                <w:sz w:val="24"/>
              </w:rPr>
              <w:t>Анализ</w:t>
            </w:r>
            <w:r w:rsidRPr="00464BD3">
              <w:rPr>
                <w:rFonts w:ascii="Times New Roman" w:eastAsia="Times New Roman" w:hAnsi="Times New Roman" w:cs="Times New Roman"/>
                <w:sz w:val="24"/>
              </w:rPr>
              <w:tab/>
              <w:t>выразительных</w:t>
            </w:r>
            <w:r w:rsidRPr="00464BD3">
              <w:rPr>
                <w:rFonts w:ascii="Times New Roman" w:eastAsia="Times New Roman" w:hAnsi="Times New Roman" w:cs="Times New Roman"/>
                <w:sz w:val="24"/>
              </w:rPr>
              <w:tab/>
              <w:t>средств,</w:t>
            </w:r>
            <w:r w:rsidRPr="00464BD3">
              <w:rPr>
                <w:rFonts w:ascii="Times New Roman" w:eastAsia="Times New Roman" w:hAnsi="Times New Roman" w:cs="Times New Roman"/>
                <w:sz w:val="24"/>
              </w:rPr>
              <w:tab/>
              <w:t>создающих</w:t>
            </w:r>
            <w:r w:rsidRPr="00464BD3">
              <w:rPr>
                <w:rFonts w:ascii="Times New Roman" w:eastAsia="Times New Roman" w:hAnsi="Times New Roman" w:cs="Times New Roman"/>
                <w:sz w:val="24"/>
              </w:rPr>
              <w:tab/>
              <w:t>образы</w:t>
            </w:r>
            <w:r w:rsidRPr="00464BD3">
              <w:rPr>
                <w:rFonts w:ascii="Times New Roman" w:eastAsia="Times New Roman" w:hAnsi="Times New Roman" w:cs="Times New Roman"/>
                <w:sz w:val="24"/>
              </w:rPr>
              <w:tab/>
              <w:t>главных</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героев,</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противоборствующих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сторон.</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Наблюдение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за</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музыкальным</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развитием,</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характеристика</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приёмов,</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использованных</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композитором.</w:t>
            </w:r>
          </w:p>
          <w:p w:rsidR="00464BD3" w:rsidRPr="00464BD3" w:rsidRDefault="00464BD3" w:rsidP="00464BD3">
            <w:pPr>
              <w:tabs>
                <w:tab w:val="left" w:pos="1752"/>
                <w:tab w:val="left" w:pos="3203"/>
                <w:tab w:val="left" w:pos="4859"/>
                <w:tab w:val="left" w:pos="5554"/>
                <w:tab w:val="left" w:pos="7195"/>
              </w:tabs>
              <w:spacing w:before="1"/>
              <w:ind w:left="107" w:right="97"/>
              <w:rPr>
                <w:rFonts w:ascii="Times New Roman" w:eastAsia="Times New Roman" w:hAnsi="Times New Roman" w:cs="Times New Roman"/>
                <w:sz w:val="24"/>
              </w:rPr>
            </w:pPr>
            <w:r w:rsidRPr="00464BD3">
              <w:rPr>
                <w:rFonts w:ascii="Times New Roman" w:eastAsia="Times New Roman" w:hAnsi="Times New Roman" w:cs="Times New Roman"/>
                <w:sz w:val="24"/>
              </w:rPr>
              <w:t>Вокализация,</w:t>
            </w:r>
            <w:r w:rsidRPr="00464BD3">
              <w:rPr>
                <w:rFonts w:ascii="Times New Roman" w:eastAsia="Times New Roman" w:hAnsi="Times New Roman" w:cs="Times New Roman"/>
                <w:sz w:val="24"/>
              </w:rPr>
              <w:tab/>
              <w:t>пропевание</w:t>
            </w:r>
            <w:r w:rsidRPr="00464BD3">
              <w:rPr>
                <w:rFonts w:ascii="Times New Roman" w:eastAsia="Times New Roman" w:hAnsi="Times New Roman" w:cs="Times New Roman"/>
                <w:sz w:val="24"/>
              </w:rPr>
              <w:tab/>
              <w:t>музыкальных</w:t>
            </w:r>
            <w:r w:rsidRPr="00464BD3">
              <w:rPr>
                <w:rFonts w:ascii="Times New Roman" w:eastAsia="Times New Roman" w:hAnsi="Times New Roman" w:cs="Times New Roman"/>
                <w:sz w:val="24"/>
              </w:rPr>
              <w:tab/>
              <w:t>тем;</w:t>
            </w:r>
            <w:r w:rsidRPr="00464BD3">
              <w:rPr>
                <w:rFonts w:ascii="Times New Roman" w:eastAsia="Times New Roman" w:hAnsi="Times New Roman" w:cs="Times New Roman"/>
                <w:sz w:val="24"/>
              </w:rPr>
              <w:tab/>
              <w:t>пластическое</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интонирование</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оркестровых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фрагментов.</w:t>
            </w:r>
          </w:p>
          <w:p w:rsidR="00464BD3" w:rsidRPr="00464BD3" w:rsidRDefault="00464BD3" w:rsidP="00464BD3">
            <w:pPr>
              <w:spacing w:line="270" w:lineRule="atLeast"/>
              <w:ind w:left="107" w:right="4275"/>
              <w:rPr>
                <w:rFonts w:ascii="Times New Roman" w:eastAsia="Times New Roman" w:hAnsi="Times New Roman" w:cs="Times New Roman"/>
                <w:sz w:val="24"/>
              </w:rPr>
            </w:pPr>
            <w:r w:rsidRPr="00464BD3">
              <w:rPr>
                <w:rFonts w:ascii="Times New Roman" w:eastAsia="Times New Roman" w:hAnsi="Times New Roman" w:cs="Times New Roman"/>
                <w:sz w:val="24"/>
              </w:rPr>
              <w:t>Музыкальная викторина на знание музыки.</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Звучащие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терминологические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тесты.</w:t>
            </w:r>
          </w:p>
        </w:tc>
      </w:tr>
    </w:tbl>
    <w:p w:rsidR="00464BD3" w:rsidRPr="00464BD3" w:rsidRDefault="00464BD3" w:rsidP="00464BD3">
      <w:pPr>
        <w:widowControl w:val="0"/>
        <w:autoSpaceDE w:val="0"/>
        <w:autoSpaceDN w:val="0"/>
        <w:spacing w:after="0" w:line="270" w:lineRule="atLeast"/>
        <w:rPr>
          <w:rFonts w:ascii="Times New Roman" w:eastAsia="Times New Roman" w:hAnsi="Times New Roman" w:cs="Times New Roman"/>
          <w:sz w:val="24"/>
        </w:rPr>
        <w:sectPr w:rsidR="00464BD3" w:rsidRPr="00464BD3" w:rsidSect="007C6ED2">
          <w:pgSz w:w="16840" w:h="11910" w:orient="landscape"/>
          <w:pgMar w:top="840" w:right="280" w:bottom="1120" w:left="460" w:header="0" w:footer="920" w:gutter="0"/>
          <w:pgNumType w:start="2"/>
          <w:cols w:space="720"/>
        </w:sect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12"/>
        <w:gridCol w:w="1812"/>
        <w:gridCol w:w="3529"/>
        <w:gridCol w:w="8867"/>
      </w:tblGrid>
      <w:tr w:rsidR="00464BD3" w:rsidRPr="00464BD3" w:rsidTr="00EF0B46">
        <w:trPr>
          <w:trHeight w:val="1103"/>
        </w:trPr>
        <w:tc>
          <w:tcPr>
            <w:tcW w:w="1212" w:type="dxa"/>
          </w:tcPr>
          <w:p w:rsidR="00464BD3" w:rsidRPr="00464BD3" w:rsidRDefault="00464BD3" w:rsidP="00464BD3">
            <w:pPr>
              <w:rPr>
                <w:rFonts w:ascii="Times New Roman" w:eastAsia="Times New Roman" w:hAnsi="Times New Roman" w:cs="Times New Roman"/>
                <w:sz w:val="24"/>
              </w:rPr>
            </w:pPr>
          </w:p>
        </w:tc>
        <w:tc>
          <w:tcPr>
            <w:tcW w:w="1812" w:type="dxa"/>
          </w:tcPr>
          <w:p w:rsidR="00464BD3" w:rsidRPr="00464BD3" w:rsidRDefault="00464BD3" w:rsidP="00464BD3">
            <w:pPr>
              <w:rPr>
                <w:rFonts w:ascii="Times New Roman" w:eastAsia="Times New Roman" w:hAnsi="Times New Roman" w:cs="Times New Roman"/>
                <w:sz w:val="24"/>
              </w:rPr>
            </w:pPr>
          </w:p>
        </w:tc>
        <w:tc>
          <w:tcPr>
            <w:tcW w:w="3529" w:type="dxa"/>
          </w:tcPr>
          <w:p w:rsidR="00464BD3" w:rsidRPr="00464BD3" w:rsidRDefault="00464BD3" w:rsidP="00464BD3">
            <w:pPr>
              <w:rPr>
                <w:rFonts w:ascii="Times New Roman" w:eastAsia="Times New Roman" w:hAnsi="Times New Roman" w:cs="Times New Roman"/>
                <w:sz w:val="24"/>
              </w:rPr>
            </w:pPr>
          </w:p>
        </w:tc>
        <w:tc>
          <w:tcPr>
            <w:tcW w:w="8867" w:type="dxa"/>
          </w:tcPr>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i/>
                <w:sz w:val="24"/>
              </w:rPr>
              <w:t>На</w:t>
            </w:r>
            <w:r w:rsidRPr="00464BD3">
              <w:rPr>
                <w:rFonts w:ascii="Times New Roman" w:eastAsia="Times New Roman" w:hAnsi="Times New Roman" w:cs="Times New Roman"/>
                <w:i/>
                <w:spacing w:val="-3"/>
                <w:sz w:val="24"/>
              </w:rPr>
              <w:t xml:space="preserve"> </w:t>
            </w:r>
            <w:r w:rsidRPr="00464BD3">
              <w:rPr>
                <w:rFonts w:ascii="Times New Roman" w:eastAsia="Times New Roman" w:hAnsi="Times New Roman" w:cs="Times New Roman"/>
                <w:i/>
                <w:sz w:val="24"/>
              </w:rPr>
              <w:t>выбор</w:t>
            </w:r>
            <w:r w:rsidRPr="00464BD3">
              <w:rPr>
                <w:rFonts w:ascii="Times New Roman" w:eastAsia="Times New Roman" w:hAnsi="Times New Roman" w:cs="Times New Roman"/>
                <w:i/>
                <w:spacing w:val="-1"/>
                <w:sz w:val="24"/>
              </w:rPr>
              <w:t xml:space="preserve"> </w:t>
            </w:r>
            <w:r w:rsidRPr="00464BD3">
              <w:rPr>
                <w:rFonts w:ascii="Times New Roman" w:eastAsia="Times New Roman" w:hAnsi="Times New Roman" w:cs="Times New Roman"/>
                <w:i/>
                <w:sz w:val="24"/>
              </w:rPr>
              <w:t>или</w:t>
            </w:r>
            <w:r w:rsidRPr="00464BD3">
              <w:rPr>
                <w:rFonts w:ascii="Times New Roman" w:eastAsia="Times New Roman" w:hAnsi="Times New Roman" w:cs="Times New Roman"/>
                <w:i/>
                <w:spacing w:val="-2"/>
                <w:sz w:val="24"/>
              </w:rPr>
              <w:t xml:space="preserve"> </w:t>
            </w:r>
            <w:r w:rsidRPr="00464BD3">
              <w:rPr>
                <w:rFonts w:ascii="Times New Roman" w:eastAsia="Times New Roman" w:hAnsi="Times New Roman" w:cs="Times New Roman"/>
                <w:i/>
                <w:sz w:val="24"/>
              </w:rPr>
              <w:t>факультативно</w:t>
            </w:r>
            <w:r w:rsidRPr="00464BD3">
              <w:rPr>
                <w:rFonts w:ascii="Times New Roman" w:eastAsia="Times New Roman" w:hAnsi="Times New Roman" w:cs="Times New Roman"/>
                <w:sz w:val="24"/>
              </w:rPr>
              <w:t>:</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Коллективное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чтение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либретто</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жанре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сторителлинг.</w:t>
            </w:r>
          </w:p>
          <w:p w:rsidR="00464BD3" w:rsidRPr="00464BD3" w:rsidRDefault="00464BD3" w:rsidP="00464BD3">
            <w:pPr>
              <w:spacing w:line="270" w:lineRule="atLeast"/>
              <w:ind w:left="107" w:right="1354"/>
              <w:rPr>
                <w:rFonts w:ascii="Times New Roman" w:eastAsia="Times New Roman" w:hAnsi="Times New Roman" w:cs="Times New Roman"/>
                <w:sz w:val="24"/>
              </w:rPr>
            </w:pPr>
            <w:r w:rsidRPr="00464BD3">
              <w:rPr>
                <w:rFonts w:ascii="Times New Roman" w:eastAsia="Times New Roman" w:hAnsi="Times New Roman" w:cs="Times New Roman"/>
                <w:sz w:val="24"/>
              </w:rPr>
              <w:t>Создание любительского видеофильма на основе выбранного либретто.</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Просмотр</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фильма-оперы или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фильма-балета</w:t>
            </w:r>
          </w:p>
        </w:tc>
      </w:tr>
      <w:tr w:rsidR="00464BD3" w:rsidRPr="00464BD3" w:rsidTr="00EF0B46">
        <w:trPr>
          <w:trHeight w:val="2208"/>
        </w:trPr>
        <w:tc>
          <w:tcPr>
            <w:tcW w:w="1212" w:type="dxa"/>
          </w:tcPr>
          <w:p w:rsidR="00464BD3" w:rsidRPr="00464BD3" w:rsidRDefault="00464BD3" w:rsidP="00464BD3">
            <w:pPr>
              <w:ind w:left="107" w:right="415"/>
              <w:rPr>
                <w:rFonts w:ascii="Times New Roman" w:eastAsia="Times New Roman" w:hAnsi="Times New Roman" w:cs="Times New Roman"/>
                <w:sz w:val="24"/>
              </w:rPr>
            </w:pPr>
            <w:r w:rsidRPr="00464BD3">
              <w:rPr>
                <w:rFonts w:ascii="Times New Roman" w:eastAsia="Times New Roman" w:hAnsi="Times New Roman" w:cs="Times New Roman"/>
                <w:sz w:val="24"/>
              </w:rPr>
              <w:t>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0,5—1</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уч.ч</w:t>
            </w:r>
          </w:p>
        </w:tc>
        <w:tc>
          <w:tcPr>
            <w:tcW w:w="1812" w:type="dxa"/>
          </w:tcPr>
          <w:p w:rsidR="00464BD3" w:rsidRPr="00464BD3" w:rsidRDefault="00464BD3" w:rsidP="00464BD3">
            <w:pPr>
              <w:ind w:left="110" w:right="660"/>
              <w:rPr>
                <w:rFonts w:ascii="Times New Roman" w:eastAsia="Times New Roman" w:hAnsi="Times New Roman" w:cs="Times New Roman"/>
                <w:sz w:val="24"/>
              </w:rPr>
            </w:pPr>
            <w:r w:rsidRPr="00464BD3">
              <w:rPr>
                <w:rFonts w:ascii="Times New Roman" w:eastAsia="Times New Roman" w:hAnsi="Times New Roman" w:cs="Times New Roman"/>
                <w:sz w:val="24"/>
              </w:rPr>
              <w:t>Оперетта, мюзикл</w:t>
            </w:r>
          </w:p>
        </w:tc>
        <w:tc>
          <w:tcPr>
            <w:tcW w:w="3529" w:type="dxa"/>
          </w:tcPr>
          <w:p w:rsidR="00464BD3" w:rsidRPr="00464BD3" w:rsidRDefault="00464BD3" w:rsidP="00464BD3">
            <w:pPr>
              <w:ind w:left="110" w:right="95"/>
              <w:jc w:val="both"/>
              <w:rPr>
                <w:rFonts w:ascii="Times New Roman" w:eastAsia="Times New Roman" w:hAnsi="Times New Roman" w:cs="Times New Roman"/>
                <w:sz w:val="24"/>
              </w:rPr>
            </w:pPr>
            <w:r w:rsidRPr="00464BD3">
              <w:rPr>
                <w:rFonts w:ascii="Times New Roman" w:eastAsia="Times New Roman" w:hAnsi="Times New Roman" w:cs="Times New Roman"/>
                <w:sz w:val="24"/>
              </w:rPr>
              <w:t>История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возникновения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особенности жанра.</w:t>
            </w:r>
          </w:p>
          <w:p w:rsidR="00464BD3" w:rsidRPr="00464BD3" w:rsidRDefault="00464BD3" w:rsidP="00464BD3">
            <w:pPr>
              <w:ind w:left="110" w:right="94"/>
              <w:jc w:val="both"/>
              <w:rPr>
                <w:rFonts w:ascii="Times New Roman" w:eastAsia="Times New Roman" w:hAnsi="Times New Roman" w:cs="Times New Roman"/>
                <w:sz w:val="24"/>
              </w:rPr>
            </w:pPr>
            <w:r w:rsidRPr="00464BD3">
              <w:rPr>
                <w:rFonts w:ascii="Times New Roman" w:eastAsia="Times New Roman" w:hAnsi="Times New Roman" w:cs="Times New Roman"/>
                <w:sz w:val="24"/>
              </w:rPr>
              <w:t>Отдельные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номера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из</w:t>
            </w:r>
            <w:r w:rsidRPr="00464BD3">
              <w:rPr>
                <w:rFonts w:ascii="Times New Roman" w:eastAsia="Times New Roman" w:hAnsi="Times New Roman" w:cs="Times New Roman"/>
                <w:spacing w:val="60"/>
                <w:sz w:val="24"/>
              </w:rPr>
              <w:t xml:space="preserve"> </w:t>
            </w:r>
            <w:r w:rsidRPr="00464BD3">
              <w:rPr>
                <w:rFonts w:ascii="Times New Roman" w:eastAsia="Times New Roman" w:hAnsi="Times New Roman" w:cs="Times New Roman"/>
                <w:sz w:val="24"/>
              </w:rPr>
              <w:t>оперетт</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Штрауса,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Кальмана,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мюзиклов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 Роджерса,</w:t>
            </w:r>
            <w:r w:rsidRPr="00464BD3">
              <w:rPr>
                <w:rFonts w:ascii="Times New Roman" w:eastAsia="Times New Roman" w:hAnsi="Times New Roman" w:cs="Times New Roman"/>
                <w:spacing w:val="60"/>
                <w:sz w:val="24"/>
              </w:rPr>
              <w:t xml:space="preserve"> </w:t>
            </w:r>
            <w:r w:rsidRPr="00464BD3">
              <w:rPr>
                <w:rFonts w:ascii="Times New Roman" w:eastAsia="Times New Roman" w:hAnsi="Times New Roman" w:cs="Times New Roman"/>
                <w:sz w:val="24"/>
              </w:rPr>
              <w:t>Ф. Лоу</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и др.</w:t>
            </w:r>
          </w:p>
        </w:tc>
        <w:tc>
          <w:tcPr>
            <w:tcW w:w="8867" w:type="dxa"/>
          </w:tcPr>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Знакомство</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жанрами оперетты,</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мюзикла.</w:t>
            </w:r>
          </w:p>
          <w:p w:rsidR="00464BD3" w:rsidRPr="00464BD3" w:rsidRDefault="00464BD3" w:rsidP="00464BD3">
            <w:pPr>
              <w:tabs>
                <w:tab w:val="left" w:pos="1668"/>
                <w:tab w:val="left" w:pos="3080"/>
                <w:tab w:val="left" w:pos="4385"/>
                <w:tab w:val="left" w:pos="5455"/>
                <w:tab w:val="left" w:pos="5891"/>
                <w:tab w:val="left" w:pos="7365"/>
              </w:tabs>
              <w:ind w:left="107" w:right="96"/>
              <w:rPr>
                <w:rFonts w:ascii="Times New Roman" w:eastAsia="Times New Roman" w:hAnsi="Times New Roman" w:cs="Times New Roman"/>
                <w:sz w:val="24"/>
              </w:rPr>
            </w:pPr>
            <w:r w:rsidRPr="00464BD3">
              <w:rPr>
                <w:rFonts w:ascii="Times New Roman" w:eastAsia="Times New Roman" w:hAnsi="Times New Roman" w:cs="Times New Roman"/>
                <w:sz w:val="24"/>
              </w:rPr>
              <w:t>Слушание фрагментов из оперетт, анализ характерных особенностей жанра.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Разучивание,</w:t>
            </w:r>
            <w:r w:rsidRPr="00464BD3">
              <w:rPr>
                <w:rFonts w:ascii="Times New Roman" w:eastAsia="Times New Roman" w:hAnsi="Times New Roman" w:cs="Times New Roman"/>
                <w:sz w:val="24"/>
              </w:rPr>
              <w:tab/>
              <w:t>исполнение</w:t>
            </w:r>
            <w:r w:rsidRPr="00464BD3">
              <w:rPr>
                <w:rFonts w:ascii="Times New Roman" w:eastAsia="Times New Roman" w:hAnsi="Times New Roman" w:cs="Times New Roman"/>
                <w:sz w:val="24"/>
              </w:rPr>
              <w:tab/>
              <w:t>отдельных</w:t>
            </w:r>
            <w:r w:rsidRPr="00464BD3">
              <w:rPr>
                <w:rFonts w:ascii="Times New Roman" w:eastAsia="Times New Roman" w:hAnsi="Times New Roman" w:cs="Times New Roman"/>
                <w:sz w:val="24"/>
              </w:rPr>
              <w:tab/>
              <w:t>номеров</w:t>
            </w:r>
            <w:r w:rsidRPr="00464BD3">
              <w:rPr>
                <w:rFonts w:ascii="Times New Roman" w:eastAsia="Times New Roman" w:hAnsi="Times New Roman" w:cs="Times New Roman"/>
                <w:sz w:val="24"/>
              </w:rPr>
              <w:tab/>
              <w:t>из</w:t>
            </w:r>
            <w:r w:rsidRPr="00464BD3">
              <w:rPr>
                <w:rFonts w:ascii="Times New Roman" w:eastAsia="Times New Roman" w:hAnsi="Times New Roman" w:cs="Times New Roman"/>
                <w:sz w:val="24"/>
              </w:rPr>
              <w:tab/>
              <w:t>популярных</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музыкальных</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спектаклей.</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Сравнение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разных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постановок</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одного</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того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же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мюзикла.</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i/>
                <w:sz w:val="24"/>
              </w:rPr>
              <w:t>На</w:t>
            </w:r>
            <w:r w:rsidRPr="00464BD3">
              <w:rPr>
                <w:rFonts w:ascii="Times New Roman" w:eastAsia="Times New Roman" w:hAnsi="Times New Roman" w:cs="Times New Roman"/>
                <w:i/>
                <w:spacing w:val="-3"/>
                <w:sz w:val="24"/>
              </w:rPr>
              <w:t xml:space="preserve"> </w:t>
            </w:r>
            <w:r w:rsidRPr="00464BD3">
              <w:rPr>
                <w:rFonts w:ascii="Times New Roman" w:eastAsia="Times New Roman" w:hAnsi="Times New Roman" w:cs="Times New Roman"/>
                <w:i/>
                <w:sz w:val="24"/>
              </w:rPr>
              <w:t>выбор</w:t>
            </w:r>
            <w:r w:rsidRPr="00464BD3">
              <w:rPr>
                <w:rFonts w:ascii="Times New Roman" w:eastAsia="Times New Roman" w:hAnsi="Times New Roman" w:cs="Times New Roman"/>
                <w:i/>
                <w:spacing w:val="-1"/>
                <w:sz w:val="24"/>
              </w:rPr>
              <w:t xml:space="preserve"> </w:t>
            </w:r>
            <w:r w:rsidRPr="00464BD3">
              <w:rPr>
                <w:rFonts w:ascii="Times New Roman" w:eastAsia="Times New Roman" w:hAnsi="Times New Roman" w:cs="Times New Roman"/>
                <w:i/>
                <w:sz w:val="24"/>
              </w:rPr>
              <w:t>или</w:t>
            </w:r>
            <w:r w:rsidRPr="00464BD3">
              <w:rPr>
                <w:rFonts w:ascii="Times New Roman" w:eastAsia="Times New Roman" w:hAnsi="Times New Roman" w:cs="Times New Roman"/>
                <w:i/>
                <w:spacing w:val="-2"/>
                <w:sz w:val="24"/>
              </w:rPr>
              <w:t xml:space="preserve"> </w:t>
            </w:r>
            <w:r w:rsidRPr="00464BD3">
              <w:rPr>
                <w:rFonts w:ascii="Times New Roman" w:eastAsia="Times New Roman" w:hAnsi="Times New Roman" w:cs="Times New Roman"/>
                <w:i/>
                <w:sz w:val="24"/>
              </w:rPr>
              <w:t>факультативно</w:t>
            </w:r>
            <w:r w:rsidRPr="00464BD3">
              <w:rPr>
                <w:rFonts w:ascii="Times New Roman" w:eastAsia="Times New Roman" w:hAnsi="Times New Roman" w:cs="Times New Roman"/>
                <w:sz w:val="24"/>
              </w:rPr>
              <w:t>:</w:t>
            </w:r>
          </w:p>
          <w:p w:rsidR="00464BD3" w:rsidRPr="00464BD3" w:rsidRDefault="00464BD3" w:rsidP="00464BD3">
            <w:pPr>
              <w:spacing w:line="270" w:lineRule="atLeast"/>
              <w:ind w:left="107" w:right="883"/>
              <w:rPr>
                <w:rFonts w:ascii="Times New Roman" w:eastAsia="Times New Roman" w:hAnsi="Times New Roman" w:cs="Times New Roman"/>
                <w:sz w:val="24"/>
              </w:rPr>
            </w:pPr>
            <w:r w:rsidRPr="00464BD3">
              <w:rPr>
                <w:rFonts w:ascii="Times New Roman" w:eastAsia="Times New Roman" w:hAnsi="Times New Roman" w:cs="Times New Roman"/>
                <w:sz w:val="24"/>
              </w:rPr>
              <w:t>Посещение музыкального театра: спектакль в жанре оперетты или мюзикла.</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Постановка</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фрагментов,</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сцен</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из</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мюзикла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спектакль</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для</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родителей</w:t>
            </w:r>
          </w:p>
        </w:tc>
      </w:tr>
      <w:tr w:rsidR="00464BD3" w:rsidRPr="00464BD3" w:rsidTr="00EF0B46">
        <w:trPr>
          <w:trHeight w:val="1931"/>
        </w:trPr>
        <w:tc>
          <w:tcPr>
            <w:tcW w:w="1212" w:type="dxa"/>
          </w:tcPr>
          <w:p w:rsidR="00464BD3" w:rsidRPr="00464BD3" w:rsidRDefault="00464BD3" w:rsidP="00464BD3">
            <w:pPr>
              <w:spacing w:before="1"/>
              <w:ind w:left="107" w:right="474"/>
              <w:rPr>
                <w:rFonts w:ascii="Times New Roman" w:eastAsia="Times New Roman" w:hAnsi="Times New Roman" w:cs="Times New Roman"/>
                <w:sz w:val="24"/>
              </w:rPr>
            </w:pPr>
            <w:r w:rsidRPr="00464BD3">
              <w:rPr>
                <w:rFonts w:ascii="Times New Roman" w:eastAsia="Times New Roman" w:hAnsi="Times New Roman" w:cs="Times New Roman"/>
                <w:sz w:val="24"/>
              </w:rPr>
              <w:t>Ж)</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0,5</w:t>
            </w:r>
            <w:r w:rsidRPr="00464BD3">
              <w:rPr>
                <w:rFonts w:ascii="Times New Roman" w:eastAsia="Times New Roman" w:hAnsi="Times New Roman" w:cs="Times New Roman"/>
                <w:spacing w:val="-8"/>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9"/>
                <w:sz w:val="24"/>
              </w:rPr>
              <w:t xml:space="preserve"> </w:t>
            </w:r>
            <w:r w:rsidRPr="00464BD3">
              <w:rPr>
                <w:rFonts w:ascii="Times New Roman" w:eastAsia="Times New Roman" w:hAnsi="Times New Roman" w:cs="Times New Roman"/>
                <w:sz w:val="24"/>
              </w:rPr>
              <w:t>1</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уч.ч</w:t>
            </w:r>
          </w:p>
        </w:tc>
        <w:tc>
          <w:tcPr>
            <w:tcW w:w="1812" w:type="dxa"/>
          </w:tcPr>
          <w:p w:rsidR="00464BD3" w:rsidRPr="00464BD3" w:rsidRDefault="00464BD3" w:rsidP="00464BD3">
            <w:pPr>
              <w:tabs>
                <w:tab w:val="left" w:pos="945"/>
              </w:tabs>
              <w:spacing w:before="1"/>
              <w:ind w:left="110" w:right="94"/>
              <w:rPr>
                <w:rFonts w:ascii="Times New Roman" w:eastAsia="Times New Roman" w:hAnsi="Times New Roman" w:cs="Times New Roman"/>
                <w:sz w:val="24"/>
              </w:rPr>
            </w:pPr>
            <w:r w:rsidRPr="00464BD3">
              <w:rPr>
                <w:rFonts w:ascii="Times New Roman" w:eastAsia="Times New Roman" w:hAnsi="Times New Roman" w:cs="Times New Roman"/>
                <w:sz w:val="24"/>
              </w:rPr>
              <w:t>Кто</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создаёт</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музыкальный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спектакль?</w:t>
            </w:r>
          </w:p>
        </w:tc>
        <w:tc>
          <w:tcPr>
            <w:tcW w:w="3529" w:type="dxa"/>
          </w:tcPr>
          <w:p w:rsidR="00464BD3" w:rsidRPr="00464BD3" w:rsidRDefault="00464BD3" w:rsidP="00464BD3">
            <w:pPr>
              <w:tabs>
                <w:tab w:val="left" w:pos="1971"/>
              </w:tabs>
              <w:spacing w:before="1"/>
              <w:ind w:left="110" w:right="92"/>
              <w:jc w:val="both"/>
              <w:rPr>
                <w:rFonts w:ascii="Times New Roman" w:eastAsia="Times New Roman" w:hAnsi="Times New Roman" w:cs="Times New Roman"/>
                <w:sz w:val="24"/>
              </w:rPr>
            </w:pPr>
            <w:r w:rsidRPr="00464BD3">
              <w:rPr>
                <w:rFonts w:ascii="Times New Roman" w:eastAsia="Times New Roman" w:hAnsi="Times New Roman" w:cs="Times New Roman"/>
                <w:sz w:val="24"/>
              </w:rPr>
              <w:t>Профессии</w:t>
            </w:r>
            <w:r w:rsidRPr="00464BD3">
              <w:rPr>
                <w:rFonts w:ascii="Times New Roman" w:eastAsia="Times New Roman" w:hAnsi="Times New Roman" w:cs="Times New Roman"/>
                <w:sz w:val="24"/>
              </w:rPr>
              <w:tab/>
              <w:t>музыкального</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театра: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дирижёр,</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режиссёр,</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оперные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певцы,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балерины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танцовщики,</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художники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т.д.</w:t>
            </w:r>
          </w:p>
        </w:tc>
        <w:tc>
          <w:tcPr>
            <w:tcW w:w="8867" w:type="dxa"/>
          </w:tcPr>
          <w:p w:rsidR="00464BD3" w:rsidRPr="00464BD3" w:rsidRDefault="00464BD3" w:rsidP="00464BD3">
            <w:pPr>
              <w:spacing w:before="1"/>
              <w:ind w:left="107"/>
              <w:rPr>
                <w:rFonts w:ascii="Times New Roman" w:eastAsia="Times New Roman" w:hAnsi="Times New Roman" w:cs="Times New Roman"/>
                <w:sz w:val="24"/>
              </w:rPr>
            </w:pPr>
            <w:r w:rsidRPr="00464BD3">
              <w:rPr>
                <w:rFonts w:ascii="Times New Roman" w:eastAsia="Times New Roman" w:hAnsi="Times New Roman" w:cs="Times New Roman"/>
                <w:sz w:val="24"/>
              </w:rPr>
              <w:t>Диалог</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учителем</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по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поводу</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синкретичного</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характера</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музыкального</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спектакля.</w:t>
            </w:r>
          </w:p>
          <w:p w:rsidR="00464BD3" w:rsidRPr="00464BD3" w:rsidRDefault="00464BD3" w:rsidP="00464BD3">
            <w:pPr>
              <w:tabs>
                <w:tab w:val="left" w:pos="1571"/>
                <w:tab w:val="left" w:pos="1954"/>
                <w:tab w:val="left" w:pos="2902"/>
                <w:tab w:val="left" w:pos="4468"/>
                <w:tab w:val="left" w:pos="5907"/>
                <w:tab w:val="left" w:pos="7466"/>
              </w:tabs>
              <w:ind w:left="107" w:right="99"/>
              <w:rPr>
                <w:rFonts w:ascii="Times New Roman" w:eastAsia="Times New Roman" w:hAnsi="Times New Roman" w:cs="Times New Roman"/>
                <w:sz w:val="24"/>
              </w:rPr>
            </w:pPr>
            <w:r w:rsidRPr="00464BD3">
              <w:rPr>
                <w:rFonts w:ascii="Times New Roman" w:eastAsia="Times New Roman" w:hAnsi="Times New Roman" w:cs="Times New Roman"/>
                <w:sz w:val="24"/>
              </w:rPr>
              <w:t>Знакомство</w:t>
            </w:r>
            <w:r w:rsidRPr="00464BD3">
              <w:rPr>
                <w:rFonts w:ascii="Times New Roman" w:eastAsia="Times New Roman" w:hAnsi="Times New Roman" w:cs="Times New Roman"/>
                <w:sz w:val="24"/>
              </w:rPr>
              <w:tab/>
              <w:t>с</w:t>
            </w:r>
            <w:r w:rsidRPr="00464BD3">
              <w:rPr>
                <w:rFonts w:ascii="Times New Roman" w:eastAsia="Times New Roman" w:hAnsi="Times New Roman" w:cs="Times New Roman"/>
                <w:sz w:val="24"/>
              </w:rPr>
              <w:tab/>
              <w:t>миром</w:t>
            </w:r>
            <w:r w:rsidRPr="00464BD3">
              <w:rPr>
                <w:rFonts w:ascii="Times New Roman" w:eastAsia="Times New Roman" w:hAnsi="Times New Roman" w:cs="Times New Roman"/>
                <w:sz w:val="24"/>
              </w:rPr>
              <w:tab/>
              <w:t>театральных</w:t>
            </w:r>
            <w:r w:rsidRPr="00464BD3">
              <w:rPr>
                <w:rFonts w:ascii="Times New Roman" w:eastAsia="Times New Roman" w:hAnsi="Times New Roman" w:cs="Times New Roman"/>
                <w:sz w:val="24"/>
              </w:rPr>
              <w:tab/>
              <w:t>профессий,</w:t>
            </w:r>
            <w:r w:rsidRPr="00464BD3">
              <w:rPr>
                <w:rFonts w:ascii="Times New Roman" w:eastAsia="Times New Roman" w:hAnsi="Times New Roman" w:cs="Times New Roman"/>
                <w:sz w:val="24"/>
              </w:rPr>
              <w:tab/>
              <w:t>творчеством</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театральных</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режиссёров,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художников и др.</w:t>
            </w:r>
          </w:p>
          <w:p w:rsidR="00464BD3" w:rsidRPr="00464BD3" w:rsidRDefault="00464BD3" w:rsidP="00464BD3">
            <w:pPr>
              <w:ind w:left="107" w:right="1222"/>
              <w:rPr>
                <w:rFonts w:ascii="Times New Roman" w:eastAsia="Times New Roman" w:hAnsi="Times New Roman" w:cs="Times New Roman"/>
                <w:sz w:val="24"/>
              </w:rPr>
            </w:pPr>
            <w:r w:rsidRPr="00464BD3">
              <w:rPr>
                <w:rFonts w:ascii="Times New Roman" w:eastAsia="Times New Roman" w:hAnsi="Times New Roman" w:cs="Times New Roman"/>
                <w:sz w:val="24"/>
              </w:rPr>
              <w:t>Просмотр фрагментов одного и того же спектакля в разных постановках.</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Обсуждение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различий</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оформлении,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режиссуре.</w:t>
            </w:r>
          </w:p>
          <w:p w:rsidR="00464BD3" w:rsidRPr="00464BD3" w:rsidRDefault="00464BD3" w:rsidP="00464BD3">
            <w:pPr>
              <w:spacing w:line="276"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Создание</w:t>
            </w:r>
            <w:r w:rsidRPr="00464BD3">
              <w:rPr>
                <w:rFonts w:ascii="Times New Roman" w:eastAsia="Times New Roman" w:hAnsi="Times New Roman" w:cs="Times New Roman"/>
                <w:spacing w:val="56"/>
                <w:sz w:val="24"/>
              </w:rPr>
              <w:t xml:space="preserve"> </w:t>
            </w:r>
            <w:r w:rsidRPr="00464BD3">
              <w:rPr>
                <w:rFonts w:ascii="Times New Roman" w:eastAsia="Times New Roman" w:hAnsi="Times New Roman" w:cs="Times New Roman"/>
                <w:sz w:val="24"/>
              </w:rPr>
              <w:t>эскизов</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костюмов</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59"/>
                <w:sz w:val="24"/>
              </w:rPr>
              <w:t xml:space="preserve"> </w:t>
            </w:r>
            <w:r w:rsidRPr="00464BD3">
              <w:rPr>
                <w:rFonts w:ascii="Times New Roman" w:eastAsia="Times New Roman" w:hAnsi="Times New Roman" w:cs="Times New Roman"/>
                <w:sz w:val="24"/>
              </w:rPr>
              <w:t>декораций</w:t>
            </w:r>
            <w:r w:rsidRPr="00464BD3">
              <w:rPr>
                <w:rFonts w:ascii="Times New Roman" w:eastAsia="Times New Roman" w:hAnsi="Times New Roman" w:cs="Times New Roman"/>
                <w:spacing w:val="56"/>
                <w:sz w:val="24"/>
              </w:rPr>
              <w:t xml:space="preserve"> </w:t>
            </w:r>
            <w:r w:rsidRPr="00464BD3">
              <w:rPr>
                <w:rFonts w:ascii="Times New Roman" w:eastAsia="Times New Roman" w:hAnsi="Times New Roman" w:cs="Times New Roman"/>
                <w:sz w:val="24"/>
              </w:rPr>
              <w:t>к</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одному</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из</w:t>
            </w:r>
            <w:r w:rsidRPr="00464BD3">
              <w:rPr>
                <w:rFonts w:ascii="Times New Roman" w:eastAsia="Times New Roman" w:hAnsi="Times New Roman" w:cs="Times New Roman"/>
                <w:spacing w:val="56"/>
                <w:sz w:val="24"/>
              </w:rPr>
              <w:t xml:space="preserve"> </w:t>
            </w:r>
            <w:r w:rsidRPr="00464BD3">
              <w:rPr>
                <w:rFonts w:ascii="Times New Roman" w:eastAsia="Times New Roman" w:hAnsi="Times New Roman" w:cs="Times New Roman"/>
                <w:sz w:val="24"/>
              </w:rPr>
              <w:t>изученных</w:t>
            </w:r>
            <w:r w:rsidRPr="00464BD3">
              <w:rPr>
                <w:rFonts w:ascii="Times New Roman" w:eastAsia="Times New Roman" w:hAnsi="Times New Roman" w:cs="Times New Roman"/>
                <w:spacing w:val="55"/>
                <w:sz w:val="24"/>
              </w:rPr>
              <w:t xml:space="preserve"> </w:t>
            </w:r>
            <w:r w:rsidRPr="00464BD3">
              <w:rPr>
                <w:rFonts w:ascii="Times New Roman" w:eastAsia="Times New Roman" w:hAnsi="Times New Roman" w:cs="Times New Roman"/>
                <w:sz w:val="24"/>
              </w:rPr>
              <w:t>музыкальных</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спектаклей.</w:t>
            </w:r>
          </w:p>
        </w:tc>
      </w:tr>
      <w:tr w:rsidR="00464BD3" w:rsidRPr="00464BD3" w:rsidTr="00EF0B46">
        <w:trPr>
          <w:trHeight w:val="3314"/>
        </w:trPr>
        <w:tc>
          <w:tcPr>
            <w:tcW w:w="1212" w:type="dxa"/>
          </w:tcPr>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З)</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0,5 -</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1</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уч.ч</w:t>
            </w:r>
          </w:p>
        </w:tc>
        <w:tc>
          <w:tcPr>
            <w:tcW w:w="1812" w:type="dxa"/>
          </w:tcPr>
          <w:p w:rsidR="00464BD3" w:rsidRPr="00464BD3" w:rsidRDefault="00464BD3" w:rsidP="00464BD3">
            <w:pPr>
              <w:tabs>
                <w:tab w:val="left" w:pos="1576"/>
              </w:tabs>
              <w:ind w:left="110" w:right="93"/>
              <w:rPr>
                <w:rFonts w:ascii="Times New Roman" w:eastAsia="Times New Roman" w:hAnsi="Times New Roman" w:cs="Times New Roman"/>
                <w:sz w:val="24"/>
              </w:rPr>
            </w:pPr>
            <w:r w:rsidRPr="00464BD3">
              <w:rPr>
                <w:rFonts w:ascii="Times New Roman" w:eastAsia="Times New Roman" w:hAnsi="Times New Roman" w:cs="Times New Roman"/>
                <w:sz w:val="24"/>
              </w:rPr>
              <w:t>Патрио-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тическая</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3"/>
                <w:sz w:val="24"/>
              </w:rPr>
              <w:t>и</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народная</w:t>
            </w:r>
            <w:r w:rsidRPr="00464BD3">
              <w:rPr>
                <w:rFonts w:ascii="Times New Roman" w:eastAsia="Times New Roman" w:hAnsi="Times New Roman" w:cs="Times New Roman"/>
                <w:spacing w:val="61"/>
                <w:sz w:val="24"/>
              </w:rPr>
              <w:t xml:space="preserve"> </w:t>
            </w:r>
            <w:r w:rsidRPr="00464BD3">
              <w:rPr>
                <w:rFonts w:ascii="Times New Roman" w:eastAsia="Times New Roman" w:hAnsi="Times New Roman" w:cs="Times New Roman"/>
                <w:sz w:val="24"/>
              </w:rPr>
              <w:t>тема</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театре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 кино</w:t>
            </w:r>
          </w:p>
        </w:tc>
        <w:tc>
          <w:tcPr>
            <w:tcW w:w="3529" w:type="dxa"/>
          </w:tcPr>
          <w:p w:rsidR="00464BD3" w:rsidRPr="00464BD3" w:rsidRDefault="00464BD3" w:rsidP="00464BD3">
            <w:pPr>
              <w:tabs>
                <w:tab w:val="left" w:pos="1935"/>
              </w:tabs>
              <w:ind w:left="110" w:right="94"/>
              <w:jc w:val="both"/>
              <w:rPr>
                <w:rFonts w:ascii="Times New Roman" w:eastAsia="Times New Roman" w:hAnsi="Times New Roman" w:cs="Times New Roman"/>
                <w:sz w:val="24"/>
              </w:rPr>
            </w:pPr>
            <w:r w:rsidRPr="00464BD3">
              <w:rPr>
                <w:rFonts w:ascii="Times New Roman" w:eastAsia="Times New Roman" w:hAnsi="Times New Roman" w:cs="Times New Roman"/>
                <w:sz w:val="24"/>
              </w:rPr>
              <w:t>История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создания,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значение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музыкально-сценических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экранных</w:t>
            </w:r>
            <w:r w:rsidRPr="00464BD3">
              <w:rPr>
                <w:rFonts w:ascii="Times New Roman" w:eastAsia="Times New Roman" w:hAnsi="Times New Roman" w:cs="Times New Roman"/>
                <w:sz w:val="24"/>
              </w:rPr>
              <w:tab/>
              <w:t>произведений,</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посвящённых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нашему</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народу,</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его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истории,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теме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служения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Отечеству.</w:t>
            </w:r>
          </w:p>
          <w:p w:rsidR="00464BD3" w:rsidRPr="00464BD3" w:rsidRDefault="00464BD3" w:rsidP="00464BD3">
            <w:pPr>
              <w:ind w:left="110" w:right="94"/>
              <w:jc w:val="both"/>
              <w:rPr>
                <w:rFonts w:ascii="Times New Roman" w:eastAsia="Times New Roman" w:hAnsi="Times New Roman" w:cs="Times New Roman"/>
                <w:sz w:val="24"/>
              </w:rPr>
            </w:pPr>
            <w:r w:rsidRPr="00464BD3">
              <w:rPr>
                <w:rFonts w:ascii="Times New Roman" w:eastAsia="Times New Roman" w:hAnsi="Times New Roman" w:cs="Times New Roman"/>
                <w:sz w:val="24"/>
              </w:rPr>
              <w:t>Фрагменты,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отдельные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номера</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из</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опер,</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балетов,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фильмам1</w:t>
            </w:r>
          </w:p>
        </w:tc>
        <w:tc>
          <w:tcPr>
            <w:tcW w:w="8867" w:type="dxa"/>
          </w:tcPr>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Чтение</w:t>
            </w:r>
            <w:r w:rsidRPr="00464BD3">
              <w:rPr>
                <w:rFonts w:ascii="Times New Roman" w:eastAsia="Times New Roman" w:hAnsi="Times New Roman" w:cs="Times New Roman"/>
                <w:spacing w:val="16"/>
                <w:sz w:val="24"/>
              </w:rPr>
              <w:t xml:space="preserve"> </w:t>
            </w:r>
            <w:r w:rsidRPr="00464BD3">
              <w:rPr>
                <w:rFonts w:ascii="Times New Roman" w:eastAsia="Times New Roman" w:hAnsi="Times New Roman" w:cs="Times New Roman"/>
                <w:sz w:val="24"/>
              </w:rPr>
              <w:t>учебных</w:t>
            </w:r>
            <w:r w:rsidRPr="00464BD3">
              <w:rPr>
                <w:rFonts w:ascii="Times New Roman" w:eastAsia="Times New Roman" w:hAnsi="Times New Roman" w:cs="Times New Roman"/>
                <w:spacing w:val="17"/>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6"/>
                <w:sz w:val="24"/>
              </w:rPr>
              <w:t xml:space="preserve"> </w:t>
            </w:r>
            <w:r w:rsidRPr="00464BD3">
              <w:rPr>
                <w:rFonts w:ascii="Times New Roman" w:eastAsia="Times New Roman" w:hAnsi="Times New Roman" w:cs="Times New Roman"/>
                <w:sz w:val="24"/>
              </w:rPr>
              <w:t>популярных</w:t>
            </w:r>
            <w:r w:rsidRPr="00464BD3">
              <w:rPr>
                <w:rFonts w:ascii="Times New Roman" w:eastAsia="Times New Roman" w:hAnsi="Times New Roman" w:cs="Times New Roman"/>
                <w:spacing w:val="17"/>
                <w:sz w:val="24"/>
              </w:rPr>
              <w:t xml:space="preserve"> </w:t>
            </w:r>
            <w:r w:rsidRPr="00464BD3">
              <w:rPr>
                <w:rFonts w:ascii="Times New Roman" w:eastAsia="Times New Roman" w:hAnsi="Times New Roman" w:cs="Times New Roman"/>
                <w:sz w:val="24"/>
              </w:rPr>
              <w:t>текстов</w:t>
            </w:r>
            <w:r w:rsidRPr="00464BD3">
              <w:rPr>
                <w:rFonts w:ascii="Times New Roman" w:eastAsia="Times New Roman" w:hAnsi="Times New Roman" w:cs="Times New Roman"/>
                <w:spacing w:val="17"/>
                <w:sz w:val="24"/>
              </w:rPr>
              <w:t xml:space="preserve"> </w:t>
            </w:r>
            <w:r w:rsidRPr="00464BD3">
              <w:rPr>
                <w:rFonts w:ascii="Times New Roman" w:eastAsia="Times New Roman" w:hAnsi="Times New Roman" w:cs="Times New Roman"/>
                <w:sz w:val="24"/>
              </w:rPr>
              <w:t>об</w:t>
            </w:r>
            <w:r w:rsidRPr="00464BD3">
              <w:rPr>
                <w:rFonts w:ascii="Times New Roman" w:eastAsia="Times New Roman" w:hAnsi="Times New Roman" w:cs="Times New Roman"/>
                <w:spacing w:val="17"/>
                <w:sz w:val="24"/>
              </w:rPr>
              <w:t xml:space="preserve"> </w:t>
            </w:r>
            <w:r w:rsidRPr="00464BD3">
              <w:rPr>
                <w:rFonts w:ascii="Times New Roman" w:eastAsia="Times New Roman" w:hAnsi="Times New Roman" w:cs="Times New Roman"/>
                <w:sz w:val="24"/>
              </w:rPr>
              <w:t>истории</w:t>
            </w:r>
            <w:r w:rsidRPr="00464BD3">
              <w:rPr>
                <w:rFonts w:ascii="Times New Roman" w:eastAsia="Times New Roman" w:hAnsi="Times New Roman" w:cs="Times New Roman"/>
                <w:spacing w:val="18"/>
                <w:sz w:val="24"/>
              </w:rPr>
              <w:t xml:space="preserve"> </w:t>
            </w:r>
            <w:r w:rsidRPr="00464BD3">
              <w:rPr>
                <w:rFonts w:ascii="Times New Roman" w:eastAsia="Times New Roman" w:hAnsi="Times New Roman" w:cs="Times New Roman"/>
                <w:sz w:val="24"/>
              </w:rPr>
              <w:t>создания</w:t>
            </w:r>
            <w:r w:rsidRPr="00464BD3">
              <w:rPr>
                <w:rFonts w:ascii="Times New Roman" w:eastAsia="Times New Roman" w:hAnsi="Times New Roman" w:cs="Times New Roman"/>
                <w:spacing w:val="15"/>
                <w:sz w:val="24"/>
              </w:rPr>
              <w:t xml:space="preserve"> </w:t>
            </w:r>
            <w:r w:rsidRPr="00464BD3">
              <w:rPr>
                <w:rFonts w:ascii="Times New Roman" w:eastAsia="Times New Roman" w:hAnsi="Times New Roman" w:cs="Times New Roman"/>
                <w:sz w:val="24"/>
              </w:rPr>
              <w:t>патриотических</w:t>
            </w:r>
            <w:r w:rsidRPr="00464BD3">
              <w:rPr>
                <w:rFonts w:ascii="Times New Roman" w:eastAsia="Times New Roman" w:hAnsi="Times New Roman" w:cs="Times New Roman"/>
                <w:spacing w:val="17"/>
                <w:sz w:val="24"/>
              </w:rPr>
              <w:t xml:space="preserve"> </w:t>
            </w:r>
            <w:r w:rsidRPr="00464BD3">
              <w:rPr>
                <w:rFonts w:ascii="Times New Roman" w:eastAsia="Times New Roman" w:hAnsi="Times New Roman" w:cs="Times New Roman"/>
                <w:sz w:val="24"/>
              </w:rPr>
              <w:t>опер,</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фильмов,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творческих</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поисках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композиторов,</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создававших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ним</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музыку.</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Диалог</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учителем.</w:t>
            </w:r>
          </w:p>
          <w:p w:rsidR="00464BD3" w:rsidRPr="00464BD3" w:rsidRDefault="00464BD3" w:rsidP="00464BD3">
            <w:pPr>
              <w:ind w:left="107" w:right="1572"/>
              <w:rPr>
                <w:rFonts w:ascii="Times New Roman" w:eastAsia="Times New Roman" w:hAnsi="Times New Roman" w:cs="Times New Roman"/>
                <w:sz w:val="24"/>
              </w:rPr>
            </w:pPr>
            <w:r w:rsidRPr="00464BD3">
              <w:rPr>
                <w:rFonts w:ascii="Times New Roman" w:eastAsia="Times New Roman" w:hAnsi="Times New Roman" w:cs="Times New Roman"/>
                <w:sz w:val="24"/>
              </w:rPr>
              <w:t>Просмотр фрагментов крупных сценических произведений, фильмов.</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Обсуждение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характера героев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 событий</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Проблемная</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ситуация:</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зачем</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нужна</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серьёзная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Разучивание,</w:t>
            </w:r>
            <w:r w:rsidRPr="00464BD3">
              <w:rPr>
                <w:rFonts w:ascii="Times New Roman" w:eastAsia="Times New Roman" w:hAnsi="Times New Roman" w:cs="Times New Roman"/>
                <w:spacing w:val="15"/>
                <w:sz w:val="24"/>
              </w:rPr>
              <w:t xml:space="preserve"> </w:t>
            </w:r>
            <w:r w:rsidRPr="00464BD3">
              <w:rPr>
                <w:rFonts w:ascii="Times New Roman" w:eastAsia="Times New Roman" w:hAnsi="Times New Roman" w:cs="Times New Roman"/>
                <w:sz w:val="24"/>
              </w:rPr>
              <w:t>исполнение</w:t>
            </w:r>
            <w:r w:rsidRPr="00464BD3">
              <w:rPr>
                <w:rFonts w:ascii="Times New Roman" w:eastAsia="Times New Roman" w:hAnsi="Times New Roman" w:cs="Times New Roman"/>
                <w:spacing w:val="15"/>
                <w:sz w:val="24"/>
              </w:rPr>
              <w:t xml:space="preserve"> </w:t>
            </w:r>
            <w:r w:rsidRPr="00464BD3">
              <w:rPr>
                <w:rFonts w:ascii="Times New Roman" w:eastAsia="Times New Roman" w:hAnsi="Times New Roman" w:cs="Times New Roman"/>
                <w:sz w:val="24"/>
              </w:rPr>
              <w:t>песен</w:t>
            </w:r>
            <w:r w:rsidRPr="00464BD3">
              <w:rPr>
                <w:rFonts w:ascii="Times New Roman" w:eastAsia="Times New Roman" w:hAnsi="Times New Roman" w:cs="Times New Roman"/>
                <w:spacing w:val="16"/>
                <w:sz w:val="24"/>
              </w:rPr>
              <w:t xml:space="preserve"> </w:t>
            </w:r>
            <w:r w:rsidRPr="00464BD3">
              <w:rPr>
                <w:rFonts w:ascii="Times New Roman" w:eastAsia="Times New Roman" w:hAnsi="Times New Roman" w:cs="Times New Roman"/>
                <w:sz w:val="24"/>
              </w:rPr>
              <w:t>о</w:t>
            </w:r>
            <w:r w:rsidRPr="00464BD3">
              <w:rPr>
                <w:rFonts w:ascii="Times New Roman" w:eastAsia="Times New Roman" w:hAnsi="Times New Roman" w:cs="Times New Roman"/>
                <w:spacing w:val="15"/>
                <w:sz w:val="24"/>
              </w:rPr>
              <w:t xml:space="preserve"> </w:t>
            </w:r>
            <w:r w:rsidRPr="00464BD3">
              <w:rPr>
                <w:rFonts w:ascii="Times New Roman" w:eastAsia="Times New Roman" w:hAnsi="Times New Roman" w:cs="Times New Roman"/>
                <w:sz w:val="24"/>
              </w:rPr>
              <w:t>Родине,</w:t>
            </w:r>
            <w:r w:rsidRPr="00464BD3">
              <w:rPr>
                <w:rFonts w:ascii="Times New Roman" w:eastAsia="Times New Roman" w:hAnsi="Times New Roman" w:cs="Times New Roman"/>
                <w:spacing w:val="15"/>
                <w:sz w:val="24"/>
              </w:rPr>
              <w:t xml:space="preserve"> </w:t>
            </w:r>
            <w:r w:rsidRPr="00464BD3">
              <w:rPr>
                <w:rFonts w:ascii="Times New Roman" w:eastAsia="Times New Roman" w:hAnsi="Times New Roman" w:cs="Times New Roman"/>
                <w:sz w:val="24"/>
              </w:rPr>
              <w:t>нашей</w:t>
            </w:r>
            <w:r w:rsidRPr="00464BD3">
              <w:rPr>
                <w:rFonts w:ascii="Times New Roman" w:eastAsia="Times New Roman" w:hAnsi="Times New Roman" w:cs="Times New Roman"/>
                <w:spacing w:val="16"/>
                <w:sz w:val="24"/>
              </w:rPr>
              <w:t xml:space="preserve"> </w:t>
            </w:r>
            <w:r w:rsidRPr="00464BD3">
              <w:rPr>
                <w:rFonts w:ascii="Times New Roman" w:eastAsia="Times New Roman" w:hAnsi="Times New Roman" w:cs="Times New Roman"/>
                <w:sz w:val="24"/>
              </w:rPr>
              <w:t>стране,</w:t>
            </w:r>
            <w:r w:rsidRPr="00464BD3">
              <w:rPr>
                <w:rFonts w:ascii="Times New Roman" w:eastAsia="Times New Roman" w:hAnsi="Times New Roman" w:cs="Times New Roman"/>
                <w:spacing w:val="15"/>
                <w:sz w:val="24"/>
              </w:rPr>
              <w:t xml:space="preserve"> </w:t>
            </w:r>
            <w:r w:rsidRPr="00464BD3">
              <w:rPr>
                <w:rFonts w:ascii="Times New Roman" w:eastAsia="Times New Roman" w:hAnsi="Times New Roman" w:cs="Times New Roman"/>
                <w:sz w:val="24"/>
              </w:rPr>
              <w:t>исторических</w:t>
            </w:r>
            <w:r w:rsidRPr="00464BD3">
              <w:rPr>
                <w:rFonts w:ascii="Times New Roman" w:eastAsia="Times New Roman" w:hAnsi="Times New Roman" w:cs="Times New Roman"/>
                <w:spacing w:val="15"/>
                <w:sz w:val="24"/>
              </w:rPr>
              <w:t xml:space="preserve"> </w:t>
            </w:r>
            <w:r w:rsidRPr="00464BD3">
              <w:rPr>
                <w:rFonts w:ascii="Times New Roman" w:eastAsia="Times New Roman" w:hAnsi="Times New Roman" w:cs="Times New Roman"/>
                <w:sz w:val="24"/>
              </w:rPr>
              <w:t>событиях</w:t>
            </w:r>
            <w:r w:rsidRPr="00464BD3">
              <w:rPr>
                <w:rFonts w:ascii="Times New Roman" w:eastAsia="Times New Roman" w:hAnsi="Times New Roman" w:cs="Times New Roman"/>
                <w:spacing w:val="14"/>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подвигах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героев.</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i/>
                <w:sz w:val="24"/>
              </w:rPr>
              <w:t>На</w:t>
            </w:r>
            <w:r w:rsidRPr="00464BD3">
              <w:rPr>
                <w:rFonts w:ascii="Times New Roman" w:eastAsia="Times New Roman" w:hAnsi="Times New Roman" w:cs="Times New Roman"/>
                <w:i/>
                <w:spacing w:val="-3"/>
                <w:sz w:val="24"/>
              </w:rPr>
              <w:t xml:space="preserve"> </w:t>
            </w:r>
            <w:r w:rsidRPr="00464BD3">
              <w:rPr>
                <w:rFonts w:ascii="Times New Roman" w:eastAsia="Times New Roman" w:hAnsi="Times New Roman" w:cs="Times New Roman"/>
                <w:i/>
                <w:sz w:val="24"/>
              </w:rPr>
              <w:t>выбор</w:t>
            </w:r>
            <w:r w:rsidRPr="00464BD3">
              <w:rPr>
                <w:rFonts w:ascii="Times New Roman" w:eastAsia="Times New Roman" w:hAnsi="Times New Roman" w:cs="Times New Roman"/>
                <w:i/>
                <w:spacing w:val="-1"/>
                <w:sz w:val="24"/>
              </w:rPr>
              <w:t xml:space="preserve"> </w:t>
            </w:r>
            <w:r w:rsidRPr="00464BD3">
              <w:rPr>
                <w:rFonts w:ascii="Times New Roman" w:eastAsia="Times New Roman" w:hAnsi="Times New Roman" w:cs="Times New Roman"/>
                <w:i/>
                <w:sz w:val="24"/>
              </w:rPr>
              <w:t>или</w:t>
            </w:r>
            <w:r w:rsidRPr="00464BD3">
              <w:rPr>
                <w:rFonts w:ascii="Times New Roman" w:eastAsia="Times New Roman" w:hAnsi="Times New Roman" w:cs="Times New Roman"/>
                <w:i/>
                <w:spacing w:val="-2"/>
                <w:sz w:val="24"/>
              </w:rPr>
              <w:t xml:space="preserve"> </w:t>
            </w:r>
            <w:r w:rsidRPr="00464BD3">
              <w:rPr>
                <w:rFonts w:ascii="Times New Roman" w:eastAsia="Times New Roman" w:hAnsi="Times New Roman" w:cs="Times New Roman"/>
                <w:i/>
                <w:sz w:val="24"/>
              </w:rPr>
              <w:t>факультативно</w:t>
            </w:r>
            <w:r w:rsidRPr="00464BD3">
              <w:rPr>
                <w:rFonts w:ascii="Times New Roman" w:eastAsia="Times New Roman" w:hAnsi="Times New Roman" w:cs="Times New Roman"/>
                <w:sz w:val="24"/>
              </w:rPr>
              <w:t>:</w:t>
            </w:r>
          </w:p>
          <w:p w:rsidR="00464BD3" w:rsidRPr="00464BD3" w:rsidRDefault="00464BD3" w:rsidP="00464BD3">
            <w:pPr>
              <w:spacing w:before="1"/>
              <w:ind w:left="107"/>
              <w:rPr>
                <w:rFonts w:ascii="Times New Roman" w:eastAsia="Times New Roman" w:hAnsi="Times New Roman" w:cs="Times New Roman"/>
                <w:sz w:val="24"/>
              </w:rPr>
            </w:pPr>
            <w:r w:rsidRPr="00464BD3">
              <w:rPr>
                <w:rFonts w:ascii="Times New Roman" w:eastAsia="Times New Roman" w:hAnsi="Times New Roman" w:cs="Times New Roman"/>
                <w:sz w:val="24"/>
              </w:rPr>
              <w:t>Посещение</w:t>
            </w:r>
            <w:r w:rsidRPr="00464BD3">
              <w:rPr>
                <w:rFonts w:ascii="Times New Roman" w:eastAsia="Times New Roman" w:hAnsi="Times New Roman" w:cs="Times New Roman"/>
                <w:spacing w:val="14"/>
                <w:sz w:val="24"/>
              </w:rPr>
              <w:t xml:space="preserve"> </w:t>
            </w:r>
            <w:r w:rsidRPr="00464BD3">
              <w:rPr>
                <w:rFonts w:ascii="Times New Roman" w:eastAsia="Times New Roman" w:hAnsi="Times New Roman" w:cs="Times New Roman"/>
                <w:sz w:val="24"/>
              </w:rPr>
              <w:t>театра/кинотеатра</w:t>
            </w:r>
            <w:r w:rsidRPr="00464BD3">
              <w:rPr>
                <w:rFonts w:ascii="Times New Roman" w:eastAsia="Times New Roman" w:hAnsi="Times New Roman" w:cs="Times New Roman"/>
                <w:spacing w:val="17"/>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15"/>
                <w:sz w:val="24"/>
              </w:rPr>
              <w:t xml:space="preserve"> </w:t>
            </w:r>
            <w:r w:rsidRPr="00464BD3">
              <w:rPr>
                <w:rFonts w:ascii="Times New Roman" w:eastAsia="Times New Roman" w:hAnsi="Times New Roman" w:cs="Times New Roman"/>
                <w:sz w:val="24"/>
              </w:rPr>
              <w:t>просмотр</w:t>
            </w:r>
            <w:r w:rsidRPr="00464BD3">
              <w:rPr>
                <w:rFonts w:ascii="Times New Roman" w:eastAsia="Times New Roman" w:hAnsi="Times New Roman" w:cs="Times New Roman"/>
                <w:spacing w:val="15"/>
                <w:sz w:val="24"/>
              </w:rPr>
              <w:t xml:space="preserve"> </w:t>
            </w:r>
            <w:r w:rsidRPr="00464BD3">
              <w:rPr>
                <w:rFonts w:ascii="Times New Roman" w:eastAsia="Times New Roman" w:hAnsi="Times New Roman" w:cs="Times New Roman"/>
                <w:sz w:val="24"/>
              </w:rPr>
              <w:t>спектакля/</w:t>
            </w:r>
            <w:r w:rsidRPr="00464BD3">
              <w:rPr>
                <w:rFonts w:ascii="Times New Roman" w:eastAsia="Times New Roman" w:hAnsi="Times New Roman" w:cs="Times New Roman"/>
                <w:spacing w:val="15"/>
                <w:sz w:val="24"/>
              </w:rPr>
              <w:t xml:space="preserve"> </w:t>
            </w:r>
            <w:r w:rsidRPr="00464BD3">
              <w:rPr>
                <w:rFonts w:ascii="Times New Roman" w:eastAsia="Times New Roman" w:hAnsi="Times New Roman" w:cs="Times New Roman"/>
                <w:sz w:val="24"/>
              </w:rPr>
              <w:t>фильма</w:t>
            </w:r>
            <w:r w:rsidRPr="00464BD3">
              <w:rPr>
                <w:rFonts w:ascii="Times New Roman" w:eastAsia="Times New Roman" w:hAnsi="Times New Roman" w:cs="Times New Roman"/>
                <w:spacing w:val="14"/>
                <w:sz w:val="24"/>
              </w:rPr>
              <w:t xml:space="preserve"> </w:t>
            </w:r>
            <w:r w:rsidRPr="00464BD3">
              <w:rPr>
                <w:rFonts w:ascii="Times New Roman" w:eastAsia="Times New Roman" w:hAnsi="Times New Roman" w:cs="Times New Roman"/>
                <w:sz w:val="24"/>
              </w:rPr>
              <w:t>патриотического</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содержания.</w:t>
            </w:r>
          </w:p>
          <w:p w:rsidR="00464BD3" w:rsidRPr="00464BD3" w:rsidRDefault="00464BD3" w:rsidP="00464BD3">
            <w:pPr>
              <w:spacing w:line="257"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Участие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концерте,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фестивале,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конференции</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патриотической</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тематики</w:t>
            </w:r>
          </w:p>
        </w:tc>
      </w:tr>
    </w:tbl>
    <w:p w:rsidR="00464BD3" w:rsidRPr="00464BD3" w:rsidRDefault="00464BD3" w:rsidP="00464BD3">
      <w:pPr>
        <w:widowControl w:val="0"/>
        <w:autoSpaceDE w:val="0"/>
        <w:autoSpaceDN w:val="0"/>
        <w:spacing w:after="0" w:line="257" w:lineRule="exact"/>
        <w:rPr>
          <w:rFonts w:ascii="Times New Roman" w:eastAsia="Times New Roman" w:hAnsi="Times New Roman" w:cs="Times New Roman"/>
          <w:sz w:val="24"/>
        </w:rPr>
        <w:sectPr w:rsidR="00464BD3" w:rsidRPr="00464BD3" w:rsidSect="007C6ED2">
          <w:pgSz w:w="16840" w:h="11910" w:orient="landscape"/>
          <w:pgMar w:top="840" w:right="280" w:bottom="1120" w:left="460" w:header="0" w:footer="920" w:gutter="0"/>
          <w:pgNumType w:start="2"/>
          <w:cols w:space="720"/>
        </w:sectPr>
      </w:pPr>
    </w:p>
    <w:p w:rsidR="00464BD3" w:rsidRPr="00464BD3" w:rsidRDefault="00464BD3" w:rsidP="00464BD3">
      <w:pPr>
        <w:widowControl w:val="0"/>
        <w:autoSpaceDE w:val="0"/>
        <w:autoSpaceDN w:val="0"/>
        <w:spacing w:before="62" w:after="0" w:line="240" w:lineRule="auto"/>
        <w:ind w:left="672"/>
        <w:jc w:val="both"/>
        <w:rPr>
          <w:rFonts w:ascii="Times New Roman" w:eastAsia="Times New Roman" w:hAnsi="Times New Roman" w:cs="Times New Roman"/>
          <w:b/>
          <w:sz w:val="24"/>
        </w:rPr>
      </w:pPr>
      <w:r w:rsidRPr="00464BD3">
        <w:rPr>
          <w:rFonts w:ascii="Times New Roman" w:eastAsia="Times New Roman" w:hAnsi="Times New Roman" w:cs="Times New Roman"/>
          <w:b/>
          <w:sz w:val="24"/>
        </w:rPr>
        <w:lastRenderedPageBreak/>
        <w:t>Модуль</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8</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«Музыка</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в</w:t>
      </w:r>
      <w:r w:rsidRPr="00464BD3">
        <w:rPr>
          <w:rFonts w:ascii="Times New Roman" w:eastAsia="Times New Roman" w:hAnsi="Times New Roman" w:cs="Times New Roman"/>
          <w:b/>
          <w:spacing w:val="-3"/>
          <w:sz w:val="24"/>
        </w:rPr>
        <w:t xml:space="preserve"> </w:t>
      </w:r>
      <w:r w:rsidRPr="00464BD3">
        <w:rPr>
          <w:rFonts w:ascii="Times New Roman" w:eastAsia="Times New Roman" w:hAnsi="Times New Roman" w:cs="Times New Roman"/>
          <w:b/>
          <w:sz w:val="24"/>
        </w:rPr>
        <w:t>жизни человека»</w:t>
      </w:r>
    </w:p>
    <w:p w:rsidR="00464BD3" w:rsidRPr="00464BD3" w:rsidRDefault="00464BD3" w:rsidP="00464BD3">
      <w:pPr>
        <w:widowControl w:val="0"/>
        <w:autoSpaceDE w:val="0"/>
        <w:autoSpaceDN w:val="0"/>
        <w:spacing w:after="0" w:line="240" w:lineRule="auto"/>
        <w:ind w:left="672" w:right="850"/>
        <w:jc w:val="both"/>
        <w:rPr>
          <w:rFonts w:ascii="Times New Roman" w:eastAsia="Times New Roman" w:hAnsi="Times New Roman" w:cs="Times New Roman"/>
          <w:sz w:val="24"/>
        </w:rPr>
      </w:pPr>
      <w:r w:rsidRPr="00464BD3">
        <w:rPr>
          <w:rFonts w:ascii="Times New Roman" w:eastAsia="Times New Roman" w:hAnsi="Times New Roman" w:cs="Times New Roman"/>
          <w:sz w:val="24"/>
        </w:rPr>
        <w:t>Главное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содержание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данного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модуля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сосредоточено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вокруг</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рефлексивного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исследования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обучающимися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психологической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связи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музыкального искусства и внутреннего мира человека.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Основным результатом его освоения является развитие эмоционального интеллекта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школьников,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расширение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спектра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переживаемых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чувств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оттенков,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осознание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собственных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душевных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движений,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способность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сопереживанию как при восприятии произведений искусства, так и в непосредственном общении с другими людьми.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Формы бытования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музыки, типичный комплекс выразительных средств музыкальных жанров выступают как обобщённые жизненные ситуации, порождающие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различные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чувства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 настроения.</w:t>
      </w:r>
    </w:p>
    <w:p w:rsidR="00464BD3" w:rsidRPr="00464BD3" w:rsidRDefault="00464BD3" w:rsidP="00464BD3">
      <w:pPr>
        <w:widowControl w:val="0"/>
        <w:autoSpaceDE w:val="0"/>
        <w:autoSpaceDN w:val="0"/>
        <w:spacing w:before="1" w:after="0" w:line="240" w:lineRule="auto"/>
        <w:ind w:left="672"/>
        <w:jc w:val="both"/>
        <w:rPr>
          <w:rFonts w:ascii="Times New Roman" w:eastAsia="Times New Roman" w:hAnsi="Times New Roman" w:cs="Times New Roman"/>
          <w:sz w:val="24"/>
        </w:rPr>
      </w:pPr>
      <w:r w:rsidRPr="00464BD3">
        <w:rPr>
          <w:rFonts w:ascii="Times New Roman" w:eastAsia="Times New Roman" w:hAnsi="Times New Roman" w:cs="Times New Roman"/>
          <w:sz w:val="24"/>
        </w:rPr>
        <w:t>Сверхзадача</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модуля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воспитание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чувства</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прекрасного,</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пробуждение</w:t>
      </w:r>
      <w:r w:rsidRPr="00464BD3">
        <w:rPr>
          <w:rFonts w:ascii="Times New Roman" w:eastAsia="Times New Roman" w:hAnsi="Times New Roman" w:cs="Times New Roman"/>
          <w:spacing w:val="-6"/>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развитие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эстетических</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потребностей.</w:t>
      </w:r>
    </w:p>
    <w:p w:rsidR="00464BD3" w:rsidRPr="00464BD3" w:rsidRDefault="00464BD3" w:rsidP="00464BD3">
      <w:pPr>
        <w:widowControl w:val="0"/>
        <w:autoSpaceDE w:val="0"/>
        <w:autoSpaceDN w:val="0"/>
        <w:spacing w:after="1" w:line="240" w:lineRule="auto"/>
        <w:rPr>
          <w:rFonts w:ascii="Times New Roman" w:eastAsia="Times New Roman" w:hAnsi="Times New Roman" w:cs="Times New Roman"/>
          <w:sz w:val="24"/>
          <w:szCs w:val="26"/>
        </w:r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12"/>
        <w:gridCol w:w="1812"/>
        <w:gridCol w:w="3529"/>
        <w:gridCol w:w="8867"/>
      </w:tblGrid>
      <w:tr w:rsidR="00464BD3" w:rsidRPr="00464BD3" w:rsidTr="00EF0B46">
        <w:trPr>
          <w:trHeight w:val="828"/>
        </w:trPr>
        <w:tc>
          <w:tcPr>
            <w:tcW w:w="1212" w:type="dxa"/>
          </w:tcPr>
          <w:p w:rsidR="00464BD3" w:rsidRPr="00464BD3" w:rsidRDefault="00464BD3" w:rsidP="00464BD3">
            <w:pPr>
              <w:spacing w:line="275" w:lineRule="exact"/>
              <w:ind w:left="107"/>
              <w:rPr>
                <w:rFonts w:ascii="Times New Roman" w:eastAsia="Times New Roman" w:hAnsi="Times New Roman" w:cs="Times New Roman"/>
                <w:b/>
                <w:sz w:val="24"/>
              </w:rPr>
            </w:pPr>
            <w:r w:rsidRPr="00464BD3">
              <w:rPr>
                <w:rFonts w:ascii="Times New Roman" w:eastAsia="Times New Roman" w:hAnsi="Times New Roman" w:cs="Times New Roman"/>
                <w:b/>
                <w:sz w:val="24"/>
              </w:rPr>
              <w:t>№</w:t>
            </w:r>
            <w:r w:rsidRPr="00464BD3">
              <w:rPr>
                <w:rFonts w:ascii="Times New Roman" w:eastAsia="Times New Roman" w:hAnsi="Times New Roman" w:cs="Times New Roman"/>
                <w:b/>
                <w:spacing w:val="3"/>
                <w:sz w:val="24"/>
              </w:rPr>
              <w:t xml:space="preserve"> </w:t>
            </w:r>
            <w:r w:rsidRPr="00464BD3">
              <w:rPr>
                <w:rFonts w:ascii="Times New Roman" w:eastAsia="Times New Roman" w:hAnsi="Times New Roman" w:cs="Times New Roman"/>
                <w:b/>
                <w:sz w:val="24"/>
              </w:rPr>
              <w:t>блока,</w:t>
            </w:r>
          </w:p>
          <w:p w:rsidR="00464BD3" w:rsidRPr="00464BD3" w:rsidRDefault="00464BD3" w:rsidP="00464BD3">
            <w:pPr>
              <w:spacing w:line="270" w:lineRule="atLeast"/>
              <w:ind w:left="107" w:right="352"/>
              <w:rPr>
                <w:rFonts w:ascii="Times New Roman" w:eastAsia="Times New Roman" w:hAnsi="Times New Roman" w:cs="Times New Roman"/>
                <w:b/>
                <w:sz w:val="24"/>
              </w:rPr>
            </w:pPr>
            <w:r w:rsidRPr="00464BD3">
              <w:rPr>
                <w:rFonts w:ascii="Times New Roman" w:eastAsia="Times New Roman" w:hAnsi="Times New Roman" w:cs="Times New Roman"/>
                <w:b/>
                <w:sz w:val="24"/>
              </w:rPr>
              <w:t>кол-во</w:t>
            </w:r>
            <w:r w:rsidRPr="00464BD3">
              <w:rPr>
                <w:rFonts w:ascii="Times New Roman" w:eastAsia="Times New Roman" w:hAnsi="Times New Roman" w:cs="Times New Roman"/>
                <w:b/>
                <w:spacing w:val="-57"/>
                <w:sz w:val="24"/>
              </w:rPr>
              <w:t xml:space="preserve"> </w:t>
            </w:r>
            <w:r w:rsidRPr="00464BD3">
              <w:rPr>
                <w:rFonts w:ascii="Times New Roman" w:eastAsia="Times New Roman" w:hAnsi="Times New Roman" w:cs="Times New Roman"/>
                <w:b/>
                <w:sz w:val="24"/>
              </w:rPr>
              <w:t>часов</w:t>
            </w:r>
          </w:p>
        </w:tc>
        <w:tc>
          <w:tcPr>
            <w:tcW w:w="1812" w:type="dxa"/>
          </w:tcPr>
          <w:p w:rsidR="00464BD3" w:rsidRPr="00464BD3" w:rsidRDefault="00464BD3" w:rsidP="00464BD3">
            <w:pPr>
              <w:spacing w:before="11"/>
              <w:rPr>
                <w:rFonts w:ascii="Times New Roman" w:eastAsia="Times New Roman" w:hAnsi="Times New Roman" w:cs="Times New Roman"/>
                <w:sz w:val="23"/>
              </w:rPr>
            </w:pPr>
          </w:p>
          <w:p w:rsidR="00464BD3" w:rsidRPr="00464BD3" w:rsidRDefault="00464BD3" w:rsidP="00464BD3">
            <w:pPr>
              <w:ind w:left="110"/>
              <w:rPr>
                <w:rFonts w:ascii="Times New Roman" w:eastAsia="Times New Roman" w:hAnsi="Times New Roman" w:cs="Times New Roman"/>
                <w:b/>
                <w:sz w:val="24"/>
              </w:rPr>
            </w:pPr>
            <w:r w:rsidRPr="00464BD3">
              <w:rPr>
                <w:rFonts w:ascii="Times New Roman" w:eastAsia="Times New Roman" w:hAnsi="Times New Roman" w:cs="Times New Roman"/>
                <w:b/>
                <w:sz w:val="24"/>
              </w:rPr>
              <w:t>Тема</w:t>
            </w:r>
          </w:p>
        </w:tc>
        <w:tc>
          <w:tcPr>
            <w:tcW w:w="3529" w:type="dxa"/>
          </w:tcPr>
          <w:p w:rsidR="00464BD3" w:rsidRPr="00464BD3" w:rsidRDefault="00464BD3" w:rsidP="00464BD3">
            <w:pPr>
              <w:spacing w:before="11"/>
              <w:rPr>
                <w:rFonts w:ascii="Times New Roman" w:eastAsia="Times New Roman" w:hAnsi="Times New Roman" w:cs="Times New Roman"/>
                <w:sz w:val="23"/>
              </w:rPr>
            </w:pPr>
          </w:p>
          <w:p w:rsidR="00464BD3" w:rsidRPr="00464BD3" w:rsidRDefault="00464BD3" w:rsidP="00464BD3">
            <w:pPr>
              <w:ind w:left="110"/>
              <w:rPr>
                <w:rFonts w:ascii="Times New Roman" w:eastAsia="Times New Roman" w:hAnsi="Times New Roman" w:cs="Times New Roman"/>
                <w:b/>
                <w:sz w:val="24"/>
              </w:rPr>
            </w:pPr>
            <w:r w:rsidRPr="00464BD3">
              <w:rPr>
                <w:rFonts w:ascii="Times New Roman" w:eastAsia="Times New Roman" w:hAnsi="Times New Roman" w:cs="Times New Roman"/>
                <w:b/>
                <w:sz w:val="24"/>
              </w:rPr>
              <w:t>Содержание</w:t>
            </w:r>
          </w:p>
        </w:tc>
        <w:tc>
          <w:tcPr>
            <w:tcW w:w="8867" w:type="dxa"/>
          </w:tcPr>
          <w:p w:rsidR="00464BD3" w:rsidRPr="00464BD3" w:rsidRDefault="00464BD3" w:rsidP="00464BD3">
            <w:pPr>
              <w:spacing w:before="11"/>
              <w:rPr>
                <w:rFonts w:ascii="Times New Roman" w:eastAsia="Times New Roman" w:hAnsi="Times New Roman" w:cs="Times New Roman"/>
                <w:sz w:val="23"/>
              </w:rPr>
            </w:pPr>
          </w:p>
          <w:p w:rsidR="00464BD3" w:rsidRPr="00464BD3" w:rsidRDefault="00464BD3" w:rsidP="00464BD3">
            <w:pPr>
              <w:ind w:left="107"/>
              <w:rPr>
                <w:rFonts w:ascii="Times New Roman" w:eastAsia="Times New Roman" w:hAnsi="Times New Roman" w:cs="Times New Roman"/>
                <w:b/>
                <w:sz w:val="24"/>
              </w:rPr>
            </w:pPr>
            <w:r w:rsidRPr="00464BD3">
              <w:rPr>
                <w:rFonts w:ascii="Times New Roman" w:eastAsia="Times New Roman" w:hAnsi="Times New Roman" w:cs="Times New Roman"/>
                <w:b/>
                <w:sz w:val="24"/>
              </w:rPr>
              <w:t>Виды</w:t>
            </w:r>
            <w:r w:rsidRPr="00464BD3">
              <w:rPr>
                <w:rFonts w:ascii="Times New Roman" w:eastAsia="Times New Roman" w:hAnsi="Times New Roman" w:cs="Times New Roman"/>
                <w:b/>
                <w:spacing w:val="-4"/>
                <w:sz w:val="24"/>
              </w:rPr>
              <w:t xml:space="preserve"> </w:t>
            </w:r>
            <w:r w:rsidRPr="00464BD3">
              <w:rPr>
                <w:rFonts w:ascii="Times New Roman" w:eastAsia="Times New Roman" w:hAnsi="Times New Roman" w:cs="Times New Roman"/>
                <w:b/>
                <w:sz w:val="24"/>
              </w:rPr>
              <w:t>деятельности</w:t>
            </w:r>
            <w:r w:rsidRPr="00464BD3">
              <w:rPr>
                <w:rFonts w:ascii="Times New Roman" w:eastAsia="Times New Roman" w:hAnsi="Times New Roman" w:cs="Times New Roman"/>
                <w:b/>
                <w:spacing w:val="-4"/>
                <w:sz w:val="24"/>
              </w:rPr>
              <w:t xml:space="preserve"> </w:t>
            </w:r>
            <w:r w:rsidRPr="00464BD3">
              <w:rPr>
                <w:rFonts w:ascii="Times New Roman" w:eastAsia="Times New Roman" w:hAnsi="Times New Roman" w:cs="Times New Roman"/>
                <w:b/>
                <w:sz w:val="24"/>
              </w:rPr>
              <w:t>обучающихся</w:t>
            </w:r>
          </w:p>
        </w:tc>
      </w:tr>
      <w:tr w:rsidR="00464BD3" w:rsidRPr="00464BD3" w:rsidTr="00EF0B46">
        <w:trPr>
          <w:trHeight w:val="2759"/>
        </w:trPr>
        <w:tc>
          <w:tcPr>
            <w:tcW w:w="1212" w:type="dxa"/>
          </w:tcPr>
          <w:p w:rsidR="00464BD3" w:rsidRPr="00464BD3" w:rsidRDefault="00464BD3" w:rsidP="00464BD3">
            <w:pPr>
              <w:ind w:left="107" w:right="415"/>
              <w:rPr>
                <w:rFonts w:ascii="Times New Roman" w:eastAsia="Times New Roman" w:hAnsi="Times New Roman" w:cs="Times New Roman"/>
                <w:sz w:val="24"/>
              </w:rPr>
            </w:pPr>
            <w:r w:rsidRPr="00464BD3">
              <w:rPr>
                <w:rFonts w:ascii="Times New Roman" w:eastAsia="Times New Roman" w:hAnsi="Times New Roman" w:cs="Times New Roman"/>
                <w:sz w:val="24"/>
              </w:rPr>
              <w:t>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0,5—1</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ч</w:t>
            </w:r>
          </w:p>
        </w:tc>
        <w:tc>
          <w:tcPr>
            <w:tcW w:w="1812" w:type="dxa"/>
          </w:tcPr>
          <w:p w:rsidR="00464BD3" w:rsidRPr="00464BD3" w:rsidRDefault="00464BD3" w:rsidP="00464BD3">
            <w:pPr>
              <w:tabs>
                <w:tab w:val="left" w:pos="1576"/>
              </w:tabs>
              <w:ind w:left="110" w:right="95"/>
              <w:rPr>
                <w:rFonts w:ascii="Times New Roman" w:eastAsia="Times New Roman" w:hAnsi="Times New Roman" w:cs="Times New Roman"/>
                <w:sz w:val="24"/>
              </w:rPr>
            </w:pPr>
            <w:r w:rsidRPr="00464BD3">
              <w:rPr>
                <w:rFonts w:ascii="Times New Roman" w:eastAsia="Times New Roman" w:hAnsi="Times New Roman" w:cs="Times New Roman"/>
                <w:sz w:val="24"/>
              </w:rPr>
              <w:t>Красота</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5"/>
                <w:sz w:val="24"/>
              </w:rPr>
              <w:t>и</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вдохновение</w:t>
            </w:r>
          </w:p>
        </w:tc>
        <w:tc>
          <w:tcPr>
            <w:tcW w:w="3529" w:type="dxa"/>
          </w:tcPr>
          <w:p w:rsidR="00464BD3" w:rsidRPr="00464BD3" w:rsidRDefault="00464BD3" w:rsidP="00464BD3">
            <w:pPr>
              <w:tabs>
                <w:tab w:val="left" w:pos="1502"/>
                <w:tab w:val="left" w:pos="3183"/>
              </w:tabs>
              <w:ind w:left="110" w:right="93"/>
              <w:rPr>
                <w:rFonts w:ascii="Times New Roman" w:eastAsia="Times New Roman" w:hAnsi="Times New Roman" w:cs="Times New Roman"/>
                <w:sz w:val="24"/>
              </w:rPr>
            </w:pPr>
            <w:r w:rsidRPr="00464BD3">
              <w:rPr>
                <w:rFonts w:ascii="Times New Roman" w:eastAsia="Times New Roman" w:hAnsi="Times New Roman" w:cs="Times New Roman"/>
                <w:sz w:val="24"/>
              </w:rPr>
              <w:t>Стремление человека к красоте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Особое</w:t>
            </w:r>
            <w:r w:rsidRPr="00464BD3">
              <w:rPr>
                <w:rFonts w:ascii="Times New Roman" w:eastAsia="Times New Roman" w:hAnsi="Times New Roman" w:cs="Times New Roman"/>
                <w:sz w:val="24"/>
              </w:rPr>
              <w:tab/>
              <w:t>состояние</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4"/>
                <w:sz w:val="24"/>
              </w:rPr>
              <w:t>—</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вдохновение.</w:t>
            </w:r>
          </w:p>
          <w:p w:rsidR="00464BD3" w:rsidRPr="00464BD3" w:rsidRDefault="00464BD3" w:rsidP="00464BD3">
            <w:pPr>
              <w:tabs>
                <w:tab w:val="left" w:pos="2053"/>
              </w:tabs>
              <w:ind w:left="110" w:right="95"/>
              <w:jc w:val="both"/>
              <w:rPr>
                <w:rFonts w:ascii="Times New Roman" w:eastAsia="Times New Roman" w:hAnsi="Times New Roman" w:cs="Times New Roman"/>
                <w:sz w:val="24"/>
              </w:rPr>
            </w:pPr>
            <w:r w:rsidRPr="00464BD3">
              <w:rPr>
                <w:rFonts w:ascii="Times New Roman" w:eastAsia="Times New Roman" w:hAnsi="Times New Roman" w:cs="Times New Roman"/>
                <w:sz w:val="24"/>
              </w:rPr>
              <w:t>Музыка — возможность вместе</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переживать</w:t>
            </w:r>
            <w:r w:rsidRPr="00464BD3">
              <w:rPr>
                <w:rFonts w:ascii="Times New Roman" w:eastAsia="Times New Roman" w:hAnsi="Times New Roman" w:cs="Times New Roman"/>
                <w:sz w:val="24"/>
              </w:rPr>
              <w:tab/>
              <w:t>вдохновение,</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наслаждаться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красотой.</w:t>
            </w:r>
          </w:p>
          <w:p w:rsidR="00464BD3" w:rsidRPr="00464BD3" w:rsidRDefault="00464BD3" w:rsidP="00464BD3">
            <w:pPr>
              <w:ind w:left="110"/>
              <w:jc w:val="both"/>
              <w:rPr>
                <w:rFonts w:ascii="Times New Roman" w:eastAsia="Times New Roman" w:hAnsi="Times New Roman" w:cs="Times New Roman"/>
                <w:sz w:val="24"/>
              </w:rPr>
            </w:pPr>
            <w:r w:rsidRPr="00464BD3">
              <w:rPr>
                <w:rFonts w:ascii="Times New Roman" w:eastAsia="Times New Roman" w:hAnsi="Times New Roman" w:cs="Times New Roman"/>
                <w:sz w:val="24"/>
              </w:rPr>
              <w:t>Музыкальное</w:t>
            </w:r>
            <w:r w:rsidRPr="00464BD3">
              <w:rPr>
                <w:rFonts w:ascii="Times New Roman" w:eastAsia="Times New Roman" w:hAnsi="Times New Roman" w:cs="Times New Roman"/>
                <w:spacing w:val="42"/>
                <w:sz w:val="24"/>
              </w:rPr>
              <w:t xml:space="preserve"> </w:t>
            </w:r>
            <w:r w:rsidRPr="00464BD3">
              <w:rPr>
                <w:rFonts w:ascii="Times New Roman" w:eastAsia="Times New Roman" w:hAnsi="Times New Roman" w:cs="Times New Roman"/>
                <w:sz w:val="24"/>
              </w:rPr>
              <w:t>единство</w:t>
            </w:r>
            <w:r w:rsidRPr="00464BD3">
              <w:rPr>
                <w:rFonts w:ascii="Times New Roman" w:eastAsia="Times New Roman" w:hAnsi="Times New Roman" w:cs="Times New Roman"/>
                <w:spacing w:val="100"/>
                <w:sz w:val="24"/>
              </w:rPr>
              <w:t xml:space="preserve"> </w:t>
            </w:r>
            <w:r w:rsidRPr="00464BD3">
              <w:rPr>
                <w:rFonts w:ascii="Times New Roman" w:eastAsia="Times New Roman" w:hAnsi="Times New Roman" w:cs="Times New Roman"/>
                <w:sz w:val="24"/>
              </w:rPr>
              <w:t>людей</w:t>
            </w:r>
          </w:p>
          <w:p w:rsidR="00464BD3" w:rsidRPr="00464BD3" w:rsidRDefault="00464BD3" w:rsidP="00464BD3">
            <w:pPr>
              <w:ind w:left="110"/>
              <w:jc w:val="both"/>
              <w:rPr>
                <w:rFonts w:ascii="Times New Roman" w:eastAsia="Times New Roman" w:hAnsi="Times New Roman" w:cs="Times New Roman"/>
                <w:sz w:val="24"/>
              </w:rPr>
            </w:pPr>
            <w:r w:rsidRPr="00464BD3">
              <w:rPr>
                <w:rFonts w:ascii="Times New Roman" w:eastAsia="Times New Roman" w:hAnsi="Times New Roman" w:cs="Times New Roman"/>
                <w:sz w:val="24"/>
              </w:rPr>
              <w:t>— хор, хоровод</w:t>
            </w:r>
          </w:p>
        </w:tc>
        <w:tc>
          <w:tcPr>
            <w:tcW w:w="8867" w:type="dxa"/>
          </w:tcPr>
          <w:p w:rsidR="00464BD3" w:rsidRPr="00464BD3" w:rsidRDefault="00464BD3" w:rsidP="00464BD3">
            <w:pPr>
              <w:ind w:left="107" w:right="246"/>
              <w:rPr>
                <w:rFonts w:ascii="Times New Roman" w:eastAsia="Times New Roman" w:hAnsi="Times New Roman" w:cs="Times New Roman"/>
                <w:sz w:val="24"/>
              </w:rPr>
            </w:pPr>
            <w:r w:rsidRPr="00464BD3">
              <w:rPr>
                <w:rFonts w:ascii="Times New Roman" w:eastAsia="Times New Roman" w:hAnsi="Times New Roman" w:cs="Times New Roman"/>
                <w:sz w:val="24"/>
              </w:rPr>
              <w:t>Диалог с учителем о значении красоты и вдохновения в жизни человека.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Слушание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музыки,</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концентрация</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её</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восприятии,</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своём</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внутреннем</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состоянии.</w:t>
            </w:r>
          </w:p>
          <w:p w:rsidR="00464BD3" w:rsidRPr="00464BD3" w:rsidRDefault="00464BD3" w:rsidP="00464BD3">
            <w:pPr>
              <w:tabs>
                <w:tab w:val="left" w:pos="1767"/>
                <w:tab w:val="left" w:pos="3491"/>
                <w:tab w:val="left" w:pos="4127"/>
                <w:tab w:val="left" w:pos="5153"/>
                <w:tab w:val="left" w:pos="6703"/>
                <w:tab w:val="left" w:pos="7972"/>
              </w:tabs>
              <w:ind w:left="107" w:right="105"/>
              <w:rPr>
                <w:rFonts w:ascii="Times New Roman" w:eastAsia="Times New Roman" w:hAnsi="Times New Roman" w:cs="Times New Roman"/>
                <w:sz w:val="24"/>
              </w:rPr>
            </w:pPr>
            <w:r w:rsidRPr="00464BD3">
              <w:rPr>
                <w:rFonts w:ascii="Times New Roman" w:eastAsia="Times New Roman" w:hAnsi="Times New Roman" w:cs="Times New Roman"/>
                <w:sz w:val="24"/>
              </w:rPr>
              <w:t>Двигательная</w:t>
            </w:r>
            <w:r w:rsidRPr="00464BD3">
              <w:rPr>
                <w:rFonts w:ascii="Times New Roman" w:eastAsia="Times New Roman" w:hAnsi="Times New Roman" w:cs="Times New Roman"/>
                <w:sz w:val="24"/>
              </w:rPr>
              <w:tab/>
              <w:t>импровизация</w:t>
            </w:r>
            <w:r w:rsidRPr="00464BD3">
              <w:rPr>
                <w:rFonts w:ascii="Times New Roman" w:eastAsia="Times New Roman" w:hAnsi="Times New Roman" w:cs="Times New Roman"/>
                <w:sz w:val="24"/>
              </w:rPr>
              <w:tab/>
              <w:t>под</w:t>
            </w:r>
            <w:r w:rsidRPr="00464BD3">
              <w:rPr>
                <w:rFonts w:ascii="Times New Roman" w:eastAsia="Times New Roman" w:hAnsi="Times New Roman" w:cs="Times New Roman"/>
                <w:sz w:val="24"/>
              </w:rPr>
              <w:tab/>
              <w:t>музыку</w:t>
            </w:r>
            <w:r w:rsidRPr="00464BD3">
              <w:rPr>
                <w:rFonts w:ascii="Times New Roman" w:eastAsia="Times New Roman" w:hAnsi="Times New Roman" w:cs="Times New Roman"/>
                <w:sz w:val="24"/>
              </w:rPr>
              <w:tab/>
              <w:t>лирического</w:t>
            </w:r>
            <w:r w:rsidRPr="00464BD3">
              <w:rPr>
                <w:rFonts w:ascii="Times New Roman" w:eastAsia="Times New Roman" w:hAnsi="Times New Roman" w:cs="Times New Roman"/>
                <w:sz w:val="24"/>
              </w:rPr>
              <w:tab/>
              <w:t>характера</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«Цветы</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распускаются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под музыку»</w:t>
            </w:r>
          </w:p>
          <w:p w:rsidR="00464BD3" w:rsidRPr="00464BD3" w:rsidRDefault="00464BD3" w:rsidP="00464BD3">
            <w:pPr>
              <w:ind w:left="107" w:right="103"/>
              <w:rPr>
                <w:rFonts w:ascii="Times New Roman" w:eastAsia="Times New Roman" w:hAnsi="Times New Roman" w:cs="Times New Roman"/>
                <w:sz w:val="24"/>
              </w:rPr>
            </w:pPr>
            <w:r w:rsidRPr="00464BD3">
              <w:rPr>
                <w:rFonts w:ascii="Times New Roman" w:eastAsia="Times New Roman" w:hAnsi="Times New Roman" w:cs="Times New Roman"/>
                <w:sz w:val="24"/>
              </w:rPr>
              <w:t>Выстраивание хорового унисона — вокального и психологического.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Одновременное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взятие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снятие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звука,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навыки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певческого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дыхания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руке</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дирижёра.</w:t>
            </w:r>
          </w:p>
          <w:p w:rsidR="00464BD3" w:rsidRPr="00464BD3" w:rsidRDefault="00464BD3" w:rsidP="00464BD3">
            <w:pPr>
              <w:spacing w:line="270" w:lineRule="atLeast"/>
              <w:ind w:left="107" w:right="4403"/>
              <w:rPr>
                <w:rFonts w:ascii="Times New Roman" w:eastAsia="Times New Roman" w:hAnsi="Times New Roman" w:cs="Times New Roman"/>
                <w:sz w:val="24"/>
              </w:rPr>
            </w:pPr>
            <w:r w:rsidRPr="00464BD3">
              <w:rPr>
                <w:rFonts w:ascii="Times New Roman" w:eastAsia="Times New Roman" w:hAnsi="Times New Roman" w:cs="Times New Roman"/>
                <w:sz w:val="24"/>
              </w:rPr>
              <w:t>Разучивание, исполнение красивой песни.</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i/>
                <w:sz w:val="24"/>
              </w:rPr>
              <w:t>На выбор или факультативно</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Разучивание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хоровода,</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социальные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танцы</w:t>
            </w:r>
          </w:p>
        </w:tc>
      </w:tr>
      <w:tr w:rsidR="00464BD3" w:rsidRPr="00464BD3" w:rsidTr="00EF0B46">
        <w:trPr>
          <w:trHeight w:val="2760"/>
        </w:trPr>
        <w:tc>
          <w:tcPr>
            <w:tcW w:w="1212" w:type="dxa"/>
          </w:tcPr>
          <w:p w:rsidR="00464BD3" w:rsidRPr="00464BD3" w:rsidRDefault="00464BD3" w:rsidP="00464BD3">
            <w:pPr>
              <w:ind w:left="107" w:right="415"/>
              <w:rPr>
                <w:rFonts w:ascii="Times New Roman" w:eastAsia="Times New Roman" w:hAnsi="Times New Roman" w:cs="Times New Roman"/>
                <w:sz w:val="24"/>
              </w:rPr>
            </w:pPr>
            <w:r w:rsidRPr="00464BD3">
              <w:rPr>
                <w:rFonts w:ascii="Times New Roman" w:eastAsia="Times New Roman" w:hAnsi="Times New Roman" w:cs="Times New Roman"/>
                <w:sz w:val="24"/>
              </w:rPr>
              <w:t>Б)</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0,5—1</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уч.ч.</w:t>
            </w:r>
          </w:p>
        </w:tc>
        <w:tc>
          <w:tcPr>
            <w:tcW w:w="1812" w:type="dxa"/>
          </w:tcPr>
          <w:p w:rsidR="00464BD3" w:rsidRPr="00464BD3" w:rsidRDefault="00464BD3" w:rsidP="00464BD3">
            <w:pPr>
              <w:ind w:left="110" w:right="234"/>
              <w:rPr>
                <w:rFonts w:ascii="Times New Roman" w:eastAsia="Times New Roman" w:hAnsi="Times New Roman" w:cs="Times New Roman"/>
                <w:sz w:val="24"/>
              </w:rPr>
            </w:pPr>
            <w:r w:rsidRPr="00464BD3">
              <w:rPr>
                <w:rFonts w:ascii="Times New Roman" w:eastAsia="Times New Roman" w:hAnsi="Times New Roman" w:cs="Times New Roman"/>
                <w:sz w:val="24"/>
              </w:rPr>
              <w:t>Музыкальные</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пейзажи</w:t>
            </w:r>
          </w:p>
        </w:tc>
        <w:tc>
          <w:tcPr>
            <w:tcW w:w="3529" w:type="dxa"/>
          </w:tcPr>
          <w:p w:rsidR="00464BD3" w:rsidRPr="00464BD3" w:rsidRDefault="00464BD3" w:rsidP="00464BD3">
            <w:pPr>
              <w:tabs>
                <w:tab w:val="left" w:pos="2029"/>
              </w:tabs>
              <w:ind w:left="110" w:right="94"/>
              <w:rPr>
                <w:rFonts w:ascii="Times New Roman" w:eastAsia="Times New Roman" w:hAnsi="Times New Roman" w:cs="Times New Roman"/>
                <w:sz w:val="24"/>
              </w:rPr>
            </w:pPr>
            <w:r w:rsidRPr="00464BD3">
              <w:rPr>
                <w:rFonts w:ascii="Times New Roman" w:eastAsia="Times New Roman" w:hAnsi="Times New Roman" w:cs="Times New Roman"/>
                <w:sz w:val="24"/>
              </w:rPr>
              <w:t>Образы природы в музыке.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Настроение</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музыкальных</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пейзажей.</w:t>
            </w:r>
          </w:p>
          <w:p w:rsidR="00464BD3" w:rsidRPr="00464BD3" w:rsidRDefault="00464BD3" w:rsidP="00464BD3">
            <w:pPr>
              <w:tabs>
                <w:tab w:val="left" w:pos="2452"/>
              </w:tabs>
              <w:ind w:left="110" w:right="96"/>
              <w:rPr>
                <w:rFonts w:ascii="Times New Roman" w:eastAsia="Times New Roman" w:hAnsi="Times New Roman" w:cs="Times New Roman"/>
                <w:sz w:val="24"/>
              </w:rPr>
            </w:pPr>
            <w:r w:rsidRPr="00464BD3">
              <w:rPr>
                <w:rFonts w:ascii="Times New Roman" w:eastAsia="Times New Roman" w:hAnsi="Times New Roman" w:cs="Times New Roman"/>
                <w:sz w:val="24"/>
              </w:rPr>
              <w:t>Чувства</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человека,</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любующегося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природой.</w:t>
            </w:r>
          </w:p>
          <w:p w:rsidR="00464BD3" w:rsidRPr="00464BD3" w:rsidRDefault="00464BD3" w:rsidP="00464BD3">
            <w:pPr>
              <w:ind w:left="110" w:right="93"/>
              <w:jc w:val="both"/>
              <w:rPr>
                <w:rFonts w:ascii="Times New Roman" w:eastAsia="Times New Roman" w:hAnsi="Times New Roman" w:cs="Times New Roman"/>
                <w:sz w:val="24"/>
              </w:rPr>
            </w:pPr>
            <w:r w:rsidRPr="00464BD3">
              <w:rPr>
                <w:rFonts w:ascii="Times New Roman" w:eastAsia="Times New Roman" w:hAnsi="Times New Roman" w:cs="Times New Roman"/>
                <w:sz w:val="24"/>
              </w:rPr>
              <w:t>Музыка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61"/>
                <w:sz w:val="24"/>
              </w:rPr>
              <w:t xml:space="preserve"> </w:t>
            </w:r>
            <w:r w:rsidRPr="00464BD3">
              <w:rPr>
                <w:rFonts w:ascii="Times New Roman" w:eastAsia="Times New Roman" w:hAnsi="Times New Roman" w:cs="Times New Roman"/>
                <w:sz w:val="24"/>
              </w:rPr>
              <w:t>выражение</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глубоких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чувств,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тонких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оттенков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настроения,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которые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трудно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передать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словами</w:t>
            </w:r>
          </w:p>
        </w:tc>
        <w:tc>
          <w:tcPr>
            <w:tcW w:w="8867" w:type="dxa"/>
          </w:tcPr>
          <w:p w:rsidR="00464BD3" w:rsidRPr="00464BD3" w:rsidRDefault="00464BD3" w:rsidP="00464BD3">
            <w:pPr>
              <w:ind w:left="107" w:right="525"/>
              <w:rPr>
                <w:rFonts w:ascii="Times New Roman" w:eastAsia="Times New Roman" w:hAnsi="Times New Roman" w:cs="Times New Roman"/>
                <w:sz w:val="24"/>
              </w:rPr>
            </w:pPr>
            <w:r w:rsidRPr="00464BD3">
              <w:rPr>
                <w:rFonts w:ascii="Times New Roman" w:eastAsia="Times New Roman" w:hAnsi="Times New Roman" w:cs="Times New Roman"/>
                <w:sz w:val="24"/>
              </w:rPr>
              <w:t>Слушание произведений программной музыки, посвящённой образам природы.</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Подбор</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эпитетов для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описания</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настроения, характера</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музыки.</w:t>
            </w:r>
          </w:p>
          <w:p w:rsidR="00464BD3" w:rsidRPr="00464BD3" w:rsidRDefault="00464BD3" w:rsidP="00464BD3">
            <w:pPr>
              <w:ind w:left="107" w:right="103"/>
              <w:rPr>
                <w:rFonts w:ascii="Times New Roman" w:eastAsia="Times New Roman" w:hAnsi="Times New Roman" w:cs="Times New Roman"/>
                <w:sz w:val="24"/>
              </w:rPr>
            </w:pPr>
            <w:r w:rsidRPr="00464BD3">
              <w:rPr>
                <w:rFonts w:ascii="Times New Roman" w:eastAsia="Times New Roman" w:hAnsi="Times New Roman" w:cs="Times New Roman"/>
                <w:sz w:val="24"/>
              </w:rPr>
              <w:t>Сопоставление</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музыки</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произведениями</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изобразительного</w:t>
            </w:r>
            <w:r w:rsidRPr="00464BD3">
              <w:rPr>
                <w:rFonts w:ascii="Times New Roman" w:eastAsia="Times New Roman" w:hAnsi="Times New Roman" w:cs="Times New Roman"/>
                <w:spacing w:val="-6"/>
                <w:sz w:val="24"/>
              </w:rPr>
              <w:t xml:space="preserve"> </w:t>
            </w:r>
            <w:r w:rsidRPr="00464BD3">
              <w:rPr>
                <w:rFonts w:ascii="Times New Roman" w:eastAsia="Times New Roman" w:hAnsi="Times New Roman" w:cs="Times New Roman"/>
                <w:sz w:val="24"/>
              </w:rPr>
              <w:t>искусства.</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Двигательная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импровизация,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пластическое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интонирование.</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Разучивание,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одухотворенное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исполнение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песен</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о</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природе,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её</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красоте.</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i/>
                <w:sz w:val="24"/>
              </w:rPr>
              <w:t>На</w:t>
            </w:r>
            <w:r w:rsidRPr="00464BD3">
              <w:rPr>
                <w:rFonts w:ascii="Times New Roman" w:eastAsia="Times New Roman" w:hAnsi="Times New Roman" w:cs="Times New Roman"/>
                <w:i/>
                <w:spacing w:val="-3"/>
                <w:sz w:val="24"/>
              </w:rPr>
              <w:t xml:space="preserve"> </w:t>
            </w:r>
            <w:r w:rsidRPr="00464BD3">
              <w:rPr>
                <w:rFonts w:ascii="Times New Roman" w:eastAsia="Times New Roman" w:hAnsi="Times New Roman" w:cs="Times New Roman"/>
                <w:i/>
                <w:sz w:val="24"/>
              </w:rPr>
              <w:t>выбор</w:t>
            </w:r>
            <w:r w:rsidRPr="00464BD3">
              <w:rPr>
                <w:rFonts w:ascii="Times New Roman" w:eastAsia="Times New Roman" w:hAnsi="Times New Roman" w:cs="Times New Roman"/>
                <w:i/>
                <w:spacing w:val="-2"/>
                <w:sz w:val="24"/>
              </w:rPr>
              <w:t xml:space="preserve"> </w:t>
            </w:r>
            <w:r w:rsidRPr="00464BD3">
              <w:rPr>
                <w:rFonts w:ascii="Times New Roman" w:eastAsia="Times New Roman" w:hAnsi="Times New Roman" w:cs="Times New Roman"/>
                <w:i/>
                <w:sz w:val="24"/>
              </w:rPr>
              <w:t>или</w:t>
            </w:r>
            <w:r w:rsidRPr="00464BD3">
              <w:rPr>
                <w:rFonts w:ascii="Times New Roman" w:eastAsia="Times New Roman" w:hAnsi="Times New Roman" w:cs="Times New Roman"/>
                <w:i/>
                <w:spacing w:val="-1"/>
                <w:sz w:val="24"/>
              </w:rPr>
              <w:t xml:space="preserve"> </w:t>
            </w:r>
            <w:r w:rsidRPr="00464BD3">
              <w:rPr>
                <w:rFonts w:ascii="Times New Roman" w:eastAsia="Times New Roman" w:hAnsi="Times New Roman" w:cs="Times New Roman"/>
                <w:i/>
                <w:sz w:val="24"/>
              </w:rPr>
              <w:t>факультативно</w:t>
            </w:r>
            <w:r w:rsidRPr="00464BD3">
              <w:rPr>
                <w:rFonts w:ascii="Times New Roman" w:eastAsia="Times New Roman" w:hAnsi="Times New Roman" w:cs="Times New Roman"/>
                <w:sz w:val="24"/>
              </w:rPr>
              <w:t>:</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Рисование</w:t>
            </w:r>
            <w:r w:rsidRPr="00464BD3">
              <w:rPr>
                <w:rFonts w:ascii="Times New Roman" w:eastAsia="Times New Roman" w:hAnsi="Times New Roman" w:cs="Times New Roman"/>
                <w:spacing w:val="29"/>
                <w:sz w:val="24"/>
              </w:rPr>
              <w:t xml:space="preserve"> </w:t>
            </w:r>
            <w:r w:rsidRPr="00464BD3">
              <w:rPr>
                <w:rFonts w:ascii="Times New Roman" w:eastAsia="Times New Roman" w:hAnsi="Times New Roman" w:cs="Times New Roman"/>
                <w:sz w:val="24"/>
              </w:rPr>
              <w:t>«услышанных»</w:t>
            </w:r>
            <w:r w:rsidRPr="00464BD3">
              <w:rPr>
                <w:rFonts w:ascii="Times New Roman" w:eastAsia="Times New Roman" w:hAnsi="Times New Roman" w:cs="Times New Roman"/>
                <w:spacing w:val="29"/>
                <w:sz w:val="24"/>
              </w:rPr>
              <w:t xml:space="preserve"> </w:t>
            </w:r>
            <w:r w:rsidRPr="00464BD3">
              <w:rPr>
                <w:rFonts w:ascii="Times New Roman" w:eastAsia="Times New Roman" w:hAnsi="Times New Roman" w:cs="Times New Roman"/>
                <w:sz w:val="24"/>
              </w:rPr>
              <w:t>пейзажей</w:t>
            </w:r>
            <w:r w:rsidRPr="00464BD3">
              <w:rPr>
                <w:rFonts w:ascii="Times New Roman" w:eastAsia="Times New Roman" w:hAnsi="Times New Roman" w:cs="Times New Roman"/>
                <w:spacing w:val="31"/>
                <w:sz w:val="24"/>
              </w:rPr>
              <w:t xml:space="preserve"> </w:t>
            </w:r>
            <w:r w:rsidRPr="00464BD3">
              <w:rPr>
                <w:rFonts w:ascii="Times New Roman" w:eastAsia="Times New Roman" w:hAnsi="Times New Roman" w:cs="Times New Roman"/>
                <w:sz w:val="24"/>
              </w:rPr>
              <w:t>и/или</w:t>
            </w:r>
            <w:r w:rsidRPr="00464BD3">
              <w:rPr>
                <w:rFonts w:ascii="Times New Roman" w:eastAsia="Times New Roman" w:hAnsi="Times New Roman" w:cs="Times New Roman"/>
                <w:spacing w:val="28"/>
                <w:sz w:val="24"/>
              </w:rPr>
              <w:t xml:space="preserve"> </w:t>
            </w:r>
            <w:r w:rsidRPr="00464BD3">
              <w:rPr>
                <w:rFonts w:ascii="Times New Roman" w:eastAsia="Times New Roman" w:hAnsi="Times New Roman" w:cs="Times New Roman"/>
                <w:sz w:val="24"/>
              </w:rPr>
              <w:t>абстрактная</w:t>
            </w:r>
            <w:r w:rsidRPr="00464BD3">
              <w:rPr>
                <w:rFonts w:ascii="Times New Roman" w:eastAsia="Times New Roman" w:hAnsi="Times New Roman" w:cs="Times New Roman"/>
                <w:spacing w:val="30"/>
                <w:sz w:val="24"/>
              </w:rPr>
              <w:t xml:space="preserve"> </w:t>
            </w:r>
            <w:r w:rsidRPr="00464BD3">
              <w:rPr>
                <w:rFonts w:ascii="Times New Roman" w:eastAsia="Times New Roman" w:hAnsi="Times New Roman" w:cs="Times New Roman"/>
                <w:sz w:val="24"/>
              </w:rPr>
              <w:t>живопись</w:t>
            </w:r>
            <w:r w:rsidRPr="00464BD3">
              <w:rPr>
                <w:rFonts w:ascii="Times New Roman" w:eastAsia="Times New Roman" w:hAnsi="Times New Roman" w:cs="Times New Roman"/>
                <w:spacing w:val="35"/>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30"/>
                <w:sz w:val="24"/>
              </w:rPr>
              <w:t xml:space="preserve"> </w:t>
            </w:r>
            <w:r w:rsidRPr="00464BD3">
              <w:rPr>
                <w:rFonts w:ascii="Times New Roman" w:eastAsia="Times New Roman" w:hAnsi="Times New Roman" w:cs="Times New Roman"/>
                <w:sz w:val="24"/>
              </w:rPr>
              <w:t>передача</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настроения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цветом, точками, линиями.</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Игра-импровизация</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«Угадай</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моё</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настроение»</w:t>
            </w:r>
          </w:p>
        </w:tc>
      </w:tr>
      <w:tr w:rsidR="00464BD3" w:rsidRPr="00464BD3" w:rsidTr="00EF0B46">
        <w:trPr>
          <w:trHeight w:val="277"/>
        </w:trPr>
        <w:tc>
          <w:tcPr>
            <w:tcW w:w="1212" w:type="dxa"/>
          </w:tcPr>
          <w:p w:rsidR="00464BD3" w:rsidRPr="00464BD3" w:rsidRDefault="00464BD3" w:rsidP="00464BD3">
            <w:pPr>
              <w:spacing w:before="1" w:line="257"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В)</w:t>
            </w:r>
          </w:p>
        </w:tc>
        <w:tc>
          <w:tcPr>
            <w:tcW w:w="1812" w:type="dxa"/>
          </w:tcPr>
          <w:p w:rsidR="00464BD3" w:rsidRPr="00464BD3" w:rsidRDefault="00464BD3" w:rsidP="00464BD3">
            <w:pPr>
              <w:spacing w:before="1" w:line="257"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Музыкальные</w:t>
            </w:r>
          </w:p>
        </w:tc>
        <w:tc>
          <w:tcPr>
            <w:tcW w:w="3529" w:type="dxa"/>
          </w:tcPr>
          <w:p w:rsidR="00464BD3" w:rsidRPr="00464BD3" w:rsidRDefault="00464BD3" w:rsidP="00464BD3">
            <w:pPr>
              <w:tabs>
                <w:tab w:val="left" w:pos="1286"/>
                <w:tab w:val="left" w:pos="2857"/>
              </w:tabs>
              <w:spacing w:before="1" w:line="257"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Музыка,</w:t>
            </w:r>
            <w:r w:rsidRPr="00464BD3">
              <w:rPr>
                <w:rFonts w:ascii="Times New Roman" w:eastAsia="Times New Roman" w:hAnsi="Times New Roman" w:cs="Times New Roman"/>
                <w:sz w:val="24"/>
              </w:rPr>
              <w:tab/>
              <w:t>передающая</w:t>
            </w:r>
            <w:r w:rsidRPr="00464BD3">
              <w:rPr>
                <w:rFonts w:ascii="Times New Roman" w:eastAsia="Times New Roman" w:hAnsi="Times New Roman" w:cs="Times New Roman"/>
                <w:sz w:val="24"/>
              </w:rPr>
              <w:tab/>
              <w:t>образ</w:t>
            </w:r>
          </w:p>
        </w:tc>
        <w:tc>
          <w:tcPr>
            <w:tcW w:w="8867" w:type="dxa"/>
          </w:tcPr>
          <w:p w:rsidR="00464BD3" w:rsidRPr="00464BD3" w:rsidRDefault="00464BD3" w:rsidP="00464BD3">
            <w:pPr>
              <w:spacing w:before="1" w:line="257"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Слушание</w:t>
            </w:r>
            <w:r w:rsidRPr="00464BD3">
              <w:rPr>
                <w:rFonts w:ascii="Times New Roman" w:eastAsia="Times New Roman" w:hAnsi="Times New Roman" w:cs="Times New Roman"/>
                <w:spacing w:val="118"/>
                <w:sz w:val="24"/>
              </w:rPr>
              <w:t xml:space="preserve"> </w:t>
            </w:r>
            <w:r w:rsidRPr="00464BD3">
              <w:rPr>
                <w:rFonts w:ascii="Times New Roman" w:eastAsia="Times New Roman" w:hAnsi="Times New Roman" w:cs="Times New Roman"/>
                <w:sz w:val="24"/>
              </w:rPr>
              <w:t>произведений</w:t>
            </w:r>
            <w:r w:rsidRPr="00464BD3">
              <w:rPr>
                <w:rFonts w:ascii="Times New Roman" w:eastAsia="Times New Roman" w:hAnsi="Times New Roman" w:cs="Times New Roman"/>
                <w:spacing w:val="61"/>
                <w:sz w:val="24"/>
              </w:rPr>
              <w:t xml:space="preserve"> </w:t>
            </w:r>
            <w:r w:rsidRPr="00464BD3">
              <w:rPr>
                <w:rFonts w:ascii="Times New Roman" w:eastAsia="Times New Roman" w:hAnsi="Times New Roman" w:cs="Times New Roman"/>
                <w:sz w:val="24"/>
              </w:rPr>
              <w:t>вокальной,</w:t>
            </w:r>
            <w:r w:rsidRPr="00464BD3">
              <w:rPr>
                <w:rFonts w:ascii="Times New Roman" w:eastAsia="Times New Roman" w:hAnsi="Times New Roman" w:cs="Times New Roman"/>
                <w:spacing w:val="120"/>
                <w:sz w:val="24"/>
              </w:rPr>
              <w:t xml:space="preserve"> </w:t>
            </w:r>
            <w:r w:rsidRPr="00464BD3">
              <w:rPr>
                <w:rFonts w:ascii="Times New Roman" w:eastAsia="Times New Roman" w:hAnsi="Times New Roman" w:cs="Times New Roman"/>
                <w:sz w:val="24"/>
              </w:rPr>
              <w:t xml:space="preserve">программной  </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 xml:space="preserve">инструментальной  </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музыки,</w:t>
            </w:r>
          </w:p>
        </w:tc>
      </w:tr>
    </w:tbl>
    <w:p w:rsidR="00464BD3" w:rsidRPr="00464BD3" w:rsidRDefault="00464BD3" w:rsidP="00464BD3">
      <w:pPr>
        <w:widowControl w:val="0"/>
        <w:autoSpaceDE w:val="0"/>
        <w:autoSpaceDN w:val="0"/>
        <w:spacing w:after="0" w:line="257" w:lineRule="exact"/>
        <w:rPr>
          <w:rFonts w:ascii="Times New Roman" w:eastAsia="Times New Roman" w:hAnsi="Times New Roman" w:cs="Times New Roman"/>
          <w:sz w:val="24"/>
        </w:rPr>
        <w:sectPr w:rsidR="00464BD3" w:rsidRPr="00464BD3" w:rsidSect="007C6ED2">
          <w:pgSz w:w="16840" w:h="11910" w:orient="landscape"/>
          <w:pgMar w:top="780" w:right="280" w:bottom="1120" w:left="460" w:header="0" w:footer="920" w:gutter="0"/>
          <w:pgNumType w:start="2"/>
          <w:cols w:space="720"/>
        </w:sect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12"/>
        <w:gridCol w:w="1812"/>
        <w:gridCol w:w="3529"/>
        <w:gridCol w:w="8867"/>
      </w:tblGrid>
      <w:tr w:rsidR="00464BD3" w:rsidRPr="00464BD3" w:rsidTr="00EF0B46">
        <w:trPr>
          <w:trHeight w:val="3036"/>
        </w:trPr>
        <w:tc>
          <w:tcPr>
            <w:tcW w:w="1212" w:type="dxa"/>
          </w:tcPr>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lastRenderedPageBreak/>
              <w:t>0,5—1</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уч.ч</w:t>
            </w:r>
          </w:p>
        </w:tc>
        <w:tc>
          <w:tcPr>
            <w:tcW w:w="1812" w:type="dxa"/>
          </w:tcPr>
          <w:p w:rsidR="00464BD3" w:rsidRPr="00464BD3" w:rsidRDefault="00464BD3" w:rsidP="00464BD3">
            <w:pPr>
              <w:spacing w:line="275"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портреты</w:t>
            </w:r>
          </w:p>
        </w:tc>
        <w:tc>
          <w:tcPr>
            <w:tcW w:w="3529" w:type="dxa"/>
          </w:tcPr>
          <w:p w:rsidR="00464BD3" w:rsidRPr="00464BD3" w:rsidRDefault="00464BD3" w:rsidP="00464BD3">
            <w:pPr>
              <w:ind w:left="110" w:right="93"/>
              <w:jc w:val="both"/>
              <w:rPr>
                <w:rFonts w:ascii="Times New Roman" w:eastAsia="Times New Roman" w:hAnsi="Times New Roman" w:cs="Times New Roman"/>
                <w:sz w:val="24"/>
              </w:rPr>
            </w:pPr>
            <w:r w:rsidRPr="00464BD3">
              <w:rPr>
                <w:rFonts w:ascii="Times New Roman" w:eastAsia="Times New Roman" w:hAnsi="Times New Roman" w:cs="Times New Roman"/>
                <w:sz w:val="24"/>
              </w:rPr>
              <w:t>человека,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его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походку,</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движения,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характер,</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манеру</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речи.«Портреты»,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выраженные</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музыкальных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интонациях</w:t>
            </w:r>
          </w:p>
        </w:tc>
        <w:tc>
          <w:tcPr>
            <w:tcW w:w="8867" w:type="dxa"/>
          </w:tcPr>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посвящённой</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образам</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людей,</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сказочных</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персонажей.</w:t>
            </w:r>
          </w:p>
          <w:p w:rsidR="00464BD3" w:rsidRPr="00464BD3" w:rsidRDefault="00464BD3" w:rsidP="00464BD3">
            <w:pPr>
              <w:ind w:left="107" w:right="1222"/>
              <w:rPr>
                <w:rFonts w:ascii="Times New Roman" w:eastAsia="Times New Roman" w:hAnsi="Times New Roman" w:cs="Times New Roman"/>
                <w:sz w:val="24"/>
              </w:rPr>
            </w:pPr>
            <w:r w:rsidRPr="00464BD3">
              <w:rPr>
                <w:rFonts w:ascii="Times New Roman" w:eastAsia="Times New Roman" w:hAnsi="Times New Roman" w:cs="Times New Roman"/>
                <w:sz w:val="24"/>
              </w:rPr>
              <w:t>Подбор эпитетов для описания настроения, характера музыки.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Сопоставление музыки с произведениями изобразительного искусства.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Двигательная</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импровизация</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образе</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героя</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музыкального</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произведения.</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Разучивание, харáктерное исполнение песни — портретной зарисовки.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i/>
                <w:sz w:val="24"/>
              </w:rPr>
              <w:t>На</w:t>
            </w:r>
            <w:r w:rsidRPr="00464BD3">
              <w:rPr>
                <w:rFonts w:ascii="Times New Roman" w:eastAsia="Times New Roman" w:hAnsi="Times New Roman" w:cs="Times New Roman"/>
                <w:i/>
                <w:spacing w:val="-2"/>
                <w:sz w:val="24"/>
              </w:rPr>
              <w:t xml:space="preserve"> </w:t>
            </w:r>
            <w:r w:rsidRPr="00464BD3">
              <w:rPr>
                <w:rFonts w:ascii="Times New Roman" w:eastAsia="Times New Roman" w:hAnsi="Times New Roman" w:cs="Times New Roman"/>
                <w:i/>
                <w:sz w:val="24"/>
              </w:rPr>
              <w:t>выбор или факультативно</w:t>
            </w:r>
            <w:r w:rsidRPr="00464BD3">
              <w:rPr>
                <w:rFonts w:ascii="Times New Roman" w:eastAsia="Times New Roman" w:hAnsi="Times New Roman" w:cs="Times New Roman"/>
                <w:sz w:val="24"/>
              </w:rPr>
              <w:t>:</w:t>
            </w:r>
          </w:p>
          <w:p w:rsidR="00464BD3" w:rsidRPr="00464BD3" w:rsidRDefault="00464BD3" w:rsidP="00464BD3">
            <w:pPr>
              <w:ind w:left="107" w:right="3328"/>
              <w:rPr>
                <w:rFonts w:ascii="Times New Roman" w:eastAsia="Times New Roman" w:hAnsi="Times New Roman" w:cs="Times New Roman"/>
                <w:sz w:val="24"/>
              </w:rPr>
            </w:pPr>
            <w:r w:rsidRPr="00464BD3">
              <w:rPr>
                <w:rFonts w:ascii="Times New Roman" w:eastAsia="Times New Roman" w:hAnsi="Times New Roman" w:cs="Times New Roman"/>
                <w:sz w:val="24"/>
              </w:rPr>
              <w:t>Рисование, лепка героя музыкального произведения.</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Игра-импровизация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«Угадай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характер».</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Инсценировка</w:t>
            </w:r>
            <w:r w:rsidRPr="00464BD3">
              <w:rPr>
                <w:rFonts w:ascii="Times New Roman" w:eastAsia="Times New Roman" w:hAnsi="Times New Roman" w:cs="Times New Roman"/>
                <w:spacing w:val="44"/>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44"/>
                <w:sz w:val="24"/>
              </w:rPr>
              <w:t xml:space="preserve"> </w:t>
            </w:r>
            <w:r w:rsidRPr="00464BD3">
              <w:rPr>
                <w:rFonts w:ascii="Times New Roman" w:eastAsia="Times New Roman" w:hAnsi="Times New Roman" w:cs="Times New Roman"/>
                <w:sz w:val="24"/>
              </w:rPr>
              <w:t>импровизация</w:t>
            </w:r>
            <w:r w:rsidRPr="00464BD3">
              <w:rPr>
                <w:rFonts w:ascii="Times New Roman" w:eastAsia="Times New Roman" w:hAnsi="Times New Roman" w:cs="Times New Roman"/>
                <w:spacing w:val="43"/>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42"/>
                <w:sz w:val="24"/>
              </w:rPr>
              <w:t xml:space="preserve"> </w:t>
            </w:r>
            <w:r w:rsidRPr="00464BD3">
              <w:rPr>
                <w:rFonts w:ascii="Times New Roman" w:eastAsia="Times New Roman" w:hAnsi="Times New Roman" w:cs="Times New Roman"/>
                <w:sz w:val="24"/>
              </w:rPr>
              <w:t>жанре</w:t>
            </w:r>
            <w:r w:rsidRPr="00464BD3">
              <w:rPr>
                <w:rFonts w:ascii="Times New Roman" w:eastAsia="Times New Roman" w:hAnsi="Times New Roman" w:cs="Times New Roman"/>
                <w:spacing w:val="42"/>
                <w:sz w:val="24"/>
              </w:rPr>
              <w:t xml:space="preserve"> </w:t>
            </w:r>
            <w:r w:rsidRPr="00464BD3">
              <w:rPr>
                <w:rFonts w:ascii="Times New Roman" w:eastAsia="Times New Roman" w:hAnsi="Times New Roman" w:cs="Times New Roman"/>
                <w:sz w:val="24"/>
              </w:rPr>
              <w:t>кукольного/теневого</w:t>
            </w:r>
            <w:r w:rsidRPr="00464BD3">
              <w:rPr>
                <w:rFonts w:ascii="Times New Roman" w:eastAsia="Times New Roman" w:hAnsi="Times New Roman" w:cs="Times New Roman"/>
                <w:spacing w:val="43"/>
                <w:sz w:val="24"/>
              </w:rPr>
              <w:t xml:space="preserve"> </w:t>
            </w:r>
            <w:r w:rsidRPr="00464BD3">
              <w:rPr>
                <w:rFonts w:ascii="Times New Roman" w:eastAsia="Times New Roman" w:hAnsi="Times New Roman" w:cs="Times New Roman"/>
                <w:sz w:val="24"/>
              </w:rPr>
              <w:t>театра</w:t>
            </w:r>
            <w:r w:rsidRPr="00464BD3">
              <w:rPr>
                <w:rFonts w:ascii="Times New Roman" w:eastAsia="Times New Roman" w:hAnsi="Times New Roman" w:cs="Times New Roman"/>
                <w:spacing w:val="43"/>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42"/>
                <w:sz w:val="24"/>
              </w:rPr>
              <w:t xml:space="preserve"> </w:t>
            </w:r>
            <w:r w:rsidRPr="00464BD3">
              <w:rPr>
                <w:rFonts w:ascii="Times New Roman" w:eastAsia="Times New Roman" w:hAnsi="Times New Roman" w:cs="Times New Roman"/>
                <w:sz w:val="24"/>
              </w:rPr>
              <w:t>помощью</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кукол, силуэтов</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и др.</w:t>
            </w:r>
          </w:p>
        </w:tc>
      </w:tr>
      <w:tr w:rsidR="00464BD3" w:rsidRPr="00464BD3" w:rsidTr="00EF0B46">
        <w:trPr>
          <w:trHeight w:val="2483"/>
        </w:trPr>
        <w:tc>
          <w:tcPr>
            <w:tcW w:w="1212" w:type="dxa"/>
          </w:tcPr>
          <w:p w:rsidR="00464BD3" w:rsidRPr="00464BD3" w:rsidRDefault="00464BD3" w:rsidP="00464BD3">
            <w:pPr>
              <w:ind w:left="107" w:right="415"/>
              <w:rPr>
                <w:rFonts w:ascii="Times New Roman" w:eastAsia="Times New Roman" w:hAnsi="Times New Roman" w:cs="Times New Roman"/>
                <w:sz w:val="24"/>
              </w:rPr>
            </w:pPr>
            <w:r w:rsidRPr="00464BD3">
              <w:rPr>
                <w:rFonts w:ascii="Times New Roman" w:eastAsia="Times New Roman" w:hAnsi="Times New Roman" w:cs="Times New Roman"/>
                <w:sz w:val="24"/>
              </w:rPr>
              <w:t>Г)</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0,5—1</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уч.ч</w:t>
            </w:r>
          </w:p>
        </w:tc>
        <w:tc>
          <w:tcPr>
            <w:tcW w:w="1812" w:type="dxa"/>
          </w:tcPr>
          <w:p w:rsidR="00464BD3" w:rsidRPr="00464BD3" w:rsidRDefault="00464BD3" w:rsidP="00464BD3">
            <w:pPr>
              <w:tabs>
                <w:tab w:val="left" w:pos="1434"/>
              </w:tabs>
              <w:spacing w:line="275"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Какой</w:t>
            </w:r>
            <w:r w:rsidRPr="00464BD3">
              <w:rPr>
                <w:rFonts w:ascii="Times New Roman" w:eastAsia="Times New Roman" w:hAnsi="Times New Roman" w:cs="Times New Roman"/>
                <w:sz w:val="24"/>
              </w:rPr>
              <w:tab/>
              <w:t>же</w:t>
            </w:r>
          </w:p>
          <w:p w:rsidR="00464BD3" w:rsidRPr="00464BD3" w:rsidRDefault="00464BD3" w:rsidP="00464BD3">
            <w:pPr>
              <w:tabs>
                <w:tab w:val="left" w:pos="1383"/>
              </w:tabs>
              <w:ind w:left="110" w:right="93"/>
              <w:rPr>
                <w:rFonts w:ascii="Times New Roman" w:eastAsia="Times New Roman" w:hAnsi="Times New Roman" w:cs="Times New Roman"/>
                <w:sz w:val="24"/>
              </w:rPr>
            </w:pPr>
            <w:r w:rsidRPr="00464BD3">
              <w:rPr>
                <w:rFonts w:ascii="Times New Roman" w:eastAsia="Times New Roman" w:hAnsi="Times New Roman" w:cs="Times New Roman"/>
                <w:sz w:val="24"/>
              </w:rPr>
              <w:t>праздник</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2"/>
                <w:sz w:val="24"/>
              </w:rPr>
              <w:t>без</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музыки?</w:t>
            </w:r>
          </w:p>
        </w:tc>
        <w:tc>
          <w:tcPr>
            <w:tcW w:w="3529" w:type="dxa"/>
          </w:tcPr>
          <w:p w:rsidR="00464BD3" w:rsidRPr="00464BD3" w:rsidRDefault="00464BD3" w:rsidP="00464BD3">
            <w:pPr>
              <w:ind w:left="110" w:right="93"/>
              <w:jc w:val="both"/>
              <w:rPr>
                <w:rFonts w:ascii="Times New Roman" w:eastAsia="Times New Roman" w:hAnsi="Times New Roman" w:cs="Times New Roman"/>
                <w:sz w:val="24"/>
              </w:rPr>
            </w:pPr>
            <w:r w:rsidRPr="00464BD3">
              <w:rPr>
                <w:rFonts w:ascii="Times New Roman" w:eastAsia="Times New Roman" w:hAnsi="Times New Roman" w:cs="Times New Roman"/>
                <w:sz w:val="24"/>
              </w:rPr>
              <w:t>Музыка, создающая настроение</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праздника.</w:t>
            </w:r>
          </w:p>
          <w:p w:rsidR="00464BD3" w:rsidRPr="00464BD3" w:rsidRDefault="00464BD3" w:rsidP="00464BD3">
            <w:pPr>
              <w:tabs>
                <w:tab w:val="left" w:pos="2200"/>
              </w:tabs>
              <w:ind w:left="110" w:right="95"/>
              <w:jc w:val="both"/>
              <w:rPr>
                <w:rFonts w:ascii="Times New Roman" w:eastAsia="Times New Roman" w:hAnsi="Times New Roman" w:cs="Times New Roman"/>
                <w:sz w:val="24"/>
              </w:rPr>
            </w:pPr>
            <w:r w:rsidRPr="00464BD3">
              <w:rPr>
                <w:rFonts w:ascii="Times New Roman" w:eastAsia="Times New Roman" w:hAnsi="Times New Roman" w:cs="Times New Roman"/>
                <w:sz w:val="24"/>
              </w:rPr>
              <w:t>Музыка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цирке,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уличном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шествии,</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спортивном</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празднике</w:t>
            </w:r>
          </w:p>
        </w:tc>
        <w:tc>
          <w:tcPr>
            <w:tcW w:w="8867" w:type="dxa"/>
          </w:tcPr>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Диалог</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учителем</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о</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значении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музыки</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празднике.</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Слушание</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произведений</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торжественного,</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праздничного</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характера.</w:t>
            </w:r>
          </w:p>
          <w:p w:rsidR="00464BD3" w:rsidRPr="00464BD3" w:rsidRDefault="00464BD3" w:rsidP="00464BD3">
            <w:pPr>
              <w:ind w:left="107" w:right="3867"/>
              <w:rPr>
                <w:rFonts w:ascii="Times New Roman" w:eastAsia="Times New Roman" w:hAnsi="Times New Roman" w:cs="Times New Roman"/>
                <w:sz w:val="24"/>
              </w:rPr>
            </w:pPr>
            <w:r w:rsidRPr="00464BD3">
              <w:rPr>
                <w:rFonts w:ascii="Times New Roman" w:eastAsia="Times New Roman" w:hAnsi="Times New Roman" w:cs="Times New Roman"/>
                <w:sz w:val="24"/>
              </w:rPr>
              <w:t>«Дирижирование» фрагментами произведений.</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Конкурс</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лучшего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«дирижёра»</w:t>
            </w:r>
          </w:p>
          <w:p w:rsidR="00464BD3" w:rsidRPr="00464BD3" w:rsidRDefault="00464BD3" w:rsidP="00464BD3">
            <w:pPr>
              <w:ind w:left="107" w:right="1135"/>
              <w:jc w:val="both"/>
              <w:rPr>
                <w:rFonts w:ascii="Times New Roman" w:eastAsia="Times New Roman" w:hAnsi="Times New Roman" w:cs="Times New Roman"/>
                <w:sz w:val="24"/>
              </w:rPr>
            </w:pPr>
            <w:r w:rsidRPr="00464BD3">
              <w:rPr>
                <w:rFonts w:ascii="Times New Roman" w:eastAsia="Times New Roman" w:hAnsi="Times New Roman" w:cs="Times New Roman"/>
                <w:sz w:val="24"/>
              </w:rPr>
              <w:t>Разучивание и исполнение тематических песен к ближайшему празднику.</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Проблемная</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ситуация:</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почему</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праздниках</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обязательно</w:t>
            </w:r>
            <w:r w:rsidRPr="00464BD3">
              <w:rPr>
                <w:rFonts w:ascii="Times New Roman" w:eastAsia="Times New Roman" w:hAnsi="Times New Roman" w:cs="Times New Roman"/>
                <w:spacing w:val="-6"/>
                <w:sz w:val="24"/>
              </w:rPr>
              <w:t xml:space="preserve"> </w:t>
            </w:r>
            <w:r w:rsidRPr="00464BD3">
              <w:rPr>
                <w:rFonts w:ascii="Times New Roman" w:eastAsia="Times New Roman" w:hAnsi="Times New Roman" w:cs="Times New Roman"/>
                <w:sz w:val="24"/>
              </w:rPr>
              <w:t>звучит</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музыка?</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i/>
                <w:sz w:val="24"/>
              </w:rPr>
              <w:t>На</w:t>
            </w:r>
            <w:r w:rsidRPr="00464BD3">
              <w:rPr>
                <w:rFonts w:ascii="Times New Roman" w:eastAsia="Times New Roman" w:hAnsi="Times New Roman" w:cs="Times New Roman"/>
                <w:i/>
                <w:spacing w:val="-2"/>
                <w:sz w:val="24"/>
              </w:rPr>
              <w:t xml:space="preserve"> </w:t>
            </w:r>
            <w:r w:rsidRPr="00464BD3">
              <w:rPr>
                <w:rFonts w:ascii="Times New Roman" w:eastAsia="Times New Roman" w:hAnsi="Times New Roman" w:cs="Times New Roman"/>
                <w:i/>
                <w:sz w:val="24"/>
              </w:rPr>
              <w:t>выбор или факультативно</w:t>
            </w:r>
            <w:r w:rsidRPr="00464BD3">
              <w:rPr>
                <w:rFonts w:ascii="Times New Roman" w:eastAsia="Times New Roman" w:hAnsi="Times New Roman" w:cs="Times New Roman"/>
                <w:sz w:val="24"/>
              </w:rPr>
              <w:t>:</w:t>
            </w:r>
          </w:p>
          <w:p w:rsidR="00464BD3" w:rsidRPr="00464BD3" w:rsidRDefault="00464BD3" w:rsidP="00464BD3">
            <w:pPr>
              <w:ind w:left="107"/>
              <w:jc w:val="both"/>
              <w:rPr>
                <w:rFonts w:ascii="Times New Roman" w:eastAsia="Times New Roman" w:hAnsi="Times New Roman" w:cs="Times New Roman"/>
                <w:sz w:val="24"/>
              </w:rPr>
            </w:pPr>
            <w:r w:rsidRPr="00464BD3">
              <w:rPr>
                <w:rFonts w:ascii="Times New Roman" w:eastAsia="Times New Roman" w:hAnsi="Times New Roman" w:cs="Times New Roman"/>
                <w:sz w:val="24"/>
              </w:rPr>
              <w:t>Запись</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видеооткрытки</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музыкальным</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поздравлением.</w:t>
            </w:r>
          </w:p>
          <w:p w:rsidR="00464BD3" w:rsidRPr="00464BD3" w:rsidRDefault="00464BD3" w:rsidP="00464BD3">
            <w:pPr>
              <w:spacing w:line="257" w:lineRule="exact"/>
              <w:ind w:left="107"/>
              <w:jc w:val="both"/>
              <w:rPr>
                <w:rFonts w:ascii="Times New Roman" w:eastAsia="Times New Roman" w:hAnsi="Times New Roman" w:cs="Times New Roman"/>
                <w:sz w:val="24"/>
              </w:rPr>
            </w:pPr>
            <w:r w:rsidRPr="00464BD3">
              <w:rPr>
                <w:rFonts w:ascii="Times New Roman" w:eastAsia="Times New Roman" w:hAnsi="Times New Roman" w:cs="Times New Roman"/>
                <w:sz w:val="24"/>
              </w:rPr>
              <w:t>Групповые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творческие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шутливые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двигательные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импровизации</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«Цирковая</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труппа»</w:t>
            </w:r>
          </w:p>
        </w:tc>
      </w:tr>
      <w:tr w:rsidR="00464BD3" w:rsidRPr="00464BD3" w:rsidTr="00EF0B46">
        <w:trPr>
          <w:trHeight w:val="2760"/>
        </w:trPr>
        <w:tc>
          <w:tcPr>
            <w:tcW w:w="1212" w:type="dxa"/>
          </w:tcPr>
          <w:p w:rsidR="00464BD3" w:rsidRPr="00464BD3" w:rsidRDefault="00464BD3" w:rsidP="00464BD3">
            <w:pPr>
              <w:ind w:left="107" w:right="415"/>
              <w:rPr>
                <w:rFonts w:ascii="Times New Roman" w:eastAsia="Times New Roman" w:hAnsi="Times New Roman" w:cs="Times New Roman"/>
                <w:sz w:val="24"/>
              </w:rPr>
            </w:pPr>
            <w:r w:rsidRPr="00464BD3">
              <w:rPr>
                <w:rFonts w:ascii="Times New Roman" w:eastAsia="Times New Roman" w:hAnsi="Times New Roman" w:cs="Times New Roman"/>
                <w:sz w:val="24"/>
              </w:rPr>
              <w:t>Д)</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0,5—1</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уч.ч</w:t>
            </w:r>
          </w:p>
        </w:tc>
        <w:tc>
          <w:tcPr>
            <w:tcW w:w="1812" w:type="dxa"/>
          </w:tcPr>
          <w:p w:rsidR="00464BD3" w:rsidRPr="00464BD3" w:rsidRDefault="00464BD3" w:rsidP="00464BD3">
            <w:pPr>
              <w:ind w:left="110" w:right="92"/>
              <w:rPr>
                <w:rFonts w:ascii="Times New Roman" w:eastAsia="Times New Roman" w:hAnsi="Times New Roman" w:cs="Times New Roman"/>
                <w:sz w:val="24"/>
              </w:rPr>
            </w:pPr>
            <w:r w:rsidRPr="00464BD3">
              <w:rPr>
                <w:rFonts w:ascii="Times New Roman" w:eastAsia="Times New Roman" w:hAnsi="Times New Roman" w:cs="Times New Roman"/>
                <w:sz w:val="24"/>
              </w:rPr>
              <w:t>Танцы,</w:t>
            </w:r>
            <w:r w:rsidRPr="00464BD3">
              <w:rPr>
                <w:rFonts w:ascii="Times New Roman" w:eastAsia="Times New Roman" w:hAnsi="Times New Roman" w:cs="Times New Roman"/>
                <w:spacing w:val="47"/>
                <w:sz w:val="24"/>
              </w:rPr>
              <w:t xml:space="preserve"> </w:t>
            </w:r>
            <w:r w:rsidRPr="00464BD3">
              <w:rPr>
                <w:rFonts w:ascii="Times New Roman" w:eastAsia="Times New Roman" w:hAnsi="Times New Roman" w:cs="Times New Roman"/>
                <w:sz w:val="24"/>
              </w:rPr>
              <w:t>игры</w:t>
            </w:r>
            <w:r w:rsidRPr="00464BD3">
              <w:rPr>
                <w:rFonts w:ascii="Times New Roman" w:eastAsia="Times New Roman" w:hAnsi="Times New Roman" w:cs="Times New Roman"/>
                <w:spacing w:val="45"/>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веселье</w:t>
            </w:r>
          </w:p>
        </w:tc>
        <w:tc>
          <w:tcPr>
            <w:tcW w:w="3529" w:type="dxa"/>
          </w:tcPr>
          <w:p w:rsidR="00464BD3" w:rsidRPr="00464BD3" w:rsidRDefault="00464BD3" w:rsidP="00464BD3">
            <w:pPr>
              <w:spacing w:line="275"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Музыка</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игра</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звуками.</w:t>
            </w:r>
          </w:p>
          <w:p w:rsidR="00464BD3" w:rsidRPr="00464BD3" w:rsidRDefault="00464BD3" w:rsidP="00464BD3">
            <w:pPr>
              <w:ind w:left="110"/>
              <w:rPr>
                <w:rFonts w:ascii="Times New Roman" w:eastAsia="Times New Roman" w:hAnsi="Times New Roman" w:cs="Times New Roman"/>
                <w:sz w:val="24"/>
              </w:rPr>
            </w:pPr>
            <w:r w:rsidRPr="00464BD3">
              <w:rPr>
                <w:rFonts w:ascii="Times New Roman" w:eastAsia="Times New Roman" w:hAnsi="Times New Roman" w:cs="Times New Roman"/>
                <w:sz w:val="24"/>
              </w:rPr>
              <w:t>Танец</w:t>
            </w:r>
            <w:r w:rsidRPr="00464BD3">
              <w:rPr>
                <w:rFonts w:ascii="Times New Roman" w:eastAsia="Times New Roman" w:hAnsi="Times New Roman" w:cs="Times New Roman"/>
                <w:spacing w:val="7"/>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искусство</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радость</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движения.</w:t>
            </w:r>
          </w:p>
          <w:p w:rsidR="00464BD3" w:rsidRPr="00464BD3" w:rsidRDefault="00464BD3" w:rsidP="00464BD3">
            <w:pPr>
              <w:ind w:left="110"/>
              <w:rPr>
                <w:rFonts w:ascii="Times New Roman" w:eastAsia="Times New Roman" w:hAnsi="Times New Roman" w:cs="Times New Roman"/>
                <w:sz w:val="24"/>
              </w:rPr>
            </w:pPr>
            <w:r w:rsidRPr="00464BD3">
              <w:rPr>
                <w:rFonts w:ascii="Times New Roman" w:eastAsia="Times New Roman" w:hAnsi="Times New Roman" w:cs="Times New Roman"/>
                <w:sz w:val="24"/>
              </w:rPr>
              <w:t>Примеры</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популярных</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танцев</w:t>
            </w:r>
          </w:p>
        </w:tc>
        <w:tc>
          <w:tcPr>
            <w:tcW w:w="8867" w:type="dxa"/>
          </w:tcPr>
          <w:p w:rsidR="00464BD3" w:rsidRPr="00464BD3" w:rsidRDefault="00464BD3" w:rsidP="00464BD3">
            <w:pPr>
              <w:ind w:left="107" w:right="1815"/>
              <w:rPr>
                <w:rFonts w:ascii="Times New Roman" w:eastAsia="Times New Roman" w:hAnsi="Times New Roman" w:cs="Times New Roman"/>
                <w:sz w:val="24"/>
              </w:rPr>
            </w:pPr>
            <w:r w:rsidRPr="00464BD3">
              <w:rPr>
                <w:rFonts w:ascii="Times New Roman" w:eastAsia="Times New Roman" w:hAnsi="Times New Roman" w:cs="Times New Roman"/>
                <w:sz w:val="24"/>
              </w:rPr>
              <w:t>Слушание, исполнение музыки скерцозного характера.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Разучивание,</w:t>
            </w:r>
            <w:r w:rsidRPr="00464BD3">
              <w:rPr>
                <w:rFonts w:ascii="Times New Roman" w:eastAsia="Times New Roman" w:hAnsi="Times New Roman" w:cs="Times New Roman"/>
                <w:spacing w:val="-6"/>
                <w:sz w:val="24"/>
              </w:rPr>
              <w:t xml:space="preserve"> </w:t>
            </w:r>
            <w:r w:rsidRPr="00464BD3">
              <w:rPr>
                <w:rFonts w:ascii="Times New Roman" w:eastAsia="Times New Roman" w:hAnsi="Times New Roman" w:cs="Times New Roman"/>
                <w:sz w:val="24"/>
              </w:rPr>
              <w:t>исполнение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танцевальных</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движений.</w:t>
            </w:r>
            <w:r w:rsidRPr="00464BD3">
              <w:rPr>
                <w:rFonts w:ascii="Times New Roman" w:eastAsia="Times New Roman" w:hAnsi="Times New Roman" w:cs="Times New Roman"/>
                <w:spacing w:val="50"/>
                <w:sz w:val="24"/>
              </w:rPr>
              <w:t xml:space="preserve"> </w:t>
            </w:r>
            <w:r w:rsidRPr="00464BD3">
              <w:rPr>
                <w:rFonts w:ascii="Times New Roman" w:eastAsia="Times New Roman" w:hAnsi="Times New Roman" w:cs="Times New Roman"/>
                <w:sz w:val="24"/>
              </w:rPr>
              <w:t>Танец-игра.</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Рефлексия</w:t>
            </w:r>
            <w:r w:rsidRPr="00464BD3">
              <w:rPr>
                <w:rFonts w:ascii="Times New Roman" w:eastAsia="Times New Roman" w:hAnsi="Times New Roman" w:cs="Times New Roman"/>
                <w:spacing w:val="14"/>
                <w:sz w:val="24"/>
              </w:rPr>
              <w:t xml:space="preserve"> </w:t>
            </w:r>
            <w:r w:rsidRPr="00464BD3">
              <w:rPr>
                <w:rFonts w:ascii="Times New Roman" w:eastAsia="Times New Roman" w:hAnsi="Times New Roman" w:cs="Times New Roman"/>
                <w:sz w:val="24"/>
              </w:rPr>
              <w:t>собственного</w:t>
            </w:r>
            <w:r w:rsidRPr="00464BD3">
              <w:rPr>
                <w:rFonts w:ascii="Times New Roman" w:eastAsia="Times New Roman" w:hAnsi="Times New Roman" w:cs="Times New Roman"/>
                <w:spacing w:val="15"/>
                <w:sz w:val="24"/>
              </w:rPr>
              <w:t xml:space="preserve"> </w:t>
            </w:r>
            <w:r w:rsidRPr="00464BD3">
              <w:rPr>
                <w:rFonts w:ascii="Times New Roman" w:eastAsia="Times New Roman" w:hAnsi="Times New Roman" w:cs="Times New Roman"/>
                <w:sz w:val="24"/>
              </w:rPr>
              <w:t>эмоционального</w:t>
            </w:r>
            <w:r w:rsidRPr="00464BD3">
              <w:rPr>
                <w:rFonts w:ascii="Times New Roman" w:eastAsia="Times New Roman" w:hAnsi="Times New Roman" w:cs="Times New Roman"/>
                <w:spacing w:val="13"/>
                <w:sz w:val="24"/>
              </w:rPr>
              <w:t xml:space="preserve"> </w:t>
            </w:r>
            <w:r w:rsidRPr="00464BD3">
              <w:rPr>
                <w:rFonts w:ascii="Times New Roman" w:eastAsia="Times New Roman" w:hAnsi="Times New Roman" w:cs="Times New Roman"/>
                <w:sz w:val="24"/>
              </w:rPr>
              <w:t>состояния</w:t>
            </w:r>
            <w:r w:rsidRPr="00464BD3">
              <w:rPr>
                <w:rFonts w:ascii="Times New Roman" w:eastAsia="Times New Roman" w:hAnsi="Times New Roman" w:cs="Times New Roman"/>
                <w:spacing w:val="13"/>
                <w:sz w:val="24"/>
              </w:rPr>
              <w:t xml:space="preserve"> </w:t>
            </w:r>
            <w:r w:rsidRPr="00464BD3">
              <w:rPr>
                <w:rFonts w:ascii="Times New Roman" w:eastAsia="Times New Roman" w:hAnsi="Times New Roman" w:cs="Times New Roman"/>
                <w:sz w:val="24"/>
              </w:rPr>
              <w:t>после</w:t>
            </w:r>
            <w:r w:rsidRPr="00464BD3">
              <w:rPr>
                <w:rFonts w:ascii="Times New Roman" w:eastAsia="Times New Roman" w:hAnsi="Times New Roman" w:cs="Times New Roman"/>
                <w:spacing w:val="14"/>
                <w:sz w:val="24"/>
              </w:rPr>
              <w:t xml:space="preserve"> </w:t>
            </w:r>
            <w:r w:rsidRPr="00464BD3">
              <w:rPr>
                <w:rFonts w:ascii="Times New Roman" w:eastAsia="Times New Roman" w:hAnsi="Times New Roman" w:cs="Times New Roman"/>
                <w:sz w:val="24"/>
              </w:rPr>
              <w:t>участия</w:t>
            </w:r>
            <w:r w:rsidRPr="00464BD3">
              <w:rPr>
                <w:rFonts w:ascii="Times New Roman" w:eastAsia="Times New Roman" w:hAnsi="Times New Roman" w:cs="Times New Roman"/>
                <w:spacing w:val="15"/>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3"/>
                <w:sz w:val="24"/>
              </w:rPr>
              <w:t xml:space="preserve"> </w:t>
            </w:r>
            <w:r w:rsidRPr="00464BD3">
              <w:rPr>
                <w:rFonts w:ascii="Times New Roman" w:eastAsia="Times New Roman" w:hAnsi="Times New Roman" w:cs="Times New Roman"/>
                <w:sz w:val="24"/>
              </w:rPr>
              <w:t>танцевальных</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композициях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 импровизациях.</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Проблемная</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ситуация:</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зачем</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люди</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танцуют?</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Вокальная,</w:t>
            </w:r>
            <w:r w:rsidRPr="00464BD3">
              <w:rPr>
                <w:rFonts w:ascii="Times New Roman" w:eastAsia="Times New Roman" w:hAnsi="Times New Roman" w:cs="Times New Roman"/>
                <w:spacing w:val="37"/>
                <w:sz w:val="24"/>
              </w:rPr>
              <w:t xml:space="preserve"> </w:t>
            </w:r>
            <w:r w:rsidRPr="00464BD3">
              <w:rPr>
                <w:rFonts w:ascii="Times New Roman" w:eastAsia="Times New Roman" w:hAnsi="Times New Roman" w:cs="Times New Roman"/>
                <w:sz w:val="24"/>
              </w:rPr>
              <w:t>инструментальная,</w:t>
            </w:r>
            <w:r w:rsidRPr="00464BD3">
              <w:rPr>
                <w:rFonts w:ascii="Times New Roman" w:eastAsia="Times New Roman" w:hAnsi="Times New Roman" w:cs="Times New Roman"/>
                <w:spacing w:val="38"/>
                <w:sz w:val="24"/>
              </w:rPr>
              <w:t xml:space="preserve"> </w:t>
            </w:r>
            <w:r w:rsidRPr="00464BD3">
              <w:rPr>
                <w:rFonts w:ascii="Times New Roman" w:eastAsia="Times New Roman" w:hAnsi="Times New Roman" w:cs="Times New Roman"/>
                <w:sz w:val="24"/>
              </w:rPr>
              <w:t>ритмическая</w:t>
            </w:r>
            <w:r w:rsidRPr="00464BD3">
              <w:rPr>
                <w:rFonts w:ascii="Times New Roman" w:eastAsia="Times New Roman" w:hAnsi="Times New Roman" w:cs="Times New Roman"/>
                <w:spacing w:val="38"/>
                <w:sz w:val="24"/>
              </w:rPr>
              <w:t xml:space="preserve"> </w:t>
            </w:r>
            <w:r w:rsidRPr="00464BD3">
              <w:rPr>
                <w:rFonts w:ascii="Times New Roman" w:eastAsia="Times New Roman" w:hAnsi="Times New Roman" w:cs="Times New Roman"/>
                <w:sz w:val="24"/>
              </w:rPr>
              <w:t>импровизация</w:t>
            </w:r>
            <w:r w:rsidRPr="00464BD3">
              <w:rPr>
                <w:rFonts w:ascii="Times New Roman" w:eastAsia="Times New Roman" w:hAnsi="Times New Roman" w:cs="Times New Roman"/>
                <w:spacing w:val="38"/>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37"/>
                <w:sz w:val="24"/>
              </w:rPr>
              <w:t xml:space="preserve"> </w:t>
            </w:r>
            <w:r w:rsidRPr="00464BD3">
              <w:rPr>
                <w:rFonts w:ascii="Times New Roman" w:eastAsia="Times New Roman" w:hAnsi="Times New Roman" w:cs="Times New Roman"/>
                <w:sz w:val="24"/>
              </w:rPr>
              <w:t>стиле</w:t>
            </w:r>
            <w:r w:rsidRPr="00464BD3">
              <w:rPr>
                <w:rFonts w:ascii="Times New Roman" w:eastAsia="Times New Roman" w:hAnsi="Times New Roman" w:cs="Times New Roman"/>
                <w:spacing w:val="37"/>
                <w:sz w:val="24"/>
              </w:rPr>
              <w:t xml:space="preserve"> </w:t>
            </w:r>
            <w:r w:rsidRPr="00464BD3">
              <w:rPr>
                <w:rFonts w:ascii="Times New Roman" w:eastAsia="Times New Roman" w:hAnsi="Times New Roman" w:cs="Times New Roman"/>
                <w:sz w:val="24"/>
              </w:rPr>
              <w:t>определённого</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танцевального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жанра.</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i/>
                <w:sz w:val="24"/>
              </w:rPr>
              <w:t>На</w:t>
            </w:r>
            <w:r w:rsidRPr="00464BD3">
              <w:rPr>
                <w:rFonts w:ascii="Times New Roman" w:eastAsia="Times New Roman" w:hAnsi="Times New Roman" w:cs="Times New Roman"/>
                <w:i/>
                <w:spacing w:val="-3"/>
                <w:sz w:val="24"/>
              </w:rPr>
              <w:t xml:space="preserve"> </w:t>
            </w:r>
            <w:r w:rsidRPr="00464BD3">
              <w:rPr>
                <w:rFonts w:ascii="Times New Roman" w:eastAsia="Times New Roman" w:hAnsi="Times New Roman" w:cs="Times New Roman"/>
                <w:i/>
                <w:sz w:val="24"/>
              </w:rPr>
              <w:t>выбор</w:t>
            </w:r>
            <w:r w:rsidRPr="00464BD3">
              <w:rPr>
                <w:rFonts w:ascii="Times New Roman" w:eastAsia="Times New Roman" w:hAnsi="Times New Roman" w:cs="Times New Roman"/>
                <w:i/>
                <w:spacing w:val="-1"/>
                <w:sz w:val="24"/>
              </w:rPr>
              <w:t xml:space="preserve"> </w:t>
            </w:r>
            <w:r w:rsidRPr="00464BD3">
              <w:rPr>
                <w:rFonts w:ascii="Times New Roman" w:eastAsia="Times New Roman" w:hAnsi="Times New Roman" w:cs="Times New Roman"/>
                <w:i/>
                <w:sz w:val="24"/>
              </w:rPr>
              <w:t>или</w:t>
            </w:r>
            <w:r w:rsidRPr="00464BD3">
              <w:rPr>
                <w:rFonts w:ascii="Times New Roman" w:eastAsia="Times New Roman" w:hAnsi="Times New Roman" w:cs="Times New Roman"/>
                <w:i/>
                <w:spacing w:val="-2"/>
                <w:sz w:val="24"/>
              </w:rPr>
              <w:t xml:space="preserve"> </w:t>
            </w:r>
            <w:r w:rsidRPr="00464BD3">
              <w:rPr>
                <w:rFonts w:ascii="Times New Roman" w:eastAsia="Times New Roman" w:hAnsi="Times New Roman" w:cs="Times New Roman"/>
                <w:i/>
                <w:sz w:val="24"/>
              </w:rPr>
              <w:t>факультативно</w:t>
            </w:r>
            <w:r w:rsidRPr="00464BD3">
              <w:rPr>
                <w:rFonts w:ascii="Times New Roman" w:eastAsia="Times New Roman" w:hAnsi="Times New Roman" w:cs="Times New Roman"/>
                <w:sz w:val="24"/>
              </w:rPr>
              <w:t>:</w:t>
            </w:r>
          </w:p>
          <w:p w:rsidR="00464BD3" w:rsidRPr="00464BD3" w:rsidRDefault="00464BD3" w:rsidP="00464BD3">
            <w:pPr>
              <w:spacing w:line="270" w:lineRule="atLeast"/>
              <w:ind w:left="107"/>
              <w:rPr>
                <w:rFonts w:ascii="Times New Roman" w:eastAsia="Times New Roman" w:hAnsi="Times New Roman" w:cs="Times New Roman"/>
                <w:sz w:val="24"/>
              </w:rPr>
            </w:pPr>
            <w:r w:rsidRPr="00464BD3">
              <w:rPr>
                <w:rFonts w:ascii="Times New Roman" w:eastAsia="Times New Roman" w:hAnsi="Times New Roman" w:cs="Times New Roman"/>
                <w:sz w:val="24"/>
              </w:rPr>
              <w:t>Звуковая</w:t>
            </w:r>
            <w:r w:rsidRPr="00464BD3">
              <w:rPr>
                <w:rFonts w:ascii="Times New Roman" w:eastAsia="Times New Roman" w:hAnsi="Times New Roman" w:cs="Times New Roman"/>
                <w:spacing w:val="11"/>
                <w:sz w:val="24"/>
              </w:rPr>
              <w:t xml:space="preserve"> </w:t>
            </w:r>
            <w:r w:rsidRPr="00464BD3">
              <w:rPr>
                <w:rFonts w:ascii="Times New Roman" w:eastAsia="Times New Roman" w:hAnsi="Times New Roman" w:cs="Times New Roman"/>
                <w:sz w:val="24"/>
              </w:rPr>
              <w:t>комбинаторика</w:t>
            </w:r>
            <w:r w:rsidRPr="00464BD3">
              <w:rPr>
                <w:rFonts w:ascii="Times New Roman" w:eastAsia="Times New Roman" w:hAnsi="Times New Roman" w:cs="Times New Roman"/>
                <w:spacing w:val="13"/>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11"/>
                <w:sz w:val="24"/>
              </w:rPr>
              <w:t xml:space="preserve"> </w:t>
            </w:r>
            <w:r w:rsidRPr="00464BD3">
              <w:rPr>
                <w:rFonts w:ascii="Times New Roman" w:eastAsia="Times New Roman" w:hAnsi="Times New Roman" w:cs="Times New Roman"/>
                <w:sz w:val="24"/>
              </w:rPr>
              <w:t>эксперименты</w:t>
            </w:r>
            <w:r w:rsidRPr="00464BD3">
              <w:rPr>
                <w:rFonts w:ascii="Times New Roman" w:eastAsia="Times New Roman" w:hAnsi="Times New Roman" w:cs="Times New Roman"/>
                <w:spacing w:val="10"/>
                <w:sz w:val="24"/>
              </w:rPr>
              <w:t xml:space="preserve"> </w:t>
            </w:r>
            <w:r w:rsidRPr="00464BD3">
              <w:rPr>
                <w:rFonts w:ascii="Times New Roman" w:eastAsia="Times New Roman" w:hAnsi="Times New Roman" w:cs="Times New Roman"/>
                <w:sz w:val="24"/>
              </w:rPr>
              <w:t>со</w:t>
            </w:r>
            <w:r w:rsidRPr="00464BD3">
              <w:rPr>
                <w:rFonts w:ascii="Times New Roman" w:eastAsia="Times New Roman" w:hAnsi="Times New Roman" w:cs="Times New Roman"/>
                <w:spacing w:val="9"/>
                <w:sz w:val="24"/>
              </w:rPr>
              <w:t xml:space="preserve"> </w:t>
            </w:r>
            <w:r w:rsidRPr="00464BD3">
              <w:rPr>
                <w:rFonts w:ascii="Times New Roman" w:eastAsia="Times New Roman" w:hAnsi="Times New Roman" w:cs="Times New Roman"/>
                <w:sz w:val="24"/>
              </w:rPr>
              <w:t>случайным</w:t>
            </w:r>
            <w:r w:rsidRPr="00464BD3">
              <w:rPr>
                <w:rFonts w:ascii="Times New Roman" w:eastAsia="Times New Roman" w:hAnsi="Times New Roman" w:cs="Times New Roman"/>
                <w:spacing w:val="11"/>
                <w:sz w:val="24"/>
              </w:rPr>
              <w:t xml:space="preserve"> </w:t>
            </w:r>
            <w:r w:rsidRPr="00464BD3">
              <w:rPr>
                <w:rFonts w:ascii="Times New Roman" w:eastAsia="Times New Roman" w:hAnsi="Times New Roman" w:cs="Times New Roman"/>
                <w:sz w:val="24"/>
              </w:rPr>
              <w:t>сочетанием</w:t>
            </w:r>
            <w:r w:rsidRPr="00464BD3">
              <w:rPr>
                <w:rFonts w:ascii="Times New Roman" w:eastAsia="Times New Roman" w:hAnsi="Times New Roman" w:cs="Times New Roman"/>
                <w:spacing w:val="12"/>
                <w:sz w:val="24"/>
              </w:rPr>
              <w:t xml:space="preserve"> </w:t>
            </w:r>
            <w:r w:rsidRPr="00464BD3">
              <w:rPr>
                <w:rFonts w:ascii="Times New Roman" w:eastAsia="Times New Roman" w:hAnsi="Times New Roman" w:cs="Times New Roman"/>
                <w:sz w:val="24"/>
              </w:rPr>
              <w:t>музыкальных</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звуков,</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тембров, ритмов</w:t>
            </w:r>
          </w:p>
        </w:tc>
      </w:tr>
      <w:tr w:rsidR="00464BD3" w:rsidRPr="00464BD3" w:rsidTr="00EF0B46">
        <w:trPr>
          <w:trHeight w:val="829"/>
        </w:trPr>
        <w:tc>
          <w:tcPr>
            <w:tcW w:w="1212" w:type="dxa"/>
          </w:tcPr>
          <w:p w:rsidR="00464BD3" w:rsidRPr="00464BD3" w:rsidRDefault="00464BD3" w:rsidP="00464BD3">
            <w:pPr>
              <w:spacing w:before="1"/>
              <w:ind w:left="107" w:right="415"/>
              <w:rPr>
                <w:rFonts w:ascii="Times New Roman" w:eastAsia="Times New Roman" w:hAnsi="Times New Roman" w:cs="Times New Roman"/>
                <w:sz w:val="24"/>
              </w:rPr>
            </w:pPr>
            <w:r w:rsidRPr="00464BD3">
              <w:rPr>
                <w:rFonts w:ascii="Times New Roman" w:eastAsia="Times New Roman" w:hAnsi="Times New Roman" w:cs="Times New Roman"/>
                <w:sz w:val="24"/>
              </w:rPr>
              <w:t>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0,5—1</w:t>
            </w:r>
          </w:p>
          <w:p w:rsidR="00464BD3" w:rsidRPr="00464BD3" w:rsidRDefault="00464BD3" w:rsidP="00464BD3">
            <w:pPr>
              <w:spacing w:line="257"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уч.ч</w:t>
            </w:r>
          </w:p>
        </w:tc>
        <w:tc>
          <w:tcPr>
            <w:tcW w:w="1812" w:type="dxa"/>
          </w:tcPr>
          <w:p w:rsidR="00464BD3" w:rsidRPr="00464BD3" w:rsidRDefault="00464BD3" w:rsidP="00464BD3">
            <w:pPr>
              <w:spacing w:line="270" w:lineRule="atLeast"/>
              <w:ind w:left="110" w:right="90"/>
              <w:jc w:val="both"/>
              <w:rPr>
                <w:rFonts w:ascii="Times New Roman" w:eastAsia="Times New Roman" w:hAnsi="Times New Roman" w:cs="Times New Roman"/>
                <w:sz w:val="24"/>
              </w:rPr>
            </w:pPr>
            <w:r w:rsidRPr="00464BD3">
              <w:rPr>
                <w:rFonts w:ascii="Times New Roman" w:eastAsia="Times New Roman" w:hAnsi="Times New Roman" w:cs="Times New Roman"/>
                <w:sz w:val="24"/>
              </w:rPr>
              <w:t>Музыка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войне,</w:t>
            </w:r>
            <w:r w:rsidRPr="00464BD3">
              <w:rPr>
                <w:rFonts w:ascii="Times New Roman" w:eastAsia="Times New Roman" w:hAnsi="Times New Roman" w:cs="Times New Roman"/>
                <w:spacing w:val="61"/>
                <w:sz w:val="24"/>
              </w:rPr>
              <w:t xml:space="preserve"> </w:t>
            </w:r>
            <w:r w:rsidRPr="00464BD3">
              <w:rPr>
                <w:rFonts w:ascii="Times New Roman" w:eastAsia="Times New Roman" w:hAnsi="Times New Roman" w:cs="Times New Roman"/>
                <w:sz w:val="24"/>
              </w:rPr>
              <w:t>музыка</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войне</w:t>
            </w:r>
          </w:p>
        </w:tc>
        <w:tc>
          <w:tcPr>
            <w:tcW w:w="3529" w:type="dxa"/>
          </w:tcPr>
          <w:p w:rsidR="00464BD3" w:rsidRPr="00464BD3" w:rsidRDefault="00464BD3" w:rsidP="00464BD3">
            <w:pPr>
              <w:spacing w:before="1"/>
              <w:ind w:left="110"/>
              <w:rPr>
                <w:rFonts w:ascii="Times New Roman" w:eastAsia="Times New Roman" w:hAnsi="Times New Roman" w:cs="Times New Roman"/>
                <w:sz w:val="24"/>
              </w:rPr>
            </w:pPr>
            <w:r w:rsidRPr="00464BD3">
              <w:rPr>
                <w:rFonts w:ascii="Times New Roman" w:eastAsia="Times New Roman" w:hAnsi="Times New Roman" w:cs="Times New Roman"/>
                <w:sz w:val="24"/>
              </w:rPr>
              <w:t>Военная</w:t>
            </w:r>
            <w:r w:rsidRPr="00464BD3">
              <w:rPr>
                <w:rFonts w:ascii="Times New Roman" w:eastAsia="Times New Roman" w:hAnsi="Times New Roman" w:cs="Times New Roman"/>
                <w:spacing w:val="37"/>
                <w:sz w:val="24"/>
              </w:rPr>
              <w:t xml:space="preserve"> </w:t>
            </w:r>
            <w:r w:rsidRPr="00464BD3">
              <w:rPr>
                <w:rFonts w:ascii="Times New Roman" w:eastAsia="Times New Roman" w:hAnsi="Times New Roman" w:cs="Times New Roman"/>
                <w:sz w:val="24"/>
              </w:rPr>
              <w:t>тема</w:t>
            </w:r>
            <w:r w:rsidRPr="00464BD3">
              <w:rPr>
                <w:rFonts w:ascii="Times New Roman" w:eastAsia="Times New Roman" w:hAnsi="Times New Roman" w:cs="Times New Roman"/>
                <w:spacing w:val="37"/>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37"/>
                <w:sz w:val="24"/>
              </w:rPr>
              <w:t xml:space="preserve"> </w:t>
            </w:r>
            <w:r w:rsidRPr="00464BD3">
              <w:rPr>
                <w:rFonts w:ascii="Times New Roman" w:eastAsia="Times New Roman" w:hAnsi="Times New Roman" w:cs="Times New Roman"/>
                <w:sz w:val="24"/>
              </w:rPr>
              <w:t>музыкальном</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искусстве.</w:t>
            </w:r>
          </w:p>
          <w:p w:rsidR="00464BD3" w:rsidRPr="00464BD3" w:rsidRDefault="00464BD3" w:rsidP="00464BD3">
            <w:pPr>
              <w:tabs>
                <w:tab w:val="left" w:pos="1515"/>
                <w:tab w:val="left" w:pos="2666"/>
              </w:tabs>
              <w:spacing w:line="257"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Военные</w:t>
            </w:r>
            <w:r w:rsidRPr="00464BD3">
              <w:rPr>
                <w:rFonts w:ascii="Times New Roman" w:eastAsia="Times New Roman" w:hAnsi="Times New Roman" w:cs="Times New Roman"/>
                <w:sz w:val="24"/>
              </w:rPr>
              <w:tab/>
              <w:t>песни,</w:t>
            </w:r>
            <w:r w:rsidRPr="00464BD3">
              <w:rPr>
                <w:rFonts w:ascii="Times New Roman" w:eastAsia="Times New Roman" w:hAnsi="Times New Roman" w:cs="Times New Roman"/>
                <w:sz w:val="24"/>
              </w:rPr>
              <w:tab/>
              <w:t>марши,</w:t>
            </w:r>
          </w:p>
        </w:tc>
        <w:tc>
          <w:tcPr>
            <w:tcW w:w="8867" w:type="dxa"/>
          </w:tcPr>
          <w:p w:rsidR="00464BD3" w:rsidRPr="00464BD3" w:rsidRDefault="00464BD3" w:rsidP="00464BD3">
            <w:pPr>
              <w:spacing w:before="1"/>
              <w:ind w:left="107"/>
              <w:rPr>
                <w:rFonts w:ascii="Times New Roman" w:eastAsia="Times New Roman" w:hAnsi="Times New Roman" w:cs="Times New Roman"/>
                <w:sz w:val="24"/>
              </w:rPr>
            </w:pPr>
            <w:r w:rsidRPr="00464BD3">
              <w:rPr>
                <w:rFonts w:ascii="Times New Roman" w:eastAsia="Times New Roman" w:hAnsi="Times New Roman" w:cs="Times New Roman"/>
                <w:sz w:val="24"/>
              </w:rPr>
              <w:t>Чтение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учебных</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художественных</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текстов,</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посвящённых</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военной</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музыке.</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Слушание,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исполнение</w:t>
            </w:r>
            <w:r w:rsidRPr="00464BD3">
              <w:rPr>
                <w:rFonts w:ascii="Times New Roman" w:eastAsia="Times New Roman" w:hAnsi="Times New Roman" w:cs="Times New Roman"/>
                <w:spacing w:val="-6"/>
                <w:sz w:val="24"/>
              </w:rPr>
              <w:t xml:space="preserve"> </w:t>
            </w:r>
            <w:r w:rsidRPr="00464BD3">
              <w:rPr>
                <w:rFonts w:ascii="Times New Roman" w:eastAsia="Times New Roman" w:hAnsi="Times New Roman" w:cs="Times New Roman"/>
                <w:sz w:val="24"/>
              </w:rPr>
              <w:t>музыкальных</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произведений</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военной</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тематики.</w:t>
            </w:r>
          </w:p>
          <w:p w:rsidR="00464BD3" w:rsidRPr="00464BD3" w:rsidRDefault="00464BD3" w:rsidP="00464BD3">
            <w:pPr>
              <w:spacing w:line="257"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Знакомство</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историей</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их</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сочинения</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исполнения.</w:t>
            </w:r>
          </w:p>
        </w:tc>
      </w:tr>
    </w:tbl>
    <w:p w:rsidR="00464BD3" w:rsidRPr="00464BD3" w:rsidRDefault="00464BD3" w:rsidP="00464BD3">
      <w:pPr>
        <w:widowControl w:val="0"/>
        <w:autoSpaceDE w:val="0"/>
        <w:autoSpaceDN w:val="0"/>
        <w:spacing w:after="0" w:line="257" w:lineRule="exact"/>
        <w:rPr>
          <w:rFonts w:ascii="Times New Roman" w:eastAsia="Times New Roman" w:hAnsi="Times New Roman" w:cs="Times New Roman"/>
          <w:sz w:val="24"/>
        </w:rPr>
        <w:sectPr w:rsidR="00464BD3" w:rsidRPr="00464BD3" w:rsidSect="007C6ED2">
          <w:pgSz w:w="16840" w:h="11910" w:orient="landscape"/>
          <w:pgMar w:top="840" w:right="280" w:bottom="1120" w:left="460" w:header="0" w:footer="920" w:gutter="0"/>
          <w:pgNumType w:start="2"/>
          <w:cols w:space="720"/>
        </w:sect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12"/>
        <w:gridCol w:w="1812"/>
        <w:gridCol w:w="3529"/>
        <w:gridCol w:w="8867"/>
      </w:tblGrid>
      <w:tr w:rsidR="00464BD3" w:rsidRPr="00464BD3" w:rsidTr="00EF0B46">
        <w:trPr>
          <w:trHeight w:val="1380"/>
        </w:trPr>
        <w:tc>
          <w:tcPr>
            <w:tcW w:w="1212" w:type="dxa"/>
          </w:tcPr>
          <w:p w:rsidR="00464BD3" w:rsidRPr="00464BD3" w:rsidRDefault="00464BD3" w:rsidP="00464BD3">
            <w:pPr>
              <w:rPr>
                <w:rFonts w:ascii="Times New Roman" w:eastAsia="Times New Roman" w:hAnsi="Times New Roman" w:cs="Times New Roman"/>
                <w:sz w:val="24"/>
              </w:rPr>
            </w:pPr>
          </w:p>
        </w:tc>
        <w:tc>
          <w:tcPr>
            <w:tcW w:w="1812" w:type="dxa"/>
          </w:tcPr>
          <w:p w:rsidR="00464BD3" w:rsidRPr="00464BD3" w:rsidRDefault="00464BD3" w:rsidP="00464BD3">
            <w:pPr>
              <w:rPr>
                <w:rFonts w:ascii="Times New Roman" w:eastAsia="Times New Roman" w:hAnsi="Times New Roman" w:cs="Times New Roman"/>
                <w:sz w:val="24"/>
              </w:rPr>
            </w:pPr>
          </w:p>
        </w:tc>
        <w:tc>
          <w:tcPr>
            <w:tcW w:w="3529" w:type="dxa"/>
          </w:tcPr>
          <w:p w:rsidR="00464BD3" w:rsidRPr="00464BD3" w:rsidRDefault="00464BD3" w:rsidP="00464BD3">
            <w:pPr>
              <w:ind w:left="110" w:right="94"/>
              <w:jc w:val="both"/>
              <w:rPr>
                <w:rFonts w:ascii="Times New Roman" w:eastAsia="Times New Roman" w:hAnsi="Times New Roman" w:cs="Times New Roman"/>
                <w:sz w:val="24"/>
              </w:rPr>
            </w:pPr>
            <w:r w:rsidRPr="00464BD3">
              <w:rPr>
                <w:rFonts w:ascii="Times New Roman" w:eastAsia="Times New Roman" w:hAnsi="Times New Roman" w:cs="Times New Roman"/>
                <w:sz w:val="24"/>
              </w:rPr>
              <w:t>интонации,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ритмы,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тембры</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(призывная кварта, пунктирный</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ритм, тембры малого барабана,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трубы и т.д.)</w:t>
            </w:r>
          </w:p>
        </w:tc>
        <w:tc>
          <w:tcPr>
            <w:tcW w:w="8867" w:type="dxa"/>
          </w:tcPr>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Дискуссия</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классе.</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Ответы</w:t>
            </w:r>
            <w:r w:rsidRPr="00464BD3">
              <w:rPr>
                <w:rFonts w:ascii="Times New Roman" w:eastAsia="Times New Roman" w:hAnsi="Times New Roman" w:cs="Times New Roman"/>
                <w:spacing w:val="37"/>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37"/>
                <w:sz w:val="24"/>
              </w:rPr>
              <w:t xml:space="preserve"> </w:t>
            </w:r>
            <w:r w:rsidRPr="00464BD3">
              <w:rPr>
                <w:rFonts w:ascii="Times New Roman" w:eastAsia="Times New Roman" w:hAnsi="Times New Roman" w:cs="Times New Roman"/>
                <w:sz w:val="24"/>
              </w:rPr>
              <w:t>вопросы:</w:t>
            </w:r>
            <w:r w:rsidRPr="00464BD3">
              <w:rPr>
                <w:rFonts w:ascii="Times New Roman" w:eastAsia="Times New Roman" w:hAnsi="Times New Roman" w:cs="Times New Roman"/>
                <w:spacing w:val="38"/>
                <w:sz w:val="24"/>
              </w:rPr>
              <w:t xml:space="preserve"> </w:t>
            </w:r>
            <w:r w:rsidRPr="00464BD3">
              <w:rPr>
                <w:rFonts w:ascii="Times New Roman" w:eastAsia="Times New Roman" w:hAnsi="Times New Roman" w:cs="Times New Roman"/>
                <w:sz w:val="24"/>
              </w:rPr>
              <w:t>какие</w:t>
            </w:r>
            <w:r w:rsidRPr="00464BD3">
              <w:rPr>
                <w:rFonts w:ascii="Times New Roman" w:eastAsia="Times New Roman" w:hAnsi="Times New Roman" w:cs="Times New Roman"/>
                <w:spacing w:val="37"/>
                <w:sz w:val="24"/>
              </w:rPr>
              <w:t xml:space="preserve"> </w:t>
            </w:r>
            <w:r w:rsidRPr="00464BD3">
              <w:rPr>
                <w:rFonts w:ascii="Times New Roman" w:eastAsia="Times New Roman" w:hAnsi="Times New Roman" w:cs="Times New Roman"/>
                <w:sz w:val="24"/>
              </w:rPr>
              <w:t>чувства</w:t>
            </w:r>
            <w:r w:rsidRPr="00464BD3">
              <w:rPr>
                <w:rFonts w:ascii="Times New Roman" w:eastAsia="Times New Roman" w:hAnsi="Times New Roman" w:cs="Times New Roman"/>
                <w:spacing w:val="37"/>
                <w:sz w:val="24"/>
              </w:rPr>
              <w:t xml:space="preserve"> </w:t>
            </w:r>
            <w:r w:rsidRPr="00464BD3">
              <w:rPr>
                <w:rFonts w:ascii="Times New Roman" w:eastAsia="Times New Roman" w:hAnsi="Times New Roman" w:cs="Times New Roman"/>
                <w:sz w:val="24"/>
              </w:rPr>
              <w:t>вызывает</w:t>
            </w:r>
            <w:r w:rsidRPr="00464BD3">
              <w:rPr>
                <w:rFonts w:ascii="Times New Roman" w:eastAsia="Times New Roman" w:hAnsi="Times New Roman" w:cs="Times New Roman"/>
                <w:spacing w:val="41"/>
                <w:sz w:val="24"/>
              </w:rPr>
              <w:t xml:space="preserve"> </w:t>
            </w:r>
            <w:r w:rsidRPr="00464BD3">
              <w:rPr>
                <w:rFonts w:ascii="Times New Roman" w:eastAsia="Times New Roman" w:hAnsi="Times New Roman" w:cs="Times New Roman"/>
                <w:sz w:val="24"/>
              </w:rPr>
              <w:t>эта</w:t>
            </w:r>
            <w:r w:rsidRPr="00464BD3">
              <w:rPr>
                <w:rFonts w:ascii="Times New Roman" w:eastAsia="Times New Roman" w:hAnsi="Times New Roman" w:cs="Times New Roman"/>
                <w:spacing w:val="37"/>
                <w:sz w:val="24"/>
              </w:rPr>
              <w:t xml:space="preserve"> </w:t>
            </w:r>
            <w:r w:rsidRPr="00464BD3">
              <w:rPr>
                <w:rFonts w:ascii="Times New Roman" w:eastAsia="Times New Roman" w:hAnsi="Times New Roman" w:cs="Times New Roman"/>
                <w:sz w:val="24"/>
              </w:rPr>
              <w:t>музыка,</w:t>
            </w:r>
            <w:r w:rsidRPr="00464BD3">
              <w:rPr>
                <w:rFonts w:ascii="Times New Roman" w:eastAsia="Times New Roman" w:hAnsi="Times New Roman" w:cs="Times New Roman"/>
                <w:spacing w:val="38"/>
                <w:sz w:val="24"/>
              </w:rPr>
              <w:t xml:space="preserve"> </w:t>
            </w:r>
            <w:r w:rsidRPr="00464BD3">
              <w:rPr>
                <w:rFonts w:ascii="Times New Roman" w:eastAsia="Times New Roman" w:hAnsi="Times New Roman" w:cs="Times New Roman"/>
                <w:sz w:val="24"/>
              </w:rPr>
              <w:t>почему?</w:t>
            </w:r>
            <w:r w:rsidRPr="00464BD3">
              <w:rPr>
                <w:rFonts w:ascii="Times New Roman" w:eastAsia="Times New Roman" w:hAnsi="Times New Roman" w:cs="Times New Roman"/>
                <w:spacing w:val="40"/>
                <w:sz w:val="24"/>
              </w:rPr>
              <w:t xml:space="preserve"> </w:t>
            </w:r>
            <w:r w:rsidRPr="00464BD3">
              <w:rPr>
                <w:rFonts w:ascii="Times New Roman" w:eastAsia="Times New Roman" w:hAnsi="Times New Roman" w:cs="Times New Roman"/>
                <w:sz w:val="24"/>
              </w:rPr>
              <w:t>Как</w:t>
            </w:r>
            <w:r w:rsidRPr="00464BD3">
              <w:rPr>
                <w:rFonts w:ascii="Times New Roman" w:eastAsia="Times New Roman" w:hAnsi="Times New Roman" w:cs="Times New Roman"/>
                <w:spacing w:val="39"/>
                <w:sz w:val="24"/>
              </w:rPr>
              <w:t xml:space="preserve"> </w:t>
            </w:r>
            <w:r w:rsidRPr="00464BD3">
              <w:rPr>
                <w:rFonts w:ascii="Times New Roman" w:eastAsia="Times New Roman" w:hAnsi="Times New Roman" w:cs="Times New Roman"/>
                <w:sz w:val="24"/>
              </w:rPr>
              <w:t>влияет</w:t>
            </w:r>
            <w:r w:rsidRPr="00464BD3">
              <w:rPr>
                <w:rFonts w:ascii="Times New Roman" w:eastAsia="Times New Roman" w:hAnsi="Times New Roman" w:cs="Times New Roman"/>
                <w:spacing w:val="39"/>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наше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восприятие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информация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 том, как</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зачем</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она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создавалась?</w:t>
            </w:r>
          </w:p>
          <w:p w:rsidR="00464BD3" w:rsidRPr="00464BD3" w:rsidRDefault="00464BD3" w:rsidP="00464BD3">
            <w:pPr>
              <w:spacing w:line="270" w:lineRule="atLeast"/>
              <w:ind w:left="107" w:right="5448"/>
              <w:rPr>
                <w:rFonts w:ascii="Times New Roman" w:eastAsia="Times New Roman" w:hAnsi="Times New Roman" w:cs="Times New Roman"/>
                <w:sz w:val="24"/>
              </w:rPr>
            </w:pPr>
            <w:r w:rsidRPr="00464BD3">
              <w:rPr>
                <w:rFonts w:ascii="Times New Roman" w:eastAsia="Times New Roman" w:hAnsi="Times New Roman" w:cs="Times New Roman"/>
                <w:i/>
                <w:sz w:val="24"/>
              </w:rPr>
              <w:t>На выбор или факультативно</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Сочинение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новой</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песни</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о</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войне</w:t>
            </w:r>
          </w:p>
        </w:tc>
      </w:tr>
      <w:tr w:rsidR="00464BD3" w:rsidRPr="00464BD3" w:rsidTr="00EF0B46">
        <w:trPr>
          <w:trHeight w:val="1932"/>
        </w:trPr>
        <w:tc>
          <w:tcPr>
            <w:tcW w:w="1212" w:type="dxa"/>
          </w:tcPr>
          <w:p w:rsidR="00464BD3" w:rsidRPr="00464BD3" w:rsidRDefault="00464BD3" w:rsidP="00464BD3">
            <w:pPr>
              <w:ind w:left="107" w:right="474"/>
              <w:rPr>
                <w:rFonts w:ascii="Times New Roman" w:eastAsia="Times New Roman" w:hAnsi="Times New Roman" w:cs="Times New Roman"/>
                <w:sz w:val="24"/>
              </w:rPr>
            </w:pPr>
            <w:r w:rsidRPr="00464BD3">
              <w:rPr>
                <w:rFonts w:ascii="Times New Roman" w:eastAsia="Times New Roman" w:hAnsi="Times New Roman" w:cs="Times New Roman"/>
                <w:sz w:val="24"/>
              </w:rPr>
              <w:t>Ж)</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0,5</w:t>
            </w:r>
            <w:r w:rsidRPr="00464BD3">
              <w:rPr>
                <w:rFonts w:ascii="Times New Roman" w:eastAsia="Times New Roman" w:hAnsi="Times New Roman" w:cs="Times New Roman"/>
                <w:spacing w:val="-8"/>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9"/>
                <w:sz w:val="24"/>
              </w:rPr>
              <w:t xml:space="preserve"> </w:t>
            </w:r>
            <w:r w:rsidRPr="00464BD3">
              <w:rPr>
                <w:rFonts w:ascii="Times New Roman" w:eastAsia="Times New Roman" w:hAnsi="Times New Roman" w:cs="Times New Roman"/>
                <w:sz w:val="24"/>
              </w:rPr>
              <w:t>1</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уч.ч</w:t>
            </w:r>
          </w:p>
        </w:tc>
        <w:tc>
          <w:tcPr>
            <w:tcW w:w="1812" w:type="dxa"/>
          </w:tcPr>
          <w:p w:rsidR="00464BD3" w:rsidRPr="00464BD3" w:rsidRDefault="00464BD3" w:rsidP="00464BD3">
            <w:pPr>
              <w:ind w:left="110" w:right="89"/>
              <w:rPr>
                <w:rFonts w:ascii="Times New Roman" w:eastAsia="Times New Roman" w:hAnsi="Times New Roman" w:cs="Times New Roman"/>
                <w:sz w:val="24"/>
              </w:rPr>
            </w:pPr>
            <w:r w:rsidRPr="00464BD3">
              <w:rPr>
                <w:rFonts w:ascii="Times New Roman" w:eastAsia="Times New Roman" w:hAnsi="Times New Roman" w:cs="Times New Roman"/>
                <w:sz w:val="24"/>
              </w:rPr>
              <w:t>Главный</w:t>
            </w:r>
            <w:r w:rsidRPr="00464BD3">
              <w:rPr>
                <w:rFonts w:ascii="Times New Roman" w:eastAsia="Times New Roman" w:hAnsi="Times New Roman" w:cs="Times New Roman"/>
                <w:spacing w:val="18"/>
                <w:sz w:val="24"/>
              </w:rPr>
              <w:t xml:space="preserve"> </w:t>
            </w:r>
            <w:r w:rsidRPr="00464BD3">
              <w:rPr>
                <w:rFonts w:ascii="Times New Roman" w:eastAsia="Times New Roman" w:hAnsi="Times New Roman" w:cs="Times New Roman"/>
                <w:sz w:val="24"/>
              </w:rPr>
              <w:t>музы-</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кальный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символ</w:t>
            </w:r>
          </w:p>
        </w:tc>
        <w:tc>
          <w:tcPr>
            <w:tcW w:w="3529" w:type="dxa"/>
          </w:tcPr>
          <w:p w:rsidR="00464BD3" w:rsidRPr="00464BD3" w:rsidRDefault="00464BD3" w:rsidP="00464BD3">
            <w:pPr>
              <w:ind w:left="110" w:right="94"/>
              <w:jc w:val="both"/>
              <w:rPr>
                <w:rFonts w:ascii="Times New Roman" w:eastAsia="Times New Roman" w:hAnsi="Times New Roman" w:cs="Times New Roman"/>
                <w:sz w:val="24"/>
              </w:rPr>
            </w:pPr>
            <w:r w:rsidRPr="00464BD3">
              <w:rPr>
                <w:rFonts w:ascii="Times New Roman" w:eastAsia="Times New Roman" w:hAnsi="Times New Roman" w:cs="Times New Roman"/>
                <w:sz w:val="24"/>
              </w:rPr>
              <w:t>Гимн</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России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главный</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музыкальный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символ</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нашей</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страны.</w:t>
            </w:r>
          </w:p>
          <w:p w:rsidR="00464BD3" w:rsidRPr="00464BD3" w:rsidRDefault="00464BD3" w:rsidP="00464BD3">
            <w:pPr>
              <w:ind w:left="110" w:right="96"/>
              <w:jc w:val="both"/>
              <w:rPr>
                <w:rFonts w:ascii="Times New Roman" w:eastAsia="Times New Roman" w:hAnsi="Times New Roman" w:cs="Times New Roman"/>
                <w:sz w:val="24"/>
              </w:rPr>
            </w:pPr>
            <w:r w:rsidRPr="00464BD3">
              <w:rPr>
                <w:rFonts w:ascii="Times New Roman" w:eastAsia="Times New Roman" w:hAnsi="Times New Roman" w:cs="Times New Roman"/>
                <w:sz w:val="24"/>
              </w:rPr>
              <w:t>Традиции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исполнения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Гимна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России.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Другие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гимны</w:t>
            </w:r>
          </w:p>
        </w:tc>
        <w:tc>
          <w:tcPr>
            <w:tcW w:w="8867" w:type="dxa"/>
          </w:tcPr>
          <w:p w:rsidR="00464BD3" w:rsidRPr="00464BD3" w:rsidRDefault="00464BD3" w:rsidP="00464BD3">
            <w:pPr>
              <w:ind w:left="107" w:right="2857"/>
              <w:rPr>
                <w:rFonts w:ascii="Times New Roman" w:eastAsia="Times New Roman" w:hAnsi="Times New Roman" w:cs="Times New Roman"/>
                <w:sz w:val="24"/>
              </w:rPr>
            </w:pPr>
            <w:r w:rsidRPr="00464BD3">
              <w:rPr>
                <w:rFonts w:ascii="Times New Roman" w:eastAsia="Times New Roman" w:hAnsi="Times New Roman" w:cs="Times New Roman"/>
                <w:sz w:val="24"/>
              </w:rPr>
              <w:t>Разучивание, исполнение Гимна Российской Федерации.</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Знакомство</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историей</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создания, правилами</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исполнения.</w:t>
            </w:r>
          </w:p>
          <w:p w:rsidR="00464BD3" w:rsidRPr="00464BD3" w:rsidRDefault="00464BD3" w:rsidP="00464BD3">
            <w:pPr>
              <w:ind w:left="107" w:right="1000"/>
              <w:rPr>
                <w:rFonts w:ascii="Times New Roman" w:eastAsia="Times New Roman" w:hAnsi="Times New Roman" w:cs="Times New Roman"/>
                <w:sz w:val="24"/>
              </w:rPr>
            </w:pPr>
            <w:r w:rsidRPr="00464BD3">
              <w:rPr>
                <w:rFonts w:ascii="Times New Roman" w:eastAsia="Times New Roman" w:hAnsi="Times New Roman" w:cs="Times New Roman"/>
                <w:sz w:val="24"/>
              </w:rPr>
              <w:t>Просмотр</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видеозаписей</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парада,</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церемонии</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награждения</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спортсменов.</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Чувство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гордости, понятия достоинства</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и чести.</w:t>
            </w:r>
          </w:p>
          <w:p w:rsidR="00464BD3" w:rsidRPr="00464BD3" w:rsidRDefault="00464BD3" w:rsidP="00464BD3">
            <w:pPr>
              <w:ind w:left="107" w:right="103"/>
              <w:rPr>
                <w:rFonts w:ascii="Times New Roman" w:eastAsia="Times New Roman" w:hAnsi="Times New Roman" w:cs="Times New Roman"/>
                <w:sz w:val="24"/>
              </w:rPr>
            </w:pPr>
            <w:r w:rsidRPr="00464BD3">
              <w:rPr>
                <w:rFonts w:ascii="Times New Roman" w:eastAsia="Times New Roman" w:hAnsi="Times New Roman" w:cs="Times New Roman"/>
                <w:sz w:val="24"/>
              </w:rPr>
              <w:t>Обсуждение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этических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вопросов,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связанных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государственными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символами</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страны.</w:t>
            </w:r>
          </w:p>
          <w:p w:rsidR="00464BD3" w:rsidRPr="00464BD3" w:rsidRDefault="00464BD3" w:rsidP="00464BD3">
            <w:pPr>
              <w:spacing w:line="257"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Разучивание,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исполнение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Гимна</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своей</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республики,</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города,</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школы</w:t>
            </w:r>
          </w:p>
        </w:tc>
      </w:tr>
      <w:tr w:rsidR="00464BD3" w:rsidRPr="00464BD3" w:rsidTr="00EF0B46">
        <w:trPr>
          <w:trHeight w:val="2210"/>
        </w:trPr>
        <w:tc>
          <w:tcPr>
            <w:tcW w:w="1212" w:type="dxa"/>
          </w:tcPr>
          <w:p w:rsidR="00464BD3" w:rsidRPr="00464BD3" w:rsidRDefault="00464BD3" w:rsidP="00464BD3">
            <w:pPr>
              <w:spacing w:before="1"/>
              <w:ind w:left="107"/>
              <w:rPr>
                <w:rFonts w:ascii="Times New Roman" w:eastAsia="Times New Roman" w:hAnsi="Times New Roman" w:cs="Times New Roman"/>
                <w:sz w:val="24"/>
              </w:rPr>
            </w:pPr>
            <w:r w:rsidRPr="00464BD3">
              <w:rPr>
                <w:rFonts w:ascii="Times New Roman" w:eastAsia="Times New Roman" w:hAnsi="Times New Roman" w:cs="Times New Roman"/>
                <w:sz w:val="24"/>
              </w:rPr>
              <w:t>З)</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0,5 -</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1</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уч.ч</w:t>
            </w:r>
          </w:p>
        </w:tc>
        <w:tc>
          <w:tcPr>
            <w:tcW w:w="1812" w:type="dxa"/>
          </w:tcPr>
          <w:p w:rsidR="00464BD3" w:rsidRPr="00464BD3" w:rsidRDefault="00464BD3" w:rsidP="00464BD3">
            <w:pPr>
              <w:spacing w:before="1"/>
              <w:ind w:left="110" w:right="613"/>
              <w:rPr>
                <w:rFonts w:ascii="Times New Roman" w:eastAsia="Times New Roman" w:hAnsi="Times New Roman" w:cs="Times New Roman"/>
                <w:sz w:val="24"/>
              </w:rPr>
            </w:pPr>
            <w:r w:rsidRPr="00464BD3">
              <w:rPr>
                <w:rFonts w:ascii="Times New Roman" w:eastAsia="Times New Roman" w:hAnsi="Times New Roman" w:cs="Times New Roman"/>
                <w:spacing w:val="-1"/>
                <w:sz w:val="24"/>
              </w:rPr>
              <w:t>Искусство</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времени</w:t>
            </w:r>
          </w:p>
        </w:tc>
        <w:tc>
          <w:tcPr>
            <w:tcW w:w="3529" w:type="dxa"/>
          </w:tcPr>
          <w:p w:rsidR="00464BD3" w:rsidRPr="00464BD3" w:rsidRDefault="00464BD3" w:rsidP="00464BD3">
            <w:pPr>
              <w:spacing w:before="25" w:line="208" w:lineRule="auto"/>
              <w:ind w:left="110" w:right="95"/>
              <w:jc w:val="both"/>
              <w:rPr>
                <w:rFonts w:ascii="Times New Roman" w:eastAsia="Times New Roman" w:hAnsi="Times New Roman" w:cs="Times New Roman"/>
                <w:sz w:val="24"/>
              </w:rPr>
            </w:pPr>
            <w:r w:rsidRPr="00464BD3">
              <w:rPr>
                <w:rFonts w:ascii="Times New Roman" w:eastAsia="Times New Roman" w:hAnsi="Times New Roman" w:cs="Times New Roman"/>
                <w:sz w:val="24"/>
              </w:rPr>
              <w:t>Музыка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временно</w:t>
            </w:r>
            <w:r w:rsidRPr="00464BD3">
              <w:rPr>
                <w:rFonts w:ascii="Times New Roman" w:eastAsia="Times New Roman" w:hAnsi="Times New Roman" w:cs="Times New Roman"/>
                <w:position w:val="-3"/>
                <w:sz w:val="24"/>
              </w:rPr>
              <w:t>́</w:t>
            </w:r>
            <w:r w:rsidRPr="00464BD3">
              <w:rPr>
                <w:rFonts w:ascii="Times New Roman" w:eastAsia="Times New Roman" w:hAnsi="Times New Roman" w:cs="Times New Roman"/>
                <w:sz w:val="24"/>
              </w:rPr>
              <w:t>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искусство.</w:t>
            </w:r>
          </w:p>
          <w:p w:rsidR="00464BD3" w:rsidRPr="00464BD3" w:rsidRDefault="00464BD3" w:rsidP="00464BD3">
            <w:pPr>
              <w:spacing w:before="8"/>
              <w:ind w:left="110" w:right="93"/>
              <w:jc w:val="both"/>
              <w:rPr>
                <w:rFonts w:ascii="Times New Roman" w:eastAsia="Times New Roman" w:hAnsi="Times New Roman" w:cs="Times New Roman"/>
                <w:sz w:val="24"/>
              </w:rPr>
            </w:pPr>
            <w:r w:rsidRPr="00464BD3">
              <w:rPr>
                <w:rFonts w:ascii="Times New Roman" w:eastAsia="Times New Roman" w:hAnsi="Times New Roman" w:cs="Times New Roman"/>
                <w:sz w:val="24"/>
              </w:rPr>
              <w:t>Погружение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поток</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кального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звучания.</w:t>
            </w:r>
          </w:p>
          <w:p w:rsidR="00464BD3" w:rsidRPr="00464BD3" w:rsidRDefault="00464BD3" w:rsidP="00464BD3">
            <w:pPr>
              <w:tabs>
                <w:tab w:val="left" w:pos="2694"/>
              </w:tabs>
              <w:ind w:left="110" w:right="93"/>
              <w:jc w:val="both"/>
              <w:rPr>
                <w:rFonts w:ascii="Times New Roman" w:eastAsia="Times New Roman" w:hAnsi="Times New Roman" w:cs="Times New Roman"/>
                <w:sz w:val="24"/>
              </w:rPr>
            </w:pPr>
            <w:r w:rsidRPr="00464BD3">
              <w:rPr>
                <w:rFonts w:ascii="Times New Roman" w:eastAsia="Times New Roman" w:hAnsi="Times New Roman" w:cs="Times New Roman"/>
                <w:sz w:val="24"/>
              </w:rPr>
              <w:t>Музыкальные</w:t>
            </w:r>
            <w:r w:rsidRPr="00464BD3">
              <w:rPr>
                <w:rFonts w:ascii="Times New Roman" w:eastAsia="Times New Roman" w:hAnsi="Times New Roman" w:cs="Times New Roman"/>
                <w:sz w:val="24"/>
              </w:rPr>
              <w:tab/>
              <w:t>образы</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движения,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изменения</w:t>
            </w:r>
            <w:r w:rsidRPr="00464BD3">
              <w:rPr>
                <w:rFonts w:ascii="Times New Roman" w:eastAsia="Times New Roman" w:hAnsi="Times New Roman" w:cs="Times New Roman"/>
                <w:spacing w:val="6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развития</w:t>
            </w:r>
          </w:p>
        </w:tc>
        <w:tc>
          <w:tcPr>
            <w:tcW w:w="8867" w:type="dxa"/>
          </w:tcPr>
          <w:p w:rsidR="00464BD3" w:rsidRPr="00464BD3" w:rsidRDefault="00464BD3" w:rsidP="00464BD3">
            <w:pPr>
              <w:tabs>
                <w:tab w:val="left" w:pos="1541"/>
                <w:tab w:val="left" w:pos="3059"/>
                <w:tab w:val="left" w:pos="4768"/>
                <w:tab w:val="left" w:pos="6571"/>
                <w:tab w:val="left" w:pos="8193"/>
              </w:tabs>
              <w:spacing w:before="1"/>
              <w:ind w:left="107" w:right="101"/>
              <w:rPr>
                <w:rFonts w:ascii="Times New Roman" w:eastAsia="Times New Roman" w:hAnsi="Times New Roman" w:cs="Times New Roman"/>
                <w:sz w:val="24"/>
              </w:rPr>
            </w:pPr>
            <w:r w:rsidRPr="00464BD3">
              <w:rPr>
                <w:rFonts w:ascii="Times New Roman" w:eastAsia="Times New Roman" w:hAnsi="Times New Roman" w:cs="Times New Roman"/>
                <w:sz w:val="24"/>
              </w:rPr>
              <w:t>Слушание,</w:t>
            </w:r>
            <w:r w:rsidRPr="00464BD3">
              <w:rPr>
                <w:rFonts w:ascii="Times New Roman" w:eastAsia="Times New Roman" w:hAnsi="Times New Roman" w:cs="Times New Roman"/>
                <w:sz w:val="24"/>
              </w:rPr>
              <w:tab/>
              <w:t>исполнение</w:t>
            </w:r>
            <w:r w:rsidRPr="00464BD3">
              <w:rPr>
                <w:rFonts w:ascii="Times New Roman" w:eastAsia="Times New Roman" w:hAnsi="Times New Roman" w:cs="Times New Roman"/>
                <w:sz w:val="24"/>
              </w:rPr>
              <w:tab/>
              <w:t>музыкальных</w:t>
            </w:r>
            <w:r w:rsidRPr="00464BD3">
              <w:rPr>
                <w:rFonts w:ascii="Times New Roman" w:eastAsia="Times New Roman" w:hAnsi="Times New Roman" w:cs="Times New Roman"/>
                <w:sz w:val="24"/>
              </w:rPr>
              <w:tab/>
              <w:t>произведений,</w:t>
            </w:r>
            <w:r w:rsidRPr="00464BD3">
              <w:rPr>
                <w:rFonts w:ascii="Times New Roman" w:eastAsia="Times New Roman" w:hAnsi="Times New Roman" w:cs="Times New Roman"/>
                <w:sz w:val="24"/>
              </w:rPr>
              <w:tab/>
              <w:t>передающих</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2"/>
                <w:sz w:val="24"/>
              </w:rPr>
              <w:t>образ</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непрерывного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движения.</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Наблюдение</w:t>
            </w:r>
            <w:r w:rsidRPr="00464BD3">
              <w:rPr>
                <w:rFonts w:ascii="Times New Roman" w:eastAsia="Times New Roman" w:hAnsi="Times New Roman" w:cs="Times New Roman"/>
                <w:spacing w:val="27"/>
                <w:sz w:val="24"/>
              </w:rPr>
              <w:t xml:space="preserve"> </w:t>
            </w:r>
            <w:r w:rsidRPr="00464BD3">
              <w:rPr>
                <w:rFonts w:ascii="Times New Roman" w:eastAsia="Times New Roman" w:hAnsi="Times New Roman" w:cs="Times New Roman"/>
                <w:sz w:val="24"/>
              </w:rPr>
              <w:t>за</w:t>
            </w:r>
            <w:r w:rsidRPr="00464BD3">
              <w:rPr>
                <w:rFonts w:ascii="Times New Roman" w:eastAsia="Times New Roman" w:hAnsi="Times New Roman" w:cs="Times New Roman"/>
                <w:spacing w:val="28"/>
                <w:sz w:val="24"/>
              </w:rPr>
              <w:t xml:space="preserve"> </w:t>
            </w:r>
            <w:r w:rsidRPr="00464BD3">
              <w:rPr>
                <w:rFonts w:ascii="Times New Roman" w:eastAsia="Times New Roman" w:hAnsi="Times New Roman" w:cs="Times New Roman"/>
                <w:sz w:val="24"/>
              </w:rPr>
              <w:t>своими</w:t>
            </w:r>
            <w:r w:rsidRPr="00464BD3">
              <w:rPr>
                <w:rFonts w:ascii="Times New Roman" w:eastAsia="Times New Roman" w:hAnsi="Times New Roman" w:cs="Times New Roman"/>
                <w:spacing w:val="29"/>
                <w:sz w:val="24"/>
              </w:rPr>
              <w:t xml:space="preserve"> </w:t>
            </w:r>
            <w:r w:rsidRPr="00464BD3">
              <w:rPr>
                <w:rFonts w:ascii="Times New Roman" w:eastAsia="Times New Roman" w:hAnsi="Times New Roman" w:cs="Times New Roman"/>
                <w:sz w:val="24"/>
              </w:rPr>
              <w:t>телесными</w:t>
            </w:r>
            <w:r w:rsidRPr="00464BD3">
              <w:rPr>
                <w:rFonts w:ascii="Times New Roman" w:eastAsia="Times New Roman" w:hAnsi="Times New Roman" w:cs="Times New Roman"/>
                <w:spacing w:val="29"/>
                <w:sz w:val="24"/>
              </w:rPr>
              <w:t xml:space="preserve"> </w:t>
            </w:r>
            <w:r w:rsidRPr="00464BD3">
              <w:rPr>
                <w:rFonts w:ascii="Times New Roman" w:eastAsia="Times New Roman" w:hAnsi="Times New Roman" w:cs="Times New Roman"/>
                <w:sz w:val="24"/>
              </w:rPr>
              <w:t>реакциями</w:t>
            </w:r>
            <w:r w:rsidRPr="00464BD3">
              <w:rPr>
                <w:rFonts w:ascii="Times New Roman" w:eastAsia="Times New Roman" w:hAnsi="Times New Roman" w:cs="Times New Roman"/>
                <w:spacing w:val="27"/>
                <w:sz w:val="24"/>
              </w:rPr>
              <w:t xml:space="preserve"> </w:t>
            </w:r>
            <w:r w:rsidRPr="00464BD3">
              <w:rPr>
                <w:rFonts w:ascii="Times New Roman" w:eastAsia="Times New Roman" w:hAnsi="Times New Roman" w:cs="Times New Roman"/>
                <w:sz w:val="24"/>
              </w:rPr>
              <w:t>(дыхание,</w:t>
            </w:r>
            <w:r w:rsidRPr="00464BD3">
              <w:rPr>
                <w:rFonts w:ascii="Times New Roman" w:eastAsia="Times New Roman" w:hAnsi="Times New Roman" w:cs="Times New Roman"/>
                <w:spacing w:val="28"/>
                <w:sz w:val="24"/>
              </w:rPr>
              <w:t xml:space="preserve"> </w:t>
            </w:r>
            <w:r w:rsidRPr="00464BD3">
              <w:rPr>
                <w:rFonts w:ascii="Times New Roman" w:eastAsia="Times New Roman" w:hAnsi="Times New Roman" w:cs="Times New Roman"/>
                <w:sz w:val="24"/>
              </w:rPr>
              <w:t>пульс,</w:t>
            </w:r>
            <w:r w:rsidRPr="00464BD3">
              <w:rPr>
                <w:rFonts w:ascii="Times New Roman" w:eastAsia="Times New Roman" w:hAnsi="Times New Roman" w:cs="Times New Roman"/>
                <w:spacing w:val="27"/>
                <w:sz w:val="24"/>
              </w:rPr>
              <w:t xml:space="preserve"> </w:t>
            </w:r>
            <w:r w:rsidRPr="00464BD3">
              <w:rPr>
                <w:rFonts w:ascii="Times New Roman" w:eastAsia="Times New Roman" w:hAnsi="Times New Roman" w:cs="Times New Roman"/>
                <w:sz w:val="24"/>
              </w:rPr>
              <w:t>мышечный</w:t>
            </w:r>
            <w:r w:rsidRPr="00464BD3">
              <w:rPr>
                <w:rFonts w:ascii="Times New Roman" w:eastAsia="Times New Roman" w:hAnsi="Times New Roman" w:cs="Times New Roman"/>
                <w:spacing w:val="29"/>
                <w:sz w:val="24"/>
              </w:rPr>
              <w:t xml:space="preserve"> </w:t>
            </w:r>
            <w:r w:rsidRPr="00464BD3">
              <w:rPr>
                <w:rFonts w:ascii="Times New Roman" w:eastAsia="Times New Roman" w:hAnsi="Times New Roman" w:cs="Times New Roman"/>
                <w:sz w:val="24"/>
              </w:rPr>
              <w:t>тонус)</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при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восприятии музыки.</w:t>
            </w:r>
          </w:p>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Проблемная</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ситуация:</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как</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музыка</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воздействует</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человека?</w:t>
            </w:r>
          </w:p>
          <w:p w:rsidR="00464BD3" w:rsidRPr="00464BD3" w:rsidRDefault="00464BD3" w:rsidP="00464BD3">
            <w:pPr>
              <w:spacing w:line="275" w:lineRule="exact"/>
              <w:ind w:left="107"/>
              <w:rPr>
                <w:rFonts w:ascii="Times New Roman" w:eastAsia="Times New Roman" w:hAnsi="Times New Roman" w:cs="Times New Roman"/>
                <w:sz w:val="24"/>
              </w:rPr>
            </w:pPr>
            <w:r w:rsidRPr="00464BD3">
              <w:rPr>
                <w:rFonts w:ascii="Times New Roman" w:eastAsia="Times New Roman" w:hAnsi="Times New Roman" w:cs="Times New Roman"/>
                <w:i/>
                <w:sz w:val="24"/>
              </w:rPr>
              <w:t>На</w:t>
            </w:r>
            <w:r w:rsidRPr="00464BD3">
              <w:rPr>
                <w:rFonts w:ascii="Times New Roman" w:eastAsia="Times New Roman" w:hAnsi="Times New Roman" w:cs="Times New Roman"/>
                <w:i/>
                <w:spacing w:val="-3"/>
                <w:sz w:val="24"/>
              </w:rPr>
              <w:t xml:space="preserve"> </w:t>
            </w:r>
            <w:r w:rsidRPr="00464BD3">
              <w:rPr>
                <w:rFonts w:ascii="Times New Roman" w:eastAsia="Times New Roman" w:hAnsi="Times New Roman" w:cs="Times New Roman"/>
                <w:i/>
                <w:sz w:val="24"/>
              </w:rPr>
              <w:t>выбор</w:t>
            </w:r>
            <w:r w:rsidRPr="00464BD3">
              <w:rPr>
                <w:rFonts w:ascii="Times New Roman" w:eastAsia="Times New Roman" w:hAnsi="Times New Roman" w:cs="Times New Roman"/>
                <w:i/>
                <w:spacing w:val="-1"/>
                <w:sz w:val="24"/>
              </w:rPr>
              <w:t xml:space="preserve"> </w:t>
            </w:r>
            <w:r w:rsidRPr="00464BD3">
              <w:rPr>
                <w:rFonts w:ascii="Times New Roman" w:eastAsia="Times New Roman" w:hAnsi="Times New Roman" w:cs="Times New Roman"/>
                <w:i/>
                <w:sz w:val="24"/>
              </w:rPr>
              <w:t>или</w:t>
            </w:r>
            <w:r w:rsidRPr="00464BD3">
              <w:rPr>
                <w:rFonts w:ascii="Times New Roman" w:eastAsia="Times New Roman" w:hAnsi="Times New Roman" w:cs="Times New Roman"/>
                <w:i/>
                <w:spacing w:val="-2"/>
                <w:sz w:val="24"/>
              </w:rPr>
              <w:t xml:space="preserve"> </w:t>
            </w:r>
            <w:r w:rsidRPr="00464BD3">
              <w:rPr>
                <w:rFonts w:ascii="Times New Roman" w:eastAsia="Times New Roman" w:hAnsi="Times New Roman" w:cs="Times New Roman"/>
                <w:i/>
                <w:sz w:val="24"/>
              </w:rPr>
              <w:t>факультативно</w:t>
            </w:r>
            <w:r w:rsidRPr="00464BD3">
              <w:rPr>
                <w:rFonts w:ascii="Times New Roman" w:eastAsia="Times New Roman" w:hAnsi="Times New Roman" w:cs="Times New Roman"/>
                <w:sz w:val="24"/>
              </w:rPr>
              <w:t>:</w:t>
            </w:r>
          </w:p>
          <w:p w:rsidR="00464BD3" w:rsidRPr="00464BD3" w:rsidRDefault="00464BD3" w:rsidP="00464BD3">
            <w:pPr>
              <w:tabs>
                <w:tab w:val="left" w:pos="1758"/>
                <w:tab w:val="left" w:pos="3324"/>
                <w:tab w:val="left" w:pos="3967"/>
                <w:tab w:val="left" w:pos="6113"/>
                <w:tab w:val="left" w:pos="7843"/>
              </w:tabs>
              <w:ind w:left="107"/>
              <w:rPr>
                <w:rFonts w:ascii="Times New Roman" w:eastAsia="Times New Roman" w:hAnsi="Times New Roman" w:cs="Times New Roman"/>
                <w:sz w:val="24"/>
              </w:rPr>
            </w:pPr>
            <w:r w:rsidRPr="00464BD3">
              <w:rPr>
                <w:rFonts w:ascii="Times New Roman" w:eastAsia="Times New Roman" w:hAnsi="Times New Roman" w:cs="Times New Roman"/>
                <w:sz w:val="24"/>
              </w:rPr>
              <w:t>Программная</w:t>
            </w:r>
            <w:r w:rsidRPr="00464BD3">
              <w:rPr>
                <w:rFonts w:ascii="Times New Roman" w:eastAsia="Times New Roman" w:hAnsi="Times New Roman" w:cs="Times New Roman"/>
                <w:sz w:val="24"/>
              </w:rPr>
              <w:tab/>
              <w:t>ритмическая</w:t>
            </w:r>
            <w:r w:rsidRPr="00464BD3">
              <w:rPr>
                <w:rFonts w:ascii="Times New Roman" w:eastAsia="Times New Roman" w:hAnsi="Times New Roman" w:cs="Times New Roman"/>
                <w:sz w:val="24"/>
              </w:rPr>
              <w:tab/>
              <w:t>или</w:t>
            </w:r>
            <w:r w:rsidRPr="00464BD3">
              <w:rPr>
                <w:rFonts w:ascii="Times New Roman" w:eastAsia="Times New Roman" w:hAnsi="Times New Roman" w:cs="Times New Roman"/>
                <w:sz w:val="24"/>
              </w:rPr>
              <w:tab/>
              <w:t>инструментальная</w:t>
            </w:r>
            <w:r w:rsidRPr="00464BD3">
              <w:rPr>
                <w:rFonts w:ascii="Times New Roman" w:eastAsia="Times New Roman" w:hAnsi="Times New Roman" w:cs="Times New Roman"/>
                <w:sz w:val="24"/>
              </w:rPr>
              <w:tab/>
              <w:t>импровизация</w:t>
            </w:r>
            <w:r w:rsidRPr="00464BD3">
              <w:rPr>
                <w:rFonts w:ascii="Times New Roman" w:eastAsia="Times New Roman" w:hAnsi="Times New Roman" w:cs="Times New Roman"/>
                <w:sz w:val="24"/>
              </w:rPr>
              <w:tab/>
              <w:t>«Поезд»,</w:t>
            </w:r>
          </w:p>
          <w:p w:rsidR="00464BD3" w:rsidRPr="00464BD3" w:rsidRDefault="00464BD3" w:rsidP="00464BD3">
            <w:pPr>
              <w:spacing w:before="1" w:line="259"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«Космический</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корабль»</w:t>
            </w:r>
          </w:p>
        </w:tc>
      </w:tr>
    </w:tbl>
    <w:p w:rsidR="00464BD3" w:rsidRPr="00464BD3" w:rsidRDefault="00464BD3" w:rsidP="00464BD3">
      <w:pPr>
        <w:widowControl w:val="0"/>
        <w:autoSpaceDE w:val="0"/>
        <w:autoSpaceDN w:val="0"/>
        <w:spacing w:after="0" w:line="259" w:lineRule="exact"/>
        <w:rPr>
          <w:rFonts w:ascii="Times New Roman" w:eastAsia="Times New Roman" w:hAnsi="Times New Roman" w:cs="Times New Roman"/>
          <w:sz w:val="24"/>
        </w:rPr>
        <w:sectPr w:rsidR="00464BD3" w:rsidRPr="00464BD3" w:rsidSect="007C6ED2">
          <w:pgSz w:w="16840" w:h="11910" w:orient="landscape"/>
          <w:pgMar w:top="840" w:right="280" w:bottom="1120" w:left="460" w:header="0" w:footer="920" w:gutter="0"/>
          <w:pgNumType w:start="2"/>
          <w:cols w:space="720"/>
        </w:sectPr>
      </w:pPr>
    </w:p>
    <w:p w:rsidR="00464BD3" w:rsidRPr="00464BD3" w:rsidRDefault="00464BD3" w:rsidP="00464BD3">
      <w:pPr>
        <w:widowControl w:val="0"/>
        <w:tabs>
          <w:tab w:val="left" w:pos="2629"/>
          <w:tab w:val="left" w:pos="4677"/>
          <w:tab w:val="left" w:pos="6462"/>
          <w:tab w:val="left" w:pos="8216"/>
        </w:tabs>
        <w:autoSpaceDE w:val="0"/>
        <w:autoSpaceDN w:val="0"/>
        <w:spacing w:before="73" w:after="0" w:line="240" w:lineRule="auto"/>
        <w:ind w:left="242"/>
        <w:rPr>
          <w:rFonts w:ascii="Times New Roman" w:eastAsia="Times New Roman" w:hAnsi="Times New Roman" w:cs="Times New Roman"/>
          <w:b/>
          <w:sz w:val="24"/>
        </w:rPr>
      </w:pPr>
      <w:r w:rsidRPr="00464BD3">
        <w:rPr>
          <w:rFonts w:ascii="Times New Roman" w:eastAsia="Times New Roman" w:hAnsi="Times New Roman" w:cs="Times New Roman"/>
          <w:b/>
          <w:sz w:val="24"/>
        </w:rPr>
        <w:lastRenderedPageBreak/>
        <w:t>ПЛАНИРУЕМЫЕ</w:t>
      </w:r>
      <w:r w:rsidRPr="00464BD3">
        <w:rPr>
          <w:rFonts w:ascii="Times New Roman" w:eastAsia="Times New Roman" w:hAnsi="Times New Roman" w:cs="Times New Roman"/>
          <w:b/>
          <w:sz w:val="24"/>
        </w:rPr>
        <w:tab/>
        <w:t>РЕЗУЛЬТАТЫ</w:t>
      </w:r>
      <w:r w:rsidRPr="00464BD3">
        <w:rPr>
          <w:rFonts w:ascii="Times New Roman" w:eastAsia="Times New Roman" w:hAnsi="Times New Roman" w:cs="Times New Roman"/>
          <w:b/>
          <w:sz w:val="24"/>
        </w:rPr>
        <w:tab/>
        <w:t>ОСВОЕНИЯ</w:t>
      </w:r>
      <w:r w:rsidRPr="00464BD3">
        <w:rPr>
          <w:rFonts w:ascii="Times New Roman" w:eastAsia="Times New Roman" w:hAnsi="Times New Roman" w:cs="Times New Roman"/>
          <w:b/>
          <w:sz w:val="24"/>
        </w:rPr>
        <w:tab/>
        <w:t>УЧЕБНОГО</w:t>
      </w:r>
      <w:r w:rsidRPr="00464BD3">
        <w:rPr>
          <w:rFonts w:ascii="Times New Roman" w:eastAsia="Times New Roman" w:hAnsi="Times New Roman" w:cs="Times New Roman"/>
          <w:b/>
          <w:sz w:val="24"/>
        </w:rPr>
        <w:tab/>
        <w:t>ПРЕДМЕТА</w:t>
      </w:r>
    </w:p>
    <w:p w:rsidR="00464BD3" w:rsidRPr="00464BD3" w:rsidRDefault="00464BD3" w:rsidP="00464BD3">
      <w:pPr>
        <w:widowControl w:val="0"/>
        <w:autoSpaceDE w:val="0"/>
        <w:autoSpaceDN w:val="0"/>
        <w:spacing w:after="0" w:line="240" w:lineRule="auto"/>
        <w:ind w:left="242"/>
        <w:rPr>
          <w:rFonts w:ascii="Times New Roman" w:eastAsia="Times New Roman" w:hAnsi="Times New Roman" w:cs="Times New Roman"/>
          <w:b/>
          <w:sz w:val="24"/>
        </w:rPr>
      </w:pPr>
      <w:r w:rsidRPr="00464BD3">
        <w:rPr>
          <w:rFonts w:ascii="Times New Roman" w:eastAsia="Times New Roman" w:hAnsi="Times New Roman" w:cs="Times New Roman"/>
          <w:b/>
          <w:sz w:val="24"/>
        </w:rPr>
        <w:t>«МУЗЫКА»</w:t>
      </w:r>
      <w:r w:rsidRPr="00464BD3">
        <w:rPr>
          <w:rFonts w:ascii="Times New Roman" w:eastAsia="Times New Roman" w:hAnsi="Times New Roman" w:cs="Times New Roman"/>
          <w:b/>
          <w:spacing w:val="-4"/>
          <w:sz w:val="24"/>
        </w:rPr>
        <w:t xml:space="preserve"> </w:t>
      </w:r>
      <w:r w:rsidRPr="00464BD3">
        <w:rPr>
          <w:rFonts w:ascii="Times New Roman" w:eastAsia="Times New Roman" w:hAnsi="Times New Roman" w:cs="Times New Roman"/>
          <w:b/>
          <w:sz w:val="24"/>
        </w:rPr>
        <w:t>НА</w:t>
      </w:r>
      <w:r w:rsidRPr="00464BD3">
        <w:rPr>
          <w:rFonts w:ascii="Times New Roman" w:eastAsia="Times New Roman" w:hAnsi="Times New Roman" w:cs="Times New Roman"/>
          <w:b/>
          <w:spacing w:val="-3"/>
          <w:sz w:val="24"/>
        </w:rPr>
        <w:t xml:space="preserve"> </w:t>
      </w:r>
      <w:r w:rsidRPr="00464BD3">
        <w:rPr>
          <w:rFonts w:ascii="Times New Roman" w:eastAsia="Times New Roman" w:hAnsi="Times New Roman" w:cs="Times New Roman"/>
          <w:b/>
          <w:sz w:val="24"/>
        </w:rPr>
        <w:t>УРОВНЕ</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НАЧАЛЬНОГО</w:t>
      </w:r>
      <w:r w:rsidRPr="00464BD3">
        <w:rPr>
          <w:rFonts w:ascii="Times New Roman" w:eastAsia="Times New Roman" w:hAnsi="Times New Roman" w:cs="Times New Roman"/>
          <w:b/>
          <w:spacing w:val="-5"/>
          <w:sz w:val="24"/>
        </w:rPr>
        <w:t xml:space="preserve"> </w:t>
      </w:r>
      <w:r w:rsidRPr="00464BD3">
        <w:rPr>
          <w:rFonts w:ascii="Times New Roman" w:eastAsia="Times New Roman" w:hAnsi="Times New Roman" w:cs="Times New Roman"/>
          <w:b/>
          <w:sz w:val="24"/>
        </w:rPr>
        <w:t>ОБЩЕГО</w:t>
      </w:r>
      <w:r w:rsidRPr="00464BD3">
        <w:rPr>
          <w:rFonts w:ascii="Times New Roman" w:eastAsia="Times New Roman" w:hAnsi="Times New Roman" w:cs="Times New Roman"/>
          <w:b/>
          <w:spacing w:val="-3"/>
          <w:sz w:val="24"/>
        </w:rPr>
        <w:t xml:space="preserve"> </w:t>
      </w:r>
      <w:r w:rsidRPr="00464BD3">
        <w:rPr>
          <w:rFonts w:ascii="Times New Roman" w:eastAsia="Times New Roman" w:hAnsi="Times New Roman" w:cs="Times New Roman"/>
          <w:b/>
          <w:sz w:val="24"/>
        </w:rPr>
        <w:t>ОБРАЗОВАНИЯ</w:t>
      </w:r>
    </w:p>
    <w:p w:rsidR="00464BD3" w:rsidRPr="00464BD3" w:rsidRDefault="00464BD3" w:rsidP="00464BD3">
      <w:pPr>
        <w:widowControl w:val="0"/>
        <w:autoSpaceDE w:val="0"/>
        <w:autoSpaceDN w:val="0"/>
        <w:spacing w:before="1" w:after="0" w:line="240" w:lineRule="auto"/>
        <w:rPr>
          <w:rFonts w:ascii="Times New Roman" w:eastAsia="Times New Roman" w:hAnsi="Times New Roman" w:cs="Times New Roman"/>
          <w:b/>
          <w:sz w:val="24"/>
          <w:szCs w:val="26"/>
        </w:rPr>
      </w:pPr>
    </w:p>
    <w:p w:rsidR="00464BD3" w:rsidRPr="00464BD3" w:rsidRDefault="00464BD3" w:rsidP="00464BD3">
      <w:pPr>
        <w:widowControl w:val="0"/>
        <w:autoSpaceDE w:val="0"/>
        <w:autoSpaceDN w:val="0"/>
        <w:spacing w:after="0" w:line="240" w:lineRule="auto"/>
        <w:ind w:left="242" w:right="106" w:firstLine="220"/>
        <w:jc w:val="both"/>
        <w:rPr>
          <w:rFonts w:ascii="Times New Roman" w:eastAsia="Times New Roman" w:hAnsi="Times New Roman" w:cs="Times New Roman"/>
          <w:sz w:val="24"/>
        </w:rPr>
      </w:pPr>
      <w:r w:rsidRPr="00464BD3">
        <w:rPr>
          <w:rFonts w:ascii="Times New Roman" w:eastAsia="Times New Roman" w:hAnsi="Times New Roman" w:cs="Times New Roman"/>
          <w:sz w:val="24"/>
        </w:rPr>
        <w:t>Специфика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эстетического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содержания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предмета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обусловливает</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тесное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взаимодействие,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смысловое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единство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трёх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групп</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результатов: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личностных,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метапредметных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 предметных.</w:t>
      </w:r>
    </w:p>
    <w:p w:rsidR="00464BD3" w:rsidRPr="00464BD3" w:rsidRDefault="00464BD3" w:rsidP="00464BD3">
      <w:pPr>
        <w:widowControl w:val="0"/>
        <w:autoSpaceDE w:val="0"/>
        <w:autoSpaceDN w:val="0"/>
        <w:spacing w:after="0" w:line="240" w:lineRule="auto"/>
        <w:ind w:left="242"/>
        <w:rPr>
          <w:rFonts w:ascii="Times New Roman" w:eastAsia="Times New Roman" w:hAnsi="Times New Roman" w:cs="Times New Roman"/>
          <w:b/>
          <w:sz w:val="24"/>
        </w:rPr>
      </w:pPr>
      <w:r w:rsidRPr="00464BD3">
        <w:rPr>
          <w:rFonts w:ascii="Times New Roman" w:eastAsia="Times New Roman" w:hAnsi="Times New Roman" w:cs="Times New Roman"/>
          <w:b/>
          <w:sz w:val="24"/>
        </w:rPr>
        <w:t>ЛИЧНОСТНЫЕ</w:t>
      </w:r>
      <w:r w:rsidRPr="00464BD3">
        <w:rPr>
          <w:rFonts w:ascii="Times New Roman" w:eastAsia="Times New Roman" w:hAnsi="Times New Roman" w:cs="Times New Roman"/>
          <w:b/>
          <w:spacing w:val="-5"/>
          <w:sz w:val="24"/>
        </w:rPr>
        <w:t xml:space="preserve"> </w:t>
      </w:r>
      <w:r w:rsidRPr="00464BD3">
        <w:rPr>
          <w:rFonts w:ascii="Times New Roman" w:eastAsia="Times New Roman" w:hAnsi="Times New Roman" w:cs="Times New Roman"/>
          <w:b/>
          <w:sz w:val="24"/>
        </w:rPr>
        <w:t>РЕЗУЛЬТАТЫ</w:t>
      </w:r>
    </w:p>
    <w:p w:rsidR="00464BD3" w:rsidRPr="00464BD3" w:rsidRDefault="00464BD3" w:rsidP="00464BD3">
      <w:pPr>
        <w:widowControl w:val="0"/>
        <w:autoSpaceDE w:val="0"/>
        <w:autoSpaceDN w:val="0"/>
        <w:spacing w:after="0" w:line="240" w:lineRule="auto"/>
        <w:ind w:left="242" w:right="104" w:firstLine="220"/>
        <w:jc w:val="both"/>
        <w:rPr>
          <w:rFonts w:ascii="Times New Roman" w:eastAsia="Times New Roman" w:hAnsi="Times New Roman" w:cs="Times New Roman"/>
          <w:sz w:val="24"/>
        </w:rPr>
      </w:pPr>
      <w:r w:rsidRPr="00464BD3">
        <w:rPr>
          <w:rFonts w:ascii="Times New Roman" w:eastAsia="Times New Roman" w:hAnsi="Times New Roman" w:cs="Times New Roman"/>
          <w:sz w:val="24"/>
        </w:rPr>
        <w:t>Личностные результаты освоения рабочей программы по музыке для начального общего</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образования</w:t>
      </w:r>
      <w:r w:rsidRPr="00464BD3">
        <w:rPr>
          <w:rFonts w:ascii="Times New Roman" w:eastAsia="Times New Roman" w:hAnsi="Times New Roman" w:cs="Times New Roman"/>
          <w:spacing w:val="18"/>
          <w:sz w:val="24"/>
        </w:rPr>
        <w:t xml:space="preserve"> </w:t>
      </w:r>
      <w:r w:rsidRPr="00464BD3">
        <w:rPr>
          <w:rFonts w:ascii="Times New Roman" w:eastAsia="Times New Roman" w:hAnsi="Times New Roman" w:cs="Times New Roman"/>
          <w:sz w:val="24"/>
        </w:rPr>
        <w:t>достигаются</w:t>
      </w:r>
      <w:r w:rsidRPr="00464BD3">
        <w:rPr>
          <w:rFonts w:ascii="Times New Roman" w:eastAsia="Times New Roman" w:hAnsi="Times New Roman" w:cs="Times New Roman"/>
          <w:spacing w:val="19"/>
          <w:sz w:val="24"/>
        </w:rPr>
        <w:t xml:space="preserve"> </w:t>
      </w:r>
      <w:r w:rsidRPr="00464BD3">
        <w:rPr>
          <w:rFonts w:ascii="Times New Roman" w:eastAsia="Times New Roman" w:hAnsi="Times New Roman" w:cs="Times New Roman"/>
          <w:sz w:val="24"/>
        </w:rPr>
        <w:t>во</w:t>
      </w:r>
      <w:r w:rsidRPr="00464BD3">
        <w:rPr>
          <w:rFonts w:ascii="Times New Roman" w:eastAsia="Times New Roman" w:hAnsi="Times New Roman" w:cs="Times New Roman"/>
          <w:spacing w:val="18"/>
          <w:sz w:val="24"/>
        </w:rPr>
        <w:t xml:space="preserve"> </w:t>
      </w:r>
      <w:r w:rsidRPr="00464BD3">
        <w:rPr>
          <w:rFonts w:ascii="Times New Roman" w:eastAsia="Times New Roman" w:hAnsi="Times New Roman" w:cs="Times New Roman"/>
          <w:sz w:val="24"/>
        </w:rPr>
        <w:t>взаимодействии</w:t>
      </w:r>
      <w:r w:rsidRPr="00464BD3">
        <w:rPr>
          <w:rFonts w:ascii="Times New Roman" w:eastAsia="Times New Roman" w:hAnsi="Times New Roman" w:cs="Times New Roman"/>
          <w:spacing w:val="20"/>
          <w:sz w:val="24"/>
        </w:rPr>
        <w:t xml:space="preserve"> </w:t>
      </w:r>
      <w:r w:rsidRPr="00464BD3">
        <w:rPr>
          <w:rFonts w:ascii="Times New Roman" w:eastAsia="Times New Roman" w:hAnsi="Times New Roman" w:cs="Times New Roman"/>
          <w:sz w:val="24"/>
        </w:rPr>
        <w:t>учебной</w:t>
      </w:r>
      <w:r w:rsidRPr="00464BD3">
        <w:rPr>
          <w:rFonts w:ascii="Times New Roman" w:eastAsia="Times New Roman" w:hAnsi="Times New Roman" w:cs="Times New Roman"/>
          <w:spacing w:val="20"/>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20"/>
          <w:sz w:val="24"/>
        </w:rPr>
        <w:t xml:space="preserve"> </w:t>
      </w:r>
      <w:r w:rsidRPr="00464BD3">
        <w:rPr>
          <w:rFonts w:ascii="Times New Roman" w:eastAsia="Times New Roman" w:hAnsi="Times New Roman" w:cs="Times New Roman"/>
          <w:sz w:val="24"/>
        </w:rPr>
        <w:t>воспитательной</w:t>
      </w:r>
      <w:r w:rsidRPr="00464BD3">
        <w:rPr>
          <w:rFonts w:ascii="Times New Roman" w:eastAsia="Times New Roman" w:hAnsi="Times New Roman" w:cs="Times New Roman"/>
          <w:spacing w:val="20"/>
          <w:sz w:val="24"/>
        </w:rPr>
        <w:t xml:space="preserve"> </w:t>
      </w:r>
      <w:r w:rsidRPr="00464BD3">
        <w:rPr>
          <w:rFonts w:ascii="Times New Roman" w:eastAsia="Times New Roman" w:hAnsi="Times New Roman" w:cs="Times New Roman"/>
          <w:sz w:val="24"/>
        </w:rPr>
        <w:t>работы,</w:t>
      </w:r>
      <w:r w:rsidRPr="00464BD3">
        <w:rPr>
          <w:rFonts w:ascii="Times New Roman" w:eastAsia="Times New Roman" w:hAnsi="Times New Roman" w:cs="Times New Roman"/>
          <w:spacing w:val="17"/>
          <w:sz w:val="24"/>
        </w:rPr>
        <w:t xml:space="preserve"> </w:t>
      </w:r>
      <w:r w:rsidRPr="00464BD3">
        <w:rPr>
          <w:rFonts w:ascii="Times New Roman" w:eastAsia="Times New Roman" w:hAnsi="Times New Roman" w:cs="Times New Roman"/>
          <w:sz w:val="24"/>
        </w:rPr>
        <w:t>урочной</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внеурочной деятельности.</w:t>
      </w:r>
    </w:p>
    <w:p w:rsidR="00464BD3" w:rsidRPr="00464BD3" w:rsidRDefault="00464BD3" w:rsidP="00464BD3">
      <w:pPr>
        <w:widowControl w:val="0"/>
        <w:autoSpaceDE w:val="0"/>
        <w:autoSpaceDN w:val="0"/>
        <w:spacing w:after="0" w:line="240" w:lineRule="auto"/>
        <w:ind w:left="242" w:right="110" w:firstLine="220"/>
        <w:jc w:val="both"/>
        <w:rPr>
          <w:rFonts w:ascii="Times New Roman" w:eastAsia="Times New Roman" w:hAnsi="Times New Roman" w:cs="Times New Roman"/>
          <w:sz w:val="24"/>
        </w:rPr>
      </w:pPr>
      <w:r w:rsidRPr="00464BD3">
        <w:rPr>
          <w:rFonts w:ascii="Times New Roman" w:eastAsia="Times New Roman" w:hAnsi="Times New Roman" w:cs="Times New Roman"/>
          <w:sz w:val="24"/>
        </w:rPr>
        <w:t>Они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должны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отражать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готовность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обучающихся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руководствоваться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системой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позитивных</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ценностных ориентаций, 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том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числе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части:</w:t>
      </w:r>
    </w:p>
    <w:p w:rsidR="00464BD3" w:rsidRPr="00464BD3" w:rsidRDefault="00464BD3" w:rsidP="00464BD3">
      <w:pPr>
        <w:widowControl w:val="0"/>
        <w:autoSpaceDE w:val="0"/>
        <w:autoSpaceDN w:val="0"/>
        <w:spacing w:after="0" w:line="240" w:lineRule="auto"/>
        <w:ind w:left="462"/>
        <w:jc w:val="both"/>
        <w:rPr>
          <w:rFonts w:ascii="Times New Roman" w:eastAsia="Times New Roman" w:hAnsi="Times New Roman" w:cs="Times New Roman"/>
          <w:b/>
          <w:i/>
          <w:sz w:val="24"/>
        </w:rPr>
      </w:pPr>
      <w:r w:rsidRPr="00464BD3">
        <w:rPr>
          <w:rFonts w:ascii="Times New Roman" w:eastAsia="Times New Roman" w:hAnsi="Times New Roman" w:cs="Times New Roman"/>
          <w:b/>
          <w:i/>
          <w:sz w:val="24"/>
        </w:rPr>
        <w:t>Гражданско-патриотического</w:t>
      </w:r>
      <w:r w:rsidRPr="00464BD3">
        <w:rPr>
          <w:rFonts w:ascii="Times New Roman" w:eastAsia="Times New Roman" w:hAnsi="Times New Roman" w:cs="Times New Roman"/>
          <w:b/>
          <w:i/>
          <w:spacing w:val="-6"/>
          <w:sz w:val="24"/>
        </w:rPr>
        <w:t xml:space="preserve"> </w:t>
      </w:r>
      <w:r w:rsidRPr="00464BD3">
        <w:rPr>
          <w:rFonts w:ascii="Times New Roman" w:eastAsia="Times New Roman" w:hAnsi="Times New Roman" w:cs="Times New Roman"/>
          <w:b/>
          <w:i/>
          <w:sz w:val="24"/>
        </w:rPr>
        <w:t>воспитания:</w:t>
      </w:r>
    </w:p>
    <w:p w:rsidR="00464BD3" w:rsidRPr="00464BD3" w:rsidRDefault="00464BD3" w:rsidP="00464BD3">
      <w:pPr>
        <w:widowControl w:val="0"/>
        <w:autoSpaceDE w:val="0"/>
        <w:autoSpaceDN w:val="0"/>
        <w:spacing w:after="0" w:line="240" w:lineRule="auto"/>
        <w:ind w:left="242" w:right="104" w:firstLine="220"/>
        <w:jc w:val="both"/>
        <w:rPr>
          <w:rFonts w:ascii="Times New Roman" w:eastAsia="Times New Roman" w:hAnsi="Times New Roman" w:cs="Times New Roman"/>
          <w:sz w:val="24"/>
        </w:rPr>
      </w:pPr>
      <w:r w:rsidRPr="00464BD3">
        <w:rPr>
          <w:rFonts w:ascii="Times New Roman" w:eastAsia="Times New Roman" w:hAnsi="Times New Roman" w:cs="Times New Roman"/>
          <w:sz w:val="24"/>
        </w:rPr>
        <w:t>осознание российской гражданской идентичности; знание Гимна России и традиций его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исполнения, уважение музыкальных символов и традиций республик Российской Федера-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ции; проявление интереса к освоению музыкальных традиций своего края, музыкальной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культуры народов России; уважение к достижениям отечественных мастеров культуры;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стремление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участвовать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творческой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жизни своей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школы, города,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республики.</w:t>
      </w:r>
    </w:p>
    <w:p w:rsidR="00464BD3" w:rsidRPr="00464BD3" w:rsidRDefault="00464BD3" w:rsidP="00464BD3">
      <w:pPr>
        <w:widowControl w:val="0"/>
        <w:autoSpaceDE w:val="0"/>
        <w:autoSpaceDN w:val="0"/>
        <w:spacing w:before="1" w:after="0" w:line="240" w:lineRule="auto"/>
        <w:ind w:left="462"/>
        <w:jc w:val="both"/>
        <w:rPr>
          <w:rFonts w:ascii="Times New Roman" w:eastAsia="Times New Roman" w:hAnsi="Times New Roman" w:cs="Times New Roman"/>
          <w:b/>
          <w:i/>
          <w:sz w:val="24"/>
        </w:rPr>
      </w:pPr>
      <w:r w:rsidRPr="00464BD3">
        <w:rPr>
          <w:rFonts w:ascii="Times New Roman" w:eastAsia="Times New Roman" w:hAnsi="Times New Roman" w:cs="Times New Roman"/>
          <w:b/>
          <w:i/>
          <w:sz w:val="24"/>
        </w:rPr>
        <w:t>Духовно-нравственного</w:t>
      </w:r>
      <w:r w:rsidRPr="00464BD3">
        <w:rPr>
          <w:rFonts w:ascii="Times New Roman" w:eastAsia="Times New Roman" w:hAnsi="Times New Roman" w:cs="Times New Roman"/>
          <w:b/>
          <w:i/>
          <w:spacing w:val="-4"/>
          <w:sz w:val="24"/>
        </w:rPr>
        <w:t xml:space="preserve"> </w:t>
      </w:r>
      <w:r w:rsidRPr="00464BD3">
        <w:rPr>
          <w:rFonts w:ascii="Times New Roman" w:eastAsia="Times New Roman" w:hAnsi="Times New Roman" w:cs="Times New Roman"/>
          <w:b/>
          <w:i/>
          <w:sz w:val="24"/>
        </w:rPr>
        <w:t>воспитания:</w:t>
      </w:r>
    </w:p>
    <w:p w:rsidR="00464BD3" w:rsidRPr="00464BD3" w:rsidRDefault="00464BD3" w:rsidP="00464BD3">
      <w:pPr>
        <w:widowControl w:val="0"/>
        <w:autoSpaceDE w:val="0"/>
        <w:autoSpaceDN w:val="0"/>
        <w:spacing w:after="0" w:line="240" w:lineRule="auto"/>
        <w:ind w:left="242" w:right="110" w:firstLine="220"/>
        <w:jc w:val="both"/>
        <w:rPr>
          <w:rFonts w:ascii="Times New Roman" w:eastAsia="Times New Roman" w:hAnsi="Times New Roman" w:cs="Times New Roman"/>
          <w:sz w:val="24"/>
        </w:rPr>
      </w:pPr>
      <w:r w:rsidRPr="00464BD3">
        <w:rPr>
          <w:rFonts w:ascii="Times New Roman" w:eastAsia="Times New Roman" w:hAnsi="Times New Roman" w:cs="Times New Roman"/>
          <w:sz w:val="24"/>
        </w:rPr>
        <w:t>признание</w:t>
      </w:r>
      <w:r w:rsidRPr="00464BD3">
        <w:rPr>
          <w:rFonts w:ascii="Times New Roman" w:eastAsia="Times New Roman" w:hAnsi="Times New Roman" w:cs="Times New Roman"/>
          <w:spacing w:val="22"/>
          <w:sz w:val="24"/>
        </w:rPr>
        <w:t xml:space="preserve"> </w:t>
      </w:r>
      <w:r w:rsidRPr="00464BD3">
        <w:rPr>
          <w:rFonts w:ascii="Times New Roman" w:eastAsia="Times New Roman" w:hAnsi="Times New Roman" w:cs="Times New Roman"/>
          <w:sz w:val="24"/>
        </w:rPr>
        <w:t>индивидуальности</w:t>
      </w:r>
      <w:r w:rsidRPr="00464BD3">
        <w:rPr>
          <w:rFonts w:ascii="Times New Roman" w:eastAsia="Times New Roman" w:hAnsi="Times New Roman" w:cs="Times New Roman"/>
          <w:spacing w:val="22"/>
          <w:sz w:val="24"/>
        </w:rPr>
        <w:t xml:space="preserve"> </w:t>
      </w:r>
      <w:r w:rsidRPr="00464BD3">
        <w:rPr>
          <w:rFonts w:ascii="Times New Roman" w:eastAsia="Times New Roman" w:hAnsi="Times New Roman" w:cs="Times New Roman"/>
          <w:sz w:val="24"/>
        </w:rPr>
        <w:t>каждого</w:t>
      </w:r>
      <w:r w:rsidRPr="00464BD3">
        <w:rPr>
          <w:rFonts w:ascii="Times New Roman" w:eastAsia="Times New Roman" w:hAnsi="Times New Roman" w:cs="Times New Roman"/>
          <w:spacing w:val="24"/>
          <w:sz w:val="24"/>
        </w:rPr>
        <w:t xml:space="preserve"> </w:t>
      </w:r>
      <w:r w:rsidRPr="00464BD3">
        <w:rPr>
          <w:rFonts w:ascii="Times New Roman" w:eastAsia="Times New Roman" w:hAnsi="Times New Roman" w:cs="Times New Roman"/>
          <w:sz w:val="24"/>
        </w:rPr>
        <w:t>человека;</w:t>
      </w:r>
      <w:r w:rsidRPr="00464BD3">
        <w:rPr>
          <w:rFonts w:ascii="Times New Roman" w:eastAsia="Times New Roman" w:hAnsi="Times New Roman" w:cs="Times New Roman"/>
          <w:spacing w:val="24"/>
          <w:sz w:val="24"/>
        </w:rPr>
        <w:t xml:space="preserve"> </w:t>
      </w:r>
      <w:r w:rsidRPr="00464BD3">
        <w:rPr>
          <w:rFonts w:ascii="Times New Roman" w:eastAsia="Times New Roman" w:hAnsi="Times New Roman" w:cs="Times New Roman"/>
          <w:sz w:val="24"/>
        </w:rPr>
        <w:t>проявление</w:t>
      </w:r>
      <w:r w:rsidRPr="00464BD3">
        <w:rPr>
          <w:rFonts w:ascii="Times New Roman" w:eastAsia="Times New Roman" w:hAnsi="Times New Roman" w:cs="Times New Roman"/>
          <w:spacing w:val="22"/>
          <w:sz w:val="24"/>
        </w:rPr>
        <w:t xml:space="preserve"> </w:t>
      </w:r>
      <w:r w:rsidRPr="00464BD3">
        <w:rPr>
          <w:rFonts w:ascii="Times New Roman" w:eastAsia="Times New Roman" w:hAnsi="Times New Roman" w:cs="Times New Roman"/>
          <w:sz w:val="24"/>
        </w:rPr>
        <w:t>сопереживания,</w:t>
      </w:r>
      <w:r w:rsidRPr="00464BD3">
        <w:rPr>
          <w:rFonts w:ascii="Times New Roman" w:eastAsia="Times New Roman" w:hAnsi="Times New Roman" w:cs="Times New Roman"/>
          <w:spacing w:val="24"/>
          <w:sz w:val="24"/>
        </w:rPr>
        <w:t xml:space="preserve"> </w:t>
      </w:r>
      <w:r w:rsidRPr="00464BD3">
        <w:rPr>
          <w:rFonts w:ascii="Times New Roman" w:eastAsia="Times New Roman" w:hAnsi="Times New Roman" w:cs="Times New Roman"/>
          <w:sz w:val="24"/>
        </w:rPr>
        <w:t>уважения</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доброжелательности;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готовность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придерживаться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принципов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взаимопомощи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творческого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сотрудничества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процессе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непосредственной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учебной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деятельности.</w:t>
      </w:r>
    </w:p>
    <w:p w:rsidR="00464BD3" w:rsidRPr="00464BD3" w:rsidRDefault="00464BD3" w:rsidP="00464BD3">
      <w:pPr>
        <w:widowControl w:val="0"/>
        <w:autoSpaceDE w:val="0"/>
        <w:autoSpaceDN w:val="0"/>
        <w:spacing w:after="0" w:line="240" w:lineRule="auto"/>
        <w:ind w:left="462"/>
        <w:jc w:val="both"/>
        <w:rPr>
          <w:rFonts w:ascii="Times New Roman" w:eastAsia="Times New Roman" w:hAnsi="Times New Roman" w:cs="Times New Roman"/>
          <w:b/>
          <w:i/>
          <w:sz w:val="24"/>
        </w:rPr>
      </w:pPr>
      <w:r w:rsidRPr="00464BD3">
        <w:rPr>
          <w:rFonts w:ascii="Times New Roman" w:eastAsia="Times New Roman" w:hAnsi="Times New Roman" w:cs="Times New Roman"/>
          <w:b/>
          <w:i/>
          <w:sz w:val="24"/>
        </w:rPr>
        <w:t>Эстетического</w:t>
      </w:r>
      <w:r w:rsidRPr="00464BD3">
        <w:rPr>
          <w:rFonts w:ascii="Times New Roman" w:eastAsia="Times New Roman" w:hAnsi="Times New Roman" w:cs="Times New Roman"/>
          <w:b/>
          <w:i/>
          <w:spacing w:val="-5"/>
          <w:sz w:val="24"/>
        </w:rPr>
        <w:t xml:space="preserve"> </w:t>
      </w:r>
      <w:r w:rsidRPr="00464BD3">
        <w:rPr>
          <w:rFonts w:ascii="Times New Roman" w:eastAsia="Times New Roman" w:hAnsi="Times New Roman" w:cs="Times New Roman"/>
          <w:b/>
          <w:i/>
          <w:sz w:val="24"/>
        </w:rPr>
        <w:t>воспитания:</w:t>
      </w:r>
    </w:p>
    <w:p w:rsidR="00464BD3" w:rsidRPr="00464BD3" w:rsidRDefault="00464BD3" w:rsidP="00464BD3">
      <w:pPr>
        <w:widowControl w:val="0"/>
        <w:autoSpaceDE w:val="0"/>
        <w:autoSpaceDN w:val="0"/>
        <w:spacing w:after="0" w:line="240" w:lineRule="auto"/>
        <w:ind w:left="242" w:right="107" w:firstLine="220"/>
        <w:jc w:val="both"/>
        <w:rPr>
          <w:rFonts w:ascii="Times New Roman" w:eastAsia="Times New Roman" w:hAnsi="Times New Roman" w:cs="Times New Roman"/>
          <w:sz w:val="24"/>
        </w:rPr>
      </w:pPr>
      <w:r w:rsidRPr="00464BD3">
        <w:rPr>
          <w:rFonts w:ascii="Times New Roman" w:eastAsia="Times New Roman" w:hAnsi="Times New Roman" w:cs="Times New Roman"/>
          <w:sz w:val="24"/>
        </w:rPr>
        <w:t>восприимчивость к различным видам искусства, музыкальным традициям и творчеству</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своего и других народов; умение видеть прекрасное в жизни, наслаждаться красотой;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стремление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к самовыражению 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разных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видах</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искусства.</w:t>
      </w:r>
    </w:p>
    <w:p w:rsidR="00464BD3" w:rsidRPr="00464BD3" w:rsidRDefault="00464BD3" w:rsidP="00464BD3">
      <w:pPr>
        <w:widowControl w:val="0"/>
        <w:autoSpaceDE w:val="0"/>
        <w:autoSpaceDN w:val="0"/>
        <w:spacing w:after="0" w:line="240" w:lineRule="auto"/>
        <w:ind w:left="462"/>
        <w:jc w:val="both"/>
        <w:rPr>
          <w:rFonts w:ascii="Times New Roman" w:eastAsia="Times New Roman" w:hAnsi="Times New Roman" w:cs="Times New Roman"/>
          <w:b/>
          <w:i/>
          <w:sz w:val="24"/>
        </w:rPr>
      </w:pPr>
      <w:r w:rsidRPr="00464BD3">
        <w:rPr>
          <w:rFonts w:ascii="Times New Roman" w:eastAsia="Times New Roman" w:hAnsi="Times New Roman" w:cs="Times New Roman"/>
          <w:b/>
          <w:i/>
          <w:sz w:val="24"/>
        </w:rPr>
        <w:t>Ценности</w:t>
      </w:r>
      <w:r w:rsidRPr="00464BD3">
        <w:rPr>
          <w:rFonts w:ascii="Times New Roman" w:eastAsia="Times New Roman" w:hAnsi="Times New Roman" w:cs="Times New Roman"/>
          <w:b/>
          <w:i/>
          <w:spacing w:val="-3"/>
          <w:sz w:val="24"/>
        </w:rPr>
        <w:t xml:space="preserve"> </w:t>
      </w:r>
      <w:r w:rsidRPr="00464BD3">
        <w:rPr>
          <w:rFonts w:ascii="Times New Roman" w:eastAsia="Times New Roman" w:hAnsi="Times New Roman" w:cs="Times New Roman"/>
          <w:b/>
          <w:i/>
          <w:sz w:val="24"/>
        </w:rPr>
        <w:t>научного</w:t>
      </w:r>
      <w:r w:rsidRPr="00464BD3">
        <w:rPr>
          <w:rFonts w:ascii="Times New Roman" w:eastAsia="Times New Roman" w:hAnsi="Times New Roman" w:cs="Times New Roman"/>
          <w:b/>
          <w:i/>
          <w:spacing w:val="-3"/>
          <w:sz w:val="24"/>
        </w:rPr>
        <w:t xml:space="preserve"> </w:t>
      </w:r>
      <w:r w:rsidRPr="00464BD3">
        <w:rPr>
          <w:rFonts w:ascii="Times New Roman" w:eastAsia="Times New Roman" w:hAnsi="Times New Roman" w:cs="Times New Roman"/>
          <w:b/>
          <w:i/>
          <w:sz w:val="24"/>
        </w:rPr>
        <w:t>познания:</w:t>
      </w:r>
    </w:p>
    <w:p w:rsidR="00464BD3" w:rsidRPr="00464BD3" w:rsidRDefault="00464BD3" w:rsidP="00464BD3">
      <w:pPr>
        <w:widowControl w:val="0"/>
        <w:autoSpaceDE w:val="0"/>
        <w:autoSpaceDN w:val="0"/>
        <w:spacing w:after="0" w:line="240" w:lineRule="auto"/>
        <w:ind w:left="242" w:right="105" w:firstLine="220"/>
        <w:jc w:val="both"/>
        <w:rPr>
          <w:rFonts w:ascii="Times New Roman" w:eastAsia="Times New Roman" w:hAnsi="Times New Roman" w:cs="Times New Roman"/>
          <w:sz w:val="24"/>
        </w:rPr>
      </w:pPr>
      <w:r w:rsidRPr="00464BD3">
        <w:rPr>
          <w:rFonts w:ascii="Times New Roman" w:eastAsia="Times New Roman" w:hAnsi="Times New Roman" w:cs="Times New Roman"/>
          <w:sz w:val="24"/>
        </w:rPr>
        <w:t>первоначальные представления о единстве и особенностях художественной и научной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картины мира; познавательные интересы, активность, инициативность, любознательность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самостоятельность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познании.</w:t>
      </w:r>
    </w:p>
    <w:p w:rsidR="00464BD3" w:rsidRPr="00464BD3" w:rsidRDefault="00464BD3" w:rsidP="00464BD3">
      <w:pPr>
        <w:widowControl w:val="0"/>
        <w:autoSpaceDE w:val="0"/>
        <w:autoSpaceDN w:val="0"/>
        <w:spacing w:after="0" w:line="240" w:lineRule="auto"/>
        <w:ind w:left="242" w:right="111" w:firstLine="220"/>
        <w:jc w:val="both"/>
        <w:rPr>
          <w:rFonts w:ascii="Times New Roman" w:eastAsia="Times New Roman" w:hAnsi="Times New Roman" w:cs="Times New Roman"/>
          <w:b/>
          <w:i/>
          <w:sz w:val="24"/>
        </w:rPr>
      </w:pPr>
      <w:r w:rsidRPr="00464BD3">
        <w:rPr>
          <w:rFonts w:ascii="Times New Roman" w:eastAsia="Times New Roman" w:hAnsi="Times New Roman" w:cs="Times New Roman"/>
          <w:b/>
          <w:i/>
          <w:sz w:val="24"/>
        </w:rPr>
        <w:t>Физического</w:t>
      </w:r>
      <w:r w:rsidRPr="00464BD3">
        <w:rPr>
          <w:rFonts w:ascii="Times New Roman" w:eastAsia="Times New Roman" w:hAnsi="Times New Roman" w:cs="Times New Roman"/>
          <w:b/>
          <w:i/>
          <w:spacing w:val="1"/>
          <w:sz w:val="24"/>
        </w:rPr>
        <w:t xml:space="preserve"> </w:t>
      </w:r>
      <w:r w:rsidRPr="00464BD3">
        <w:rPr>
          <w:rFonts w:ascii="Times New Roman" w:eastAsia="Times New Roman" w:hAnsi="Times New Roman" w:cs="Times New Roman"/>
          <w:b/>
          <w:i/>
          <w:sz w:val="24"/>
        </w:rPr>
        <w:t>воспитания,</w:t>
      </w:r>
      <w:r w:rsidRPr="00464BD3">
        <w:rPr>
          <w:rFonts w:ascii="Times New Roman" w:eastAsia="Times New Roman" w:hAnsi="Times New Roman" w:cs="Times New Roman"/>
          <w:b/>
          <w:i/>
          <w:spacing w:val="1"/>
          <w:sz w:val="24"/>
        </w:rPr>
        <w:t xml:space="preserve"> </w:t>
      </w:r>
      <w:r w:rsidRPr="00464BD3">
        <w:rPr>
          <w:rFonts w:ascii="Times New Roman" w:eastAsia="Times New Roman" w:hAnsi="Times New Roman" w:cs="Times New Roman"/>
          <w:b/>
          <w:i/>
          <w:sz w:val="24"/>
        </w:rPr>
        <w:t>формирования</w:t>
      </w:r>
      <w:r w:rsidRPr="00464BD3">
        <w:rPr>
          <w:rFonts w:ascii="Times New Roman" w:eastAsia="Times New Roman" w:hAnsi="Times New Roman" w:cs="Times New Roman"/>
          <w:b/>
          <w:i/>
          <w:spacing w:val="1"/>
          <w:sz w:val="24"/>
        </w:rPr>
        <w:t xml:space="preserve"> </w:t>
      </w:r>
      <w:r w:rsidRPr="00464BD3">
        <w:rPr>
          <w:rFonts w:ascii="Times New Roman" w:eastAsia="Times New Roman" w:hAnsi="Times New Roman" w:cs="Times New Roman"/>
          <w:b/>
          <w:i/>
          <w:sz w:val="24"/>
        </w:rPr>
        <w:t>культуры</w:t>
      </w:r>
      <w:r w:rsidRPr="00464BD3">
        <w:rPr>
          <w:rFonts w:ascii="Times New Roman" w:eastAsia="Times New Roman" w:hAnsi="Times New Roman" w:cs="Times New Roman"/>
          <w:b/>
          <w:i/>
          <w:spacing w:val="1"/>
          <w:sz w:val="24"/>
        </w:rPr>
        <w:t xml:space="preserve"> </w:t>
      </w:r>
      <w:r w:rsidRPr="00464BD3">
        <w:rPr>
          <w:rFonts w:ascii="Times New Roman" w:eastAsia="Times New Roman" w:hAnsi="Times New Roman" w:cs="Times New Roman"/>
          <w:b/>
          <w:i/>
          <w:sz w:val="24"/>
        </w:rPr>
        <w:t>здоровья</w:t>
      </w:r>
      <w:r w:rsidRPr="00464BD3">
        <w:rPr>
          <w:rFonts w:ascii="Times New Roman" w:eastAsia="Times New Roman" w:hAnsi="Times New Roman" w:cs="Times New Roman"/>
          <w:b/>
          <w:i/>
          <w:spacing w:val="1"/>
          <w:sz w:val="24"/>
        </w:rPr>
        <w:t xml:space="preserve"> </w:t>
      </w:r>
      <w:r w:rsidRPr="00464BD3">
        <w:rPr>
          <w:rFonts w:ascii="Times New Roman" w:eastAsia="Times New Roman" w:hAnsi="Times New Roman" w:cs="Times New Roman"/>
          <w:b/>
          <w:i/>
          <w:sz w:val="24"/>
        </w:rPr>
        <w:t>и</w:t>
      </w:r>
      <w:r w:rsidRPr="00464BD3">
        <w:rPr>
          <w:rFonts w:ascii="Times New Roman" w:eastAsia="Times New Roman" w:hAnsi="Times New Roman" w:cs="Times New Roman"/>
          <w:b/>
          <w:i/>
          <w:spacing w:val="1"/>
          <w:sz w:val="24"/>
        </w:rPr>
        <w:t xml:space="preserve"> </w:t>
      </w:r>
      <w:r w:rsidRPr="00464BD3">
        <w:rPr>
          <w:rFonts w:ascii="Times New Roman" w:eastAsia="Times New Roman" w:hAnsi="Times New Roman" w:cs="Times New Roman"/>
          <w:b/>
          <w:i/>
          <w:sz w:val="24"/>
        </w:rPr>
        <w:t>эмоционального</w:t>
      </w:r>
      <w:r w:rsidRPr="00464BD3">
        <w:rPr>
          <w:rFonts w:ascii="Times New Roman" w:eastAsia="Times New Roman" w:hAnsi="Times New Roman" w:cs="Times New Roman"/>
          <w:b/>
          <w:i/>
          <w:spacing w:val="1"/>
          <w:sz w:val="24"/>
        </w:rPr>
        <w:t xml:space="preserve"> </w:t>
      </w:r>
      <w:r w:rsidRPr="00464BD3">
        <w:rPr>
          <w:rFonts w:ascii="Times New Roman" w:eastAsia="Times New Roman" w:hAnsi="Times New Roman" w:cs="Times New Roman"/>
          <w:b/>
          <w:i/>
          <w:sz w:val="24"/>
        </w:rPr>
        <w:t>благополучия:</w:t>
      </w:r>
    </w:p>
    <w:p w:rsidR="00464BD3" w:rsidRPr="00464BD3" w:rsidRDefault="00464BD3" w:rsidP="00464BD3">
      <w:pPr>
        <w:widowControl w:val="0"/>
        <w:autoSpaceDE w:val="0"/>
        <w:autoSpaceDN w:val="0"/>
        <w:spacing w:after="0" w:line="240" w:lineRule="auto"/>
        <w:ind w:left="242" w:right="106" w:firstLine="220"/>
        <w:jc w:val="both"/>
        <w:rPr>
          <w:rFonts w:ascii="Times New Roman" w:eastAsia="Times New Roman" w:hAnsi="Times New Roman" w:cs="Times New Roman"/>
          <w:sz w:val="24"/>
        </w:rPr>
      </w:pPr>
      <w:r w:rsidRPr="00464BD3">
        <w:rPr>
          <w:rFonts w:ascii="Times New Roman" w:eastAsia="Times New Roman" w:hAnsi="Times New Roman" w:cs="Times New Roman"/>
          <w:sz w:val="24"/>
        </w:rPr>
        <w:t>соблюдение правил здорового и безопасного (для себя и других людей) образа жизни 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окружающей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среде;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бережное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отношение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физиологическим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системам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организма,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задействованным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музыкально-исполнительской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деятельности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(дыхание,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артикуляция,</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музыкальный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слух,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голос);</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профилактика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умственного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физического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утомления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использованием</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возможностей музыкотерапии.</w:t>
      </w:r>
    </w:p>
    <w:p w:rsidR="00464BD3" w:rsidRPr="00464BD3" w:rsidRDefault="00464BD3" w:rsidP="00464BD3">
      <w:pPr>
        <w:widowControl w:val="0"/>
        <w:autoSpaceDE w:val="0"/>
        <w:autoSpaceDN w:val="0"/>
        <w:spacing w:before="1" w:after="0" w:line="240" w:lineRule="auto"/>
        <w:ind w:left="462"/>
        <w:jc w:val="both"/>
        <w:rPr>
          <w:rFonts w:ascii="Times New Roman" w:eastAsia="Times New Roman" w:hAnsi="Times New Roman" w:cs="Times New Roman"/>
          <w:b/>
          <w:i/>
          <w:sz w:val="24"/>
        </w:rPr>
      </w:pPr>
      <w:r w:rsidRPr="00464BD3">
        <w:rPr>
          <w:rFonts w:ascii="Times New Roman" w:eastAsia="Times New Roman" w:hAnsi="Times New Roman" w:cs="Times New Roman"/>
          <w:b/>
          <w:i/>
          <w:sz w:val="24"/>
        </w:rPr>
        <w:t>Трудового</w:t>
      </w:r>
      <w:r w:rsidRPr="00464BD3">
        <w:rPr>
          <w:rFonts w:ascii="Times New Roman" w:eastAsia="Times New Roman" w:hAnsi="Times New Roman" w:cs="Times New Roman"/>
          <w:b/>
          <w:i/>
          <w:spacing w:val="-4"/>
          <w:sz w:val="24"/>
        </w:rPr>
        <w:t xml:space="preserve"> </w:t>
      </w:r>
      <w:r w:rsidRPr="00464BD3">
        <w:rPr>
          <w:rFonts w:ascii="Times New Roman" w:eastAsia="Times New Roman" w:hAnsi="Times New Roman" w:cs="Times New Roman"/>
          <w:b/>
          <w:i/>
          <w:sz w:val="24"/>
        </w:rPr>
        <w:t>воспитания:</w:t>
      </w:r>
    </w:p>
    <w:p w:rsidR="00464BD3" w:rsidRPr="00464BD3" w:rsidRDefault="00464BD3" w:rsidP="00464BD3">
      <w:pPr>
        <w:widowControl w:val="0"/>
        <w:autoSpaceDE w:val="0"/>
        <w:autoSpaceDN w:val="0"/>
        <w:spacing w:after="0" w:line="240" w:lineRule="auto"/>
        <w:ind w:left="242" w:right="102" w:firstLine="220"/>
        <w:jc w:val="both"/>
        <w:rPr>
          <w:rFonts w:ascii="Times New Roman" w:eastAsia="Times New Roman" w:hAnsi="Times New Roman" w:cs="Times New Roman"/>
          <w:sz w:val="24"/>
        </w:rPr>
      </w:pPr>
      <w:r w:rsidRPr="00464BD3">
        <w:rPr>
          <w:rFonts w:ascii="Times New Roman" w:eastAsia="Times New Roman" w:hAnsi="Times New Roman" w:cs="Times New Roman"/>
          <w:sz w:val="24"/>
        </w:rPr>
        <w:t>установка на посильное активное участие в практической деятельности; трудолюбие 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учёбе,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настойчивость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достижении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поставленных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целей;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интерес</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практическому</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изучению</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профессий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сфере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культуры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искусства;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уважение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труду</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результатам</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трудовой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деятельности.</w:t>
      </w:r>
    </w:p>
    <w:p w:rsidR="00464BD3" w:rsidRPr="00464BD3" w:rsidRDefault="00464BD3" w:rsidP="00464BD3">
      <w:pPr>
        <w:widowControl w:val="0"/>
        <w:autoSpaceDE w:val="0"/>
        <w:autoSpaceDN w:val="0"/>
        <w:spacing w:after="0" w:line="240" w:lineRule="auto"/>
        <w:ind w:left="462"/>
        <w:jc w:val="both"/>
        <w:rPr>
          <w:rFonts w:ascii="Times New Roman" w:eastAsia="Times New Roman" w:hAnsi="Times New Roman" w:cs="Times New Roman"/>
          <w:b/>
          <w:i/>
          <w:sz w:val="24"/>
        </w:rPr>
      </w:pPr>
      <w:r w:rsidRPr="00464BD3">
        <w:rPr>
          <w:rFonts w:ascii="Times New Roman" w:eastAsia="Times New Roman" w:hAnsi="Times New Roman" w:cs="Times New Roman"/>
          <w:b/>
          <w:i/>
          <w:sz w:val="24"/>
        </w:rPr>
        <w:t>Экологического</w:t>
      </w:r>
      <w:r w:rsidRPr="00464BD3">
        <w:rPr>
          <w:rFonts w:ascii="Times New Roman" w:eastAsia="Times New Roman" w:hAnsi="Times New Roman" w:cs="Times New Roman"/>
          <w:b/>
          <w:i/>
          <w:spacing w:val="-4"/>
          <w:sz w:val="24"/>
        </w:rPr>
        <w:t xml:space="preserve"> </w:t>
      </w:r>
      <w:r w:rsidRPr="00464BD3">
        <w:rPr>
          <w:rFonts w:ascii="Times New Roman" w:eastAsia="Times New Roman" w:hAnsi="Times New Roman" w:cs="Times New Roman"/>
          <w:b/>
          <w:i/>
          <w:sz w:val="24"/>
        </w:rPr>
        <w:t>воспитания:</w:t>
      </w:r>
    </w:p>
    <w:p w:rsidR="00464BD3" w:rsidRPr="00464BD3" w:rsidRDefault="00464BD3" w:rsidP="00464BD3">
      <w:pPr>
        <w:widowControl w:val="0"/>
        <w:autoSpaceDE w:val="0"/>
        <w:autoSpaceDN w:val="0"/>
        <w:spacing w:after="0" w:line="240" w:lineRule="auto"/>
        <w:ind w:left="462"/>
        <w:jc w:val="both"/>
        <w:rPr>
          <w:rFonts w:ascii="Times New Roman" w:eastAsia="Times New Roman" w:hAnsi="Times New Roman" w:cs="Times New Roman"/>
          <w:sz w:val="24"/>
        </w:rPr>
      </w:pPr>
      <w:r w:rsidRPr="00464BD3">
        <w:rPr>
          <w:rFonts w:ascii="Times New Roman" w:eastAsia="Times New Roman" w:hAnsi="Times New Roman" w:cs="Times New Roman"/>
          <w:sz w:val="24"/>
        </w:rPr>
        <w:t>бережное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отношение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к</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природе;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неприятие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действий,</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приносящих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ей</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вред.</w:t>
      </w:r>
    </w:p>
    <w:p w:rsidR="00464BD3" w:rsidRPr="00464BD3" w:rsidRDefault="00464BD3" w:rsidP="00464BD3">
      <w:pPr>
        <w:widowControl w:val="0"/>
        <w:autoSpaceDE w:val="0"/>
        <w:autoSpaceDN w:val="0"/>
        <w:spacing w:after="0" w:line="240" w:lineRule="auto"/>
        <w:rPr>
          <w:rFonts w:ascii="Times New Roman" w:eastAsia="Times New Roman" w:hAnsi="Times New Roman" w:cs="Times New Roman"/>
          <w:sz w:val="26"/>
          <w:szCs w:val="26"/>
        </w:rPr>
      </w:pPr>
    </w:p>
    <w:p w:rsidR="00464BD3" w:rsidRPr="00464BD3" w:rsidRDefault="00464BD3" w:rsidP="00464BD3">
      <w:pPr>
        <w:widowControl w:val="0"/>
        <w:autoSpaceDE w:val="0"/>
        <w:autoSpaceDN w:val="0"/>
        <w:spacing w:after="0" w:line="240" w:lineRule="auto"/>
        <w:rPr>
          <w:rFonts w:ascii="Times New Roman" w:eastAsia="Times New Roman" w:hAnsi="Times New Roman" w:cs="Times New Roman"/>
          <w:szCs w:val="26"/>
        </w:rPr>
      </w:pPr>
    </w:p>
    <w:p w:rsidR="00464BD3" w:rsidRPr="00464BD3" w:rsidRDefault="00464BD3" w:rsidP="00464BD3">
      <w:pPr>
        <w:widowControl w:val="0"/>
        <w:autoSpaceDE w:val="0"/>
        <w:autoSpaceDN w:val="0"/>
        <w:spacing w:after="0" w:line="240" w:lineRule="auto"/>
        <w:ind w:left="242"/>
        <w:rPr>
          <w:rFonts w:ascii="Times New Roman" w:eastAsia="Times New Roman" w:hAnsi="Times New Roman" w:cs="Times New Roman"/>
          <w:b/>
          <w:sz w:val="24"/>
        </w:rPr>
      </w:pPr>
      <w:r w:rsidRPr="00464BD3">
        <w:rPr>
          <w:rFonts w:ascii="Times New Roman" w:eastAsia="Times New Roman" w:hAnsi="Times New Roman" w:cs="Times New Roman"/>
          <w:b/>
          <w:sz w:val="24"/>
        </w:rPr>
        <w:t>МЕТАПРЕДМЕТНЫЕ</w:t>
      </w:r>
      <w:r w:rsidRPr="00464BD3">
        <w:rPr>
          <w:rFonts w:ascii="Times New Roman" w:eastAsia="Times New Roman" w:hAnsi="Times New Roman" w:cs="Times New Roman"/>
          <w:b/>
          <w:spacing w:val="-7"/>
          <w:sz w:val="24"/>
        </w:rPr>
        <w:t xml:space="preserve"> </w:t>
      </w:r>
      <w:r w:rsidRPr="00464BD3">
        <w:rPr>
          <w:rFonts w:ascii="Times New Roman" w:eastAsia="Times New Roman" w:hAnsi="Times New Roman" w:cs="Times New Roman"/>
          <w:b/>
          <w:sz w:val="24"/>
        </w:rPr>
        <w:t>РЕЗУЛЬТАТЫ</w:t>
      </w:r>
    </w:p>
    <w:p w:rsidR="00464BD3" w:rsidRPr="00464BD3" w:rsidRDefault="00464BD3" w:rsidP="00464BD3">
      <w:pPr>
        <w:widowControl w:val="0"/>
        <w:tabs>
          <w:tab w:val="left" w:pos="2504"/>
          <w:tab w:val="left" w:pos="3931"/>
          <w:tab w:val="left" w:pos="5142"/>
          <w:tab w:val="left" w:pos="6384"/>
          <w:tab w:val="left" w:pos="8382"/>
        </w:tabs>
        <w:autoSpaceDE w:val="0"/>
        <w:autoSpaceDN w:val="0"/>
        <w:spacing w:after="0" w:line="240" w:lineRule="auto"/>
        <w:ind w:left="242" w:right="104" w:firstLine="220"/>
        <w:rPr>
          <w:rFonts w:ascii="Times New Roman" w:eastAsia="Times New Roman" w:hAnsi="Times New Roman" w:cs="Times New Roman"/>
          <w:sz w:val="24"/>
        </w:rPr>
      </w:pPr>
      <w:r w:rsidRPr="00464BD3">
        <w:rPr>
          <w:rFonts w:ascii="Times New Roman" w:eastAsia="Times New Roman" w:hAnsi="Times New Roman" w:cs="Times New Roman"/>
          <w:sz w:val="24"/>
        </w:rPr>
        <w:t>Метапредметные</w:t>
      </w:r>
      <w:r w:rsidRPr="00464BD3">
        <w:rPr>
          <w:rFonts w:ascii="Times New Roman" w:eastAsia="Times New Roman" w:hAnsi="Times New Roman" w:cs="Times New Roman"/>
          <w:sz w:val="24"/>
        </w:rPr>
        <w:tab/>
        <w:t>результаты</w:t>
      </w:r>
      <w:r w:rsidRPr="00464BD3">
        <w:rPr>
          <w:rFonts w:ascii="Times New Roman" w:eastAsia="Times New Roman" w:hAnsi="Times New Roman" w:cs="Times New Roman"/>
          <w:sz w:val="24"/>
        </w:rPr>
        <w:tab/>
        <w:t>освоения</w:t>
      </w:r>
      <w:r w:rsidRPr="00464BD3">
        <w:rPr>
          <w:rFonts w:ascii="Times New Roman" w:eastAsia="Times New Roman" w:hAnsi="Times New Roman" w:cs="Times New Roman"/>
          <w:sz w:val="24"/>
        </w:rPr>
        <w:tab/>
        <w:t>основной</w:t>
      </w:r>
      <w:r w:rsidRPr="00464BD3">
        <w:rPr>
          <w:rFonts w:ascii="Times New Roman" w:eastAsia="Times New Roman" w:hAnsi="Times New Roman" w:cs="Times New Roman"/>
          <w:sz w:val="24"/>
        </w:rPr>
        <w:tab/>
        <w:t>образовательной</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программы,</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формируемые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при изучении</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предмета «Музыка»:</w:t>
      </w:r>
    </w:p>
    <w:p w:rsidR="00464BD3" w:rsidRPr="00464BD3" w:rsidRDefault="00464BD3" w:rsidP="00464BD3">
      <w:pPr>
        <w:widowControl w:val="0"/>
        <w:numPr>
          <w:ilvl w:val="0"/>
          <w:numId w:val="7"/>
        </w:numPr>
        <w:tabs>
          <w:tab w:val="left" w:pos="483"/>
        </w:tabs>
        <w:autoSpaceDE w:val="0"/>
        <w:autoSpaceDN w:val="0"/>
        <w:spacing w:after="0" w:line="240" w:lineRule="auto"/>
        <w:ind w:hanging="241"/>
        <w:rPr>
          <w:rFonts w:ascii="Times New Roman" w:eastAsia="Times New Roman" w:hAnsi="Times New Roman" w:cs="Times New Roman"/>
          <w:b/>
          <w:sz w:val="24"/>
        </w:rPr>
      </w:pPr>
      <w:r w:rsidRPr="00464BD3">
        <w:rPr>
          <w:rFonts w:ascii="Times New Roman" w:eastAsia="Times New Roman" w:hAnsi="Times New Roman" w:cs="Times New Roman"/>
          <w:b/>
          <w:sz w:val="24"/>
        </w:rPr>
        <w:t>Овладение</w:t>
      </w:r>
      <w:r w:rsidRPr="00464BD3">
        <w:rPr>
          <w:rFonts w:ascii="Times New Roman" w:eastAsia="Times New Roman" w:hAnsi="Times New Roman" w:cs="Times New Roman"/>
          <w:b/>
          <w:spacing w:val="-5"/>
          <w:sz w:val="24"/>
        </w:rPr>
        <w:t xml:space="preserve"> </w:t>
      </w:r>
      <w:r w:rsidRPr="00464BD3">
        <w:rPr>
          <w:rFonts w:ascii="Times New Roman" w:eastAsia="Times New Roman" w:hAnsi="Times New Roman" w:cs="Times New Roman"/>
          <w:b/>
          <w:sz w:val="24"/>
        </w:rPr>
        <w:t>универсальными</w:t>
      </w:r>
      <w:r w:rsidRPr="00464BD3">
        <w:rPr>
          <w:rFonts w:ascii="Times New Roman" w:eastAsia="Times New Roman" w:hAnsi="Times New Roman" w:cs="Times New Roman"/>
          <w:b/>
          <w:spacing w:val="-3"/>
          <w:sz w:val="24"/>
        </w:rPr>
        <w:t xml:space="preserve"> </w:t>
      </w:r>
      <w:r w:rsidRPr="00464BD3">
        <w:rPr>
          <w:rFonts w:ascii="Times New Roman" w:eastAsia="Times New Roman" w:hAnsi="Times New Roman" w:cs="Times New Roman"/>
          <w:b/>
          <w:sz w:val="24"/>
        </w:rPr>
        <w:t>познавательными</w:t>
      </w:r>
      <w:r w:rsidRPr="00464BD3">
        <w:rPr>
          <w:rFonts w:ascii="Times New Roman" w:eastAsia="Times New Roman" w:hAnsi="Times New Roman" w:cs="Times New Roman"/>
          <w:b/>
          <w:spacing w:val="-4"/>
          <w:sz w:val="24"/>
        </w:rPr>
        <w:t xml:space="preserve"> </w:t>
      </w:r>
      <w:r w:rsidRPr="00464BD3">
        <w:rPr>
          <w:rFonts w:ascii="Times New Roman" w:eastAsia="Times New Roman" w:hAnsi="Times New Roman" w:cs="Times New Roman"/>
          <w:b/>
          <w:sz w:val="24"/>
        </w:rPr>
        <w:t>действиями</w:t>
      </w:r>
    </w:p>
    <w:p w:rsidR="00464BD3" w:rsidRPr="00464BD3" w:rsidRDefault="00464BD3" w:rsidP="00464BD3">
      <w:pPr>
        <w:widowControl w:val="0"/>
        <w:autoSpaceDE w:val="0"/>
        <w:autoSpaceDN w:val="0"/>
        <w:spacing w:after="0" w:line="240" w:lineRule="auto"/>
        <w:ind w:left="462"/>
        <w:rPr>
          <w:rFonts w:ascii="Times New Roman" w:eastAsia="Times New Roman" w:hAnsi="Times New Roman" w:cs="Times New Roman"/>
          <w:sz w:val="24"/>
        </w:rPr>
      </w:pPr>
      <w:r w:rsidRPr="00464BD3">
        <w:rPr>
          <w:rFonts w:ascii="Times New Roman" w:eastAsia="Times New Roman" w:hAnsi="Times New Roman" w:cs="Times New Roman"/>
          <w:i/>
          <w:sz w:val="24"/>
        </w:rPr>
        <w:t>Базовые</w:t>
      </w:r>
      <w:r w:rsidRPr="00464BD3">
        <w:rPr>
          <w:rFonts w:ascii="Times New Roman" w:eastAsia="Times New Roman" w:hAnsi="Times New Roman" w:cs="Times New Roman"/>
          <w:i/>
          <w:spacing w:val="-3"/>
          <w:sz w:val="24"/>
        </w:rPr>
        <w:t xml:space="preserve"> </w:t>
      </w:r>
      <w:r w:rsidRPr="00464BD3">
        <w:rPr>
          <w:rFonts w:ascii="Times New Roman" w:eastAsia="Times New Roman" w:hAnsi="Times New Roman" w:cs="Times New Roman"/>
          <w:i/>
          <w:sz w:val="24"/>
        </w:rPr>
        <w:t>логические</w:t>
      </w:r>
      <w:r w:rsidRPr="00464BD3">
        <w:rPr>
          <w:rFonts w:ascii="Times New Roman" w:eastAsia="Times New Roman" w:hAnsi="Times New Roman" w:cs="Times New Roman"/>
          <w:i/>
          <w:spacing w:val="-1"/>
          <w:sz w:val="24"/>
        </w:rPr>
        <w:t xml:space="preserve"> </w:t>
      </w:r>
      <w:r w:rsidRPr="00464BD3">
        <w:rPr>
          <w:rFonts w:ascii="Times New Roman" w:eastAsia="Times New Roman" w:hAnsi="Times New Roman" w:cs="Times New Roman"/>
          <w:i/>
          <w:sz w:val="24"/>
        </w:rPr>
        <w:t>действия</w:t>
      </w:r>
      <w:r w:rsidRPr="00464BD3">
        <w:rPr>
          <w:rFonts w:ascii="Times New Roman" w:eastAsia="Times New Roman" w:hAnsi="Times New Roman" w:cs="Times New Roman"/>
          <w:sz w:val="24"/>
        </w:rPr>
        <w:t>:</w:t>
      </w:r>
    </w:p>
    <w:p w:rsidR="00464BD3" w:rsidRPr="00464BD3" w:rsidRDefault="00464BD3" w:rsidP="00464BD3">
      <w:pPr>
        <w:widowControl w:val="0"/>
        <w:autoSpaceDE w:val="0"/>
        <w:autoSpaceDN w:val="0"/>
        <w:spacing w:after="0" w:line="240" w:lineRule="auto"/>
        <w:rPr>
          <w:rFonts w:ascii="Times New Roman" w:eastAsia="Times New Roman" w:hAnsi="Times New Roman" w:cs="Times New Roman"/>
          <w:sz w:val="24"/>
        </w:rPr>
        <w:sectPr w:rsidR="00464BD3" w:rsidRPr="00464BD3" w:rsidSect="007C6ED2">
          <w:footerReference w:type="default" r:id="rId10"/>
          <w:pgSz w:w="11910" w:h="16840"/>
          <w:pgMar w:top="1040" w:right="740" w:bottom="280" w:left="1460" w:header="0" w:footer="0" w:gutter="0"/>
          <w:pgNumType w:start="2"/>
          <w:cols w:space="720"/>
        </w:sectPr>
      </w:pPr>
    </w:p>
    <w:p w:rsidR="00464BD3" w:rsidRPr="00464BD3" w:rsidRDefault="00464BD3" w:rsidP="00464BD3">
      <w:pPr>
        <w:widowControl w:val="0"/>
        <w:numPr>
          <w:ilvl w:val="1"/>
          <w:numId w:val="7"/>
        </w:numPr>
        <w:tabs>
          <w:tab w:val="left" w:pos="905"/>
        </w:tabs>
        <w:autoSpaceDE w:val="0"/>
        <w:autoSpaceDN w:val="0"/>
        <w:spacing w:before="73" w:after="0" w:line="240" w:lineRule="auto"/>
        <w:ind w:right="104"/>
        <w:jc w:val="both"/>
        <w:rPr>
          <w:rFonts w:ascii="Times New Roman" w:eastAsia="Times New Roman" w:hAnsi="Times New Roman" w:cs="Times New Roman"/>
          <w:sz w:val="24"/>
        </w:rPr>
      </w:pPr>
      <w:r w:rsidRPr="00464BD3">
        <w:rPr>
          <w:rFonts w:ascii="Times New Roman" w:eastAsia="Times New Roman" w:hAnsi="Times New Roman" w:cs="Times New Roman"/>
          <w:sz w:val="24"/>
        </w:rPr>
        <w:lastRenderedPageBreak/>
        <w:t>сравнивать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звуки,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звуковые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сочетания,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произведения,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жанры;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устанавливать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основания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для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сравнения,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объединять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элементы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звучания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 определённому признаку;</w:t>
      </w:r>
    </w:p>
    <w:p w:rsidR="00464BD3" w:rsidRPr="00464BD3" w:rsidRDefault="00464BD3" w:rsidP="00464BD3">
      <w:pPr>
        <w:widowControl w:val="0"/>
        <w:numPr>
          <w:ilvl w:val="1"/>
          <w:numId w:val="7"/>
        </w:numPr>
        <w:tabs>
          <w:tab w:val="left" w:pos="905"/>
        </w:tabs>
        <w:autoSpaceDE w:val="0"/>
        <w:autoSpaceDN w:val="0"/>
        <w:spacing w:before="1" w:after="0" w:line="240" w:lineRule="auto"/>
        <w:ind w:right="107"/>
        <w:jc w:val="both"/>
        <w:rPr>
          <w:rFonts w:ascii="Times New Roman" w:eastAsia="Times New Roman" w:hAnsi="Times New Roman" w:cs="Times New Roman"/>
          <w:sz w:val="24"/>
        </w:rPr>
      </w:pPr>
      <w:r w:rsidRPr="00464BD3">
        <w:rPr>
          <w:rFonts w:ascii="Times New Roman" w:eastAsia="Times New Roman" w:hAnsi="Times New Roman" w:cs="Times New Roman"/>
          <w:sz w:val="24"/>
        </w:rPr>
        <w:t>определять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существенный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признак</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для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классификации,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классифицировать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предложенные объекты (музыкальные инструменты, элементы музыкального языка,</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произведения,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исполнительские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составы и др.);</w:t>
      </w:r>
    </w:p>
    <w:p w:rsidR="00464BD3" w:rsidRPr="00464BD3" w:rsidRDefault="00464BD3" w:rsidP="00464BD3">
      <w:pPr>
        <w:widowControl w:val="0"/>
        <w:numPr>
          <w:ilvl w:val="1"/>
          <w:numId w:val="7"/>
        </w:numPr>
        <w:tabs>
          <w:tab w:val="left" w:pos="905"/>
        </w:tabs>
        <w:autoSpaceDE w:val="0"/>
        <w:autoSpaceDN w:val="0"/>
        <w:spacing w:after="0" w:line="240" w:lineRule="auto"/>
        <w:ind w:right="104"/>
        <w:jc w:val="both"/>
        <w:rPr>
          <w:rFonts w:ascii="Times New Roman" w:eastAsia="Times New Roman" w:hAnsi="Times New Roman" w:cs="Times New Roman"/>
          <w:sz w:val="24"/>
        </w:rPr>
      </w:pPr>
      <w:r w:rsidRPr="00464BD3">
        <w:rPr>
          <w:rFonts w:ascii="Times New Roman" w:eastAsia="Times New Roman" w:hAnsi="Times New Roman" w:cs="Times New Roman"/>
          <w:sz w:val="24"/>
        </w:rPr>
        <w:t>находить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закономерности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противоречия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рассматриваемых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явлениях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искусства,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сведениях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наблюдениях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за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звучащим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музыкальным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материалом</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основе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предложенного учителем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алгоритма;</w:t>
      </w:r>
    </w:p>
    <w:p w:rsidR="00464BD3" w:rsidRPr="00464BD3" w:rsidRDefault="00464BD3" w:rsidP="00464BD3">
      <w:pPr>
        <w:widowControl w:val="0"/>
        <w:numPr>
          <w:ilvl w:val="1"/>
          <w:numId w:val="7"/>
        </w:numPr>
        <w:tabs>
          <w:tab w:val="left" w:pos="905"/>
        </w:tabs>
        <w:autoSpaceDE w:val="0"/>
        <w:autoSpaceDN w:val="0"/>
        <w:spacing w:after="0" w:line="240" w:lineRule="auto"/>
        <w:ind w:right="107"/>
        <w:jc w:val="both"/>
        <w:rPr>
          <w:rFonts w:ascii="Times New Roman" w:eastAsia="Times New Roman" w:hAnsi="Times New Roman" w:cs="Times New Roman"/>
          <w:sz w:val="24"/>
        </w:rPr>
      </w:pPr>
      <w:r w:rsidRPr="00464BD3">
        <w:rPr>
          <w:rFonts w:ascii="Times New Roman" w:eastAsia="Times New Roman" w:hAnsi="Times New Roman" w:cs="Times New Roman"/>
          <w:sz w:val="24"/>
        </w:rPr>
        <w:t>выявлять недостаток информации, в том числе слуховой, акустической для решения</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учебной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(практической) задачи на</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основе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предложенного алгоритма;</w:t>
      </w:r>
    </w:p>
    <w:p w:rsidR="00464BD3" w:rsidRPr="00464BD3" w:rsidRDefault="00464BD3" w:rsidP="00464BD3">
      <w:pPr>
        <w:widowControl w:val="0"/>
        <w:numPr>
          <w:ilvl w:val="1"/>
          <w:numId w:val="7"/>
        </w:numPr>
        <w:tabs>
          <w:tab w:val="left" w:pos="905"/>
        </w:tabs>
        <w:autoSpaceDE w:val="0"/>
        <w:autoSpaceDN w:val="0"/>
        <w:spacing w:after="0" w:line="240" w:lineRule="auto"/>
        <w:ind w:right="111"/>
        <w:jc w:val="both"/>
        <w:rPr>
          <w:rFonts w:ascii="Times New Roman" w:eastAsia="Times New Roman" w:hAnsi="Times New Roman" w:cs="Times New Roman"/>
          <w:sz w:val="24"/>
        </w:rPr>
      </w:pPr>
      <w:r w:rsidRPr="00464BD3">
        <w:rPr>
          <w:rFonts w:ascii="Times New Roman" w:eastAsia="Times New Roman" w:hAnsi="Times New Roman" w:cs="Times New Roman"/>
          <w:sz w:val="24"/>
        </w:rPr>
        <w:t>устанавливать причинно-следственные связи в ситуациях музыкального восприятия</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исполнения, делать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выводы.</w:t>
      </w:r>
    </w:p>
    <w:p w:rsidR="00464BD3" w:rsidRPr="00464BD3" w:rsidRDefault="00464BD3" w:rsidP="00464BD3">
      <w:pPr>
        <w:widowControl w:val="0"/>
        <w:autoSpaceDE w:val="0"/>
        <w:autoSpaceDN w:val="0"/>
        <w:spacing w:after="0" w:line="275" w:lineRule="exact"/>
        <w:ind w:left="462"/>
        <w:jc w:val="both"/>
        <w:rPr>
          <w:rFonts w:ascii="Times New Roman" w:eastAsia="Times New Roman" w:hAnsi="Times New Roman" w:cs="Times New Roman"/>
          <w:sz w:val="24"/>
        </w:rPr>
      </w:pPr>
      <w:r w:rsidRPr="00464BD3">
        <w:rPr>
          <w:rFonts w:ascii="Times New Roman" w:eastAsia="Times New Roman" w:hAnsi="Times New Roman" w:cs="Times New Roman"/>
          <w:i/>
          <w:sz w:val="24"/>
        </w:rPr>
        <w:t>Базовые</w:t>
      </w:r>
      <w:r w:rsidRPr="00464BD3">
        <w:rPr>
          <w:rFonts w:ascii="Times New Roman" w:eastAsia="Times New Roman" w:hAnsi="Times New Roman" w:cs="Times New Roman"/>
          <w:i/>
          <w:spacing w:val="-3"/>
          <w:sz w:val="24"/>
        </w:rPr>
        <w:t xml:space="preserve"> </w:t>
      </w:r>
      <w:r w:rsidRPr="00464BD3">
        <w:rPr>
          <w:rFonts w:ascii="Times New Roman" w:eastAsia="Times New Roman" w:hAnsi="Times New Roman" w:cs="Times New Roman"/>
          <w:i/>
          <w:sz w:val="24"/>
        </w:rPr>
        <w:t>исследовательские</w:t>
      </w:r>
      <w:r w:rsidRPr="00464BD3">
        <w:rPr>
          <w:rFonts w:ascii="Times New Roman" w:eastAsia="Times New Roman" w:hAnsi="Times New Roman" w:cs="Times New Roman"/>
          <w:i/>
          <w:spacing w:val="-2"/>
          <w:sz w:val="24"/>
        </w:rPr>
        <w:t xml:space="preserve"> </w:t>
      </w:r>
      <w:r w:rsidRPr="00464BD3">
        <w:rPr>
          <w:rFonts w:ascii="Times New Roman" w:eastAsia="Times New Roman" w:hAnsi="Times New Roman" w:cs="Times New Roman"/>
          <w:i/>
          <w:sz w:val="24"/>
        </w:rPr>
        <w:t>действия</w:t>
      </w:r>
      <w:r w:rsidRPr="00464BD3">
        <w:rPr>
          <w:rFonts w:ascii="Times New Roman" w:eastAsia="Times New Roman" w:hAnsi="Times New Roman" w:cs="Times New Roman"/>
          <w:sz w:val="24"/>
        </w:rPr>
        <w:t>:</w:t>
      </w:r>
    </w:p>
    <w:p w:rsidR="00464BD3" w:rsidRPr="00464BD3" w:rsidRDefault="00464BD3" w:rsidP="00464BD3">
      <w:pPr>
        <w:widowControl w:val="0"/>
        <w:numPr>
          <w:ilvl w:val="1"/>
          <w:numId w:val="13"/>
        </w:numPr>
        <w:tabs>
          <w:tab w:val="left" w:pos="950"/>
        </w:tabs>
        <w:autoSpaceDE w:val="0"/>
        <w:autoSpaceDN w:val="0"/>
        <w:spacing w:after="0" w:line="240" w:lineRule="auto"/>
        <w:ind w:left="242" w:right="106"/>
        <w:jc w:val="both"/>
        <w:rPr>
          <w:rFonts w:ascii="Symbol" w:eastAsia="Times New Roman" w:hAnsi="Symbol" w:cs="Times New Roman"/>
          <w:sz w:val="24"/>
        </w:rPr>
      </w:pPr>
      <w:r w:rsidRPr="00464BD3">
        <w:rPr>
          <w:rFonts w:ascii="Times New Roman" w:eastAsia="Times New Roman" w:hAnsi="Times New Roman" w:cs="Times New Roman"/>
          <w:sz w:val="24"/>
        </w:rPr>
        <w:t>на основе предложенных учителем вопросов определять разрыв между реальным 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желательным состоянием музыкальных явлений, в том числе в отношении собственных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музыкально-исполнительских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навыков;</w:t>
      </w:r>
    </w:p>
    <w:p w:rsidR="00464BD3" w:rsidRPr="00464BD3" w:rsidRDefault="00464BD3" w:rsidP="00464BD3">
      <w:pPr>
        <w:widowControl w:val="0"/>
        <w:numPr>
          <w:ilvl w:val="1"/>
          <w:numId w:val="13"/>
        </w:numPr>
        <w:tabs>
          <w:tab w:val="left" w:pos="950"/>
        </w:tabs>
        <w:autoSpaceDE w:val="0"/>
        <w:autoSpaceDN w:val="0"/>
        <w:spacing w:after="0" w:line="240" w:lineRule="auto"/>
        <w:ind w:left="242" w:right="109"/>
        <w:jc w:val="both"/>
        <w:rPr>
          <w:rFonts w:ascii="Symbol" w:eastAsia="Times New Roman" w:hAnsi="Symbol" w:cs="Times New Roman"/>
          <w:sz w:val="24"/>
        </w:rPr>
      </w:pP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помощью</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учителя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формулировать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цель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выполнения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вокальных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слуховых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упражнений,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планировать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изменения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результатов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своей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деятельности,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ситуации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совместного</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музицирования;</w:t>
      </w:r>
    </w:p>
    <w:p w:rsidR="00464BD3" w:rsidRPr="00464BD3" w:rsidRDefault="00464BD3" w:rsidP="00464BD3">
      <w:pPr>
        <w:widowControl w:val="0"/>
        <w:numPr>
          <w:ilvl w:val="1"/>
          <w:numId w:val="13"/>
        </w:numPr>
        <w:tabs>
          <w:tab w:val="left" w:pos="950"/>
        </w:tabs>
        <w:autoSpaceDE w:val="0"/>
        <w:autoSpaceDN w:val="0"/>
        <w:spacing w:after="0" w:line="240" w:lineRule="auto"/>
        <w:ind w:left="242" w:right="108"/>
        <w:jc w:val="both"/>
        <w:rPr>
          <w:rFonts w:ascii="Symbol" w:eastAsia="Times New Roman" w:hAnsi="Symbol" w:cs="Times New Roman"/>
          <w:sz w:val="24"/>
        </w:rPr>
      </w:pPr>
      <w:r w:rsidRPr="00464BD3">
        <w:rPr>
          <w:rFonts w:ascii="Times New Roman" w:eastAsia="Times New Roman" w:hAnsi="Times New Roman" w:cs="Times New Roman"/>
          <w:sz w:val="24"/>
        </w:rPr>
        <w:t>сравнивать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несколько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вариантов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решения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творческой,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исполнительской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задачи,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выбирать наиболее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подходящий (на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основе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предложенных критериев);</w:t>
      </w:r>
    </w:p>
    <w:p w:rsidR="00464BD3" w:rsidRPr="00464BD3" w:rsidRDefault="00464BD3" w:rsidP="00464BD3">
      <w:pPr>
        <w:widowControl w:val="0"/>
        <w:numPr>
          <w:ilvl w:val="1"/>
          <w:numId w:val="13"/>
        </w:numPr>
        <w:tabs>
          <w:tab w:val="left" w:pos="950"/>
        </w:tabs>
        <w:autoSpaceDE w:val="0"/>
        <w:autoSpaceDN w:val="0"/>
        <w:spacing w:after="0" w:line="240" w:lineRule="auto"/>
        <w:ind w:left="242" w:right="104"/>
        <w:jc w:val="both"/>
        <w:rPr>
          <w:rFonts w:ascii="Symbol" w:eastAsia="Times New Roman" w:hAnsi="Symbol" w:cs="Times New Roman"/>
          <w:sz w:val="24"/>
        </w:rPr>
      </w:pPr>
      <w:r w:rsidRPr="00464BD3">
        <w:rPr>
          <w:rFonts w:ascii="Times New Roman" w:eastAsia="Times New Roman" w:hAnsi="Times New Roman" w:cs="Times New Roman"/>
          <w:sz w:val="24"/>
        </w:rPr>
        <w:t>проводить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предложенному</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плану</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опыт,</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несложное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исследование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установлению особенностей предмета изучения и связей между музыкальными объектами</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явлениями (часть</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 целое, причина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 следствие);</w:t>
      </w:r>
    </w:p>
    <w:p w:rsidR="00464BD3" w:rsidRPr="00464BD3" w:rsidRDefault="00464BD3" w:rsidP="00464BD3">
      <w:pPr>
        <w:widowControl w:val="0"/>
        <w:numPr>
          <w:ilvl w:val="1"/>
          <w:numId w:val="13"/>
        </w:numPr>
        <w:tabs>
          <w:tab w:val="left" w:pos="950"/>
        </w:tabs>
        <w:autoSpaceDE w:val="0"/>
        <w:autoSpaceDN w:val="0"/>
        <w:spacing w:after="0" w:line="240" w:lineRule="auto"/>
        <w:ind w:left="242" w:right="110"/>
        <w:jc w:val="both"/>
        <w:rPr>
          <w:rFonts w:ascii="Symbol" w:eastAsia="Times New Roman" w:hAnsi="Symbol" w:cs="Times New Roman"/>
          <w:sz w:val="24"/>
        </w:rPr>
      </w:pPr>
      <w:r w:rsidRPr="00464BD3">
        <w:rPr>
          <w:rFonts w:ascii="Times New Roman" w:eastAsia="Times New Roman" w:hAnsi="Times New Roman" w:cs="Times New Roman"/>
          <w:sz w:val="24"/>
        </w:rPr>
        <w:t>формулировать выводы и подкреплять их доказательствами на основе результатов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проведённого наблюдения (в том числе в форме двигательного моделирования, звукового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эксперимента,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классификации, сравнения,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исследования);</w:t>
      </w:r>
    </w:p>
    <w:p w:rsidR="00464BD3" w:rsidRPr="00464BD3" w:rsidRDefault="00464BD3" w:rsidP="00464BD3">
      <w:pPr>
        <w:widowControl w:val="0"/>
        <w:numPr>
          <w:ilvl w:val="1"/>
          <w:numId w:val="13"/>
        </w:numPr>
        <w:tabs>
          <w:tab w:val="left" w:pos="950"/>
        </w:tabs>
        <w:autoSpaceDE w:val="0"/>
        <w:autoSpaceDN w:val="0"/>
        <w:spacing w:after="0" w:line="240" w:lineRule="auto"/>
        <w:ind w:left="242" w:right="105"/>
        <w:jc w:val="both"/>
        <w:rPr>
          <w:rFonts w:ascii="Symbol" w:eastAsia="Times New Roman" w:hAnsi="Symbol" w:cs="Times New Roman"/>
          <w:sz w:val="24"/>
        </w:rPr>
      </w:pPr>
      <w:r w:rsidRPr="00464BD3">
        <w:rPr>
          <w:rFonts w:ascii="Times New Roman" w:eastAsia="Times New Roman" w:hAnsi="Times New Roman" w:cs="Times New Roman"/>
          <w:sz w:val="24"/>
        </w:rPr>
        <w:t>прогнозировать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возможное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развитие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процесса,</w:t>
      </w:r>
      <w:r w:rsidRPr="00464BD3">
        <w:rPr>
          <w:rFonts w:ascii="Times New Roman" w:eastAsia="Times New Roman" w:hAnsi="Times New Roman" w:cs="Times New Roman"/>
          <w:spacing w:val="61"/>
          <w:sz w:val="24"/>
        </w:rPr>
        <w:t xml:space="preserve"> </w:t>
      </w:r>
      <w:r w:rsidRPr="00464BD3">
        <w:rPr>
          <w:rFonts w:ascii="Times New Roman" w:eastAsia="Times New Roman" w:hAnsi="Times New Roman" w:cs="Times New Roman"/>
          <w:sz w:val="24"/>
        </w:rPr>
        <w:t>эволюции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культурных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явлений в</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различных условиях.</w:t>
      </w:r>
    </w:p>
    <w:p w:rsidR="00464BD3" w:rsidRPr="00464BD3" w:rsidRDefault="00464BD3" w:rsidP="00464BD3">
      <w:pPr>
        <w:widowControl w:val="0"/>
        <w:autoSpaceDE w:val="0"/>
        <w:autoSpaceDN w:val="0"/>
        <w:spacing w:after="0" w:line="275" w:lineRule="exact"/>
        <w:ind w:left="462"/>
        <w:jc w:val="both"/>
        <w:rPr>
          <w:rFonts w:ascii="Times New Roman" w:eastAsia="Times New Roman" w:hAnsi="Times New Roman" w:cs="Times New Roman"/>
          <w:sz w:val="24"/>
        </w:rPr>
      </w:pPr>
      <w:r w:rsidRPr="00464BD3">
        <w:rPr>
          <w:rFonts w:ascii="Times New Roman" w:eastAsia="Times New Roman" w:hAnsi="Times New Roman" w:cs="Times New Roman"/>
          <w:i/>
          <w:sz w:val="24"/>
        </w:rPr>
        <w:t>Работа с</w:t>
      </w:r>
      <w:r w:rsidRPr="00464BD3">
        <w:rPr>
          <w:rFonts w:ascii="Times New Roman" w:eastAsia="Times New Roman" w:hAnsi="Times New Roman" w:cs="Times New Roman"/>
          <w:i/>
          <w:spacing w:val="-2"/>
          <w:sz w:val="24"/>
        </w:rPr>
        <w:t xml:space="preserve"> </w:t>
      </w:r>
      <w:r w:rsidRPr="00464BD3">
        <w:rPr>
          <w:rFonts w:ascii="Times New Roman" w:eastAsia="Times New Roman" w:hAnsi="Times New Roman" w:cs="Times New Roman"/>
          <w:i/>
          <w:sz w:val="24"/>
        </w:rPr>
        <w:t>информацией</w:t>
      </w:r>
      <w:r w:rsidRPr="00464BD3">
        <w:rPr>
          <w:rFonts w:ascii="Times New Roman" w:eastAsia="Times New Roman" w:hAnsi="Times New Roman" w:cs="Times New Roman"/>
          <w:sz w:val="24"/>
        </w:rPr>
        <w:t>:</w:t>
      </w:r>
    </w:p>
    <w:p w:rsidR="00464BD3" w:rsidRPr="00464BD3" w:rsidRDefault="00464BD3" w:rsidP="00464BD3">
      <w:pPr>
        <w:widowControl w:val="0"/>
        <w:numPr>
          <w:ilvl w:val="2"/>
          <w:numId w:val="13"/>
        </w:numPr>
        <w:tabs>
          <w:tab w:val="left" w:pos="905"/>
        </w:tabs>
        <w:autoSpaceDE w:val="0"/>
        <w:autoSpaceDN w:val="0"/>
        <w:spacing w:after="0" w:line="293" w:lineRule="exact"/>
        <w:ind w:hanging="361"/>
        <w:jc w:val="both"/>
        <w:rPr>
          <w:rFonts w:ascii="Times New Roman" w:eastAsia="Times New Roman" w:hAnsi="Times New Roman" w:cs="Times New Roman"/>
          <w:sz w:val="24"/>
        </w:rPr>
      </w:pPr>
      <w:r w:rsidRPr="00464BD3">
        <w:rPr>
          <w:rFonts w:ascii="Times New Roman" w:eastAsia="Times New Roman" w:hAnsi="Times New Roman" w:cs="Times New Roman"/>
          <w:sz w:val="24"/>
        </w:rPr>
        <w:t>выбирать</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источник</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получения</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информации;</w:t>
      </w:r>
    </w:p>
    <w:p w:rsidR="00464BD3" w:rsidRPr="00464BD3" w:rsidRDefault="00464BD3" w:rsidP="00464BD3">
      <w:pPr>
        <w:widowControl w:val="0"/>
        <w:numPr>
          <w:ilvl w:val="2"/>
          <w:numId w:val="13"/>
        </w:numPr>
        <w:tabs>
          <w:tab w:val="left" w:pos="905"/>
        </w:tabs>
        <w:autoSpaceDE w:val="0"/>
        <w:autoSpaceDN w:val="0"/>
        <w:spacing w:after="0" w:line="240" w:lineRule="auto"/>
        <w:ind w:right="109"/>
        <w:jc w:val="both"/>
        <w:rPr>
          <w:rFonts w:ascii="Times New Roman" w:eastAsia="Times New Roman" w:hAnsi="Times New Roman" w:cs="Times New Roman"/>
          <w:sz w:val="24"/>
        </w:rPr>
      </w:pPr>
      <w:r w:rsidRPr="00464BD3">
        <w:rPr>
          <w:rFonts w:ascii="Times New Roman" w:eastAsia="Times New Roman" w:hAnsi="Times New Roman" w:cs="Times New Roman"/>
          <w:sz w:val="24"/>
        </w:rPr>
        <w:t>согласно заданному алгоритму находить в предложенном источнике информацию,</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представленную</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явном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виде;</w:t>
      </w:r>
    </w:p>
    <w:p w:rsidR="00464BD3" w:rsidRPr="00464BD3" w:rsidRDefault="00464BD3" w:rsidP="00464BD3">
      <w:pPr>
        <w:widowControl w:val="0"/>
        <w:numPr>
          <w:ilvl w:val="2"/>
          <w:numId w:val="13"/>
        </w:numPr>
        <w:tabs>
          <w:tab w:val="left" w:pos="905"/>
        </w:tabs>
        <w:autoSpaceDE w:val="0"/>
        <w:autoSpaceDN w:val="0"/>
        <w:spacing w:after="0" w:line="240" w:lineRule="auto"/>
        <w:ind w:right="106"/>
        <w:jc w:val="both"/>
        <w:rPr>
          <w:rFonts w:ascii="Times New Roman" w:eastAsia="Times New Roman" w:hAnsi="Times New Roman" w:cs="Times New Roman"/>
          <w:sz w:val="24"/>
        </w:rPr>
      </w:pPr>
      <w:r w:rsidRPr="00464BD3">
        <w:rPr>
          <w:rFonts w:ascii="Times New Roman" w:eastAsia="Times New Roman" w:hAnsi="Times New Roman" w:cs="Times New Roman"/>
          <w:sz w:val="24"/>
        </w:rPr>
        <w:t>распознавать достоверную и недостоверную информацию самостоятельно или на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основании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предложенного учителем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способа</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её</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проверки;</w:t>
      </w:r>
    </w:p>
    <w:p w:rsidR="00464BD3" w:rsidRPr="00464BD3" w:rsidRDefault="00464BD3" w:rsidP="00464BD3">
      <w:pPr>
        <w:widowControl w:val="0"/>
        <w:numPr>
          <w:ilvl w:val="2"/>
          <w:numId w:val="13"/>
        </w:numPr>
        <w:tabs>
          <w:tab w:val="left" w:pos="905"/>
        </w:tabs>
        <w:autoSpaceDE w:val="0"/>
        <w:autoSpaceDN w:val="0"/>
        <w:spacing w:after="0" w:line="240" w:lineRule="auto"/>
        <w:ind w:right="102"/>
        <w:jc w:val="both"/>
        <w:rPr>
          <w:rFonts w:ascii="Times New Roman" w:eastAsia="Times New Roman" w:hAnsi="Times New Roman" w:cs="Times New Roman"/>
          <w:sz w:val="24"/>
        </w:rPr>
      </w:pPr>
      <w:r w:rsidRPr="00464BD3">
        <w:rPr>
          <w:rFonts w:ascii="Times New Roman" w:eastAsia="Times New Roman" w:hAnsi="Times New Roman" w:cs="Times New Roman"/>
          <w:sz w:val="24"/>
        </w:rPr>
        <w:t>соблюдать с помощью взрослых (учителей, родителей (законных представителей)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обучающихся) правила информационной безопасности при поиске информации 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сети Интернет;</w:t>
      </w:r>
    </w:p>
    <w:p w:rsidR="00464BD3" w:rsidRPr="00464BD3" w:rsidRDefault="00464BD3" w:rsidP="00464BD3">
      <w:pPr>
        <w:widowControl w:val="0"/>
        <w:numPr>
          <w:ilvl w:val="2"/>
          <w:numId w:val="13"/>
        </w:numPr>
        <w:tabs>
          <w:tab w:val="left" w:pos="905"/>
        </w:tabs>
        <w:autoSpaceDE w:val="0"/>
        <w:autoSpaceDN w:val="0"/>
        <w:spacing w:after="0" w:line="240" w:lineRule="auto"/>
        <w:ind w:right="107"/>
        <w:jc w:val="both"/>
        <w:rPr>
          <w:rFonts w:ascii="Times New Roman" w:eastAsia="Times New Roman" w:hAnsi="Times New Roman" w:cs="Times New Roman"/>
          <w:sz w:val="24"/>
        </w:rPr>
      </w:pPr>
      <w:r w:rsidRPr="00464BD3">
        <w:rPr>
          <w:rFonts w:ascii="Times New Roman" w:eastAsia="Times New Roman" w:hAnsi="Times New Roman" w:cs="Times New Roman"/>
          <w:sz w:val="24"/>
        </w:rPr>
        <w:t>анализировать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текстовую,</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видео-,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графическую,</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звуковую,</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информацию</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соответствии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учебной задачей;</w:t>
      </w:r>
    </w:p>
    <w:p w:rsidR="00464BD3" w:rsidRPr="00464BD3" w:rsidRDefault="00464BD3" w:rsidP="00464BD3">
      <w:pPr>
        <w:widowControl w:val="0"/>
        <w:numPr>
          <w:ilvl w:val="2"/>
          <w:numId w:val="13"/>
        </w:numPr>
        <w:tabs>
          <w:tab w:val="left" w:pos="905"/>
        </w:tabs>
        <w:autoSpaceDE w:val="0"/>
        <w:autoSpaceDN w:val="0"/>
        <w:spacing w:after="0" w:line="240" w:lineRule="auto"/>
        <w:ind w:right="109"/>
        <w:jc w:val="both"/>
        <w:rPr>
          <w:rFonts w:ascii="Times New Roman" w:eastAsia="Times New Roman" w:hAnsi="Times New Roman" w:cs="Times New Roman"/>
          <w:sz w:val="24"/>
        </w:rPr>
      </w:pPr>
      <w:r w:rsidRPr="00464BD3">
        <w:rPr>
          <w:rFonts w:ascii="Times New Roman" w:eastAsia="Times New Roman" w:hAnsi="Times New Roman" w:cs="Times New Roman"/>
          <w:sz w:val="24"/>
        </w:rPr>
        <w:t>анализировать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музыкальные тексты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(акустические 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нотные)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 предложенному</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учителем</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алгоритму;</w:t>
      </w:r>
    </w:p>
    <w:p w:rsidR="00464BD3" w:rsidRPr="00464BD3" w:rsidRDefault="00464BD3" w:rsidP="00464BD3">
      <w:pPr>
        <w:widowControl w:val="0"/>
        <w:numPr>
          <w:ilvl w:val="2"/>
          <w:numId w:val="13"/>
        </w:numPr>
        <w:tabs>
          <w:tab w:val="left" w:pos="905"/>
        </w:tabs>
        <w:autoSpaceDE w:val="0"/>
        <w:autoSpaceDN w:val="0"/>
        <w:spacing w:after="0" w:line="293" w:lineRule="exact"/>
        <w:ind w:hanging="361"/>
        <w:jc w:val="both"/>
        <w:rPr>
          <w:rFonts w:ascii="Times New Roman" w:eastAsia="Times New Roman" w:hAnsi="Times New Roman" w:cs="Times New Roman"/>
          <w:sz w:val="24"/>
        </w:rPr>
      </w:pPr>
      <w:r w:rsidRPr="00464BD3">
        <w:rPr>
          <w:rFonts w:ascii="Times New Roman" w:eastAsia="Times New Roman" w:hAnsi="Times New Roman" w:cs="Times New Roman"/>
          <w:sz w:val="24"/>
        </w:rPr>
        <w:t>самостоятельно</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создавать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схемы,</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таблицы для</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представления</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информации.</w:t>
      </w:r>
    </w:p>
    <w:p w:rsidR="00464BD3" w:rsidRPr="00464BD3" w:rsidRDefault="00464BD3" w:rsidP="00464BD3">
      <w:pPr>
        <w:widowControl w:val="0"/>
        <w:autoSpaceDE w:val="0"/>
        <w:autoSpaceDN w:val="0"/>
        <w:spacing w:before="1" w:after="0" w:line="240" w:lineRule="auto"/>
        <w:rPr>
          <w:rFonts w:ascii="Times New Roman" w:eastAsia="Times New Roman" w:hAnsi="Times New Roman" w:cs="Times New Roman"/>
          <w:sz w:val="23"/>
          <w:szCs w:val="26"/>
        </w:rPr>
      </w:pPr>
    </w:p>
    <w:p w:rsidR="00464BD3" w:rsidRPr="00464BD3" w:rsidRDefault="00464BD3" w:rsidP="00464BD3">
      <w:pPr>
        <w:widowControl w:val="0"/>
        <w:numPr>
          <w:ilvl w:val="0"/>
          <w:numId w:val="7"/>
        </w:numPr>
        <w:tabs>
          <w:tab w:val="left" w:pos="483"/>
        </w:tabs>
        <w:autoSpaceDE w:val="0"/>
        <w:autoSpaceDN w:val="0"/>
        <w:spacing w:before="1" w:after="0" w:line="240" w:lineRule="auto"/>
        <w:ind w:hanging="241"/>
        <w:rPr>
          <w:rFonts w:ascii="Times New Roman" w:eastAsia="Times New Roman" w:hAnsi="Times New Roman" w:cs="Times New Roman"/>
          <w:b/>
          <w:sz w:val="24"/>
        </w:rPr>
      </w:pPr>
      <w:r w:rsidRPr="00464BD3">
        <w:rPr>
          <w:rFonts w:ascii="Times New Roman" w:eastAsia="Times New Roman" w:hAnsi="Times New Roman" w:cs="Times New Roman"/>
          <w:b/>
          <w:sz w:val="24"/>
        </w:rPr>
        <w:t>Овладение</w:t>
      </w:r>
      <w:r w:rsidRPr="00464BD3">
        <w:rPr>
          <w:rFonts w:ascii="Times New Roman" w:eastAsia="Times New Roman" w:hAnsi="Times New Roman" w:cs="Times New Roman"/>
          <w:b/>
          <w:spacing w:val="-5"/>
          <w:sz w:val="24"/>
        </w:rPr>
        <w:t xml:space="preserve"> </w:t>
      </w:r>
      <w:r w:rsidRPr="00464BD3">
        <w:rPr>
          <w:rFonts w:ascii="Times New Roman" w:eastAsia="Times New Roman" w:hAnsi="Times New Roman" w:cs="Times New Roman"/>
          <w:b/>
          <w:sz w:val="24"/>
        </w:rPr>
        <w:t>универсальными</w:t>
      </w:r>
      <w:r w:rsidRPr="00464BD3">
        <w:rPr>
          <w:rFonts w:ascii="Times New Roman" w:eastAsia="Times New Roman" w:hAnsi="Times New Roman" w:cs="Times New Roman"/>
          <w:b/>
          <w:spacing w:val="-3"/>
          <w:sz w:val="24"/>
        </w:rPr>
        <w:t xml:space="preserve"> </w:t>
      </w:r>
      <w:r w:rsidRPr="00464BD3">
        <w:rPr>
          <w:rFonts w:ascii="Times New Roman" w:eastAsia="Times New Roman" w:hAnsi="Times New Roman" w:cs="Times New Roman"/>
          <w:b/>
          <w:sz w:val="24"/>
        </w:rPr>
        <w:t>коммуникативными</w:t>
      </w:r>
      <w:r w:rsidRPr="00464BD3">
        <w:rPr>
          <w:rFonts w:ascii="Times New Roman" w:eastAsia="Times New Roman" w:hAnsi="Times New Roman" w:cs="Times New Roman"/>
          <w:b/>
          <w:spacing w:val="-4"/>
          <w:sz w:val="24"/>
        </w:rPr>
        <w:t xml:space="preserve"> </w:t>
      </w:r>
      <w:r w:rsidRPr="00464BD3">
        <w:rPr>
          <w:rFonts w:ascii="Times New Roman" w:eastAsia="Times New Roman" w:hAnsi="Times New Roman" w:cs="Times New Roman"/>
          <w:b/>
          <w:sz w:val="24"/>
        </w:rPr>
        <w:t>действиями</w:t>
      </w:r>
    </w:p>
    <w:p w:rsidR="00464BD3" w:rsidRPr="00464BD3" w:rsidRDefault="00464BD3" w:rsidP="00464BD3">
      <w:pPr>
        <w:widowControl w:val="0"/>
        <w:autoSpaceDE w:val="0"/>
        <w:autoSpaceDN w:val="0"/>
        <w:spacing w:after="0" w:line="276" w:lineRule="exact"/>
        <w:ind w:left="462"/>
        <w:rPr>
          <w:rFonts w:ascii="Times New Roman" w:eastAsia="Times New Roman" w:hAnsi="Times New Roman" w:cs="Times New Roman"/>
          <w:sz w:val="24"/>
        </w:rPr>
      </w:pPr>
      <w:r w:rsidRPr="00464BD3">
        <w:rPr>
          <w:rFonts w:ascii="Times New Roman" w:eastAsia="Times New Roman" w:hAnsi="Times New Roman" w:cs="Times New Roman"/>
          <w:i/>
          <w:sz w:val="24"/>
        </w:rPr>
        <w:t>Невербальная</w:t>
      </w:r>
      <w:r w:rsidRPr="00464BD3">
        <w:rPr>
          <w:rFonts w:ascii="Times New Roman" w:eastAsia="Times New Roman" w:hAnsi="Times New Roman" w:cs="Times New Roman"/>
          <w:i/>
          <w:spacing w:val="-4"/>
          <w:sz w:val="24"/>
        </w:rPr>
        <w:t xml:space="preserve"> </w:t>
      </w:r>
      <w:r w:rsidRPr="00464BD3">
        <w:rPr>
          <w:rFonts w:ascii="Times New Roman" w:eastAsia="Times New Roman" w:hAnsi="Times New Roman" w:cs="Times New Roman"/>
          <w:i/>
          <w:sz w:val="24"/>
        </w:rPr>
        <w:t>коммуникация</w:t>
      </w:r>
      <w:r w:rsidRPr="00464BD3">
        <w:rPr>
          <w:rFonts w:ascii="Times New Roman" w:eastAsia="Times New Roman" w:hAnsi="Times New Roman" w:cs="Times New Roman"/>
          <w:sz w:val="24"/>
        </w:rPr>
        <w:t>:</w:t>
      </w:r>
    </w:p>
    <w:p w:rsidR="00464BD3" w:rsidRPr="00464BD3" w:rsidRDefault="00464BD3" w:rsidP="00464BD3">
      <w:pPr>
        <w:widowControl w:val="0"/>
        <w:numPr>
          <w:ilvl w:val="1"/>
          <w:numId w:val="7"/>
        </w:numPr>
        <w:tabs>
          <w:tab w:val="left" w:pos="962"/>
        </w:tabs>
        <w:autoSpaceDE w:val="0"/>
        <w:autoSpaceDN w:val="0"/>
        <w:spacing w:after="0" w:line="240" w:lineRule="auto"/>
        <w:ind w:left="961" w:right="110"/>
        <w:rPr>
          <w:rFonts w:ascii="Times New Roman" w:eastAsia="Times New Roman" w:hAnsi="Times New Roman" w:cs="Times New Roman"/>
          <w:sz w:val="24"/>
        </w:rPr>
      </w:pPr>
      <w:r w:rsidRPr="00464BD3">
        <w:rPr>
          <w:rFonts w:ascii="Times New Roman" w:eastAsia="Times New Roman" w:hAnsi="Times New Roman" w:cs="Times New Roman"/>
          <w:sz w:val="24"/>
        </w:rPr>
        <w:t>воспринимать</w:t>
      </w:r>
      <w:r w:rsidRPr="00464BD3">
        <w:rPr>
          <w:rFonts w:ascii="Times New Roman" w:eastAsia="Times New Roman" w:hAnsi="Times New Roman" w:cs="Times New Roman"/>
          <w:spacing w:val="22"/>
          <w:sz w:val="24"/>
        </w:rPr>
        <w:t xml:space="preserve"> </w:t>
      </w:r>
      <w:r w:rsidRPr="00464BD3">
        <w:rPr>
          <w:rFonts w:ascii="Times New Roman" w:eastAsia="Times New Roman" w:hAnsi="Times New Roman" w:cs="Times New Roman"/>
          <w:sz w:val="24"/>
        </w:rPr>
        <w:t>музыку</w:t>
      </w:r>
      <w:r w:rsidRPr="00464BD3">
        <w:rPr>
          <w:rFonts w:ascii="Times New Roman" w:eastAsia="Times New Roman" w:hAnsi="Times New Roman" w:cs="Times New Roman"/>
          <w:spacing w:val="21"/>
          <w:sz w:val="24"/>
        </w:rPr>
        <w:t xml:space="preserve"> </w:t>
      </w:r>
      <w:r w:rsidRPr="00464BD3">
        <w:rPr>
          <w:rFonts w:ascii="Times New Roman" w:eastAsia="Times New Roman" w:hAnsi="Times New Roman" w:cs="Times New Roman"/>
          <w:sz w:val="24"/>
        </w:rPr>
        <w:t>как</w:t>
      </w:r>
      <w:r w:rsidRPr="00464BD3">
        <w:rPr>
          <w:rFonts w:ascii="Times New Roman" w:eastAsia="Times New Roman" w:hAnsi="Times New Roman" w:cs="Times New Roman"/>
          <w:spacing w:val="23"/>
          <w:sz w:val="24"/>
        </w:rPr>
        <w:t xml:space="preserve"> </w:t>
      </w:r>
      <w:r w:rsidRPr="00464BD3">
        <w:rPr>
          <w:rFonts w:ascii="Times New Roman" w:eastAsia="Times New Roman" w:hAnsi="Times New Roman" w:cs="Times New Roman"/>
          <w:sz w:val="24"/>
        </w:rPr>
        <w:t>специфическую</w:t>
      </w:r>
      <w:r w:rsidRPr="00464BD3">
        <w:rPr>
          <w:rFonts w:ascii="Times New Roman" w:eastAsia="Times New Roman" w:hAnsi="Times New Roman" w:cs="Times New Roman"/>
          <w:spacing w:val="21"/>
          <w:sz w:val="24"/>
        </w:rPr>
        <w:t xml:space="preserve"> </w:t>
      </w:r>
      <w:r w:rsidRPr="00464BD3">
        <w:rPr>
          <w:rFonts w:ascii="Times New Roman" w:eastAsia="Times New Roman" w:hAnsi="Times New Roman" w:cs="Times New Roman"/>
          <w:sz w:val="24"/>
        </w:rPr>
        <w:t>форму</w:t>
      </w:r>
      <w:r w:rsidRPr="00464BD3">
        <w:rPr>
          <w:rFonts w:ascii="Times New Roman" w:eastAsia="Times New Roman" w:hAnsi="Times New Roman" w:cs="Times New Roman"/>
          <w:spacing w:val="22"/>
          <w:sz w:val="24"/>
        </w:rPr>
        <w:t xml:space="preserve"> </w:t>
      </w:r>
      <w:r w:rsidRPr="00464BD3">
        <w:rPr>
          <w:rFonts w:ascii="Times New Roman" w:eastAsia="Times New Roman" w:hAnsi="Times New Roman" w:cs="Times New Roman"/>
          <w:sz w:val="24"/>
        </w:rPr>
        <w:t>общения</w:t>
      </w:r>
      <w:r w:rsidRPr="00464BD3">
        <w:rPr>
          <w:rFonts w:ascii="Times New Roman" w:eastAsia="Times New Roman" w:hAnsi="Times New Roman" w:cs="Times New Roman"/>
          <w:spacing w:val="23"/>
          <w:sz w:val="24"/>
        </w:rPr>
        <w:t xml:space="preserve"> </w:t>
      </w:r>
      <w:r w:rsidRPr="00464BD3">
        <w:rPr>
          <w:rFonts w:ascii="Times New Roman" w:eastAsia="Times New Roman" w:hAnsi="Times New Roman" w:cs="Times New Roman"/>
          <w:sz w:val="24"/>
        </w:rPr>
        <w:t>людей,</w:t>
      </w:r>
      <w:r w:rsidRPr="00464BD3">
        <w:rPr>
          <w:rFonts w:ascii="Times New Roman" w:eastAsia="Times New Roman" w:hAnsi="Times New Roman" w:cs="Times New Roman"/>
          <w:spacing w:val="23"/>
          <w:sz w:val="24"/>
        </w:rPr>
        <w:t xml:space="preserve"> </w:t>
      </w:r>
      <w:r w:rsidRPr="00464BD3">
        <w:rPr>
          <w:rFonts w:ascii="Times New Roman" w:eastAsia="Times New Roman" w:hAnsi="Times New Roman" w:cs="Times New Roman"/>
          <w:sz w:val="24"/>
        </w:rPr>
        <w:t>стремиться</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понять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эмоционально-образное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содержание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музыкального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высказывания;</w:t>
      </w:r>
    </w:p>
    <w:p w:rsidR="00464BD3" w:rsidRPr="00464BD3" w:rsidRDefault="00464BD3" w:rsidP="00464BD3">
      <w:pPr>
        <w:widowControl w:val="0"/>
        <w:numPr>
          <w:ilvl w:val="1"/>
          <w:numId w:val="7"/>
        </w:numPr>
        <w:tabs>
          <w:tab w:val="left" w:pos="962"/>
        </w:tabs>
        <w:autoSpaceDE w:val="0"/>
        <w:autoSpaceDN w:val="0"/>
        <w:spacing w:after="0" w:line="293" w:lineRule="exact"/>
        <w:ind w:left="962" w:hanging="361"/>
        <w:rPr>
          <w:rFonts w:ascii="Times New Roman" w:eastAsia="Times New Roman" w:hAnsi="Times New Roman" w:cs="Times New Roman"/>
          <w:sz w:val="24"/>
        </w:rPr>
      </w:pPr>
      <w:r w:rsidRPr="00464BD3">
        <w:rPr>
          <w:rFonts w:ascii="Times New Roman" w:eastAsia="Times New Roman" w:hAnsi="Times New Roman" w:cs="Times New Roman"/>
          <w:sz w:val="24"/>
        </w:rPr>
        <w:t>выступать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перед</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публикой</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качестве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исполнителя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музыки (соло</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или</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коллективе);</w:t>
      </w:r>
    </w:p>
    <w:p w:rsidR="00464BD3" w:rsidRPr="00464BD3" w:rsidRDefault="00464BD3" w:rsidP="00464BD3">
      <w:pPr>
        <w:widowControl w:val="0"/>
        <w:autoSpaceDE w:val="0"/>
        <w:autoSpaceDN w:val="0"/>
        <w:spacing w:after="0" w:line="293" w:lineRule="exact"/>
        <w:rPr>
          <w:rFonts w:ascii="Times New Roman" w:eastAsia="Times New Roman" w:hAnsi="Times New Roman" w:cs="Times New Roman"/>
          <w:sz w:val="24"/>
        </w:rPr>
        <w:sectPr w:rsidR="00464BD3" w:rsidRPr="00464BD3" w:rsidSect="007C6ED2">
          <w:footerReference w:type="default" r:id="rId11"/>
          <w:pgSz w:w="11910" w:h="16840"/>
          <w:pgMar w:top="1040" w:right="740" w:bottom="1160" w:left="1460" w:header="0" w:footer="969" w:gutter="0"/>
          <w:pgNumType w:start="2"/>
          <w:cols w:space="720"/>
        </w:sectPr>
      </w:pPr>
    </w:p>
    <w:p w:rsidR="00464BD3" w:rsidRPr="00464BD3" w:rsidRDefault="00464BD3" w:rsidP="00464BD3">
      <w:pPr>
        <w:widowControl w:val="0"/>
        <w:numPr>
          <w:ilvl w:val="1"/>
          <w:numId w:val="7"/>
        </w:numPr>
        <w:tabs>
          <w:tab w:val="left" w:pos="962"/>
        </w:tabs>
        <w:autoSpaceDE w:val="0"/>
        <w:autoSpaceDN w:val="0"/>
        <w:spacing w:before="73" w:after="0" w:line="240" w:lineRule="auto"/>
        <w:ind w:left="961" w:right="109"/>
        <w:rPr>
          <w:rFonts w:ascii="Times New Roman" w:eastAsia="Times New Roman" w:hAnsi="Times New Roman" w:cs="Times New Roman"/>
          <w:sz w:val="24"/>
        </w:rPr>
      </w:pPr>
      <w:r w:rsidRPr="00464BD3">
        <w:rPr>
          <w:rFonts w:ascii="Times New Roman" w:eastAsia="Times New Roman" w:hAnsi="Times New Roman" w:cs="Times New Roman"/>
          <w:sz w:val="24"/>
        </w:rPr>
        <w:lastRenderedPageBreak/>
        <w:t>передавать</w:t>
      </w:r>
      <w:r w:rsidRPr="00464BD3">
        <w:rPr>
          <w:rFonts w:ascii="Times New Roman" w:eastAsia="Times New Roman" w:hAnsi="Times New Roman" w:cs="Times New Roman"/>
          <w:spacing w:val="1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9"/>
          <w:sz w:val="24"/>
        </w:rPr>
        <w:t xml:space="preserve"> </w:t>
      </w:r>
      <w:r w:rsidRPr="00464BD3">
        <w:rPr>
          <w:rFonts w:ascii="Times New Roman" w:eastAsia="Times New Roman" w:hAnsi="Times New Roman" w:cs="Times New Roman"/>
          <w:sz w:val="24"/>
        </w:rPr>
        <w:t>собственном</w:t>
      </w:r>
      <w:r w:rsidRPr="00464BD3">
        <w:rPr>
          <w:rFonts w:ascii="Times New Roman" w:eastAsia="Times New Roman" w:hAnsi="Times New Roman" w:cs="Times New Roman"/>
          <w:spacing w:val="9"/>
          <w:sz w:val="24"/>
        </w:rPr>
        <w:t xml:space="preserve"> </w:t>
      </w:r>
      <w:r w:rsidRPr="00464BD3">
        <w:rPr>
          <w:rFonts w:ascii="Times New Roman" w:eastAsia="Times New Roman" w:hAnsi="Times New Roman" w:cs="Times New Roman"/>
          <w:sz w:val="24"/>
        </w:rPr>
        <w:t>исполнении</w:t>
      </w:r>
      <w:r w:rsidRPr="00464BD3">
        <w:rPr>
          <w:rFonts w:ascii="Times New Roman" w:eastAsia="Times New Roman" w:hAnsi="Times New Roman" w:cs="Times New Roman"/>
          <w:spacing w:val="10"/>
          <w:sz w:val="24"/>
        </w:rPr>
        <w:t xml:space="preserve"> </w:t>
      </w:r>
      <w:r w:rsidRPr="00464BD3">
        <w:rPr>
          <w:rFonts w:ascii="Times New Roman" w:eastAsia="Times New Roman" w:hAnsi="Times New Roman" w:cs="Times New Roman"/>
          <w:sz w:val="24"/>
        </w:rPr>
        <w:t>музыки</w:t>
      </w:r>
      <w:r w:rsidRPr="00464BD3">
        <w:rPr>
          <w:rFonts w:ascii="Times New Roman" w:eastAsia="Times New Roman" w:hAnsi="Times New Roman" w:cs="Times New Roman"/>
          <w:spacing w:val="11"/>
          <w:sz w:val="24"/>
        </w:rPr>
        <w:t xml:space="preserve"> </w:t>
      </w:r>
      <w:r w:rsidRPr="00464BD3">
        <w:rPr>
          <w:rFonts w:ascii="Times New Roman" w:eastAsia="Times New Roman" w:hAnsi="Times New Roman" w:cs="Times New Roman"/>
          <w:sz w:val="24"/>
        </w:rPr>
        <w:t>художественное</w:t>
      </w:r>
      <w:r w:rsidRPr="00464BD3">
        <w:rPr>
          <w:rFonts w:ascii="Times New Roman" w:eastAsia="Times New Roman" w:hAnsi="Times New Roman" w:cs="Times New Roman"/>
          <w:spacing w:val="6"/>
          <w:sz w:val="24"/>
        </w:rPr>
        <w:t xml:space="preserve"> </w:t>
      </w:r>
      <w:r w:rsidRPr="00464BD3">
        <w:rPr>
          <w:rFonts w:ascii="Times New Roman" w:eastAsia="Times New Roman" w:hAnsi="Times New Roman" w:cs="Times New Roman"/>
          <w:sz w:val="24"/>
        </w:rPr>
        <w:t>содержание,</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выражать</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настроение,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чувства,</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личное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отношение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к</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исполняемому</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произведению;</w:t>
      </w:r>
    </w:p>
    <w:p w:rsidR="00464BD3" w:rsidRPr="00464BD3" w:rsidRDefault="00464BD3" w:rsidP="00464BD3">
      <w:pPr>
        <w:widowControl w:val="0"/>
        <w:numPr>
          <w:ilvl w:val="1"/>
          <w:numId w:val="7"/>
        </w:numPr>
        <w:tabs>
          <w:tab w:val="left" w:pos="962"/>
        </w:tabs>
        <w:autoSpaceDE w:val="0"/>
        <w:autoSpaceDN w:val="0"/>
        <w:spacing w:before="1" w:after="0" w:line="240" w:lineRule="auto"/>
        <w:ind w:left="961" w:right="108"/>
        <w:rPr>
          <w:rFonts w:ascii="Times New Roman" w:eastAsia="Times New Roman" w:hAnsi="Times New Roman" w:cs="Times New Roman"/>
          <w:sz w:val="24"/>
        </w:rPr>
      </w:pPr>
      <w:r w:rsidRPr="00464BD3">
        <w:rPr>
          <w:rFonts w:ascii="Times New Roman" w:eastAsia="Times New Roman" w:hAnsi="Times New Roman" w:cs="Times New Roman"/>
          <w:sz w:val="24"/>
        </w:rPr>
        <w:t>осознанно</w:t>
      </w:r>
      <w:r w:rsidRPr="00464BD3">
        <w:rPr>
          <w:rFonts w:ascii="Times New Roman" w:eastAsia="Times New Roman" w:hAnsi="Times New Roman" w:cs="Times New Roman"/>
          <w:spacing w:val="32"/>
          <w:sz w:val="24"/>
        </w:rPr>
        <w:t xml:space="preserve"> </w:t>
      </w:r>
      <w:r w:rsidRPr="00464BD3">
        <w:rPr>
          <w:rFonts w:ascii="Times New Roman" w:eastAsia="Times New Roman" w:hAnsi="Times New Roman" w:cs="Times New Roman"/>
          <w:sz w:val="24"/>
        </w:rPr>
        <w:t>пользоваться</w:t>
      </w:r>
      <w:r w:rsidRPr="00464BD3">
        <w:rPr>
          <w:rFonts w:ascii="Times New Roman" w:eastAsia="Times New Roman" w:hAnsi="Times New Roman" w:cs="Times New Roman"/>
          <w:spacing w:val="32"/>
          <w:sz w:val="24"/>
        </w:rPr>
        <w:t xml:space="preserve"> </w:t>
      </w:r>
      <w:r w:rsidRPr="00464BD3">
        <w:rPr>
          <w:rFonts w:ascii="Times New Roman" w:eastAsia="Times New Roman" w:hAnsi="Times New Roman" w:cs="Times New Roman"/>
          <w:sz w:val="24"/>
        </w:rPr>
        <w:t>интонационной</w:t>
      </w:r>
      <w:r w:rsidRPr="00464BD3">
        <w:rPr>
          <w:rFonts w:ascii="Times New Roman" w:eastAsia="Times New Roman" w:hAnsi="Times New Roman" w:cs="Times New Roman"/>
          <w:spacing w:val="33"/>
          <w:sz w:val="24"/>
        </w:rPr>
        <w:t xml:space="preserve"> </w:t>
      </w:r>
      <w:r w:rsidRPr="00464BD3">
        <w:rPr>
          <w:rFonts w:ascii="Times New Roman" w:eastAsia="Times New Roman" w:hAnsi="Times New Roman" w:cs="Times New Roman"/>
          <w:sz w:val="24"/>
        </w:rPr>
        <w:t>выразительностью</w:t>
      </w:r>
      <w:r w:rsidRPr="00464BD3">
        <w:rPr>
          <w:rFonts w:ascii="Times New Roman" w:eastAsia="Times New Roman" w:hAnsi="Times New Roman" w:cs="Times New Roman"/>
          <w:spacing w:val="33"/>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32"/>
          <w:sz w:val="24"/>
        </w:rPr>
        <w:t xml:space="preserve"> </w:t>
      </w:r>
      <w:r w:rsidRPr="00464BD3">
        <w:rPr>
          <w:rFonts w:ascii="Times New Roman" w:eastAsia="Times New Roman" w:hAnsi="Times New Roman" w:cs="Times New Roman"/>
          <w:sz w:val="24"/>
        </w:rPr>
        <w:t>обыденной</w:t>
      </w:r>
      <w:r w:rsidRPr="00464BD3">
        <w:rPr>
          <w:rFonts w:ascii="Times New Roman" w:eastAsia="Times New Roman" w:hAnsi="Times New Roman" w:cs="Times New Roman"/>
          <w:spacing w:val="33"/>
          <w:sz w:val="24"/>
        </w:rPr>
        <w:t xml:space="preserve"> </w:t>
      </w:r>
      <w:r w:rsidRPr="00464BD3">
        <w:rPr>
          <w:rFonts w:ascii="Times New Roman" w:eastAsia="Times New Roman" w:hAnsi="Times New Roman" w:cs="Times New Roman"/>
          <w:sz w:val="24"/>
        </w:rPr>
        <w:t>речи,</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понимать</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культурные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нормы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значение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интонации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повседневном</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общении.</w:t>
      </w:r>
    </w:p>
    <w:p w:rsidR="00464BD3" w:rsidRPr="00464BD3" w:rsidRDefault="00464BD3" w:rsidP="00464BD3">
      <w:pPr>
        <w:widowControl w:val="0"/>
        <w:autoSpaceDE w:val="0"/>
        <w:autoSpaceDN w:val="0"/>
        <w:spacing w:before="11" w:after="0" w:line="240" w:lineRule="auto"/>
        <w:rPr>
          <w:rFonts w:ascii="Times New Roman" w:eastAsia="Times New Roman" w:hAnsi="Times New Roman" w:cs="Times New Roman"/>
          <w:sz w:val="23"/>
          <w:szCs w:val="26"/>
        </w:rPr>
      </w:pPr>
    </w:p>
    <w:p w:rsidR="00464BD3" w:rsidRPr="00464BD3" w:rsidRDefault="00464BD3" w:rsidP="00464BD3">
      <w:pPr>
        <w:widowControl w:val="0"/>
        <w:autoSpaceDE w:val="0"/>
        <w:autoSpaceDN w:val="0"/>
        <w:spacing w:after="0" w:line="276" w:lineRule="exact"/>
        <w:ind w:left="462"/>
        <w:rPr>
          <w:rFonts w:ascii="Times New Roman" w:eastAsia="Times New Roman" w:hAnsi="Times New Roman" w:cs="Times New Roman"/>
          <w:sz w:val="24"/>
        </w:rPr>
      </w:pPr>
      <w:r w:rsidRPr="00464BD3">
        <w:rPr>
          <w:rFonts w:ascii="Times New Roman" w:eastAsia="Times New Roman" w:hAnsi="Times New Roman" w:cs="Times New Roman"/>
          <w:i/>
          <w:sz w:val="24"/>
        </w:rPr>
        <w:t>Вербальная</w:t>
      </w:r>
      <w:r w:rsidRPr="00464BD3">
        <w:rPr>
          <w:rFonts w:ascii="Times New Roman" w:eastAsia="Times New Roman" w:hAnsi="Times New Roman" w:cs="Times New Roman"/>
          <w:i/>
          <w:spacing w:val="-4"/>
          <w:sz w:val="24"/>
        </w:rPr>
        <w:t xml:space="preserve"> </w:t>
      </w:r>
      <w:r w:rsidRPr="00464BD3">
        <w:rPr>
          <w:rFonts w:ascii="Times New Roman" w:eastAsia="Times New Roman" w:hAnsi="Times New Roman" w:cs="Times New Roman"/>
          <w:i/>
          <w:sz w:val="24"/>
        </w:rPr>
        <w:t>коммуникация</w:t>
      </w:r>
      <w:r w:rsidRPr="00464BD3">
        <w:rPr>
          <w:rFonts w:ascii="Times New Roman" w:eastAsia="Times New Roman" w:hAnsi="Times New Roman" w:cs="Times New Roman"/>
          <w:sz w:val="24"/>
        </w:rPr>
        <w:t>:</w:t>
      </w:r>
    </w:p>
    <w:p w:rsidR="00464BD3" w:rsidRPr="00464BD3" w:rsidRDefault="00464BD3" w:rsidP="00464BD3">
      <w:pPr>
        <w:widowControl w:val="0"/>
        <w:numPr>
          <w:ilvl w:val="1"/>
          <w:numId w:val="7"/>
        </w:numPr>
        <w:tabs>
          <w:tab w:val="left" w:pos="962"/>
        </w:tabs>
        <w:autoSpaceDE w:val="0"/>
        <w:autoSpaceDN w:val="0"/>
        <w:spacing w:after="0" w:line="240" w:lineRule="auto"/>
        <w:ind w:left="961" w:right="112"/>
        <w:rPr>
          <w:rFonts w:ascii="Times New Roman" w:eastAsia="Times New Roman" w:hAnsi="Times New Roman" w:cs="Times New Roman"/>
          <w:sz w:val="24"/>
        </w:rPr>
      </w:pPr>
      <w:r w:rsidRPr="00464BD3">
        <w:rPr>
          <w:rFonts w:ascii="Times New Roman" w:eastAsia="Times New Roman" w:hAnsi="Times New Roman" w:cs="Times New Roman"/>
          <w:sz w:val="24"/>
        </w:rPr>
        <w:t>воспринимать</w:t>
      </w:r>
      <w:r w:rsidRPr="00464BD3">
        <w:rPr>
          <w:rFonts w:ascii="Times New Roman" w:eastAsia="Times New Roman" w:hAnsi="Times New Roman" w:cs="Times New Roman"/>
          <w:spacing w:val="13"/>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5"/>
          <w:sz w:val="24"/>
        </w:rPr>
        <w:t xml:space="preserve"> </w:t>
      </w:r>
      <w:r w:rsidRPr="00464BD3">
        <w:rPr>
          <w:rFonts w:ascii="Times New Roman" w:eastAsia="Times New Roman" w:hAnsi="Times New Roman" w:cs="Times New Roman"/>
          <w:sz w:val="24"/>
        </w:rPr>
        <w:t>формулировать</w:t>
      </w:r>
      <w:r w:rsidRPr="00464BD3">
        <w:rPr>
          <w:rFonts w:ascii="Times New Roman" w:eastAsia="Times New Roman" w:hAnsi="Times New Roman" w:cs="Times New Roman"/>
          <w:spacing w:val="16"/>
          <w:sz w:val="24"/>
        </w:rPr>
        <w:t xml:space="preserve"> </w:t>
      </w:r>
      <w:r w:rsidRPr="00464BD3">
        <w:rPr>
          <w:rFonts w:ascii="Times New Roman" w:eastAsia="Times New Roman" w:hAnsi="Times New Roman" w:cs="Times New Roman"/>
          <w:sz w:val="24"/>
        </w:rPr>
        <w:t>суждения,</w:t>
      </w:r>
      <w:r w:rsidRPr="00464BD3">
        <w:rPr>
          <w:rFonts w:ascii="Times New Roman" w:eastAsia="Times New Roman" w:hAnsi="Times New Roman" w:cs="Times New Roman"/>
          <w:spacing w:val="12"/>
          <w:sz w:val="24"/>
        </w:rPr>
        <w:t xml:space="preserve"> </w:t>
      </w:r>
      <w:r w:rsidRPr="00464BD3">
        <w:rPr>
          <w:rFonts w:ascii="Times New Roman" w:eastAsia="Times New Roman" w:hAnsi="Times New Roman" w:cs="Times New Roman"/>
          <w:sz w:val="24"/>
        </w:rPr>
        <w:t>выражать</w:t>
      </w:r>
      <w:r w:rsidRPr="00464BD3">
        <w:rPr>
          <w:rFonts w:ascii="Times New Roman" w:eastAsia="Times New Roman" w:hAnsi="Times New Roman" w:cs="Times New Roman"/>
          <w:spacing w:val="16"/>
          <w:sz w:val="24"/>
        </w:rPr>
        <w:t xml:space="preserve"> </w:t>
      </w:r>
      <w:r w:rsidRPr="00464BD3">
        <w:rPr>
          <w:rFonts w:ascii="Times New Roman" w:eastAsia="Times New Roman" w:hAnsi="Times New Roman" w:cs="Times New Roman"/>
          <w:sz w:val="24"/>
        </w:rPr>
        <w:t>эмоции</w:t>
      </w:r>
      <w:r w:rsidRPr="00464BD3">
        <w:rPr>
          <w:rFonts w:ascii="Times New Roman" w:eastAsia="Times New Roman" w:hAnsi="Times New Roman" w:cs="Times New Roman"/>
          <w:spacing w:val="15"/>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4"/>
          <w:sz w:val="24"/>
        </w:rPr>
        <w:t xml:space="preserve"> </w:t>
      </w:r>
      <w:r w:rsidRPr="00464BD3">
        <w:rPr>
          <w:rFonts w:ascii="Times New Roman" w:eastAsia="Times New Roman" w:hAnsi="Times New Roman" w:cs="Times New Roman"/>
          <w:sz w:val="24"/>
        </w:rPr>
        <w:t>соответствии</w:t>
      </w:r>
      <w:r w:rsidRPr="00464BD3">
        <w:rPr>
          <w:rFonts w:ascii="Times New Roman" w:eastAsia="Times New Roman" w:hAnsi="Times New Roman" w:cs="Times New Roman"/>
          <w:spacing w:val="15"/>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целями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 условиями общения в</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знакомой</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среде;</w:t>
      </w:r>
    </w:p>
    <w:p w:rsidR="00464BD3" w:rsidRPr="00464BD3" w:rsidRDefault="00464BD3" w:rsidP="00464BD3">
      <w:pPr>
        <w:widowControl w:val="0"/>
        <w:numPr>
          <w:ilvl w:val="1"/>
          <w:numId w:val="7"/>
        </w:numPr>
        <w:tabs>
          <w:tab w:val="left" w:pos="962"/>
        </w:tabs>
        <w:autoSpaceDE w:val="0"/>
        <w:autoSpaceDN w:val="0"/>
        <w:spacing w:after="0" w:line="240" w:lineRule="auto"/>
        <w:ind w:left="961" w:right="107"/>
        <w:rPr>
          <w:rFonts w:ascii="Times New Roman" w:eastAsia="Times New Roman" w:hAnsi="Times New Roman" w:cs="Times New Roman"/>
          <w:sz w:val="24"/>
        </w:rPr>
      </w:pPr>
      <w:r w:rsidRPr="00464BD3">
        <w:rPr>
          <w:rFonts w:ascii="Times New Roman" w:eastAsia="Times New Roman" w:hAnsi="Times New Roman" w:cs="Times New Roman"/>
          <w:sz w:val="24"/>
        </w:rPr>
        <w:t>проявлять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уважительное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отношение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собеседнику,</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соблюдать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правила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ведения</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диалога</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и дискуссии;</w:t>
      </w:r>
    </w:p>
    <w:p w:rsidR="00464BD3" w:rsidRPr="00464BD3" w:rsidRDefault="00464BD3" w:rsidP="00464BD3">
      <w:pPr>
        <w:widowControl w:val="0"/>
        <w:numPr>
          <w:ilvl w:val="1"/>
          <w:numId w:val="7"/>
        </w:numPr>
        <w:tabs>
          <w:tab w:val="left" w:pos="962"/>
        </w:tabs>
        <w:autoSpaceDE w:val="0"/>
        <w:autoSpaceDN w:val="0"/>
        <w:spacing w:after="0" w:line="292" w:lineRule="exact"/>
        <w:ind w:left="962" w:hanging="361"/>
        <w:rPr>
          <w:rFonts w:ascii="Times New Roman" w:eastAsia="Times New Roman" w:hAnsi="Times New Roman" w:cs="Times New Roman"/>
          <w:sz w:val="24"/>
        </w:rPr>
      </w:pPr>
      <w:r w:rsidRPr="00464BD3">
        <w:rPr>
          <w:rFonts w:ascii="Times New Roman" w:eastAsia="Times New Roman" w:hAnsi="Times New Roman" w:cs="Times New Roman"/>
          <w:sz w:val="24"/>
        </w:rPr>
        <w:t>признавать</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возможность</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существования</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разных</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точек</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зрения;</w:t>
      </w:r>
    </w:p>
    <w:p w:rsidR="00464BD3" w:rsidRPr="00464BD3" w:rsidRDefault="00464BD3" w:rsidP="00464BD3">
      <w:pPr>
        <w:widowControl w:val="0"/>
        <w:numPr>
          <w:ilvl w:val="1"/>
          <w:numId w:val="7"/>
        </w:numPr>
        <w:tabs>
          <w:tab w:val="left" w:pos="962"/>
        </w:tabs>
        <w:autoSpaceDE w:val="0"/>
        <w:autoSpaceDN w:val="0"/>
        <w:spacing w:after="0" w:line="293" w:lineRule="exact"/>
        <w:ind w:left="962" w:hanging="361"/>
        <w:rPr>
          <w:rFonts w:ascii="Times New Roman" w:eastAsia="Times New Roman" w:hAnsi="Times New Roman" w:cs="Times New Roman"/>
          <w:sz w:val="24"/>
        </w:rPr>
      </w:pPr>
      <w:r w:rsidRPr="00464BD3">
        <w:rPr>
          <w:rFonts w:ascii="Times New Roman" w:eastAsia="Times New Roman" w:hAnsi="Times New Roman" w:cs="Times New Roman"/>
          <w:sz w:val="24"/>
        </w:rPr>
        <w:t>корректно</w:t>
      </w:r>
      <w:r w:rsidRPr="00464BD3">
        <w:rPr>
          <w:rFonts w:ascii="Times New Roman" w:eastAsia="Times New Roman" w:hAnsi="Times New Roman" w:cs="Times New Roman"/>
          <w:spacing w:val="-6"/>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аргументированно</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высказывать</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своё</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мнение;</w:t>
      </w:r>
    </w:p>
    <w:p w:rsidR="00464BD3" w:rsidRPr="00464BD3" w:rsidRDefault="00464BD3" w:rsidP="00464BD3">
      <w:pPr>
        <w:widowControl w:val="0"/>
        <w:numPr>
          <w:ilvl w:val="1"/>
          <w:numId w:val="7"/>
        </w:numPr>
        <w:tabs>
          <w:tab w:val="left" w:pos="962"/>
        </w:tabs>
        <w:autoSpaceDE w:val="0"/>
        <w:autoSpaceDN w:val="0"/>
        <w:spacing w:after="0" w:line="293" w:lineRule="exact"/>
        <w:ind w:left="962" w:hanging="361"/>
        <w:rPr>
          <w:rFonts w:ascii="Times New Roman" w:eastAsia="Times New Roman" w:hAnsi="Times New Roman" w:cs="Times New Roman"/>
          <w:sz w:val="24"/>
        </w:rPr>
      </w:pPr>
      <w:r w:rsidRPr="00464BD3">
        <w:rPr>
          <w:rFonts w:ascii="Times New Roman" w:eastAsia="Times New Roman" w:hAnsi="Times New Roman" w:cs="Times New Roman"/>
          <w:sz w:val="24"/>
        </w:rPr>
        <w:t>строить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речевое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высказывание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соответствии</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поставленной</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задачей;</w:t>
      </w:r>
    </w:p>
    <w:p w:rsidR="00464BD3" w:rsidRPr="00464BD3" w:rsidRDefault="00464BD3" w:rsidP="00464BD3">
      <w:pPr>
        <w:widowControl w:val="0"/>
        <w:numPr>
          <w:ilvl w:val="1"/>
          <w:numId w:val="7"/>
        </w:numPr>
        <w:tabs>
          <w:tab w:val="left" w:pos="962"/>
        </w:tabs>
        <w:autoSpaceDE w:val="0"/>
        <w:autoSpaceDN w:val="0"/>
        <w:spacing w:after="0" w:line="293" w:lineRule="exact"/>
        <w:ind w:left="962" w:hanging="361"/>
        <w:rPr>
          <w:rFonts w:ascii="Times New Roman" w:eastAsia="Times New Roman" w:hAnsi="Times New Roman" w:cs="Times New Roman"/>
          <w:sz w:val="24"/>
        </w:rPr>
      </w:pPr>
      <w:r w:rsidRPr="00464BD3">
        <w:rPr>
          <w:rFonts w:ascii="Times New Roman" w:eastAsia="Times New Roman" w:hAnsi="Times New Roman" w:cs="Times New Roman"/>
          <w:sz w:val="24"/>
        </w:rPr>
        <w:t>создавать</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устные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письменные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тексты</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(описание,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рассуждение,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повествование);</w:t>
      </w:r>
    </w:p>
    <w:p w:rsidR="00464BD3" w:rsidRPr="00464BD3" w:rsidRDefault="00464BD3" w:rsidP="00464BD3">
      <w:pPr>
        <w:widowControl w:val="0"/>
        <w:numPr>
          <w:ilvl w:val="1"/>
          <w:numId w:val="7"/>
        </w:numPr>
        <w:tabs>
          <w:tab w:val="left" w:pos="962"/>
        </w:tabs>
        <w:autoSpaceDE w:val="0"/>
        <w:autoSpaceDN w:val="0"/>
        <w:spacing w:after="0" w:line="293" w:lineRule="exact"/>
        <w:ind w:left="962" w:hanging="361"/>
        <w:rPr>
          <w:rFonts w:ascii="Times New Roman" w:eastAsia="Times New Roman" w:hAnsi="Times New Roman" w:cs="Times New Roman"/>
          <w:sz w:val="24"/>
        </w:rPr>
      </w:pPr>
      <w:r w:rsidRPr="00464BD3">
        <w:rPr>
          <w:rFonts w:ascii="Times New Roman" w:eastAsia="Times New Roman" w:hAnsi="Times New Roman" w:cs="Times New Roman"/>
          <w:sz w:val="24"/>
        </w:rPr>
        <w:t>готовить</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небольшие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публичные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выступления;</w:t>
      </w:r>
    </w:p>
    <w:p w:rsidR="00464BD3" w:rsidRPr="00464BD3" w:rsidRDefault="00464BD3" w:rsidP="00464BD3">
      <w:pPr>
        <w:widowControl w:val="0"/>
        <w:numPr>
          <w:ilvl w:val="1"/>
          <w:numId w:val="7"/>
        </w:numPr>
        <w:tabs>
          <w:tab w:val="left" w:pos="962"/>
          <w:tab w:val="left" w:pos="2256"/>
          <w:tab w:val="left" w:pos="4240"/>
          <w:tab w:val="left" w:pos="5415"/>
          <w:tab w:val="left" w:pos="6636"/>
          <w:tab w:val="left" w:pos="7428"/>
          <w:tab w:val="left" w:pos="8588"/>
          <w:tab w:val="left" w:pos="8938"/>
        </w:tabs>
        <w:autoSpaceDE w:val="0"/>
        <w:autoSpaceDN w:val="0"/>
        <w:spacing w:after="0" w:line="240" w:lineRule="auto"/>
        <w:ind w:left="961" w:right="106"/>
        <w:rPr>
          <w:rFonts w:ascii="Times New Roman" w:eastAsia="Times New Roman" w:hAnsi="Times New Roman" w:cs="Times New Roman"/>
          <w:sz w:val="24"/>
        </w:rPr>
      </w:pPr>
      <w:r w:rsidRPr="00464BD3">
        <w:rPr>
          <w:rFonts w:ascii="Times New Roman" w:eastAsia="Times New Roman" w:hAnsi="Times New Roman" w:cs="Times New Roman"/>
          <w:sz w:val="24"/>
        </w:rPr>
        <w:t>подбирать</w:t>
      </w:r>
      <w:r w:rsidRPr="00464BD3">
        <w:rPr>
          <w:rFonts w:ascii="Times New Roman" w:eastAsia="Times New Roman" w:hAnsi="Times New Roman" w:cs="Times New Roman"/>
          <w:sz w:val="24"/>
        </w:rPr>
        <w:tab/>
        <w:t>иллюстративный</w:t>
      </w:r>
      <w:r w:rsidRPr="00464BD3">
        <w:rPr>
          <w:rFonts w:ascii="Times New Roman" w:eastAsia="Times New Roman" w:hAnsi="Times New Roman" w:cs="Times New Roman"/>
          <w:sz w:val="24"/>
        </w:rPr>
        <w:tab/>
        <w:t>материал</w:t>
      </w:r>
      <w:r w:rsidRPr="00464BD3">
        <w:rPr>
          <w:rFonts w:ascii="Times New Roman" w:eastAsia="Times New Roman" w:hAnsi="Times New Roman" w:cs="Times New Roman"/>
          <w:sz w:val="24"/>
        </w:rPr>
        <w:tab/>
        <w:t>(рисунки,</w:t>
      </w:r>
      <w:r w:rsidRPr="00464BD3">
        <w:rPr>
          <w:rFonts w:ascii="Times New Roman" w:eastAsia="Times New Roman" w:hAnsi="Times New Roman" w:cs="Times New Roman"/>
          <w:sz w:val="24"/>
        </w:rPr>
        <w:tab/>
        <w:t>фото,</w:t>
      </w:r>
      <w:r w:rsidRPr="00464BD3">
        <w:rPr>
          <w:rFonts w:ascii="Times New Roman" w:eastAsia="Times New Roman" w:hAnsi="Times New Roman" w:cs="Times New Roman"/>
          <w:sz w:val="24"/>
        </w:rPr>
        <w:tab/>
        <w:t>плакаты)</w:t>
      </w:r>
      <w:r w:rsidRPr="00464BD3">
        <w:rPr>
          <w:rFonts w:ascii="Times New Roman" w:eastAsia="Times New Roman" w:hAnsi="Times New Roman" w:cs="Times New Roman"/>
          <w:sz w:val="24"/>
        </w:rPr>
        <w:tab/>
        <w:t>к</w:t>
      </w:r>
      <w:r w:rsidRPr="00464BD3">
        <w:rPr>
          <w:rFonts w:ascii="Times New Roman" w:eastAsia="Times New Roman" w:hAnsi="Times New Roman" w:cs="Times New Roman"/>
          <w:sz w:val="24"/>
        </w:rPr>
        <w:tab/>
      </w:r>
      <w:r w:rsidRPr="00464BD3">
        <w:rPr>
          <w:rFonts w:ascii="Times New Roman" w:eastAsia="Times New Roman" w:hAnsi="Times New Roman" w:cs="Times New Roman"/>
          <w:spacing w:val="-1"/>
          <w:sz w:val="24"/>
        </w:rPr>
        <w:t>тексту</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выступления.</w:t>
      </w:r>
    </w:p>
    <w:p w:rsidR="00464BD3" w:rsidRPr="00464BD3" w:rsidRDefault="00464BD3" w:rsidP="00464BD3">
      <w:pPr>
        <w:widowControl w:val="0"/>
        <w:autoSpaceDE w:val="0"/>
        <w:autoSpaceDN w:val="0"/>
        <w:spacing w:before="10" w:after="0" w:line="240" w:lineRule="auto"/>
        <w:rPr>
          <w:rFonts w:ascii="Times New Roman" w:eastAsia="Times New Roman" w:hAnsi="Times New Roman" w:cs="Times New Roman"/>
          <w:sz w:val="23"/>
          <w:szCs w:val="26"/>
        </w:rPr>
      </w:pPr>
    </w:p>
    <w:p w:rsidR="00464BD3" w:rsidRPr="00464BD3" w:rsidRDefault="00464BD3" w:rsidP="00464BD3">
      <w:pPr>
        <w:widowControl w:val="0"/>
        <w:autoSpaceDE w:val="0"/>
        <w:autoSpaceDN w:val="0"/>
        <w:spacing w:after="0" w:line="276" w:lineRule="exact"/>
        <w:ind w:left="462"/>
        <w:jc w:val="both"/>
        <w:rPr>
          <w:rFonts w:ascii="Times New Roman" w:eastAsia="Times New Roman" w:hAnsi="Times New Roman" w:cs="Times New Roman"/>
          <w:sz w:val="24"/>
        </w:rPr>
      </w:pPr>
      <w:r w:rsidRPr="00464BD3">
        <w:rPr>
          <w:rFonts w:ascii="Times New Roman" w:eastAsia="Times New Roman" w:hAnsi="Times New Roman" w:cs="Times New Roman"/>
          <w:i/>
          <w:sz w:val="24"/>
        </w:rPr>
        <w:t>Совместная</w:t>
      </w:r>
      <w:r w:rsidRPr="00464BD3">
        <w:rPr>
          <w:rFonts w:ascii="Times New Roman" w:eastAsia="Times New Roman" w:hAnsi="Times New Roman" w:cs="Times New Roman"/>
          <w:i/>
          <w:spacing w:val="-6"/>
          <w:sz w:val="24"/>
        </w:rPr>
        <w:t xml:space="preserve"> </w:t>
      </w:r>
      <w:r w:rsidRPr="00464BD3">
        <w:rPr>
          <w:rFonts w:ascii="Times New Roman" w:eastAsia="Times New Roman" w:hAnsi="Times New Roman" w:cs="Times New Roman"/>
          <w:i/>
          <w:sz w:val="24"/>
        </w:rPr>
        <w:t>деятельность</w:t>
      </w:r>
      <w:r w:rsidRPr="00464BD3">
        <w:rPr>
          <w:rFonts w:ascii="Times New Roman" w:eastAsia="Times New Roman" w:hAnsi="Times New Roman" w:cs="Times New Roman"/>
          <w:i/>
          <w:spacing w:val="-4"/>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i/>
          <w:sz w:val="24"/>
        </w:rPr>
        <w:t>сотрудничество</w:t>
      </w:r>
      <w:r w:rsidRPr="00464BD3">
        <w:rPr>
          <w:rFonts w:ascii="Times New Roman" w:eastAsia="Times New Roman" w:hAnsi="Times New Roman" w:cs="Times New Roman"/>
          <w:sz w:val="24"/>
        </w:rPr>
        <w:t>):</w:t>
      </w:r>
    </w:p>
    <w:p w:rsidR="00464BD3" w:rsidRPr="00464BD3" w:rsidRDefault="00464BD3" w:rsidP="00464BD3">
      <w:pPr>
        <w:widowControl w:val="0"/>
        <w:numPr>
          <w:ilvl w:val="1"/>
          <w:numId w:val="7"/>
        </w:numPr>
        <w:tabs>
          <w:tab w:val="left" w:pos="905"/>
        </w:tabs>
        <w:autoSpaceDE w:val="0"/>
        <w:autoSpaceDN w:val="0"/>
        <w:spacing w:after="0" w:line="240" w:lineRule="auto"/>
        <w:ind w:right="104"/>
        <w:jc w:val="both"/>
        <w:rPr>
          <w:rFonts w:ascii="Times New Roman" w:eastAsia="Times New Roman" w:hAnsi="Times New Roman" w:cs="Times New Roman"/>
          <w:sz w:val="24"/>
        </w:rPr>
      </w:pPr>
      <w:r w:rsidRPr="00464BD3">
        <w:rPr>
          <w:rFonts w:ascii="Times New Roman" w:eastAsia="Times New Roman" w:hAnsi="Times New Roman" w:cs="Times New Roman"/>
          <w:sz w:val="24"/>
        </w:rPr>
        <w:t>стремиться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объединению</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усилий,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эмоциональной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эмпатии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ситуациях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совместного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восприятия, исполнения музыки;</w:t>
      </w:r>
    </w:p>
    <w:p w:rsidR="00464BD3" w:rsidRPr="00464BD3" w:rsidRDefault="00464BD3" w:rsidP="00464BD3">
      <w:pPr>
        <w:widowControl w:val="0"/>
        <w:numPr>
          <w:ilvl w:val="1"/>
          <w:numId w:val="7"/>
        </w:numPr>
        <w:tabs>
          <w:tab w:val="left" w:pos="905"/>
        </w:tabs>
        <w:autoSpaceDE w:val="0"/>
        <w:autoSpaceDN w:val="0"/>
        <w:spacing w:after="0" w:line="240" w:lineRule="auto"/>
        <w:ind w:right="104"/>
        <w:jc w:val="both"/>
        <w:rPr>
          <w:rFonts w:ascii="Times New Roman" w:eastAsia="Times New Roman" w:hAnsi="Times New Roman" w:cs="Times New Roman"/>
          <w:sz w:val="24"/>
        </w:rPr>
      </w:pPr>
      <w:r w:rsidRPr="00464BD3">
        <w:rPr>
          <w:rFonts w:ascii="Times New Roman" w:eastAsia="Times New Roman" w:hAnsi="Times New Roman" w:cs="Times New Roman"/>
          <w:sz w:val="24"/>
        </w:rPr>
        <w:t>переключаться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между</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различными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формами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коллективной,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групповой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индивидуальной работы при решении конкретной проблемы, выбирать наиболее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эффективные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формы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взаимодействия при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решении</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поставленной</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задачи;</w:t>
      </w:r>
    </w:p>
    <w:p w:rsidR="00464BD3" w:rsidRPr="00464BD3" w:rsidRDefault="00464BD3" w:rsidP="00464BD3">
      <w:pPr>
        <w:widowControl w:val="0"/>
        <w:numPr>
          <w:ilvl w:val="1"/>
          <w:numId w:val="7"/>
        </w:numPr>
        <w:tabs>
          <w:tab w:val="left" w:pos="905"/>
        </w:tabs>
        <w:autoSpaceDE w:val="0"/>
        <w:autoSpaceDN w:val="0"/>
        <w:spacing w:after="0" w:line="240" w:lineRule="auto"/>
        <w:ind w:right="104"/>
        <w:jc w:val="both"/>
        <w:rPr>
          <w:rFonts w:ascii="Times New Roman" w:eastAsia="Times New Roman" w:hAnsi="Times New Roman" w:cs="Times New Roman"/>
          <w:sz w:val="24"/>
        </w:rPr>
      </w:pPr>
      <w:r w:rsidRPr="00464BD3">
        <w:rPr>
          <w:rFonts w:ascii="Times New Roman" w:eastAsia="Times New Roman" w:hAnsi="Times New Roman" w:cs="Times New Roman"/>
          <w:sz w:val="24"/>
        </w:rPr>
        <w:t>формулировать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краткосрочные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долгосрочные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цели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(индивидуальные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учётом</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участия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коллективных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задачах)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стандартной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(типовой)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ситуации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основе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предложенного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формата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планирования,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распределения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промежуточных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шагов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сроков;</w:t>
      </w:r>
    </w:p>
    <w:p w:rsidR="00464BD3" w:rsidRPr="00464BD3" w:rsidRDefault="00464BD3" w:rsidP="00464BD3">
      <w:pPr>
        <w:widowControl w:val="0"/>
        <w:numPr>
          <w:ilvl w:val="1"/>
          <w:numId w:val="7"/>
        </w:numPr>
        <w:tabs>
          <w:tab w:val="left" w:pos="905"/>
        </w:tabs>
        <w:autoSpaceDE w:val="0"/>
        <w:autoSpaceDN w:val="0"/>
        <w:spacing w:after="0" w:line="240" w:lineRule="auto"/>
        <w:ind w:right="103"/>
        <w:jc w:val="both"/>
        <w:rPr>
          <w:rFonts w:ascii="Times New Roman" w:eastAsia="Times New Roman" w:hAnsi="Times New Roman" w:cs="Times New Roman"/>
          <w:sz w:val="24"/>
        </w:rPr>
      </w:pPr>
      <w:r w:rsidRPr="00464BD3">
        <w:rPr>
          <w:rFonts w:ascii="Times New Roman" w:eastAsia="Times New Roman" w:hAnsi="Times New Roman" w:cs="Times New Roman"/>
          <w:sz w:val="24"/>
        </w:rPr>
        <w:t>принимать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цель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совместной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деятельности,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коллективно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строить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действия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её</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достижению: распределять роли, договариваться, обсуждать процесс и результат</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совместной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работы;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проявлять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готовность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руководить,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выполнять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поручения,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подчиняться;</w:t>
      </w:r>
    </w:p>
    <w:p w:rsidR="00464BD3" w:rsidRPr="00464BD3" w:rsidRDefault="00464BD3" w:rsidP="00464BD3">
      <w:pPr>
        <w:widowControl w:val="0"/>
        <w:numPr>
          <w:ilvl w:val="1"/>
          <w:numId w:val="7"/>
        </w:numPr>
        <w:tabs>
          <w:tab w:val="left" w:pos="905"/>
        </w:tabs>
        <w:autoSpaceDE w:val="0"/>
        <w:autoSpaceDN w:val="0"/>
        <w:spacing w:after="0" w:line="240" w:lineRule="auto"/>
        <w:ind w:right="111"/>
        <w:jc w:val="both"/>
        <w:rPr>
          <w:rFonts w:ascii="Times New Roman" w:eastAsia="Times New Roman" w:hAnsi="Times New Roman" w:cs="Times New Roman"/>
          <w:sz w:val="24"/>
        </w:rPr>
      </w:pPr>
      <w:r w:rsidRPr="00464BD3">
        <w:rPr>
          <w:rFonts w:ascii="Times New Roman" w:eastAsia="Times New Roman" w:hAnsi="Times New Roman" w:cs="Times New Roman"/>
          <w:sz w:val="24"/>
        </w:rPr>
        <w:t>ответственно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выполнять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свою</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часть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работы;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оценивать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свой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вклад</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общий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результат;</w:t>
      </w:r>
    </w:p>
    <w:p w:rsidR="00464BD3" w:rsidRPr="00464BD3" w:rsidRDefault="00464BD3" w:rsidP="00464BD3">
      <w:pPr>
        <w:widowControl w:val="0"/>
        <w:numPr>
          <w:ilvl w:val="1"/>
          <w:numId w:val="7"/>
        </w:numPr>
        <w:tabs>
          <w:tab w:val="left" w:pos="905"/>
        </w:tabs>
        <w:autoSpaceDE w:val="0"/>
        <w:autoSpaceDN w:val="0"/>
        <w:spacing w:after="0" w:line="240" w:lineRule="auto"/>
        <w:ind w:right="105"/>
        <w:jc w:val="both"/>
        <w:rPr>
          <w:rFonts w:ascii="Times New Roman" w:eastAsia="Times New Roman" w:hAnsi="Times New Roman" w:cs="Times New Roman"/>
          <w:sz w:val="24"/>
        </w:rPr>
      </w:pPr>
      <w:r w:rsidRPr="00464BD3">
        <w:rPr>
          <w:rFonts w:ascii="Times New Roman" w:eastAsia="Times New Roman" w:hAnsi="Times New Roman" w:cs="Times New Roman"/>
          <w:sz w:val="24"/>
        </w:rPr>
        <w:t>выполнять совместные проектные, творческие задания с опорой на предложенные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образцы.</w:t>
      </w:r>
    </w:p>
    <w:p w:rsidR="00464BD3" w:rsidRPr="00464BD3" w:rsidRDefault="00464BD3" w:rsidP="00464BD3">
      <w:pPr>
        <w:widowControl w:val="0"/>
        <w:numPr>
          <w:ilvl w:val="0"/>
          <w:numId w:val="7"/>
        </w:numPr>
        <w:tabs>
          <w:tab w:val="left" w:pos="483"/>
        </w:tabs>
        <w:autoSpaceDE w:val="0"/>
        <w:autoSpaceDN w:val="0"/>
        <w:spacing w:after="0" w:line="275" w:lineRule="exact"/>
        <w:ind w:hanging="241"/>
        <w:jc w:val="both"/>
        <w:rPr>
          <w:rFonts w:ascii="Times New Roman" w:eastAsia="Times New Roman" w:hAnsi="Times New Roman" w:cs="Times New Roman"/>
          <w:b/>
          <w:sz w:val="24"/>
        </w:rPr>
      </w:pPr>
      <w:r w:rsidRPr="00464BD3">
        <w:rPr>
          <w:rFonts w:ascii="Times New Roman" w:eastAsia="Times New Roman" w:hAnsi="Times New Roman" w:cs="Times New Roman"/>
          <w:b/>
          <w:sz w:val="24"/>
        </w:rPr>
        <w:t>Овладение</w:t>
      </w:r>
      <w:r w:rsidRPr="00464BD3">
        <w:rPr>
          <w:rFonts w:ascii="Times New Roman" w:eastAsia="Times New Roman" w:hAnsi="Times New Roman" w:cs="Times New Roman"/>
          <w:b/>
          <w:spacing w:val="-5"/>
          <w:sz w:val="24"/>
        </w:rPr>
        <w:t xml:space="preserve"> </w:t>
      </w:r>
      <w:r w:rsidRPr="00464BD3">
        <w:rPr>
          <w:rFonts w:ascii="Times New Roman" w:eastAsia="Times New Roman" w:hAnsi="Times New Roman" w:cs="Times New Roman"/>
          <w:b/>
          <w:sz w:val="24"/>
        </w:rPr>
        <w:t>универсальными</w:t>
      </w:r>
      <w:r w:rsidRPr="00464BD3">
        <w:rPr>
          <w:rFonts w:ascii="Times New Roman" w:eastAsia="Times New Roman" w:hAnsi="Times New Roman" w:cs="Times New Roman"/>
          <w:b/>
          <w:spacing w:val="-4"/>
          <w:sz w:val="24"/>
        </w:rPr>
        <w:t xml:space="preserve"> </w:t>
      </w:r>
      <w:r w:rsidRPr="00464BD3">
        <w:rPr>
          <w:rFonts w:ascii="Times New Roman" w:eastAsia="Times New Roman" w:hAnsi="Times New Roman" w:cs="Times New Roman"/>
          <w:b/>
          <w:sz w:val="24"/>
        </w:rPr>
        <w:t>регулятивными</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действиями</w:t>
      </w:r>
    </w:p>
    <w:p w:rsidR="00464BD3" w:rsidRPr="00464BD3" w:rsidRDefault="00464BD3" w:rsidP="00464BD3">
      <w:pPr>
        <w:widowControl w:val="0"/>
        <w:autoSpaceDE w:val="0"/>
        <w:autoSpaceDN w:val="0"/>
        <w:spacing w:after="0" w:line="276" w:lineRule="exact"/>
        <w:ind w:left="462"/>
        <w:rPr>
          <w:rFonts w:ascii="Times New Roman" w:eastAsia="Times New Roman" w:hAnsi="Times New Roman" w:cs="Times New Roman"/>
          <w:i/>
          <w:sz w:val="24"/>
        </w:rPr>
      </w:pPr>
      <w:r w:rsidRPr="00464BD3">
        <w:rPr>
          <w:rFonts w:ascii="Times New Roman" w:eastAsia="Times New Roman" w:hAnsi="Times New Roman" w:cs="Times New Roman"/>
          <w:i/>
          <w:sz w:val="24"/>
        </w:rPr>
        <w:t>Самоорганизация:</w:t>
      </w:r>
    </w:p>
    <w:p w:rsidR="00464BD3" w:rsidRPr="00464BD3" w:rsidRDefault="00464BD3" w:rsidP="00464BD3">
      <w:pPr>
        <w:widowControl w:val="0"/>
        <w:numPr>
          <w:ilvl w:val="1"/>
          <w:numId w:val="13"/>
        </w:numPr>
        <w:tabs>
          <w:tab w:val="left" w:pos="949"/>
          <w:tab w:val="left" w:pos="950"/>
        </w:tabs>
        <w:autoSpaceDE w:val="0"/>
        <w:autoSpaceDN w:val="0"/>
        <w:spacing w:after="0" w:line="293" w:lineRule="exact"/>
        <w:ind w:left="950" w:hanging="708"/>
        <w:rPr>
          <w:rFonts w:ascii="Symbol" w:eastAsia="Times New Roman" w:hAnsi="Symbol" w:cs="Times New Roman"/>
          <w:sz w:val="24"/>
        </w:rPr>
      </w:pPr>
      <w:r w:rsidRPr="00464BD3">
        <w:rPr>
          <w:rFonts w:ascii="Times New Roman" w:eastAsia="Times New Roman" w:hAnsi="Times New Roman" w:cs="Times New Roman"/>
          <w:sz w:val="24"/>
        </w:rPr>
        <w:t>планировать</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действия</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по</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решению</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учебной</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задачи</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для</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получения</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результата;</w:t>
      </w:r>
    </w:p>
    <w:p w:rsidR="00464BD3" w:rsidRPr="00464BD3" w:rsidRDefault="00464BD3" w:rsidP="00464BD3">
      <w:pPr>
        <w:widowControl w:val="0"/>
        <w:numPr>
          <w:ilvl w:val="1"/>
          <w:numId w:val="13"/>
        </w:numPr>
        <w:tabs>
          <w:tab w:val="left" w:pos="949"/>
          <w:tab w:val="left" w:pos="950"/>
        </w:tabs>
        <w:autoSpaceDE w:val="0"/>
        <w:autoSpaceDN w:val="0"/>
        <w:spacing w:after="0" w:line="293" w:lineRule="exact"/>
        <w:ind w:left="950" w:hanging="708"/>
        <w:rPr>
          <w:rFonts w:ascii="Symbol" w:eastAsia="Times New Roman" w:hAnsi="Symbol" w:cs="Times New Roman"/>
          <w:sz w:val="24"/>
        </w:rPr>
      </w:pPr>
      <w:r w:rsidRPr="00464BD3">
        <w:rPr>
          <w:rFonts w:ascii="Times New Roman" w:eastAsia="Times New Roman" w:hAnsi="Times New Roman" w:cs="Times New Roman"/>
          <w:sz w:val="24"/>
        </w:rPr>
        <w:t>выстраивать</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последовательность</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выбранных</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действий.</w:t>
      </w:r>
    </w:p>
    <w:p w:rsidR="00464BD3" w:rsidRPr="00464BD3" w:rsidRDefault="00464BD3" w:rsidP="00464BD3">
      <w:pPr>
        <w:widowControl w:val="0"/>
        <w:autoSpaceDE w:val="0"/>
        <w:autoSpaceDN w:val="0"/>
        <w:spacing w:before="8" w:after="0" w:line="240" w:lineRule="auto"/>
        <w:rPr>
          <w:rFonts w:ascii="Times New Roman" w:eastAsia="Times New Roman" w:hAnsi="Times New Roman" w:cs="Times New Roman"/>
          <w:sz w:val="23"/>
          <w:szCs w:val="26"/>
        </w:rPr>
      </w:pPr>
    </w:p>
    <w:p w:rsidR="00464BD3" w:rsidRPr="00464BD3" w:rsidRDefault="00464BD3" w:rsidP="00464BD3">
      <w:pPr>
        <w:widowControl w:val="0"/>
        <w:autoSpaceDE w:val="0"/>
        <w:autoSpaceDN w:val="0"/>
        <w:spacing w:after="0" w:line="240" w:lineRule="auto"/>
        <w:ind w:left="462"/>
        <w:rPr>
          <w:rFonts w:ascii="Times New Roman" w:eastAsia="Times New Roman" w:hAnsi="Times New Roman" w:cs="Times New Roman"/>
          <w:i/>
          <w:sz w:val="24"/>
        </w:rPr>
      </w:pPr>
      <w:r w:rsidRPr="00464BD3">
        <w:rPr>
          <w:rFonts w:ascii="Times New Roman" w:eastAsia="Times New Roman" w:hAnsi="Times New Roman" w:cs="Times New Roman"/>
          <w:i/>
          <w:sz w:val="24"/>
        </w:rPr>
        <w:t>Самоконтроль:</w:t>
      </w:r>
    </w:p>
    <w:p w:rsidR="00464BD3" w:rsidRPr="00464BD3" w:rsidRDefault="00464BD3" w:rsidP="00464BD3">
      <w:pPr>
        <w:widowControl w:val="0"/>
        <w:numPr>
          <w:ilvl w:val="1"/>
          <w:numId w:val="13"/>
        </w:numPr>
        <w:tabs>
          <w:tab w:val="left" w:pos="949"/>
          <w:tab w:val="left" w:pos="950"/>
        </w:tabs>
        <w:autoSpaceDE w:val="0"/>
        <w:autoSpaceDN w:val="0"/>
        <w:spacing w:after="0" w:line="293" w:lineRule="exact"/>
        <w:ind w:left="950" w:hanging="708"/>
        <w:rPr>
          <w:rFonts w:ascii="Symbol" w:eastAsia="Times New Roman" w:hAnsi="Symbol" w:cs="Times New Roman"/>
          <w:sz w:val="24"/>
        </w:rPr>
      </w:pPr>
      <w:r w:rsidRPr="00464BD3">
        <w:rPr>
          <w:rFonts w:ascii="Times New Roman" w:eastAsia="Times New Roman" w:hAnsi="Times New Roman" w:cs="Times New Roman"/>
          <w:sz w:val="24"/>
        </w:rPr>
        <w:t>устанавливать</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причины</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успеха/неудач</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учебной</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деятельности;</w:t>
      </w:r>
    </w:p>
    <w:p w:rsidR="00464BD3" w:rsidRPr="00464BD3" w:rsidRDefault="00464BD3" w:rsidP="00464BD3">
      <w:pPr>
        <w:widowControl w:val="0"/>
        <w:numPr>
          <w:ilvl w:val="1"/>
          <w:numId w:val="13"/>
        </w:numPr>
        <w:tabs>
          <w:tab w:val="left" w:pos="949"/>
          <w:tab w:val="left" w:pos="950"/>
        </w:tabs>
        <w:autoSpaceDE w:val="0"/>
        <w:autoSpaceDN w:val="0"/>
        <w:spacing w:after="0" w:line="293" w:lineRule="exact"/>
        <w:ind w:left="950" w:hanging="708"/>
        <w:rPr>
          <w:rFonts w:ascii="Symbol" w:eastAsia="Times New Roman" w:hAnsi="Symbol" w:cs="Times New Roman"/>
          <w:sz w:val="24"/>
        </w:rPr>
      </w:pPr>
      <w:r w:rsidRPr="00464BD3">
        <w:rPr>
          <w:rFonts w:ascii="Times New Roman" w:eastAsia="Times New Roman" w:hAnsi="Times New Roman" w:cs="Times New Roman"/>
          <w:sz w:val="24"/>
        </w:rPr>
        <w:t>корректировать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свои</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учебные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действия</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для</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преодоления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ошибок.</w:t>
      </w:r>
    </w:p>
    <w:p w:rsidR="00464BD3" w:rsidRPr="00464BD3" w:rsidRDefault="00464BD3" w:rsidP="00464BD3">
      <w:pPr>
        <w:widowControl w:val="0"/>
        <w:autoSpaceDE w:val="0"/>
        <w:autoSpaceDN w:val="0"/>
        <w:spacing w:before="1" w:after="0" w:line="240" w:lineRule="auto"/>
        <w:rPr>
          <w:rFonts w:ascii="Times New Roman" w:eastAsia="Times New Roman" w:hAnsi="Times New Roman" w:cs="Times New Roman"/>
          <w:sz w:val="24"/>
          <w:szCs w:val="26"/>
        </w:rPr>
      </w:pPr>
    </w:p>
    <w:p w:rsidR="00464BD3" w:rsidRPr="00464BD3" w:rsidRDefault="00464BD3" w:rsidP="00464BD3">
      <w:pPr>
        <w:widowControl w:val="0"/>
        <w:autoSpaceDE w:val="0"/>
        <w:autoSpaceDN w:val="0"/>
        <w:spacing w:before="1" w:after="0" w:line="240" w:lineRule="auto"/>
        <w:ind w:left="242" w:right="105" w:firstLine="220"/>
        <w:jc w:val="both"/>
        <w:rPr>
          <w:rFonts w:ascii="Times New Roman" w:eastAsia="Times New Roman" w:hAnsi="Times New Roman" w:cs="Times New Roman"/>
          <w:sz w:val="24"/>
        </w:rPr>
      </w:pPr>
      <w:r w:rsidRPr="00464BD3">
        <w:rPr>
          <w:rFonts w:ascii="Times New Roman" w:eastAsia="Times New Roman" w:hAnsi="Times New Roman" w:cs="Times New Roman"/>
          <w:sz w:val="24"/>
        </w:rPr>
        <w:t>Овладение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системой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универсальных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учебных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регулятивных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действий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обеспечивает</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формирование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смысловых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установок</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личности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(внутренняя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позиция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личности)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жизненных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навыков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личности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(управления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собой,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самодисциплины,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устойчивого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поведения,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эмоционального душевного равновесия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 т.д.).</w:t>
      </w:r>
    </w:p>
    <w:p w:rsidR="00464BD3" w:rsidRPr="00464BD3" w:rsidRDefault="00464BD3" w:rsidP="00464BD3">
      <w:pPr>
        <w:widowControl w:val="0"/>
        <w:autoSpaceDE w:val="0"/>
        <w:autoSpaceDN w:val="0"/>
        <w:spacing w:after="0" w:line="240" w:lineRule="auto"/>
        <w:ind w:left="242"/>
        <w:rPr>
          <w:rFonts w:ascii="Times New Roman" w:eastAsia="Times New Roman" w:hAnsi="Times New Roman" w:cs="Times New Roman"/>
          <w:b/>
          <w:sz w:val="24"/>
        </w:rPr>
      </w:pPr>
      <w:r w:rsidRPr="00464BD3">
        <w:rPr>
          <w:rFonts w:ascii="Times New Roman" w:eastAsia="Times New Roman" w:hAnsi="Times New Roman" w:cs="Times New Roman"/>
          <w:b/>
          <w:sz w:val="24"/>
        </w:rPr>
        <w:t>ПРЕДМЕТНЫЕ</w:t>
      </w:r>
      <w:r w:rsidRPr="00464BD3">
        <w:rPr>
          <w:rFonts w:ascii="Times New Roman" w:eastAsia="Times New Roman" w:hAnsi="Times New Roman" w:cs="Times New Roman"/>
          <w:b/>
          <w:spacing w:val="-5"/>
          <w:sz w:val="24"/>
        </w:rPr>
        <w:t xml:space="preserve"> </w:t>
      </w:r>
      <w:r w:rsidRPr="00464BD3">
        <w:rPr>
          <w:rFonts w:ascii="Times New Roman" w:eastAsia="Times New Roman" w:hAnsi="Times New Roman" w:cs="Times New Roman"/>
          <w:b/>
          <w:sz w:val="24"/>
        </w:rPr>
        <w:t>РЕЗУЛЬТАТЫ</w:t>
      </w:r>
    </w:p>
    <w:p w:rsidR="00464BD3" w:rsidRPr="00464BD3" w:rsidRDefault="00464BD3" w:rsidP="00464BD3">
      <w:pPr>
        <w:widowControl w:val="0"/>
        <w:autoSpaceDE w:val="0"/>
        <w:autoSpaceDN w:val="0"/>
        <w:spacing w:after="0" w:line="240" w:lineRule="auto"/>
        <w:rPr>
          <w:rFonts w:ascii="Times New Roman" w:eastAsia="Times New Roman" w:hAnsi="Times New Roman" w:cs="Times New Roman"/>
          <w:sz w:val="24"/>
        </w:rPr>
        <w:sectPr w:rsidR="00464BD3" w:rsidRPr="00464BD3" w:rsidSect="007C6ED2">
          <w:pgSz w:w="11910" w:h="16840"/>
          <w:pgMar w:top="1040" w:right="740" w:bottom="1200" w:left="1460" w:header="0" w:footer="969" w:gutter="0"/>
          <w:pgNumType w:start="2"/>
          <w:cols w:space="720"/>
        </w:sectPr>
      </w:pPr>
    </w:p>
    <w:p w:rsidR="00464BD3" w:rsidRPr="00464BD3" w:rsidRDefault="00464BD3" w:rsidP="00464BD3">
      <w:pPr>
        <w:widowControl w:val="0"/>
        <w:autoSpaceDE w:val="0"/>
        <w:autoSpaceDN w:val="0"/>
        <w:spacing w:before="73" w:after="0" w:line="240" w:lineRule="auto"/>
        <w:ind w:left="242" w:right="104"/>
        <w:jc w:val="both"/>
        <w:rPr>
          <w:rFonts w:ascii="Times New Roman" w:eastAsia="Times New Roman" w:hAnsi="Times New Roman" w:cs="Times New Roman"/>
          <w:sz w:val="24"/>
        </w:rPr>
      </w:pPr>
      <w:r w:rsidRPr="00464BD3">
        <w:rPr>
          <w:rFonts w:ascii="Times New Roman" w:eastAsia="Times New Roman" w:hAnsi="Times New Roman" w:cs="Times New Roman"/>
          <w:sz w:val="24"/>
        </w:rPr>
        <w:lastRenderedPageBreak/>
        <w:t>Предметные результаты характеризуют начальный этап формирования у обучающихся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основ музыкальной культуры и проявляются в способности к музыкальной деятельности,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потребности в регулярном общении с музыкальным искусством, позитивном ценностном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отношении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 музыке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как</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важному элементу своей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жизни.</w:t>
      </w:r>
    </w:p>
    <w:p w:rsidR="00464BD3" w:rsidRPr="00464BD3" w:rsidRDefault="00464BD3" w:rsidP="00464BD3">
      <w:pPr>
        <w:widowControl w:val="0"/>
        <w:autoSpaceDE w:val="0"/>
        <w:autoSpaceDN w:val="0"/>
        <w:spacing w:before="1" w:after="0" w:line="240" w:lineRule="auto"/>
        <w:ind w:left="462"/>
        <w:jc w:val="both"/>
        <w:rPr>
          <w:rFonts w:ascii="Times New Roman" w:eastAsia="Times New Roman" w:hAnsi="Times New Roman" w:cs="Times New Roman"/>
          <w:sz w:val="24"/>
        </w:rPr>
      </w:pPr>
      <w:r w:rsidRPr="00464BD3">
        <w:rPr>
          <w:rFonts w:ascii="Times New Roman" w:eastAsia="Times New Roman" w:hAnsi="Times New Roman" w:cs="Times New Roman"/>
          <w:sz w:val="24"/>
        </w:rPr>
        <w:t>Обучающиеся,</w:t>
      </w:r>
      <w:r w:rsidRPr="00464BD3">
        <w:rPr>
          <w:rFonts w:ascii="Times New Roman" w:eastAsia="Times New Roman" w:hAnsi="Times New Roman" w:cs="Times New Roman"/>
          <w:spacing w:val="108"/>
          <w:sz w:val="24"/>
        </w:rPr>
        <w:t xml:space="preserve"> </w:t>
      </w:r>
      <w:r w:rsidRPr="00464BD3">
        <w:rPr>
          <w:rFonts w:ascii="Times New Roman" w:eastAsia="Times New Roman" w:hAnsi="Times New Roman" w:cs="Times New Roman"/>
          <w:sz w:val="24"/>
        </w:rPr>
        <w:t xml:space="preserve">освоившие  </w:t>
      </w:r>
      <w:r w:rsidRPr="00464BD3">
        <w:rPr>
          <w:rFonts w:ascii="Times New Roman" w:eastAsia="Times New Roman" w:hAnsi="Times New Roman" w:cs="Times New Roman"/>
          <w:spacing w:val="46"/>
          <w:sz w:val="24"/>
        </w:rPr>
        <w:t xml:space="preserve"> </w:t>
      </w:r>
      <w:r w:rsidRPr="00464BD3">
        <w:rPr>
          <w:rFonts w:ascii="Times New Roman" w:eastAsia="Times New Roman" w:hAnsi="Times New Roman" w:cs="Times New Roman"/>
          <w:sz w:val="24"/>
        </w:rPr>
        <w:t xml:space="preserve">основную  </w:t>
      </w:r>
      <w:r w:rsidRPr="00464BD3">
        <w:rPr>
          <w:rFonts w:ascii="Times New Roman" w:eastAsia="Times New Roman" w:hAnsi="Times New Roman" w:cs="Times New Roman"/>
          <w:spacing w:val="47"/>
          <w:sz w:val="24"/>
        </w:rPr>
        <w:t xml:space="preserve"> </w:t>
      </w:r>
      <w:r w:rsidRPr="00464BD3">
        <w:rPr>
          <w:rFonts w:ascii="Times New Roman" w:eastAsia="Times New Roman" w:hAnsi="Times New Roman" w:cs="Times New Roman"/>
          <w:sz w:val="24"/>
        </w:rPr>
        <w:t xml:space="preserve">образовательную  </w:t>
      </w:r>
      <w:r w:rsidRPr="00464BD3">
        <w:rPr>
          <w:rFonts w:ascii="Times New Roman" w:eastAsia="Times New Roman" w:hAnsi="Times New Roman" w:cs="Times New Roman"/>
          <w:spacing w:val="45"/>
          <w:sz w:val="24"/>
        </w:rPr>
        <w:t xml:space="preserve"> </w:t>
      </w:r>
      <w:r w:rsidRPr="00464BD3">
        <w:rPr>
          <w:rFonts w:ascii="Times New Roman" w:eastAsia="Times New Roman" w:hAnsi="Times New Roman" w:cs="Times New Roman"/>
          <w:sz w:val="24"/>
        </w:rPr>
        <w:t xml:space="preserve">программу  </w:t>
      </w:r>
      <w:r w:rsidRPr="00464BD3">
        <w:rPr>
          <w:rFonts w:ascii="Times New Roman" w:eastAsia="Times New Roman" w:hAnsi="Times New Roman" w:cs="Times New Roman"/>
          <w:spacing w:val="47"/>
          <w:sz w:val="24"/>
        </w:rPr>
        <w:t xml:space="preserve"> </w:t>
      </w:r>
      <w:r w:rsidRPr="00464BD3">
        <w:rPr>
          <w:rFonts w:ascii="Times New Roman" w:eastAsia="Times New Roman" w:hAnsi="Times New Roman" w:cs="Times New Roman"/>
          <w:sz w:val="24"/>
        </w:rPr>
        <w:t xml:space="preserve">по  </w:t>
      </w:r>
      <w:r w:rsidRPr="00464BD3">
        <w:rPr>
          <w:rFonts w:ascii="Times New Roman" w:eastAsia="Times New Roman" w:hAnsi="Times New Roman" w:cs="Times New Roman"/>
          <w:spacing w:val="47"/>
          <w:sz w:val="24"/>
        </w:rPr>
        <w:t xml:space="preserve"> </w:t>
      </w:r>
      <w:r w:rsidRPr="00464BD3">
        <w:rPr>
          <w:rFonts w:ascii="Times New Roman" w:eastAsia="Times New Roman" w:hAnsi="Times New Roman" w:cs="Times New Roman"/>
          <w:sz w:val="24"/>
        </w:rPr>
        <w:t>предмету</w:t>
      </w:r>
    </w:p>
    <w:p w:rsidR="00464BD3" w:rsidRPr="00464BD3" w:rsidRDefault="00464BD3" w:rsidP="00464BD3">
      <w:pPr>
        <w:widowControl w:val="0"/>
        <w:autoSpaceDE w:val="0"/>
        <w:autoSpaceDN w:val="0"/>
        <w:spacing w:after="0" w:line="276" w:lineRule="exact"/>
        <w:ind w:left="242"/>
        <w:rPr>
          <w:rFonts w:ascii="Times New Roman" w:eastAsia="Times New Roman" w:hAnsi="Times New Roman" w:cs="Times New Roman"/>
          <w:sz w:val="24"/>
        </w:rPr>
      </w:pPr>
      <w:r w:rsidRPr="00464BD3">
        <w:rPr>
          <w:rFonts w:ascii="Times New Roman" w:eastAsia="Times New Roman" w:hAnsi="Times New Roman" w:cs="Times New Roman"/>
          <w:sz w:val="24"/>
        </w:rPr>
        <w:t>«Музыка»:</w:t>
      </w:r>
    </w:p>
    <w:p w:rsidR="00464BD3" w:rsidRPr="00464BD3" w:rsidRDefault="00464BD3" w:rsidP="00464BD3">
      <w:pPr>
        <w:widowControl w:val="0"/>
        <w:numPr>
          <w:ilvl w:val="1"/>
          <w:numId w:val="13"/>
        </w:numPr>
        <w:tabs>
          <w:tab w:val="left" w:pos="950"/>
        </w:tabs>
        <w:autoSpaceDE w:val="0"/>
        <w:autoSpaceDN w:val="0"/>
        <w:spacing w:after="0" w:line="240" w:lineRule="auto"/>
        <w:ind w:left="242" w:right="104"/>
        <w:jc w:val="both"/>
        <w:rPr>
          <w:rFonts w:ascii="Symbol" w:eastAsia="Times New Roman" w:hAnsi="Symbol" w:cs="Times New Roman"/>
          <w:sz w:val="24"/>
        </w:rPr>
      </w:pPr>
      <w:r w:rsidRPr="00464BD3">
        <w:rPr>
          <w:rFonts w:ascii="Times New Roman" w:eastAsia="Times New Roman" w:hAnsi="Times New Roman" w:cs="Times New Roman"/>
          <w:sz w:val="24"/>
        </w:rPr>
        <w:t>с интересом занимаются музыкой, любят петь, играть на доступных музыкальных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инструментах,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умеют</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слушать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серьёзную</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музыку,</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знают</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правила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поведения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театре,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концертном</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зале;</w:t>
      </w:r>
    </w:p>
    <w:p w:rsidR="00464BD3" w:rsidRPr="00464BD3" w:rsidRDefault="00464BD3" w:rsidP="00464BD3">
      <w:pPr>
        <w:widowControl w:val="0"/>
        <w:numPr>
          <w:ilvl w:val="1"/>
          <w:numId w:val="13"/>
        </w:numPr>
        <w:tabs>
          <w:tab w:val="left" w:pos="950"/>
        </w:tabs>
        <w:autoSpaceDE w:val="0"/>
        <w:autoSpaceDN w:val="0"/>
        <w:spacing w:before="1" w:after="0" w:line="293" w:lineRule="exact"/>
        <w:ind w:left="950" w:hanging="708"/>
        <w:jc w:val="both"/>
        <w:rPr>
          <w:rFonts w:ascii="Symbol" w:eastAsia="Times New Roman" w:hAnsi="Symbol" w:cs="Times New Roman"/>
          <w:sz w:val="24"/>
        </w:rPr>
      </w:pPr>
      <w:r w:rsidRPr="00464BD3">
        <w:rPr>
          <w:rFonts w:ascii="Times New Roman" w:eastAsia="Times New Roman" w:hAnsi="Times New Roman" w:cs="Times New Roman"/>
          <w:sz w:val="24"/>
        </w:rPr>
        <w:t>сознательно</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стремятся</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к</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развитию</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своих</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музыкальных</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способностей;</w:t>
      </w:r>
    </w:p>
    <w:p w:rsidR="00464BD3" w:rsidRPr="00464BD3" w:rsidRDefault="00464BD3" w:rsidP="00464BD3">
      <w:pPr>
        <w:widowControl w:val="0"/>
        <w:numPr>
          <w:ilvl w:val="1"/>
          <w:numId w:val="13"/>
        </w:numPr>
        <w:tabs>
          <w:tab w:val="left" w:pos="950"/>
        </w:tabs>
        <w:autoSpaceDE w:val="0"/>
        <w:autoSpaceDN w:val="0"/>
        <w:spacing w:after="0" w:line="240" w:lineRule="auto"/>
        <w:ind w:left="242" w:right="109"/>
        <w:jc w:val="both"/>
        <w:rPr>
          <w:rFonts w:ascii="Symbol" w:eastAsia="Times New Roman" w:hAnsi="Symbol" w:cs="Times New Roman"/>
          <w:sz w:val="24"/>
        </w:rPr>
      </w:pPr>
      <w:r w:rsidRPr="00464BD3">
        <w:rPr>
          <w:rFonts w:ascii="Times New Roman" w:eastAsia="Times New Roman" w:hAnsi="Times New Roman" w:cs="Times New Roman"/>
          <w:sz w:val="24"/>
        </w:rPr>
        <w:t>осознают</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разнообразие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форм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направлений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искусства,</w:t>
      </w:r>
      <w:r w:rsidRPr="00464BD3">
        <w:rPr>
          <w:rFonts w:ascii="Times New Roman" w:eastAsia="Times New Roman" w:hAnsi="Times New Roman" w:cs="Times New Roman"/>
          <w:spacing w:val="60"/>
          <w:sz w:val="24"/>
        </w:rPr>
        <w:t xml:space="preserve"> </w:t>
      </w:r>
      <w:r w:rsidRPr="00464BD3">
        <w:rPr>
          <w:rFonts w:ascii="Times New Roman" w:eastAsia="Times New Roman" w:hAnsi="Times New Roman" w:cs="Times New Roman"/>
          <w:sz w:val="24"/>
        </w:rPr>
        <w:t>могут</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назвать музыкальные произведения, композиторов, исполнителей, которые им нравятся,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аргументировать свой выбор;</w:t>
      </w:r>
    </w:p>
    <w:p w:rsidR="00464BD3" w:rsidRPr="00464BD3" w:rsidRDefault="00464BD3" w:rsidP="00464BD3">
      <w:pPr>
        <w:widowControl w:val="0"/>
        <w:numPr>
          <w:ilvl w:val="1"/>
          <w:numId w:val="13"/>
        </w:numPr>
        <w:tabs>
          <w:tab w:val="left" w:pos="950"/>
        </w:tabs>
        <w:autoSpaceDE w:val="0"/>
        <w:autoSpaceDN w:val="0"/>
        <w:spacing w:after="0" w:line="240" w:lineRule="auto"/>
        <w:ind w:left="242" w:right="107"/>
        <w:jc w:val="both"/>
        <w:rPr>
          <w:rFonts w:ascii="Symbol" w:eastAsia="Times New Roman" w:hAnsi="Symbol" w:cs="Times New Roman"/>
          <w:sz w:val="24"/>
        </w:rPr>
      </w:pPr>
      <w:r w:rsidRPr="00464BD3">
        <w:rPr>
          <w:rFonts w:ascii="Times New Roman" w:eastAsia="Times New Roman" w:hAnsi="Times New Roman" w:cs="Times New Roman"/>
          <w:sz w:val="24"/>
        </w:rPr>
        <w:t>имеют</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опыт</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восприятия,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исполнения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разных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жанров,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творческой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деятельности 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различных смежных видах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искусства;</w:t>
      </w:r>
    </w:p>
    <w:p w:rsidR="00464BD3" w:rsidRPr="00464BD3" w:rsidRDefault="00464BD3" w:rsidP="00464BD3">
      <w:pPr>
        <w:widowControl w:val="0"/>
        <w:numPr>
          <w:ilvl w:val="1"/>
          <w:numId w:val="13"/>
        </w:numPr>
        <w:tabs>
          <w:tab w:val="left" w:pos="950"/>
        </w:tabs>
        <w:autoSpaceDE w:val="0"/>
        <w:autoSpaceDN w:val="0"/>
        <w:spacing w:after="0" w:line="293" w:lineRule="exact"/>
        <w:ind w:left="950" w:hanging="708"/>
        <w:jc w:val="both"/>
        <w:rPr>
          <w:rFonts w:ascii="Symbol" w:eastAsia="Times New Roman" w:hAnsi="Symbol" w:cs="Times New Roman"/>
          <w:sz w:val="24"/>
        </w:rPr>
      </w:pP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уважением</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относятся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достижениям</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отечественной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музыкальной</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культуры;</w:t>
      </w:r>
    </w:p>
    <w:p w:rsidR="00464BD3" w:rsidRPr="00464BD3" w:rsidRDefault="00464BD3" w:rsidP="00464BD3">
      <w:pPr>
        <w:widowControl w:val="0"/>
        <w:numPr>
          <w:ilvl w:val="1"/>
          <w:numId w:val="13"/>
        </w:numPr>
        <w:tabs>
          <w:tab w:val="left" w:pos="950"/>
        </w:tabs>
        <w:autoSpaceDE w:val="0"/>
        <w:autoSpaceDN w:val="0"/>
        <w:spacing w:after="0" w:line="293" w:lineRule="exact"/>
        <w:ind w:left="950" w:hanging="708"/>
        <w:jc w:val="both"/>
        <w:rPr>
          <w:rFonts w:ascii="Symbol" w:eastAsia="Times New Roman" w:hAnsi="Symbol" w:cs="Times New Roman"/>
          <w:sz w:val="24"/>
        </w:rPr>
      </w:pPr>
      <w:r w:rsidRPr="00464BD3">
        <w:rPr>
          <w:rFonts w:ascii="Times New Roman" w:eastAsia="Times New Roman" w:hAnsi="Times New Roman" w:cs="Times New Roman"/>
          <w:sz w:val="24"/>
        </w:rPr>
        <w:t>стремятся</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к</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расширению</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своего</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музыкального</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кругозора.</w:t>
      </w:r>
    </w:p>
    <w:p w:rsidR="00464BD3" w:rsidRPr="00464BD3" w:rsidRDefault="00464BD3" w:rsidP="00464BD3">
      <w:pPr>
        <w:widowControl w:val="0"/>
        <w:autoSpaceDE w:val="0"/>
        <w:autoSpaceDN w:val="0"/>
        <w:spacing w:before="9" w:after="0" w:line="240" w:lineRule="auto"/>
        <w:rPr>
          <w:rFonts w:ascii="Times New Roman" w:eastAsia="Times New Roman" w:hAnsi="Times New Roman" w:cs="Times New Roman"/>
          <w:sz w:val="23"/>
          <w:szCs w:val="26"/>
        </w:rPr>
      </w:pPr>
    </w:p>
    <w:p w:rsidR="00464BD3" w:rsidRPr="00464BD3" w:rsidRDefault="00464BD3" w:rsidP="00464BD3">
      <w:pPr>
        <w:widowControl w:val="0"/>
        <w:tabs>
          <w:tab w:val="left" w:pos="1974"/>
          <w:tab w:val="left" w:pos="3415"/>
          <w:tab w:val="left" w:pos="5088"/>
          <w:tab w:val="left" w:pos="5433"/>
          <w:tab w:val="left" w:pos="6133"/>
          <w:tab w:val="left" w:pos="7304"/>
          <w:tab w:val="left" w:pos="8484"/>
        </w:tabs>
        <w:autoSpaceDE w:val="0"/>
        <w:autoSpaceDN w:val="0"/>
        <w:spacing w:after="0" w:line="240" w:lineRule="auto"/>
        <w:ind w:left="242" w:right="105" w:firstLine="220"/>
        <w:rPr>
          <w:rFonts w:ascii="Times New Roman" w:eastAsia="Times New Roman" w:hAnsi="Times New Roman" w:cs="Times New Roman"/>
          <w:b/>
          <w:sz w:val="24"/>
        </w:rPr>
      </w:pPr>
      <w:r w:rsidRPr="00464BD3">
        <w:rPr>
          <w:rFonts w:ascii="Times New Roman" w:eastAsia="Times New Roman" w:hAnsi="Times New Roman" w:cs="Times New Roman"/>
          <w:sz w:val="24"/>
        </w:rPr>
        <w:t>Предметные</w:t>
      </w:r>
      <w:r w:rsidRPr="00464BD3">
        <w:rPr>
          <w:rFonts w:ascii="Times New Roman" w:eastAsia="Times New Roman" w:hAnsi="Times New Roman" w:cs="Times New Roman"/>
          <w:sz w:val="24"/>
        </w:rPr>
        <w:tab/>
        <w:t>результаты,</w:t>
      </w:r>
      <w:r w:rsidRPr="00464BD3">
        <w:rPr>
          <w:rFonts w:ascii="Times New Roman" w:eastAsia="Times New Roman" w:hAnsi="Times New Roman" w:cs="Times New Roman"/>
          <w:sz w:val="24"/>
        </w:rPr>
        <w:tab/>
        <w:t>формируемые</w:t>
      </w:r>
      <w:r w:rsidRPr="00464BD3">
        <w:rPr>
          <w:rFonts w:ascii="Times New Roman" w:eastAsia="Times New Roman" w:hAnsi="Times New Roman" w:cs="Times New Roman"/>
          <w:sz w:val="24"/>
        </w:rPr>
        <w:tab/>
        <w:t>в</w:t>
      </w:r>
      <w:r w:rsidRPr="00464BD3">
        <w:rPr>
          <w:rFonts w:ascii="Times New Roman" w:eastAsia="Times New Roman" w:hAnsi="Times New Roman" w:cs="Times New Roman"/>
          <w:sz w:val="24"/>
        </w:rPr>
        <w:tab/>
        <w:t>ходе</w:t>
      </w:r>
      <w:r w:rsidRPr="00464BD3">
        <w:rPr>
          <w:rFonts w:ascii="Times New Roman" w:eastAsia="Times New Roman" w:hAnsi="Times New Roman" w:cs="Times New Roman"/>
          <w:sz w:val="24"/>
        </w:rPr>
        <w:tab/>
        <w:t>изучения</w:t>
      </w:r>
      <w:r w:rsidRPr="00464BD3">
        <w:rPr>
          <w:rFonts w:ascii="Times New Roman" w:eastAsia="Times New Roman" w:hAnsi="Times New Roman" w:cs="Times New Roman"/>
          <w:sz w:val="24"/>
        </w:rPr>
        <w:tab/>
        <w:t>предмета</w:t>
      </w:r>
      <w:r w:rsidRPr="00464BD3">
        <w:rPr>
          <w:rFonts w:ascii="Times New Roman" w:eastAsia="Times New Roman" w:hAnsi="Times New Roman" w:cs="Times New Roman"/>
          <w:sz w:val="24"/>
        </w:rPr>
        <w:tab/>
        <w:t>«Музыка»,</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сгруппированы по учебным модулям и должны отражать сформированность умений: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b/>
          <w:sz w:val="24"/>
        </w:rPr>
        <w:t>Модуль</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 1 «Музыкальная грамота»:</w:t>
      </w:r>
    </w:p>
    <w:p w:rsidR="00464BD3" w:rsidRPr="00464BD3" w:rsidRDefault="00464BD3" w:rsidP="00464BD3">
      <w:pPr>
        <w:widowControl w:val="0"/>
        <w:numPr>
          <w:ilvl w:val="1"/>
          <w:numId w:val="13"/>
        </w:numPr>
        <w:tabs>
          <w:tab w:val="left" w:pos="949"/>
          <w:tab w:val="left" w:pos="950"/>
        </w:tabs>
        <w:autoSpaceDE w:val="0"/>
        <w:autoSpaceDN w:val="0"/>
        <w:spacing w:after="0" w:line="240" w:lineRule="auto"/>
        <w:ind w:left="242" w:right="105"/>
        <w:rPr>
          <w:rFonts w:ascii="Symbol" w:eastAsia="Times New Roman" w:hAnsi="Symbol" w:cs="Times New Roman"/>
          <w:sz w:val="24"/>
        </w:rPr>
      </w:pPr>
      <w:r w:rsidRPr="00464BD3">
        <w:rPr>
          <w:rFonts w:ascii="Times New Roman" w:eastAsia="Times New Roman" w:hAnsi="Times New Roman" w:cs="Times New Roman"/>
          <w:sz w:val="24"/>
        </w:rPr>
        <w:t>классифицировать</w:t>
      </w:r>
      <w:r w:rsidRPr="00464BD3">
        <w:rPr>
          <w:rFonts w:ascii="Times New Roman" w:eastAsia="Times New Roman" w:hAnsi="Times New Roman" w:cs="Times New Roman"/>
          <w:spacing w:val="19"/>
          <w:sz w:val="24"/>
        </w:rPr>
        <w:t xml:space="preserve"> </w:t>
      </w:r>
      <w:r w:rsidRPr="00464BD3">
        <w:rPr>
          <w:rFonts w:ascii="Times New Roman" w:eastAsia="Times New Roman" w:hAnsi="Times New Roman" w:cs="Times New Roman"/>
          <w:sz w:val="24"/>
        </w:rPr>
        <w:t>звуки:</w:t>
      </w:r>
      <w:r w:rsidRPr="00464BD3">
        <w:rPr>
          <w:rFonts w:ascii="Times New Roman" w:eastAsia="Times New Roman" w:hAnsi="Times New Roman" w:cs="Times New Roman"/>
          <w:spacing w:val="18"/>
          <w:sz w:val="24"/>
        </w:rPr>
        <w:t xml:space="preserve"> </w:t>
      </w:r>
      <w:r w:rsidRPr="00464BD3">
        <w:rPr>
          <w:rFonts w:ascii="Times New Roman" w:eastAsia="Times New Roman" w:hAnsi="Times New Roman" w:cs="Times New Roman"/>
          <w:sz w:val="24"/>
        </w:rPr>
        <w:t>шумовые</w:t>
      </w:r>
      <w:r w:rsidRPr="00464BD3">
        <w:rPr>
          <w:rFonts w:ascii="Times New Roman" w:eastAsia="Times New Roman" w:hAnsi="Times New Roman" w:cs="Times New Roman"/>
          <w:spacing w:val="17"/>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9"/>
          <w:sz w:val="24"/>
        </w:rPr>
        <w:t xml:space="preserve"> </w:t>
      </w:r>
      <w:r w:rsidRPr="00464BD3">
        <w:rPr>
          <w:rFonts w:ascii="Times New Roman" w:eastAsia="Times New Roman" w:hAnsi="Times New Roman" w:cs="Times New Roman"/>
          <w:sz w:val="24"/>
        </w:rPr>
        <w:t>музыкальные,</w:t>
      </w:r>
      <w:r w:rsidRPr="00464BD3">
        <w:rPr>
          <w:rFonts w:ascii="Times New Roman" w:eastAsia="Times New Roman" w:hAnsi="Times New Roman" w:cs="Times New Roman"/>
          <w:spacing w:val="18"/>
          <w:sz w:val="24"/>
        </w:rPr>
        <w:t xml:space="preserve"> </w:t>
      </w:r>
      <w:r w:rsidRPr="00464BD3">
        <w:rPr>
          <w:rFonts w:ascii="Times New Roman" w:eastAsia="Times New Roman" w:hAnsi="Times New Roman" w:cs="Times New Roman"/>
          <w:sz w:val="24"/>
        </w:rPr>
        <w:t>длинные,</w:t>
      </w:r>
      <w:r w:rsidRPr="00464BD3">
        <w:rPr>
          <w:rFonts w:ascii="Times New Roman" w:eastAsia="Times New Roman" w:hAnsi="Times New Roman" w:cs="Times New Roman"/>
          <w:spacing w:val="18"/>
          <w:sz w:val="24"/>
        </w:rPr>
        <w:t xml:space="preserve"> </w:t>
      </w:r>
      <w:r w:rsidRPr="00464BD3">
        <w:rPr>
          <w:rFonts w:ascii="Times New Roman" w:eastAsia="Times New Roman" w:hAnsi="Times New Roman" w:cs="Times New Roman"/>
          <w:sz w:val="24"/>
        </w:rPr>
        <w:t>короткие,</w:t>
      </w:r>
      <w:r w:rsidRPr="00464BD3">
        <w:rPr>
          <w:rFonts w:ascii="Times New Roman" w:eastAsia="Times New Roman" w:hAnsi="Times New Roman" w:cs="Times New Roman"/>
          <w:spacing w:val="18"/>
          <w:sz w:val="24"/>
        </w:rPr>
        <w:t xml:space="preserve"> </w:t>
      </w:r>
      <w:r w:rsidRPr="00464BD3">
        <w:rPr>
          <w:rFonts w:ascii="Times New Roman" w:eastAsia="Times New Roman" w:hAnsi="Times New Roman" w:cs="Times New Roman"/>
          <w:sz w:val="24"/>
        </w:rPr>
        <w:t>тихие,</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громкие,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низкие, высокие;</w:t>
      </w:r>
    </w:p>
    <w:p w:rsidR="00464BD3" w:rsidRPr="00464BD3" w:rsidRDefault="00464BD3" w:rsidP="00464BD3">
      <w:pPr>
        <w:widowControl w:val="0"/>
        <w:numPr>
          <w:ilvl w:val="1"/>
          <w:numId w:val="13"/>
        </w:numPr>
        <w:tabs>
          <w:tab w:val="left" w:pos="949"/>
          <w:tab w:val="left" w:pos="950"/>
        </w:tabs>
        <w:autoSpaceDE w:val="0"/>
        <w:autoSpaceDN w:val="0"/>
        <w:spacing w:before="1" w:after="0" w:line="240" w:lineRule="auto"/>
        <w:ind w:left="242" w:right="103"/>
        <w:rPr>
          <w:rFonts w:ascii="Symbol" w:eastAsia="Times New Roman" w:hAnsi="Symbol" w:cs="Times New Roman"/>
          <w:sz w:val="24"/>
        </w:rPr>
      </w:pPr>
      <w:r w:rsidRPr="00464BD3">
        <w:rPr>
          <w:rFonts w:ascii="Times New Roman" w:eastAsia="Times New Roman" w:hAnsi="Times New Roman" w:cs="Times New Roman"/>
          <w:sz w:val="24"/>
        </w:rPr>
        <w:t>различать</w:t>
      </w:r>
      <w:r w:rsidRPr="00464BD3">
        <w:rPr>
          <w:rFonts w:ascii="Times New Roman" w:eastAsia="Times New Roman" w:hAnsi="Times New Roman" w:cs="Times New Roman"/>
          <w:spacing w:val="46"/>
          <w:sz w:val="24"/>
        </w:rPr>
        <w:t xml:space="preserve"> </w:t>
      </w:r>
      <w:r w:rsidRPr="00464BD3">
        <w:rPr>
          <w:rFonts w:ascii="Times New Roman" w:eastAsia="Times New Roman" w:hAnsi="Times New Roman" w:cs="Times New Roman"/>
          <w:sz w:val="24"/>
        </w:rPr>
        <w:t>элементы</w:t>
      </w:r>
      <w:r w:rsidRPr="00464BD3">
        <w:rPr>
          <w:rFonts w:ascii="Times New Roman" w:eastAsia="Times New Roman" w:hAnsi="Times New Roman" w:cs="Times New Roman"/>
          <w:spacing w:val="46"/>
          <w:sz w:val="24"/>
        </w:rPr>
        <w:t xml:space="preserve"> </w:t>
      </w:r>
      <w:r w:rsidRPr="00464BD3">
        <w:rPr>
          <w:rFonts w:ascii="Times New Roman" w:eastAsia="Times New Roman" w:hAnsi="Times New Roman" w:cs="Times New Roman"/>
          <w:sz w:val="24"/>
        </w:rPr>
        <w:t>музыкального</w:t>
      </w:r>
      <w:r w:rsidRPr="00464BD3">
        <w:rPr>
          <w:rFonts w:ascii="Times New Roman" w:eastAsia="Times New Roman" w:hAnsi="Times New Roman" w:cs="Times New Roman"/>
          <w:spacing w:val="45"/>
          <w:sz w:val="24"/>
        </w:rPr>
        <w:t xml:space="preserve"> </w:t>
      </w:r>
      <w:r w:rsidRPr="00464BD3">
        <w:rPr>
          <w:rFonts w:ascii="Times New Roman" w:eastAsia="Times New Roman" w:hAnsi="Times New Roman" w:cs="Times New Roman"/>
          <w:sz w:val="24"/>
        </w:rPr>
        <w:t>языка</w:t>
      </w:r>
      <w:r w:rsidRPr="00464BD3">
        <w:rPr>
          <w:rFonts w:ascii="Times New Roman" w:eastAsia="Times New Roman" w:hAnsi="Times New Roman" w:cs="Times New Roman"/>
          <w:spacing w:val="44"/>
          <w:sz w:val="24"/>
        </w:rPr>
        <w:t xml:space="preserve"> </w:t>
      </w:r>
      <w:r w:rsidRPr="00464BD3">
        <w:rPr>
          <w:rFonts w:ascii="Times New Roman" w:eastAsia="Times New Roman" w:hAnsi="Times New Roman" w:cs="Times New Roman"/>
          <w:sz w:val="24"/>
        </w:rPr>
        <w:t>(темп,</w:t>
      </w:r>
      <w:r w:rsidRPr="00464BD3">
        <w:rPr>
          <w:rFonts w:ascii="Times New Roman" w:eastAsia="Times New Roman" w:hAnsi="Times New Roman" w:cs="Times New Roman"/>
          <w:spacing w:val="45"/>
          <w:sz w:val="24"/>
        </w:rPr>
        <w:t xml:space="preserve"> </w:t>
      </w:r>
      <w:r w:rsidRPr="00464BD3">
        <w:rPr>
          <w:rFonts w:ascii="Times New Roman" w:eastAsia="Times New Roman" w:hAnsi="Times New Roman" w:cs="Times New Roman"/>
          <w:sz w:val="24"/>
        </w:rPr>
        <w:t>тембр,</w:t>
      </w:r>
      <w:r w:rsidRPr="00464BD3">
        <w:rPr>
          <w:rFonts w:ascii="Times New Roman" w:eastAsia="Times New Roman" w:hAnsi="Times New Roman" w:cs="Times New Roman"/>
          <w:spacing w:val="46"/>
          <w:sz w:val="24"/>
        </w:rPr>
        <w:t xml:space="preserve"> </w:t>
      </w:r>
      <w:r w:rsidRPr="00464BD3">
        <w:rPr>
          <w:rFonts w:ascii="Times New Roman" w:eastAsia="Times New Roman" w:hAnsi="Times New Roman" w:cs="Times New Roman"/>
          <w:sz w:val="24"/>
        </w:rPr>
        <w:t>регистр,</w:t>
      </w:r>
      <w:r w:rsidRPr="00464BD3">
        <w:rPr>
          <w:rFonts w:ascii="Times New Roman" w:eastAsia="Times New Roman" w:hAnsi="Times New Roman" w:cs="Times New Roman"/>
          <w:spacing w:val="45"/>
          <w:sz w:val="24"/>
        </w:rPr>
        <w:t xml:space="preserve"> </w:t>
      </w:r>
      <w:r w:rsidRPr="00464BD3">
        <w:rPr>
          <w:rFonts w:ascii="Times New Roman" w:eastAsia="Times New Roman" w:hAnsi="Times New Roman" w:cs="Times New Roman"/>
          <w:sz w:val="24"/>
        </w:rPr>
        <w:t>динамика,</w:t>
      </w:r>
      <w:r w:rsidRPr="00464BD3">
        <w:rPr>
          <w:rFonts w:ascii="Times New Roman" w:eastAsia="Times New Roman" w:hAnsi="Times New Roman" w:cs="Times New Roman"/>
          <w:spacing w:val="45"/>
          <w:sz w:val="24"/>
        </w:rPr>
        <w:t xml:space="preserve"> </w:t>
      </w:r>
      <w:r w:rsidRPr="00464BD3">
        <w:rPr>
          <w:rFonts w:ascii="Times New Roman" w:eastAsia="Times New Roman" w:hAnsi="Times New Roman" w:cs="Times New Roman"/>
          <w:sz w:val="24"/>
        </w:rPr>
        <w:t>ритм,</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мелодия,</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аккомпанемент</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др.),</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уметь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объяснить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значение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соответствующих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терминов;</w:t>
      </w:r>
    </w:p>
    <w:p w:rsidR="00464BD3" w:rsidRPr="00464BD3" w:rsidRDefault="00464BD3" w:rsidP="00464BD3">
      <w:pPr>
        <w:widowControl w:val="0"/>
        <w:numPr>
          <w:ilvl w:val="1"/>
          <w:numId w:val="13"/>
        </w:numPr>
        <w:tabs>
          <w:tab w:val="left" w:pos="949"/>
          <w:tab w:val="left" w:pos="950"/>
        </w:tabs>
        <w:autoSpaceDE w:val="0"/>
        <w:autoSpaceDN w:val="0"/>
        <w:spacing w:after="0" w:line="240" w:lineRule="auto"/>
        <w:ind w:left="242" w:right="105"/>
        <w:rPr>
          <w:rFonts w:ascii="Symbol" w:eastAsia="Times New Roman" w:hAnsi="Symbol" w:cs="Times New Roman"/>
          <w:sz w:val="24"/>
        </w:rPr>
      </w:pPr>
      <w:r w:rsidRPr="00464BD3">
        <w:rPr>
          <w:rFonts w:ascii="Times New Roman" w:eastAsia="Times New Roman" w:hAnsi="Times New Roman" w:cs="Times New Roman"/>
          <w:sz w:val="24"/>
        </w:rPr>
        <w:t>различать</w:t>
      </w:r>
      <w:r w:rsidRPr="00464BD3">
        <w:rPr>
          <w:rFonts w:ascii="Times New Roman" w:eastAsia="Times New Roman" w:hAnsi="Times New Roman" w:cs="Times New Roman"/>
          <w:spacing w:val="7"/>
          <w:sz w:val="24"/>
        </w:rPr>
        <w:t xml:space="preserve"> </w:t>
      </w:r>
      <w:r w:rsidRPr="00464BD3">
        <w:rPr>
          <w:rFonts w:ascii="Times New Roman" w:eastAsia="Times New Roman" w:hAnsi="Times New Roman" w:cs="Times New Roman"/>
          <w:sz w:val="24"/>
        </w:rPr>
        <w:t>изобразительные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7"/>
          <w:sz w:val="24"/>
        </w:rPr>
        <w:t xml:space="preserve"> </w:t>
      </w:r>
      <w:r w:rsidRPr="00464BD3">
        <w:rPr>
          <w:rFonts w:ascii="Times New Roman" w:eastAsia="Times New Roman" w:hAnsi="Times New Roman" w:cs="Times New Roman"/>
          <w:sz w:val="24"/>
        </w:rPr>
        <w:t>выразительные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интонации,</w:t>
      </w:r>
      <w:r w:rsidRPr="00464BD3">
        <w:rPr>
          <w:rFonts w:ascii="Times New Roman" w:eastAsia="Times New Roman" w:hAnsi="Times New Roman" w:cs="Times New Roman"/>
          <w:spacing w:val="6"/>
          <w:sz w:val="24"/>
        </w:rPr>
        <w:t xml:space="preserve"> </w:t>
      </w:r>
      <w:r w:rsidRPr="00464BD3">
        <w:rPr>
          <w:rFonts w:ascii="Times New Roman" w:eastAsia="Times New Roman" w:hAnsi="Times New Roman" w:cs="Times New Roman"/>
          <w:sz w:val="24"/>
        </w:rPr>
        <w:t>находить</w:t>
      </w:r>
      <w:r w:rsidRPr="00464BD3">
        <w:rPr>
          <w:rFonts w:ascii="Times New Roman" w:eastAsia="Times New Roman" w:hAnsi="Times New Roman" w:cs="Times New Roman"/>
          <w:spacing w:val="7"/>
          <w:sz w:val="24"/>
        </w:rPr>
        <w:t xml:space="preserve"> </w:t>
      </w:r>
      <w:r w:rsidRPr="00464BD3">
        <w:rPr>
          <w:rFonts w:ascii="Times New Roman" w:eastAsia="Times New Roman" w:hAnsi="Times New Roman" w:cs="Times New Roman"/>
          <w:sz w:val="24"/>
        </w:rPr>
        <w:t>признаки</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сходства</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и различия музыкальных</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и речевых интонаций;</w:t>
      </w:r>
    </w:p>
    <w:p w:rsidR="00464BD3" w:rsidRPr="00464BD3" w:rsidRDefault="00464BD3" w:rsidP="00464BD3">
      <w:pPr>
        <w:widowControl w:val="0"/>
        <w:numPr>
          <w:ilvl w:val="1"/>
          <w:numId w:val="13"/>
        </w:numPr>
        <w:tabs>
          <w:tab w:val="left" w:pos="949"/>
          <w:tab w:val="left" w:pos="950"/>
        </w:tabs>
        <w:autoSpaceDE w:val="0"/>
        <w:autoSpaceDN w:val="0"/>
        <w:spacing w:after="0" w:line="292" w:lineRule="exact"/>
        <w:ind w:left="950" w:hanging="708"/>
        <w:rPr>
          <w:rFonts w:ascii="Symbol" w:eastAsia="Times New Roman" w:hAnsi="Symbol" w:cs="Times New Roman"/>
          <w:sz w:val="24"/>
        </w:rPr>
      </w:pPr>
      <w:r w:rsidRPr="00464BD3">
        <w:rPr>
          <w:rFonts w:ascii="Times New Roman" w:eastAsia="Times New Roman" w:hAnsi="Times New Roman" w:cs="Times New Roman"/>
          <w:sz w:val="24"/>
        </w:rPr>
        <w:t>различать</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слух</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принципы</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развития:</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повтор,</w:t>
      </w:r>
      <w:r w:rsidRPr="00464BD3">
        <w:rPr>
          <w:rFonts w:ascii="Times New Roman" w:eastAsia="Times New Roman" w:hAnsi="Times New Roman" w:cs="Times New Roman"/>
          <w:spacing w:val="-6"/>
          <w:sz w:val="24"/>
        </w:rPr>
        <w:t xml:space="preserve"> </w:t>
      </w:r>
      <w:r w:rsidRPr="00464BD3">
        <w:rPr>
          <w:rFonts w:ascii="Times New Roman" w:eastAsia="Times New Roman" w:hAnsi="Times New Roman" w:cs="Times New Roman"/>
          <w:sz w:val="24"/>
        </w:rPr>
        <w:t>контраст,</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варьирование;</w:t>
      </w:r>
    </w:p>
    <w:p w:rsidR="00464BD3" w:rsidRPr="00464BD3" w:rsidRDefault="00464BD3" w:rsidP="00464BD3">
      <w:pPr>
        <w:widowControl w:val="0"/>
        <w:numPr>
          <w:ilvl w:val="1"/>
          <w:numId w:val="13"/>
        </w:numPr>
        <w:tabs>
          <w:tab w:val="left" w:pos="950"/>
        </w:tabs>
        <w:autoSpaceDE w:val="0"/>
        <w:autoSpaceDN w:val="0"/>
        <w:spacing w:after="0" w:line="240" w:lineRule="auto"/>
        <w:ind w:left="242" w:right="108"/>
        <w:jc w:val="both"/>
        <w:rPr>
          <w:rFonts w:ascii="Symbol" w:eastAsia="Times New Roman" w:hAnsi="Symbol" w:cs="Times New Roman"/>
          <w:sz w:val="24"/>
        </w:rPr>
      </w:pPr>
      <w:r w:rsidRPr="00464BD3">
        <w:rPr>
          <w:rFonts w:ascii="Times New Roman" w:eastAsia="Times New Roman" w:hAnsi="Times New Roman" w:cs="Times New Roman"/>
          <w:sz w:val="24"/>
        </w:rPr>
        <w:t>понимать значение термина «музыкальная форма», определять на слух простые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формы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двухчастную,</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трёхчастную</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трёхчастную</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репризную,</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рондо,</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вариации;</w:t>
      </w:r>
    </w:p>
    <w:p w:rsidR="00464BD3" w:rsidRPr="00464BD3" w:rsidRDefault="00464BD3" w:rsidP="00464BD3">
      <w:pPr>
        <w:widowControl w:val="0"/>
        <w:numPr>
          <w:ilvl w:val="1"/>
          <w:numId w:val="13"/>
        </w:numPr>
        <w:tabs>
          <w:tab w:val="left" w:pos="949"/>
          <w:tab w:val="left" w:pos="950"/>
        </w:tabs>
        <w:autoSpaceDE w:val="0"/>
        <w:autoSpaceDN w:val="0"/>
        <w:spacing w:after="0" w:line="293" w:lineRule="exact"/>
        <w:ind w:left="950" w:hanging="708"/>
        <w:rPr>
          <w:rFonts w:ascii="Symbol" w:eastAsia="Times New Roman" w:hAnsi="Symbol" w:cs="Times New Roman"/>
          <w:sz w:val="24"/>
        </w:rPr>
      </w:pPr>
      <w:r w:rsidRPr="00464BD3">
        <w:rPr>
          <w:rFonts w:ascii="Times New Roman" w:eastAsia="Times New Roman" w:hAnsi="Times New Roman" w:cs="Times New Roman"/>
          <w:sz w:val="24"/>
        </w:rPr>
        <w:t>ориентироваться</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нотной</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записи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пределах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певческого</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диапазона;</w:t>
      </w:r>
    </w:p>
    <w:p w:rsidR="00464BD3" w:rsidRPr="00464BD3" w:rsidRDefault="00464BD3" w:rsidP="00464BD3">
      <w:pPr>
        <w:widowControl w:val="0"/>
        <w:numPr>
          <w:ilvl w:val="1"/>
          <w:numId w:val="13"/>
        </w:numPr>
        <w:tabs>
          <w:tab w:val="left" w:pos="949"/>
          <w:tab w:val="left" w:pos="950"/>
        </w:tabs>
        <w:autoSpaceDE w:val="0"/>
        <w:autoSpaceDN w:val="0"/>
        <w:spacing w:after="0" w:line="293" w:lineRule="exact"/>
        <w:ind w:left="950" w:hanging="708"/>
        <w:rPr>
          <w:rFonts w:ascii="Symbol" w:eastAsia="Times New Roman" w:hAnsi="Symbol" w:cs="Times New Roman"/>
          <w:sz w:val="24"/>
        </w:rPr>
      </w:pPr>
      <w:r w:rsidRPr="00464BD3">
        <w:rPr>
          <w:rFonts w:ascii="Times New Roman" w:eastAsia="Times New Roman" w:hAnsi="Times New Roman" w:cs="Times New Roman"/>
          <w:sz w:val="24"/>
        </w:rPr>
        <w:t>исполнять</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создавать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различные</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ритмические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рисунки;</w:t>
      </w:r>
    </w:p>
    <w:p w:rsidR="00464BD3" w:rsidRPr="00464BD3" w:rsidRDefault="00464BD3" w:rsidP="00464BD3">
      <w:pPr>
        <w:widowControl w:val="0"/>
        <w:numPr>
          <w:ilvl w:val="1"/>
          <w:numId w:val="13"/>
        </w:numPr>
        <w:tabs>
          <w:tab w:val="left" w:pos="949"/>
          <w:tab w:val="left" w:pos="950"/>
        </w:tabs>
        <w:autoSpaceDE w:val="0"/>
        <w:autoSpaceDN w:val="0"/>
        <w:spacing w:after="0" w:line="293" w:lineRule="exact"/>
        <w:ind w:left="950" w:hanging="708"/>
        <w:rPr>
          <w:rFonts w:ascii="Symbol" w:eastAsia="Times New Roman" w:hAnsi="Symbol" w:cs="Times New Roman"/>
          <w:sz w:val="24"/>
        </w:rPr>
      </w:pPr>
      <w:r w:rsidRPr="00464BD3">
        <w:rPr>
          <w:rFonts w:ascii="Times New Roman" w:eastAsia="Times New Roman" w:hAnsi="Times New Roman" w:cs="Times New Roman"/>
          <w:sz w:val="24"/>
        </w:rPr>
        <w:t>исполнять</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песни</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простым</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мелодическим</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рисунком.</w:t>
      </w:r>
    </w:p>
    <w:p w:rsidR="00464BD3" w:rsidRPr="00464BD3" w:rsidRDefault="00464BD3" w:rsidP="00464BD3">
      <w:pPr>
        <w:widowControl w:val="0"/>
        <w:autoSpaceDE w:val="0"/>
        <w:autoSpaceDN w:val="0"/>
        <w:spacing w:after="0" w:line="276" w:lineRule="exact"/>
        <w:ind w:left="242"/>
        <w:rPr>
          <w:rFonts w:ascii="Times New Roman" w:eastAsia="Times New Roman" w:hAnsi="Times New Roman" w:cs="Times New Roman"/>
          <w:b/>
          <w:sz w:val="24"/>
        </w:rPr>
      </w:pPr>
      <w:r w:rsidRPr="00464BD3">
        <w:rPr>
          <w:rFonts w:ascii="Times New Roman" w:eastAsia="Times New Roman" w:hAnsi="Times New Roman" w:cs="Times New Roman"/>
          <w:b/>
          <w:sz w:val="24"/>
        </w:rPr>
        <w:t>Модуль</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2</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«Народная</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музыка</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России»:</w:t>
      </w:r>
    </w:p>
    <w:p w:rsidR="00464BD3" w:rsidRPr="00464BD3" w:rsidRDefault="00464BD3" w:rsidP="00464BD3">
      <w:pPr>
        <w:widowControl w:val="0"/>
        <w:numPr>
          <w:ilvl w:val="2"/>
          <w:numId w:val="13"/>
        </w:numPr>
        <w:tabs>
          <w:tab w:val="left" w:pos="962"/>
        </w:tabs>
        <w:autoSpaceDE w:val="0"/>
        <w:autoSpaceDN w:val="0"/>
        <w:spacing w:after="0" w:line="240" w:lineRule="auto"/>
        <w:ind w:left="961" w:right="105"/>
        <w:jc w:val="both"/>
        <w:rPr>
          <w:rFonts w:ascii="Times New Roman" w:eastAsia="Times New Roman" w:hAnsi="Times New Roman" w:cs="Times New Roman"/>
          <w:sz w:val="24"/>
        </w:rPr>
      </w:pPr>
      <w:r w:rsidRPr="00464BD3">
        <w:rPr>
          <w:rFonts w:ascii="Times New Roman" w:eastAsia="Times New Roman" w:hAnsi="Times New Roman" w:cs="Times New Roman"/>
          <w:sz w:val="24"/>
        </w:rPr>
        <w:t>определять принадлежность музыкальных интонаций, изученных произведений к</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родному</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фольклору,</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русской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народной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различных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регионов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России;</w:t>
      </w:r>
    </w:p>
    <w:p w:rsidR="00464BD3" w:rsidRPr="00464BD3" w:rsidRDefault="00464BD3" w:rsidP="00464BD3">
      <w:pPr>
        <w:widowControl w:val="0"/>
        <w:numPr>
          <w:ilvl w:val="2"/>
          <w:numId w:val="13"/>
        </w:numPr>
        <w:tabs>
          <w:tab w:val="left" w:pos="962"/>
        </w:tabs>
        <w:autoSpaceDE w:val="0"/>
        <w:autoSpaceDN w:val="0"/>
        <w:spacing w:after="0" w:line="292" w:lineRule="exact"/>
        <w:ind w:left="962" w:hanging="361"/>
        <w:jc w:val="both"/>
        <w:rPr>
          <w:rFonts w:ascii="Times New Roman" w:eastAsia="Times New Roman" w:hAnsi="Times New Roman" w:cs="Times New Roman"/>
          <w:sz w:val="24"/>
        </w:rPr>
      </w:pPr>
      <w:r w:rsidRPr="00464BD3">
        <w:rPr>
          <w:rFonts w:ascii="Times New Roman" w:eastAsia="Times New Roman" w:hAnsi="Times New Roman" w:cs="Times New Roman"/>
          <w:sz w:val="24"/>
        </w:rPr>
        <w:t>определять</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слух</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называть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знакомые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народные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музыкальные</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инструменты;</w:t>
      </w:r>
    </w:p>
    <w:p w:rsidR="00464BD3" w:rsidRPr="00464BD3" w:rsidRDefault="00464BD3" w:rsidP="00464BD3">
      <w:pPr>
        <w:widowControl w:val="0"/>
        <w:numPr>
          <w:ilvl w:val="2"/>
          <w:numId w:val="13"/>
        </w:numPr>
        <w:tabs>
          <w:tab w:val="left" w:pos="962"/>
        </w:tabs>
        <w:autoSpaceDE w:val="0"/>
        <w:autoSpaceDN w:val="0"/>
        <w:spacing w:after="0" w:line="240" w:lineRule="auto"/>
        <w:ind w:left="961" w:right="106"/>
        <w:rPr>
          <w:rFonts w:ascii="Times New Roman" w:eastAsia="Times New Roman" w:hAnsi="Times New Roman" w:cs="Times New Roman"/>
          <w:sz w:val="24"/>
        </w:rPr>
      </w:pPr>
      <w:r w:rsidRPr="00464BD3">
        <w:rPr>
          <w:rFonts w:ascii="Times New Roman" w:eastAsia="Times New Roman" w:hAnsi="Times New Roman" w:cs="Times New Roman"/>
          <w:sz w:val="24"/>
        </w:rPr>
        <w:t>группировать</w:t>
      </w:r>
      <w:r w:rsidRPr="00464BD3">
        <w:rPr>
          <w:rFonts w:ascii="Times New Roman" w:eastAsia="Times New Roman" w:hAnsi="Times New Roman" w:cs="Times New Roman"/>
          <w:spacing w:val="11"/>
          <w:sz w:val="24"/>
        </w:rPr>
        <w:t xml:space="preserve"> </w:t>
      </w:r>
      <w:r w:rsidRPr="00464BD3">
        <w:rPr>
          <w:rFonts w:ascii="Times New Roman" w:eastAsia="Times New Roman" w:hAnsi="Times New Roman" w:cs="Times New Roman"/>
          <w:sz w:val="24"/>
        </w:rPr>
        <w:t>народные</w:t>
      </w:r>
      <w:r w:rsidRPr="00464BD3">
        <w:rPr>
          <w:rFonts w:ascii="Times New Roman" w:eastAsia="Times New Roman" w:hAnsi="Times New Roman" w:cs="Times New Roman"/>
          <w:spacing w:val="11"/>
          <w:sz w:val="24"/>
        </w:rPr>
        <w:t xml:space="preserve"> </w:t>
      </w:r>
      <w:r w:rsidRPr="00464BD3">
        <w:rPr>
          <w:rFonts w:ascii="Times New Roman" w:eastAsia="Times New Roman" w:hAnsi="Times New Roman" w:cs="Times New Roman"/>
          <w:sz w:val="24"/>
        </w:rPr>
        <w:t>музыкальные</w:t>
      </w:r>
      <w:r w:rsidRPr="00464BD3">
        <w:rPr>
          <w:rFonts w:ascii="Times New Roman" w:eastAsia="Times New Roman" w:hAnsi="Times New Roman" w:cs="Times New Roman"/>
          <w:spacing w:val="11"/>
          <w:sz w:val="24"/>
        </w:rPr>
        <w:t xml:space="preserve"> </w:t>
      </w:r>
      <w:r w:rsidRPr="00464BD3">
        <w:rPr>
          <w:rFonts w:ascii="Times New Roman" w:eastAsia="Times New Roman" w:hAnsi="Times New Roman" w:cs="Times New Roman"/>
          <w:sz w:val="24"/>
        </w:rPr>
        <w:t>инструменты</w:t>
      </w:r>
      <w:r w:rsidRPr="00464BD3">
        <w:rPr>
          <w:rFonts w:ascii="Times New Roman" w:eastAsia="Times New Roman" w:hAnsi="Times New Roman" w:cs="Times New Roman"/>
          <w:spacing w:val="12"/>
          <w:sz w:val="24"/>
        </w:rPr>
        <w:t xml:space="preserve"> </w:t>
      </w:r>
      <w:r w:rsidRPr="00464BD3">
        <w:rPr>
          <w:rFonts w:ascii="Times New Roman" w:eastAsia="Times New Roman" w:hAnsi="Times New Roman" w:cs="Times New Roman"/>
          <w:sz w:val="24"/>
        </w:rPr>
        <w:t>по</w:t>
      </w:r>
      <w:r w:rsidRPr="00464BD3">
        <w:rPr>
          <w:rFonts w:ascii="Times New Roman" w:eastAsia="Times New Roman" w:hAnsi="Times New Roman" w:cs="Times New Roman"/>
          <w:spacing w:val="12"/>
          <w:sz w:val="24"/>
        </w:rPr>
        <w:t xml:space="preserve"> </w:t>
      </w:r>
      <w:r w:rsidRPr="00464BD3">
        <w:rPr>
          <w:rFonts w:ascii="Times New Roman" w:eastAsia="Times New Roman" w:hAnsi="Times New Roman" w:cs="Times New Roman"/>
          <w:sz w:val="24"/>
        </w:rPr>
        <w:t>принципу</w:t>
      </w:r>
      <w:r w:rsidRPr="00464BD3">
        <w:rPr>
          <w:rFonts w:ascii="Times New Roman" w:eastAsia="Times New Roman" w:hAnsi="Times New Roman" w:cs="Times New Roman"/>
          <w:spacing w:val="12"/>
          <w:sz w:val="24"/>
        </w:rPr>
        <w:t xml:space="preserve"> </w:t>
      </w:r>
      <w:r w:rsidRPr="00464BD3">
        <w:rPr>
          <w:rFonts w:ascii="Times New Roman" w:eastAsia="Times New Roman" w:hAnsi="Times New Roman" w:cs="Times New Roman"/>
          <w:sz w:val="24"/>
        </w:rPr>
        <w:t>звукоизвлечения:</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духовые,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ударные, струнные;</w:t>
      </w:r>
    </w:p>
    <w:p w:rsidR="00464BD3" w:rsidRPr="00464BD3" w:rsidRDefault="00464BD3" w:rsidP="00464BD3">
      <w:pPr>
        <w:widowControl w:val="0"/>
        <w:numPr>
          <w:ilvl w:val="2"/>
          <w:numId w:val="13"/>
        </w:numPr>
        <w:tabs>
          <w:tab w:val="left" w:pos="962"/>
        </w:tabs>
        <w:autoSpaceDE w:val="0"/>
        <w:autoSpaceDN w:val="0"/>
        <w:spacing w:after="0" w:line="240" w:lineRule="auto"/>
        <w:ind w:left="961" w:right="111"/>
        <w:rPr>
          <w:rFonts w:ascii="Times New Roman" w:eastAsia="Times New Roman" w:hAnsi="Times New Roman" w:cs="Times New Roman"/>
          <w:sz w:val="24"/>
        </w:rPr>
      </w:pPr>
      <w:r w:rsidRPr="00464BD3">
        <w:rPr>
          <w:rFonts w:ascii="Times New Roman" w:eastAsia="Times New Roman" w:hAnsi="Times New Roman" w:cs="Times New Roman"/>
          <w:sz w:val="24"/>
        </w:rPr>
        <w:t>определять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принадлежность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произведений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фрагментов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композиторскому</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или народному творчеству;</w:t>
      </w:r>
    </w:p>
    <w:p w:rsidR="00464BD3" w:rsidRPr="00464BD3" w:rsidRDefault="00464BD3" w:rsidP="00464BD3">
      <w:pPr>
        <w:widowControl w:val="0"/>
        <w:numPr>
          <w:ilvl w:val="2"/>
          <w:numId w:val="13"/>
        </w:numPr>
        <w:tabs>
          <w:tab w:val="left" w:pos="962"/>
          <w:tab w:val="left" w:pos="2172"/>
        </w:tabs>
        <w:autoSpaceDE w:val="0"/>
        <w:autoSpaceDN w:val="0"/>
        <w:spacing w:after="0" w:line="240" w:lineRule="auto"/>
        <w:ind w:left="961" w:right="111"/>
        <w:rPr>
          <w:rFonts w:ascii="Times New Roman" w:eastAsia="Times New Roman" w:hAnsi="Times New Roman" w:cs="Times New Roman"/>
          <w:sz w:val="24"/>
        </w:rPr>
      </w:pPr>
      <w:r w:rsidRPr="00464BD3">
        <w:rPr>
          <w:rFonts w:ascii="Times New Roman" w:eastAsia="Times New Roman" w:hAnsi="Times New Roman" w:cs="Times New Roman"/>
          <w:sz w:val="24"/>
        </w:rPr>
        <w:t>различать</w:t>
      </w:r>
      <w:r w:rsidRPr="00464BD3">
        <w:rPr>
          <w:rFonts w:ascii="Times New Roman" w:eastAsia="Times New Roman" w:hAnsi="Times New Roman" w:cs="Times New Roman"/>
          <w:sz w:val="24"/>
        </w:rPr>
        <w:tab/>
        <w:t>манеру</w:t>
      </w:r>
      <w:r w:rsidRPr="00464BD3">
        <w:rPr>
          <w:rFonts w:ascii="Times New Roman" w:eastAsia="Times New Roman" w:hAnsi="Times New Roman" w:cs="Times New Roman"/>
          <w:spacing w:val="15"/>
          <w:sz w:val="24"/>
        </w:rPr>
        <w:t xml:space="preserve"> </w:t>
      </w:r>
      <w:r w:rsidRPr="00464BD3">
        <w:rPr>
          <w:rFonts w:ascii="Times New Roman" w:eastAsia="Times New Roman" w:hAnsi="Times New Roman" w:cs="Times New Roman"/>
          <w:sz w:val="24"/>
        </w:rPr>
        <w:t>пения,</w:t>
      </w:r>
      <w:r w:rsidRPr="00464BD3">
        <w:rPr>
          <w:rFonts w:ascii="Times New Roman" w:eastAsia="Times New Roman" w:hAnsi="Times New Roman" w:cs="Times New Roman"/>
          <w:spacing w:val="13"/>
          <w:sz w:val="24"/>
        </w:rPr>
        <w:t xml:space="preserve"> </w:t>
      </w:r>
      <w:r w:rsidRPr="00464BD3">
        <w:rPr>
          <w:rFonts w:ascii="Times New Roman" w:eastAsia="Times New Roman" w:hAnsi="Times New Roman" w:cs="Times New Roman"/>
          <w:sz w:val="24"/>
        </w:rPr>
        <w:t>инструментального</w:t>
      </w:r>
      <w:r w:rsidRPr="00464BD3">
        <w:rPr>
          <w:rFonts w:ascii="Times New Roman" w:eastAsia="Times New Roman" w:hAnsi="Times New Roman" w:cs="Times New Roman"/>
          <w:spacing w:val="15"/>
          <w:sz w:val="24"/>
        </w:rPr>
        <w:t xml:space="preserve"> </w:t>
      </w:r>
      <w:r w:rsidRPr="00464BD3">
        <w:rPr>
          <w:rFonts w:ascii="Times New Roman" w:eastAsia="Times New Roman" w:hAnsi="Times New Roman" w:cs="Times New Roman"/>
          <w:sz w:val="24"/>
        </w:rPr>
        <w:t>исполнения,</w:t>
      </w:r>
      <w:r w:rsidRPr="00464BD3">
        <w:rPr>
          <w:rFonts w:ascii="Times New Roman" w:eastAsia="Times New Roman" w:hAnsi="Times New Roman" w:cs="Times New Roman"/>
          <w:spacing w:val="13"/>
          <w:sz w:val="24"/>
        </w:rPr>
        <w:t xml:space="preserve"> </w:t>
      </w:r>
      <w:r w:rsidRPr="00464BD3">
        <w:rPr>
          <w:rFonts w:ascii="Times New Roman" w:eastAsia="Times New Roman" w:hAnsi="Times New Roman" w:cs="Times New Roman"/>
          <w:sz w:val="24"/>
        </w:rPr>
        <w:t>типы</w:t>
      </w:r>
      <w:r w:rsidRPr="00464BD3">
        <w:rPr>
          <w:rFonts w:ascii="Times New Roman" w:eastAsia="Times New Roman" w:hAnsi="Times New Roman" w:cs="Times New Roman"/>
          <w:spacing w:val="15"/>
          <w:sz w:val="24"/>
        </w:rPr>
        <w:t xml:space="preserve"> </w:t>
      </w:r>
      <w:r w:rsidRPr="00464BD3">
        <w:rPr>
          <w:rFonts w:ascii="Times New Roman" w:eastAsia="Times New Roman" w:hAnsi="Times New Roman" w:cs="Times New Roman"/>
          <w:sz w:val="24"/>
        </w:rPr>
        <w:t>солистов</w:t>
      </w:r>
      <w:r w:rsidRPr="00464BD3">
        <w:rPr>
          <w:rFonts w:ascii="Times New Roman" w:eastAsia="Times New Roman" w:hAnsi="Times New Roman" w:cs="Times New Roman"/>
          <w:spacing w:val="16"/>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коллективов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 народных и академических;</w:t>
      </w:r>
    </w:p>
    <w:p w:rsidR="00464BD3" w:rsidRPr="00464BD3" w:rsidRDefault="00464BD3" w:rsidP="00464BD3">
      <w:pPr>
        <w:widowControl w:val="0"/>
        <w:numPr>
          <w:ilvl w:val="2"/>
          <w:numId w:val="13"/>
        </w:numPr>
        <w:tabs>
          <w:tab w:val="left" w:pos="962"/>
        </w:tabs>
        <w:autoSpaceDE w:val="0"/>
        <w:autoSpaceDN w:val="0"/>
        <w:spacing w:after="0" w:line="240" w:lineRule="auto"/>
        <w:ind w:left="961" w:right="107"/>
        <w:rPr>
          <w:rFonts w:ascii="Times New Roman" w:eastAsia="Times New Roman" w:hAnsi="Times New Roman" w:cs="Times New Roman"/>
          <w:sz w:val="24"/>
        </w:rPr>
      </w:pPr>
      <w:r w:rsidRPr="00464BD3">
        <w:rPr>
          <w:rFonts w:ascii="Times New Roman" w:eastAsia="Times New Roman" w:hAnsi="Times New Roman" w:cs="Times New Roman"/>
          <w:sz w:val="24"/>
        </w:rPr>
        <w:t>создавать</w:t>
      </w:r>
      <w:r w:rsidRPr="00464BD3">
        <w:rPr>
          <w:rFonts w:ascii="Times New Roman" w:eastAsia="Times New Roman" w:hAnsi="Times New Roman" w:cs="Times New Roman"/>
          <w:spacing w:val="23"/>
          <w:sz w:val="24"/>
        </w:rPr>
        <w:t xml:space="preserve"> </w:t>
      </w:r>
      <w:r w:rsidRPr="00464BD3">
        <w:rPr>
          <w:rFonts w:ascii="Times New Roman" w:eastAsia="Times New Roman" w:hAnsi="Times New Roman" w:cs="Times New Roman"/>
          <w:sz w:val="24"/>
        </w:rPr>
        <w:t>ритмический</w:t>
      </w:r>
      <w:r w:rsidRPr="00464BD3">
        <w:rPr>
          <w:rFonts w:ascii="Times New Roman" w:eastAsia="Times New Roman" w:hAnsi="Times New Roman" w:cs="Times New Roman"/>
          <w:spacing w:val="20"/>
          <w:sz w:val="24"/>
        </w:rPr>
        <w:t xml:space="preserve"> </w:t>
      </w:r>
      <w:r w:rsidRPr="00464BD3">
        <w:rPr>
          <w:rFonts w:ascii="Times New Roman" w:eastAsia="Times New Roman" w:hAnsi="Times New Roman" w:cs="Times New Roman"/>
          <w:sz w:val="24"/>
        </w:rPr>
        <w:t>аккомпанемент</w:t>
      </w:r>
      <w:r w:rsidRPr="00464BD3">
        <w:rPr>
          <w:rFonts w:ascii="Times New Roman" w:eastAsia="Times New Roman" w:hAnsi="Times New Roman" w:cs="Times New Roman"/>
          <w:spacing w:val="20"/>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21"/>
          <w:sz w:val="24"/>
        </w:rPr>
        <w:t xml:space="preserve"> </w:t>
      </w:r>
      <w:r w:rsidRPr="00464BD3">
        <w:rPr>
          <w:rFonts w:ascii="Times New Roman" w:eastAsia="Times New Roman" w:hAnsi="Times New Roman" w:cs="Times New Roman"/>
          <w:sz w:val="24"/>
        </w:rPr>
        <w:t>ударных</w:t>
      </w:r>
      <w:r w:rsidRPr="00464BD3">
        <w:rPr>
          <w:rFonts w:ascii="Times New Roman" w:eastAsia="Times New Roman" w:hAnsi="Times New Roman" w:cs="Times New Roman"/>
          <w:spacing w:val="22"/>
          <w:sz w:val="24"/>
        </w:rPr>
        <w:t xml:space="preserve"> </w:t>
      </w:r>
      <w:r w:rsidRPr="00464BD3">
        <w:rPr>
          <w:rFonts w:ascii="Times New Roman" w:eastAsia="Times New Roman" w:hAnsi="Times New Roman" w:cs="Times New Roman"/>
          <w:sz w:val="24"/>
        </w:rPr>
        <w:t>инструментах</w:t>
      </w:r>
      <w:r w:rsidRPr="00464BD3">
        <w:rPr>
          <w:rFonts w:ascii="Times New Roman" w:eastAsia="Times New Roman" w:hAnsi="Times New Roman" w:cs="Times New Roman"/>
          <w:spacing w:val="21"/>
          <w:sz w:val="24"/>
        </w:rPr>
        <w:t xml:space="preserve"> </w:t>
      </w:r>
      <w:r w:rsidRPr="00464BD3">
        <w:rPr>
          <w:rFonts w:ascii="Times New Roman" w:eastAsia="Times New Roman" w:hAnsi="Times New Roman" w:cs="Times New Roman"/>
          <w:sz w:val="24"/>
        </w:rPr>
        <w:t>при</w:t>
      </w:r>
      <w:r w:rsidRPr="00464BD3">
        <w:rPr>
          <w:rFonts w:ascii="Times New Roman" w:eastAsia="Times New Roman" w:hAnsi="Times New Roman" w:cs="Times New Roman"/>
          <w:spacing w:val="23"/>
          <w:sz w:val="24"/>
        </w:rPr>
        <w:t xml:space="preserve"> </w:t>
      </w:r>
      <w:r w:rsidRPr="00464BD3">
        <w:rPr>
          <w:rFonts w:ascii="Times New Roman" w:eastAsia="Times New Roman" w:hAnsi="Times New Roman" w:cs="Times New Roman"/>
          <w:sz w:val="24"/>
        </w:rPr>
        <w:t>исполнении</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народной</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песни;</w:t>
      </w:r>
    </w:p>
    <w:p w:rsidR="00464BD3" w:rsidRPr="00464BD3" w:rsidRDefault="00464BD3" w:rsidP="00464BD3">
      <w:pPr>
        <w:widowControl w:val="0"/>
        <w:numPr>
          <w:ilvl w:val="2"/>
          <w:numId w:val="13"/>
        </w:numPr>
        <w:tabs>
          <w:tab w:val="left" w:pos="962"/>
        </w:tabs>
        <w:autoSpaceDE w:val="0"/>
        <w:autoSpaceDN w:val="0"/>
        <w:spacing w:after="0" w:line="240" w:lineRule="auto"/>
        <w:ind w:left="961" w:right="105"/>
        <w:rPr>
          <w:rFonts w:ascii="Times New Roman" w:eastAsia="Times New Roman" w:hAnsi="Times New Roman" w:cs="Times New Roman"/>
          <w:sz w:val="24"/>
        </w:rPr>
      </w:pPr>
      <w:r w:rsidRPr="00464BD3">
        <w:rPr>
          <w:rFonts w:ascii="Times New Roman" w:eastAsia="Times New Roman" w:hAnsi="Times New Roman" w:cs="Times New Roman"/>
          <w:sz w:val="24"/>
        </w:rPr>
        <w:t>исполнять</w:t>
      </w:r>
      <w:r w:rsidRPr="00464BD3">
        <w:rPr>
          <w:rFonts w:ascii="Times New Roman" w:eastAsia="Times New Roman" w:hAnsi="Times New Roman" w:cs="Times New Roman"/>
          <w:spacing w:val="6"/>
          <w:sz w:val="24"/>
        </w:rPr>
        <w:t xml:space="preserve"> </w:t>
      </w:r>
      <w:r w:rsidRPr="00464BD3">
        <w:rPr>
          <w:rFonts w:ascii="Times New Roman" w:eastAsia="Times New Roman" w:hAnsi="Times New Roman" w:cs="Times New Roman"/>
          <w:sz w:val="24"/>
        </w:rPr>
        <w:t>народные</w:t>
      </w:r>
      <w:r w:rsidRPr="00464BD3">
        <w:rPr>
          <w:rFonts w:ascii="Times New Roman" w:eastAsia="Times New Roman" w:hAnsi="Times New Roman" w:cs="Times New Roman"/>
          <w:spacing w:val="6"/>
          <w:sz w:val="24"/>
        </w:rPr>
        <w:t xml:space="preserve"> </w:t>
      </w:r>
      <w:r w:rsidRPr="00464BD3">
        <w:rPr>
          <w:rFonts w:ascii="Times New Roman" w:eastAsia="Times New Roman" w:hAnsi="Times New Roman" w:cs="Times New Roman"/>
          <w:sz w:val="24"/>
        </w:rPr>
        <w:t>произведения</w:t>
      </w:r>
      <w:r w:rsidRPr="00464BD3">
        <w:rPr>
          <w:rFonts w:ascii="Times New Roman" w:eastAsia="Times New Roman" w:hAnsi="Times New Roman" w:cs="Times New Roman"/>
          <w:spacing w:val="5"/>
          <w:sz w:val="24"/>
        </w:rPr>
        <w:t xml:space="preserve"> </w:t>
      </w:r>
      <w:r w:rsidRPr="00464BD3">
        <w:rPr>
          <w:rFonts w:ascii="Times New Roman" w:eastAsia="Times New Roman" w:hAnsi="Times New Roman" w:cs="Times New Roman"/>
          <w:sz w:val="24"/>
        </w:rPr>
        <w:t>различных</w:t>
      </w:r>
      <w:r w:rsidRPr="00464BD3">
        <w:rPr>
          <w:rFonts w:ascii="Times New Roman" w:eastAsia="Times New Roman" w:hAnsi="Times New Roman" w:cs="Times New Roman"/>
          <w:spacing w:val="8"/>
          <w:sz w:val="24"/>
        </w:rPr>
        <w:t xml:space="preserve"> </w:t>
      </w:r>
      <w:r w:rsidRPr="00464BD3">
        <w:rPr>
          <w:rFonts w:ascii="Times New Roman" w:eastAsia="Times New Roman" w:hAnsi="Times New Roman" w:cs="Times New Roman"/>
          <w:sz w:val="24"/>
        </w:rPr>
        <w:t>жанров</w:t>
      </w:r>
      <w:r w:rsidRPr="00464BD3">
        <w:rPr>
          <w:rFonts w:ascii="Times New Roman" w:eastAsia="Times New Roman" w:hAnsi="Times New Roman" w:cs="Times New Roman"/>
          <w:spacing w:val="7"/>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7"/>
          <w:sz w:val="24"/>
        </w:rPr>
        <w:t xml:space="preserve"> </w:t>
      </w:r>
      <w:r w:rsidRPr="00464BD3">
        <w:rPr>
          <w:rFonts w:ascii="Times New Roman" w:eastAsia="Times New Roman" w:hAnsi="Times New Roman" w:cs="Times New Roman"/>
          <w:sz w:val="24"/>
        </w:rPr>
        <w:t>сопровождением</w:t>
      </w:r>
      <w:r w:rsidRPr="00464BD3">
        <w:rPr>
          <w:rFonts w:ascii="Times New Roman" w:eastAsia="Times New Roman" w:hAnsi="Times New Roman" w:cs="Times New Roman"/>
          <w:spacing w:val="7"/>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6"/>
          <w:sz w:val="24"/>
        </w:rPr>
        <w:t xml:space="preserve"> </w:t>
      </w:r>
      <w:r w:rsidRPr="00464BD3">
        <w:rPr>
          <w:rFonts w:ascii="Times New Roman" w:eastAsia="Times New Roman" w:hAnsi="Times New Roman" w:cs="Times New Roman"/>
          <w:sz w:val="24"/>
        </w:rPr>
        <w:t>без</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сопровождения;</w:t>
      </w:r>
    </w:p>
    <w:p w:rsidR="00464BD3" w:rsidRPr="00464BD3" w:rsidRDefault="00464BD3" w:rsidP="00464BD3">
      <w:pPr>
        <w:widowControl w:val="0"/>
        <w:numPr>
          <w:ilvl w:val="2"/>
          <w:numId w:val="13"/>
        </w:numPr>
        <w:tabs>
          <w:tab w:val="left" w:pos="962"/>
        </w:tabs>
        <w:autoSpaceDE w:val="0"/>
        <w:autoSpaceDN w:val="0"/>
        <w:spacing w:after="0" w:line="240" w:lineRule="auto"/>
        <w:ind w:left="961" w:right="111"/>
        <w:rPr>
          <w:rFonts w:ascii="Times New Roman" w:eastAsia="Times New Roman" w:hAnsi="Times New Roman" w:cs="Times New Roman"/>
          <w:sz w:val="24"/>
        </w:rPr>
      </w:pPr>
      <w:r w:rsidRPr="00464BD3">
        <w:rPr>
          <w:rFonts w:ascii="Times New Roman" w:eastAsia="Times New Roman" w:hAnsi="Times New Roman" w:cs="Times New Roman"/>
          <w:sz w:val="24"/>
        </w:rPr>
        <w:t>участвовать</w:t>
      </w:r>
      <w:r w:rsidRPr="00464BD3">
        <w:rPr>
          <w:rFonts w:ascii="Times New Roman" w:eastAsia="Times New Roman" w:hAnsi="Times New Roman" w:cs="Times New Roman"/>
          <w:spacing w:val="16"/>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4"/>
          <w:sz w:val="24"/>
        </w:rPr>
        <w:t xml:space="preserve"> </w:t>
      </w:r>
      <w:r w:rsidRPr="00464BD3">
        <w:rPr>
          <w:rFonts w:ascii="Times New Roman" w:eastAsia="Times New Roman" w:hAnsi="Times New Roman" w:cs="Times New Roman"/>
          <w:sz w:val="24"/>
        </w:rPr>
        <w:t>коллективной</w:t>
      </w:r>
      <w:r w:rsidRPr="00464BD3">
        <w:rPr>
          <w:rFonts w:ascii="Times New Roman" w:eastAsia="Times New Roman" w:hAnsi="Times New Roman" w:cs="Times New Roman"/>
          <w:spacing w:val="15"/>
          <w:sz w:val="24"/>
        </w:rPr>
        <w:t xml:space="preserve"> </w:t>
      </w:r>
      <w:r w:rsidRPr="00464BD3">
        <w:rPr>
          <w:rFonts w:ascii="Times New Roman" w:eastAsia="Times New Roman" w:hAnsi="Times New Roman" w:cs="Times New Roman"/>
          <w:sz w:val="24"/>
        </w:rPr>
        <w:t>игре/импровизации</w:t>
      </w:r>
      <w:r w:rsidRPr="00464BD3">
        <w:rPr>
          <w:rFonts w:ascii="Times New Roman" w:eastAsia="Times New Roman" w:hAnsi="Times New Roman" w:cs="Times New Roman"/>
          <w:spacing w:val="15"/>
          <w:sz w:val="24"/>
        </w:rPr>
        <w:t xml:space="preserve"> </w:t>
      </w:r>
      <w:r w:rsidRPr="00464BD3">
        <w:rPr>
          <w:rFonts w:ascii="Times New Roman" w:eastAsia="Times New Roman" w:hAnsi="Times New Roman" w:cs="Times New Roman"/>
          <w:sz w:val="24"/>
        </w:rPr>
        <w:t>(вокальной,</w:t>
      </w:r>
      <w:r w:rsidRPr="00464BD3">
        <w:rPr>
          <w:rFonts w:ascii="Times New Roman" w:eastAsia="Times New Roman" w:hAnsi="Times New Roman" w:cs="Times New Roman"/>
          <w:spacing w:val="14"/>
          <w:sz w:val="24"/>
        </w:rPr>
        <w:t xml:space="preserve"> </w:t>
      </w:r>
      <w:r w:rsidRPr="00464BD3">
        <w:rPr>
          <w:rFonts w:ascii="Times New Roman" w:eastAsia="Times New Roman" w:hAnsi="Times New Roman" w:cs="Times New Roman"/>
          <w:sz w:val="24"/>
        </w:rPr>
        <w:t>инструментальной,</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танцевальной)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основе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освоенных фольклорных</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жанров.</w:t>
      </w:r>
    </w:p>
    <w:p w:rsidR="00464BD3" w:rsidRPr="00464BD3" w:rsidRDefault="00464BD3" w:rsidP="00464BD3">
      <w:pPr>
        <w:widowControl w:val="0"/>
        <w:autoSpaceDE w:val="0"/>
        <w:autoSpaceDN w:val="0"/>
        <w:spacing w:after="0" w:line="240" w:lineRule="auto"/>
        <w:rPr>
          <w:rFonts w:ascii="Times New Roman" w:eastAsia="Times New Roman" w:hAnsi="Times New Roman" w:cs="Times New Roman"/>
          <w:sz w:val="24"/>
        </w:rPr>
        <w:sectPr w:rsidR="00464BD3" w:rsidRPr="00464BD3" w:rsidSect="007C6ED2">
          <w:pgSz w:w="11910" w:h="16840"/>
          <w:pgMar w:top="1040" w:right="740" w:bottom="1160" w:left="1460" w:header="0" w:footer="969" w:gutter="0"/>
          <w:pgNumType w:start="2"/>
          <w:cols w:space="720"/>
        </w:sectPr>
      </w:pPr>
    </w:p>
    <w:p w:rsidR="00464BD3" w:rsidRPr="00464BD3" w:rsidRDefault="00464BD3" w:rsidP="00464BD3">
      <w:pPr>
        <w:widowControl w:val="0"/>
        <w:autoSpaceDE w:val="0"/>
        <w:autoSpaceDN w:val="0"/>
        <w:spacing w:before="73" w:after="0" w:line="276" w:lineRule="exact"/>
        <w:ind w:left="242"/>
        <w:jc w:val="both"/>
        <w:rPr>
          <w:rFonts w:ascii="Times New Roman" w:eastAsia="Times New Roman" w:hAnsi="Times New Roman" w:cs="Times New Roman"/>
          <w:b/>
          <w:sz w:val="24"/>
        </w:rPr>
      </w:pPr>
      <w:r w:rsidRPr="00464BD3">
        <w:rPr>
          <w:rFonts w:ascii="Times New Roman" w:eastAsia="Times New Roman" w:hAnsi="Times New Roman" w:cs="Times New Roman"/>
          <w:b/>
          <w:sz w:val="24"/>
        </w:rPr>
        <w:lastRenderedPageBreak/>
        <w:t>Модуль</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3</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«Музыка</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народов</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мира»:</w:t>
      </w:r>
    </w:p>
    <w:p w:rsidR="00464BD3" w:rsidRPr="00464BD3" w:rsidRDefault="00464BD3" w:rsidP="00464BD3">
      <w:pPr>
        <w:widowControl w:val="0"/>
        <w:numPr>
          <w:ilvl w:val="2"/>
          <w:numId w:val="13"/>
        </w:numPr>
        <w:tabs>
          <w:tab w:val="left" w:pos="962"/>
        </w:tabs>
        <w:autoSpaceDE w:val="0"/>
        <w:autoSpaceDN w:val="0"/>
        <w:spacing w:after="0" w:line="242" w:lineRule="auto"/>
        <w:ind w:left="961" w:right="114"/>
        <w:jc w:val="both"/>
        <w:rPr>
          <w:rFonts w:ascii="Times New Roman" w:eastAsia="Times New Roman" w:hAnsi="Times New Roman" w:cs="Times New Roman"/>
          <w:sz w:val="24"/>
        </w:rPr>
      </w:pPr>
      <w:r w:rsidRPr="00464BD3">
        <w:rPr>
          <w:rFonts w:ascii="Times New Roman" w:eastAsia="Times New Roman" w:hAnsi="Times New Roman" w:cs="Times New Roman"/>
          <w:sz w:val="24"/>
        </w:rPr>
        <w:t>различать на слух и исполнять произведения народной и композиторской музыки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других стран;</w:t>
      </w:r>
    </w:p>
    <w:p w:rsidR="00464BD3" w:rsidRPr="00464BD3" w:rsidRDefault="00464BD3" w:rsidP="00464BD3">
      <w:pPr>
        <w:widowControl w:val="0"/>
        <w:numPr>
          <w:ilvl w:val="2"/>
          <w:numId w:val="13"/>
        </w:numPr>
        <w:tabs>
          <w:tab w:val="left" w:pos="962"/>
        </w:tabs>
        <w:autoSpaceDE w:val="0"/>
        <w:autoSpaceDN w:val="0"/>
        <w:spacing w:after="0" w:line="240" w:lineRule="auto"/>
        <w:ind w:left="961" w:right="112"/>
        <w:jc w:val="both"/>
        <w:rPr>
          <w:rFonts w:ascii="Times New Roman" w:eastAsia="Times New Roman" w:hAnsi="Times New Roman" w:cs="Times New Roman"/>
          <w:sz w:val="24"/>
        </w:rPr>
      </w:pPr>
      <w:r w:rsidRPr="00464BD3">
        <w:rPr>
          <w:rFonts w:ascii="Times New Roman" w:eastAsia="Times New Roman" w:hAnsi="Times New Roman" w:cs="Times New Roman"/>
          <w:sz w:val="24"/>
        </w:rPr>
        <w:t>определять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слух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принадлежность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народных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инструментов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группам</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духовых, струнных, ударно-шумовых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инструментов;</w:t>
      </w:r>
    </w:p>
    <w:p w:rsidR="00464BD3" w:rsidRPr="00464BD3" w:rsidRDefault="00464BD3" w:rsidP="00464BD3">
      <w:pPr>
        <w:widowControl w:val="0"/>
        <w:numPr>
          <w:ilvl w:val="2"/>
          <w:numId w:val="13"/>
        </w:numPr>
        <w:tabs>
          <w:tab w:val="left" w:pos="962"/>
        </w:tabs>
        <w:autoSpaceDE w:val="0"/>
        <w:autoSpaceDN w:val="0"/>
        <w:spacing w:after="0" w:line="240" w:lineRule="auto"/>
        <w:ind w:left="961" w:right="100"/>
        <w:jc w:val="both"/>
        <w:rPr>
          <w:rFonts w:ascii="Times New Roman" w:eastAsia="Times New Roman" w:hAnsi="Times New Roman" w:cs="Times New Roman"/>
          <w:sz w:val="24"/>
        </w:rPr>
      </w:pPr>
      <w:r w:rsidRPr="00464BD3">
        <w:rPr>
          <w:rFonts w:ascii="Times New Roman" w:eastAsia="Times New Roman" w:hAnsi="Times New Roman" w:cs="Times New Roman"/>
          <w:sz w:val="24"/>
        </w:rPr>
        <w:t>различать на слух и называть фольклорные элементы музыки разных народов мира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 сочинениях профессиональных композиторов (из числа изученных культурно-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национальных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традиций и жанров);</w:t>
      </w:r>
    </w:p>
    <w:p w:rsidR="00464BD3" w:rsidRPr="00464BD3" w:rsidRDefault="00464BD3" w:rsidP="00464BD3">
      <w:pPr>
        <w:widowControl w:val="0"/>
        <w:numPr>
          <w:ilvl w:val="2"/>
          <w:numId w:val="13"/>
        </w:numPr>
        <w:tabs>
          <w:tab w:val="left" w:pos="962"/>
        </w:tabs>
        <w:autoSpaceDE w:val="0"/>
        <w:autoSpaceDN w:val="0"/>
        <w:spacing w:after="0" w:line="240" w:lineRule="auto"/>
        <w:ind w:left="961" w:right="112"/>
        <w:jc w:val="both"/>
        <w:rPr>
          <w:rFonts w:ascii="Times New Roman" w:eastAsia="Times New Roman" w:hAnsi="Times New Roman" w:cs="Times New Roman"/>
          <w:sz w:val="24"/>
        </w:rPr>
      </w:pPr>
      <w:r w:rsidRPr="00464BD3">
        <w:rPr>
          <w:rFonts w:ascii="Times New Roman" w:eastAsia="Times New Roman" w:hAnsi="Times New Roman" w:cs="Times New Roman"/>
          <w:sz w:val="24"/>
        </w:rPr>
        <w:t>различать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характеризовать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фольклорные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жанры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(песенные,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танцевальные),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вычленять и</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называть типичные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жанровые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признаки.</w:t>
      </w:r>
    </w:p>
    <w:p w:rsidR="00464BD3" w:rsidRPr="00464BD3" w:rsidRDefault="00464BD3" w:rsidP="00464BD3">
      <w:pPr>
        <w:widowControl w:val="0"/>
        <w:autoSpaceDE w:val="0"/>
        <w:autoSpaceDN w:val="0"/>
        <w:spacing w:after="0" w:line="275" w:lineRule="exact"/>
        <w:ind w:left="242"/>
        <w:jc w:val="both"/>
        <w:rPr>
          <w:rFonts w:ascii="Times New Roman" w:eastAsia="Times New Roman" w:hAnsi="Times New Roman" w:cs="Times New Roman"/>
          <w:b/>
          <w:sz w:val="24"/>
        </w:rPr>
      </w:pPr>
      <w:r w:rsidRPr="00464BD3">
        <w:rPr>
          <w:rFonts w:ascii="Times New Roman" w:eastAsia="Times New Roman" w:hAnsi="Times New Roman" w:cs="Times New Roman"/>
          <w:b/>
          <w:sz w:val="24"/>
        </w:rPr>
        <w:t>Модуль</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4</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«Духовная</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музыка»:</w:t>
      </w:r>
    </w:p>
    <w:p w:rsidR="00464BD3" w:rsidRPr="00464BD3" w:rsidRDefault="00464BD3" w:rsidP="00464BD3">
      <w:pPr>
        <w:widowControl w:val="0"/>
        <w:numPr>
          <w:ilvl w:val="2"/>
          <w:numId w:val="13"/>
        </w:numPr>
        <w:tabs>
          <w:tab w:val="left" w:pos="905"/>
        </w:tabs>
        <w:autoSpaceDE w:val="0"/>
        <w:autoSpaceDN w:val="0"/>
        <w:spacing w:after="0" w:line="240" w:lineRule="auto"/>
        <w:ind w:right="105"/>
        <w:jc w:val="both"/>
        <w:rPr>
          <w:rFonts w:ascii="Times New Roman" w:eastAsia="Times New Roman" w:hAnsi="Times New Roman" w:cs="Times New Roman"/>
          <w:sz w:val="24"/>
        </w:rPr>
      </w:pPr>
      <w:r w:rsidRPr="00464BD3">
        <w:rPr>
          <w:rFonts w:ascii="Times New Roman" w:eastAsia="Times New Roman" w:hAnsi="Times New Roman" w:cs="Times New Roman"/>
          <w:sz w:val="24"/>
        </w:rPr>
        <w:t>определять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характер,</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настроение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произведений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духовной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характеризовать её</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жизненное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предназначение;</w:t>
      </w:r>
    </w:p>
    <w:p w:rsidR="00464BD3" w:rsidRPr="00464BD3" w:rsidRDefault="00464BD3" w:rsidP="00464BD3">
      <w:pPr>
        <w:widowControl w:val="0"/>
        <w:numPr>
          <w:ilvl w:val="2"/>
          <w:numId w:val="13"/>
        </w:numPr>
        <w:tabs>
          <w:tab w:val="left" w:pos="905"/>
        </w:tabs>
        <w:autoSpaceDE w:val="0"/>
        <w:autoSpaceDN w:val="0"/>
        <w:spacing w:after="0" w:line="293" w:lineRule="exact"/>
        <w:ind w:hanging="361"/>
        <w:jc w:val="both"/>
        <w:rPr>
          <w:rFonts w:ascii="Times New Roman" w:eastAsia="Times New Roman" w:hAnsi="Times New Roman" w:cs="Times New Roman"/>
          <w:sz w:val="24"/>
        </w:rPr>
      </w:pPr>
      <w:r w:rsidRPr="00464BD3">
        <w:rPr>
          <w:rFonts w:ascii="Times New Roman" w:eastAsia="Times New Roman" w:hAnsi="Times New Roman" w:cs="Times New Roman"/>
          <w:sz w:val="24"/>
        </w:rPr>
        <w:t>исполнять</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доступные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образцы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духовной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музыки;</w:t>
      </w:r>
    </w:p>
    <w:p w:rsidR="00464BD3" w:rsidRPr="00464BD3" w:rsidRDefault="00464BD3" w:rsidP="00464BD3">
      <w:pPr>
        <w:widowControl w:val="0"/>
        <w:autoSpaceDE w:val="0"/>
        <w:autoSpaceDN w:val="0"/>
        <w:spacing w:before="4" w:after="0" w:line="240" w:lineRule="auto"/>
        <w:rPr>
          <w:rFonts w:ascii="Times New Roman" w:eastAsia="Times New Roman" w:hAnsi="Times New Roman" w:cs="Times New Roman"/>
          <w:sz w:val="23"/>
          <w:szCs w:val="26"/>
        </w:rPr>
      </w:pPr>
    </w:p>
    <w:p w:rsidR="00464BD3" w:rsidRPr="00464BD3" w:rsidRDefault="00464BD3" w:rsidP="00464BD3">
      <w:pPr>
        <w:widowControl w:val="0"/>
        <w:numPr>
          <w:ilvl w:val="2"/>
          <w:numId w:val="13"/>
        </w:numPr>
        <w:tabs>
          <w:tab w:val="left" w:pos="905"/>
        </w:tabs>
        <w:autoSpaceDE w:val="0"/>
        <w:autoSpaceDN w:val="0"/>
        <w:spacing w:after="0" w:line="240" w:lineRule="auto"/>
        <w:ind w:right="112"/>
        <w:jc w:val="both"/>
        <w:rPr>
          <w:rFonts w:ascii="Times New Roman" w:eastAsia="Times New Roman" w:hAnsi="Times New Roman" w:cs="Times New Roman"/>
          <w:sz w:val="24"/>
        </w:rPr>
      </w:pPr>
      <w:r w:rsidRPr="00464BD3">
        <w:rPr>
          <w:rFonts w:ascii="Times New Roman" w:eastAsia="Times New Roman" w:hAnsi="Times New Roman" w:cs="Times New Roman"/>
          <w:sz w:val="24"/>
        </w:rPr>
        <w:t>уметь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рассказывать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особенностях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исполнения,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традициях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звучания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духовной</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музыки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Русской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православной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церкви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(вариативно: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других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конфессий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согласно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региональной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религиозной традиции).</w:t>
      </w:r>
    </w:p>
    <w:p w:rsidR="00464BD3" w:rsidRPr="00464BD3" w:rsidRDefault="00464BD3" w:rsidP="00464BD3">
      <w:pPr>
        <w:widowControl w:val="0"/>
        <w:autoSpaceDE w:val="0"/>
        <w:autoSpaceDN w:val="0"/>
        <w:spacing w:before="2" w:after="0" w:line="276" w:lineRule="exact"/>
        <w:ind w:left="242"/>
        <w:jc w:val="both"/>
        <w:rPr>
          <w:rFonts w:ascii="Times New Roman" w:eastAsia="Times New Roman" w:hAnsi="Times New Roman" w:cs="Times New Roman"/>
          <w:b/>
          <w:sz w:val="24"/>
        </w:rPr>
      </w:pPr>
      <w:r w:rsidRPr="00464BD3">
        <w:rPr>
          <w:rFonts w:ascii="Times New Roman" w:eastAsia="Times New Roman" w:hAnsi="Times New Roman" w:cs="Times New Roman"/>
          <w:b/>
          <w:sz w:val="24"/>
        </w:rPr>
        <w:t>Модуль</w:t>
      </w:r>
      <w:r w:rsidRPr="00464BD3">
        <w:rPr>
          <w:rFonts w:ascii="Times New Roman" w:eastAsia="Times New Roman" w:hAnsi="Times New Roman" w:cs="Times New Roman"/>
          <w:b/>
          <w:spacing w:val="-3"/>
          <w:sz w:val="24"/>
        </w:rPr>
        <w:t xml:space="preserve"> </w:t>
      </w:r>
      <w:r w:rsidRPr="00464BD3">
        <w:rPr>
          <w:rFonts w:ascii="Times New Roman" w:eastAsia="Times New Roman" w:hAnsi="Times New Roman" w:cs="Times New Roman"/>
          <w:b/>
          <w:sz w:val="24"/>
        </w:rPr>
        <w:t>№</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5</w:t>
      </w:r>
      <w:r w:rsidRPr="00464BD3">
        <w:rPr>
          <w:rFonts w:ascii="Times New Roman" w:eastAsia="Times New Roman" w:hAnsi="Times New Roman" w:cs="Times New Roman"/>
          <w:b/>
          <w:spacing w:val="-3"/>
          <w:sz w:val="24"/>
        </w:rPr>
        <w:t xml:space="preserve"> </w:t>
      </w:r>
      <w:r w:rsidRPr="00464BD3">
        <w:rPr>
          <w:rFonts w:ascii="Times New Roman" w:eastAsia="Times New Roman" w:hAnsi="Times New Roman" w:cs="Times New Roman"/>
          <w:b/>
          <w:sz w:val="24"/>
        </w:rPr>
        <w:t>«Классическая</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музыка»:</w:t>
      </w:r>
    </w:p>
    <w:p w:rsidR="00464BD3" w:rsidRPr="00464BD3" w:rsidRDefault="00464BD3" w:rsidP="00464BD3">
      <w:pPr>
        <w:widowControl w:val="0"/>
        <w:numPr>
          <w:ilvl w:val="1"/>
          <w:numId w:val="13"/>
        </w:numPr>
        <w:tabs>
          <w:tab w:val="left" w:pos="950"/>
        </w:tabs>
        <w:autoSpaceDE w:val="0"/>
        <w:autoSpaceDN w:val="0"/>
        <w:spacing w:after="0" w:line="240" w:lineRule="auto"/>
        <w:ind w:left="242" w:right="105"/>
        <w:jc w:val="both"/>
        <w:rPr>
          <w:rFonts w:ascii="Symbol" w:eastAsia="Times New Roman" w:hAnsi="Symbol" w:cs="Times New Roman"/>
          <w:sz w:val="24"/>
        </w:rPr>
      </w:pPr>
      <w:r w:rsidRPr="00464BD3">
        <w:rPr>
          <w:rFonts w:ascii="Times New Roman" w:eastAsia="Times New Roman" w:hAnsi="Times New Roman" w:cs="Times New Roman"/>
          <w:sz w:val="24"/>
        </w:rPr>
        <w:t>различать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слух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произведения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классической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называть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автора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произведение,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исполнительский состав;</w:t>
      </w:r>
    </w:p>
    <w:p w:rsidR="00464BD3" w:rsidRPr="00464BD3" w:rsidRDefault="00464BD3" w:rsidP="00464BD3">
      <w:pPr>
        <w:widowControl w:val="0"/>
        <w:numPr>
          <w:ilvl w:val="1"/>
          <w:numId w:val="13"/>
        </w:numPr>
        <w:tabs>
          <w:tab w:val="left" w:pos="950"/>
        </w:tabs>
        <w:autoSpaceDE w:val="0"/>
        <w:autoSpaceDN w:val="0"/>
        <w:spacing w:after="0" w:line="240" w:lineRule="auto"/>
        <w:ind w:left="242" w:right="111"/>
        <w:jc w:val="both"/>
        <w:rPr>
          <w:rFonts w:ascii="Symbol" w:eastAsia="Times New Roman" w:hAnsi="Symbol" w:cs="Times New Roman"/>
          <w:sz w:val="24"/>
        </w:rPr>
      </w:pPr>
      <w:r w:rsidRPr="00464BD3">
        <w:rPr>
          <w:rFonts w:ascii="Times New Roman" w:eastAsia="Times New Roman" w:hAnsi="Times New Roman" w:cs="Times New Roman"/>
          <w:sz w:val="24"/>
        </w:rPr>
        <w:t>различать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характеризовать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простейшие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жанры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(песня,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танец,</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марш),</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вычленять и называть типичные жанровые признаки песни, танца и марша в сочинениях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композиторов-классиков;</w:t>
      </w:r>
    </w:p>
    <w:p w:rsidR="00464BD3" w:rsidRPr="00464BD3" w:rsidRDefault="00464BD3" w:rsidP="00464BD3">
      <w:pPr>
        <w:widowControl w:val="0"/>
        <w:numPr>
          <w:ilvl w:val="1"/>
          <w:numId w:val="13"/>
        </w:numPr>
        <w:tabs>
          <w:tab w:val="left" w:pos="950"/>
        </w:tabs>
        <w:autoSpaceDE w:val="0"/>
        <w:autoSpaceDN w:val="0"/>
        <w:spacing w:after="0" w:line="240" w:lineRule="auto"/>
        <w:ind w:left="242" w:right="108"/>
        <w:jc w:val="both"/>
        <w:rPr>
          <w:rFonts w:ascii="Symbol" w:eastAsia="Times New Roman" w:hAnsi="Symbol" w:cs="Times New Roman"/>
          <w:sz w:val="24"/>
        </w:rPr>
      </w:pPr>
      <w:r w:rsidRPr="00464BD3">
        <w:rPr>
          <w:rFonts w:ascii="Times New Roman" w:eastAsia="Times New Roman" w:hAnsi="Times New Roman" w:cs="Times New Roman"/>
          <w:sz w:val="24"/>
        </w:rPr>
        <w:t>различать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концертные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жанры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особенностям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исполнения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(камерные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симфонические,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вокальные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инструментальные),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знать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разновидности,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приводить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примеры;</w:t>
      </w:r>
    </w:p>
    <w:p w:rsidR="00464BD3" w:rsidRPr="00464BD3" w:rsidRDefault="00464BD3" w:rsidP="00464BD3">
      <w:pPr>
        <w:widowControl w:val="0"/>
        <w:numPr>
          <w:ilvl w:val="1"/>
          <w:numId w:val="13"/>
        </w:numPr>
        <w:tabs>
          <w:tab w:val="left" w:pos="950"/>
        </w:tabs>
        <w:autoSpaceDE w:val="0"/>
        <w:autoSpaceDN w:val="0"/>
        <w:spacing w:after="0" w:line="240" w:lineRule="auto"/>
        <w:ind w:left="242" w:right="110"/>
        <w:jc w:val="both"/>
        <w:rPr>
          <w:rFonts w:ascii="Symbol" w:eastAsia="Times New Roman" w:hAnsi="Symbol" w:cs="Times New Roman"/>
          <w:sz w:val="24"/>
        </w:rPr>
      </w:pPr>
      <w:r w:rsidRPr="00464BD3">
        <w:rPr>
          <w:rFonts w:ascii="Times New Roman" w:eastAsia="Times New Roman" w:hAnsi="Times New Roman" w:cs="Times New Roman"/>
          <w:sz w:val="24"/>
        </w:rPr>
        <w:t>исполнять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том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числе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фрагментарно,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отдельными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темами)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сочинения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композиторов-классиков;</w:t>
      </w:r>
    </w:p>
    <w:p w:rsidR="00464BD3" w:rsidRPr="00464BD3" w:rsidRDefault="00464BD3" w:rsidP="00464BD3">
      <w:pPr>
        <w:widowControl w:val="0"/>
        <w:numPr>
          <w:ilvl w:val="1"/>
          <w:numId w:val="13"/>
        </w:numPr>
        <w:tabs>
          <w:tab w:val="left" w:pos="950"/>
        </w:tabs>
        <w:autoSpaceDE w:val="0"/>
        <w:autoSpaceDN w:val="0"/>
        <w:spacing w:after="0" w:line="240" w:lineRule="auto"/>
        <w:ind w:left="242" w:right="106"/>
        <w:jc w:val="both"/>
        <w:rPr>
          <w:rFonts w:ascii="Symbol" w:eastAsia="Times New Roman" w:hAnsi="Symbol" w:cs="Times New Roman"/>
          <w:sz w:val="24"/>
        </w:rPr>
      </w:pPr>
      <w:r w:rsidRPr="00464BD3">
        <w:rPr>
          <w:rFonts w:ascii="Times New Roman" w:eastAsia="Times New Roman" w:hAnsi="Times New Roman" w:cs="Times New Roman"/>
          <w:sz w:val="24"/>
        </w:rPr>
        <w:t>воспринимать музыку в соответствии с её настроением, характером, осознавать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эмоции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чувства,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вызванные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музыкальным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звучанием,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уметь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кратко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описать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свои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впечатления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от музыкального восприятия;</w:t>
      </w:r>
    </w:p>
    <w:p w:rsidR="00464BD3" w:rsidRPr="00464BD3" w:rsidRDefault="00464BD3" w:rsidP="00464BD3">
      <w:pPr>
        <w:widowControl w:val="0"/>
        <w:numPr>
          <w:ilvl w:val="1"/>
          <w:numId w:val="13"/>
        </w:numPr>
        <w:tabs>
          <w:tab w:val="left" w:pos="950"/>
        </w:tabs>
        <w:autoSpaceDE w:val="0"/>
        <w:autoSpaceDN w:val="0"/>
        <w:spacing w:after="0" w:line="240" w:lineRule="auto"/>
        <w:ind w:left="242" w:right="106"/>
        <w:jc w:val="both"/>
        <w:rPr>
          <w:rFonts w:ascii="Symbol" w:eastAsia="Times New Roman" w:hAnsi="Symbol" w:cs="Times New Roman"/>
          <w:sz w:val="24"/>
        </w:rPr>
      </w:pPr>
      <w:r w:rsidRPr="00464BD3">
        <w:rPr>
          <w:rFonts w:ascii="Times New Roman" w:eastAsia="Times New Roman" w:hAnsi="Times New Roman" w:cs="Times New Roman"/>
          <w:sz w:val="24"/>
        </w:rPr>
        <w:t>характеризовать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выразительные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средства,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использованные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композитором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для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создания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музыкального</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образа;</w:t>
      </w:r>
    </w:p>
    <w:p w:rsidR="00464BD3" w:rsidRPr="00464BD3" w:rsidRDefault="00464BD3" w:rsidP="00464BD3">
      <w:pPr>
        <w:widowControl w:val="0"/>
        <w:numPr>
          <w:ilvl w:val="1"/>
          <w:numId w:val="13"/>
        </w:numPr>
        <w:tabs>
          <w:tab w:val="left" w:pos="950"/>
        </w:tabs>
        <w:autoSpaceDE w:val="0"/>
        <w:autoSpaceDN w:val="0"/>
        <w:spacing w:after="0" w:line="240" w:lineRule="auto"/>
        <w:ind w:left="242" w:right="111"/>
        <w:jc w:val="both"/>
        <w:rPr>
          <w:rFonts w:ascii="Symbol" w:eastAsia="Times New Roman" w:hAnsi="Symbol" w:cs="Times New Roman"/>
          <w:sz w:val="24"/>
        </w:rPr>
      </w:pPr>
      <w:r w:rsidRPr="00464BD3">
        <w:rPr>
          <w:rFonts w:ascii="Times New Roman" w:eastAsia="Times New Roman" w:hAnsi="Times New Roman" w:cs="Times New Roman"/>
          <w:sz w:val="24"/>
        </w:rPr>
        <w:t>соотносить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музыкальные произведения с произведениями</w:t>
      </w:r>
      <w:r w:rsidRPr="00464BD3">
        <w:rPr>
          <w:rFonts w:ascii="Times New Roman" w:eastAsia="Times New Roman" w:hAnsi="Times New Roman" w:cs="Times New Roman"/>
          <w:spacing w:val="60"/>
          <w:sz w:val="24"/>
        </w:rPr>
        <w:t xml:space="preserve"> </w:t>
      </w:r>
      <w:r w:rsidRPr="00464BD3">
        <w:rPr>
          <w:rFonts w:ascii="Times New Roman" w:eastAsia="Times New Roman" w:hAnsi="Times New Roman" w:cs="Times New Roman"/>
          <w:sz w:val="24"/>
        </w:rPr>
        <w:t>живописи, литературы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основе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сходства</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настроения, характера,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комплекса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выразительных</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средств.</w:t>
      </w:r>
    </w:p>
    <w:p w:rsidR="00464BD3" w:rsidRPr="00464BD3" w:rsidRDefault="00464BD3" w:rsidP="00464BD3">
      <w:pPr>
        <w:widowControl w:val="0"/>
        <w:autoSpaceDE w:val="0"/>
        <w:autoSpaceDN w:val="0"/>
        <w:spacing w:before="6" w:after="0" w:line="240" w:lineRule="auto"/>
        <w:rPr>
          <w:rFonts w:ascii="Times New Roman" w:eastAsia="Times New Roman" w:hAnsi="Times New Roman" w:cs="Times New Roman"/>
          <w:sz w:val="23"/>
          <w:szCs w:val="26"/>
        </w:rPr>
      </w:pPr>
    </w:p>
    <w:p w:rsidR="00464BD3" w:rsidRPr="00464BD3" w:rsidRDefault="00464BD3" w:rsidP="00464BD3">
      <w:pPr>
        <w:widowControl w:val="0"/>
        <w:autoSpaceDE w:val="0"/>
        <w:autoSpaceDN w:val="0"/>
        <w:spacing w:after="0" w:line="276" w:lineRule="exact"/>
        <w:ind w:left="242"/>
        <w:jc w:val="both"/>
        <w:rPr>
          <w:rFonts w:ascii="Times New Roman" w:eastAsia="Times New Roman" w:hAnsi="Times New Roman" w:cs="Times New Roman"/>
          <w:b/>
          <w:sz w:val="24"/>
        </w:rPr>
      </w:pPr>
      <w:r w:rsidRPr="00464BD3">
        <w:rPr>
          <w:rFonts w:ascii="Times New Roman" w:eastAsia="Times New Roman" w:hAnsi="Times New Roman" w:cs="Times New Roman"/>
          <w:b/>
          <w:sz w:val="24"/>
        </w:rPr>
        <w:t>Модуль</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6</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«Современная</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музыкальная</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культура»:</w:t>
      </w:r>
    </w:p>
    <w:p w:rsidR="00464BD3" w:rsidRPr="00464BD3" w:rsidRDefault="00464BD3" w:rsidP="00464BD3">
      <w:pPr>
        <w:widowControl w:val="0"/>
        <w:numPr>
          <w:ilvl w:val="1"/>
          <w:numId w:val="13"/>
        </w:numPr>
        <w:tabs>
          <w:tab w:val="left" w:pos="950"/>
        </w:tabs>
        <w:autoSpaceDE w:val="0"/>
        <w:autoSpaceDN w:val="0"/>
        <w:spacing w:after="0" w:line="240" w:lineRule="auto"/>
        <w:ind w:left="242" w:right="106"/>
        <w:jc w:val="both"/>
        <w:rPr>
          <w:rFonts w:ascii="Symbol" w:eastAsia="Times New Roman" w:hAnsi="Symbol" w:cs="Times New Roman"/>
          <w:sz w:val="24"/>
        </w:rPr>
      </w:pPr>
      <w:r w:rsidRPr="00464BD3">
        <w:rPr>
          <w:rFonts w:ascii="Times New Roman" w:eastAsia="Times New Roman" w:hAnsi="Times New Roman" w:cs="Times New Roman"/>
          <w:sz w:val="24"/>
        </w:rPr>
        <w:t>иметь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представление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разнообразии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современной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культуры,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стремиться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 расширению музыкального кругозора;</w:t>
      </w:r>
    </w:p>
    <w:p w:rsidR="00464BD3" w:rsidRPr="00464BD3" w:rsidRDefault="00464BD3" w:rsidP="00464BD3">
      <w:pPr>
        <w:widowControl w:val="0"/>
        <w:numPr>
          <w:ilvl w:val="1"/>
          <w:numId w:val="13"/>
        </w:numPr>
        <w:tabs>
          <w:tab w:val="left" w:pos="950"/>
        </w:tabs>
        <w:autoSpaceDE w:val="0"/>
        <w:autoSpaceDN w:val="0"/>
        <w:spacing w:after="0" w:line="240" w:lineRule="auto"/>
        <w:ind w:left="242" w:right="104"/>
        <w:jc w:val="both"/>
        <w:rPr>
          <w:rFonts w:ascii="Symbol" w:eastAsia="Times New Roman" w:hAnsi="Symbol" w:cs="Times New Roman"/>
          <w:sz w:val="24"/>
        </w:rPr>
      </w:pPr>
      <w:r w:rsidRPr="00464BD3">
        <w:rPr>
          <w:rFonts w:ascii="Times New Roman" w:eastAsia="Times New Roman" w:hAnsi="Times New Roman" w:cs="Times New Roman"/>
          <w:sz w:val="24"/>
        </w:rPr>
        <w:t>различать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определять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слух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принадлежность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произведений,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исполнительского стиля к различным направлениям современной музыки (в том числе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эстрады,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мюзикла, джаза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 др.);</w:t>
      </w:r>
    </w:p>
    <w:p w:rsidR="00464BD3" w:rsidRPr="00464BD3" w:rsidRDefault="00464BD3" w:rsidP="00464BD3">
      <w:pPr>
        <w:widowControl w:val="0"/>
        <w:numPr>
          <w:ilvl w:val="1"/>
          <w:numId w:val="13"/>
        </w:numPr>
        <w:tabs>
          <w:tab w:val="left" w:pos="950"/>
        </w:tabs>
        <w:autoSpaceDE w:val="0"/>
        <w:autoSpaceDN w:val="0"/>
        <w:spacing w:after="0" w:line="240" w:lineRule="auto"/>
        <w:ind w:left="242" w:right="102"/>
        <w:jc w:val="both"/>
        <w:rPr>
          <w:rFonts w:ascii="Symbol" w:eastAsia="Times New Roman" w:hAnsi="Symbol" w:cs="Times New Roman"/>
          <w:sz w:val="24"/>
        </w:rPr>
      </w:pPr>
      <w:r w:rsidRPr="00464BD3">
        <w:rPr>
          <w:rFonts w:ascii="Times New Roman" w:eastAsia="Times New Roman" w:hAnsi="Times New Roman" w:cs="Times New Roman"/>
          <w:sz w:val="24"/>
        </w:rPr>
        <w:t>анализировать,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называть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музыкально-выразительные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средства,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определяющие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основной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характер,</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настроение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сознательно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пользоваться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выразительными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средствами при исполнении;</w:t>
      </w:r>
    </w:p>
    <w:p w:rsidR="00464BD3" w:rsidRPr="00464BD3" w:rsidRDefault="00464BD3" w:rsidP="00464BD3">
      <w:pPr>
        <w:widowControl w:val="0"/>
        <w:numPr>
          <w:ilvl w:val="1"/>
          <w:numId w:val="13"/>
        </w:numPr>
        <w:tabs>
          <w:tab w:val="left" w:pos="950"/>
        </w:tabs>
        <w:autoSpaceDE w:val="0"/>
        <w:autoSpaceDN w:val="0"/>
        <w:spacing w:after="0" w:line="240" w:lineRule="auto"/>
        <w:ind w:left="242" w:right="105"/>
        <w:jc w:val="both"/>
        <w:rPr>
          <w:rFonts w:ascii="Symbol" w:eastAsia="Times New Roman" w:hAnsi="Symbol" w:cs="Times New Roman"/>
          <w:sz w:val="24"/>
        </w:rPr>
      </w:pPr>
      <w:r w:rsidRPr="00464BD3">
        <w:rPr>
          <w:rFonts w:ascii="Times New Roman" w:eastAsia="Times New Roman" w:hAnsi="Times New Roman" w:cs="Times New Roman"/>
          <w:sz w:val="24"/>
        </w:rPr>
        <w:t>исполнять современные музыкальные произведения, соблюдая певческую культуру</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звука.</w:t>
      </w:r>
    </w:p>
    <w:p w:rsidR="00464BD3" w:rsidRPr="00464BD3" w:rsidRDefault="00464BD3" w:rsidP="00464BD3">
      <w:pPr>
        <w:widowControl w:val="0"/>
        <w:autoSpaceDE w:val="0"/>
        <w:autoSpaceDN w:val="0"/>
        <w:spacing w:after="0" w:line="275" w:lineRule="exact"/>
        <w:ind w:left="242"/>
        <w:jc w:val="both"/>
        <w:rPr>
          <w:rFonts w:ascii="Times New Roman" w:eastAsia="Times New Roman" w:hAnsi="Times New Roman" w:cs="Times New Roman"/>
          <w:b/>
          <w:sz w:val="24"/>
        </w:rPr>
      </w:pPr>
      <w:r w:rsidRPr="00464BD3">
        <w:rPr>
          <w:rFonts w:ascii="Times New Roman" w:eastAsia="Times New Roman" w:hAnsi="Times New Roman" w:cs="Times New Roman"/>
          <w:b/>
          <w:sz w:val="24"/>
        </w:rPr>
        <w:t>Модуль</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7</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«Музыка</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театра</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и кино»:</w:t>
      </w:r>
    </w:p>
    <w:p w:rsidR="00464BD3" w:rsidRPr="00464BD3" w:rsidRDefault="00464BD3" w:rsidP="00464BD3">
      <w:pPr>
        <w:widowControl w:val="0"/>
        <w:numPr>
          <w:ilvl w:val="0"/>
          <w:numId w:val="13"/>
        </w:numPr>
        <w:tabs>
          <w:tab w:val="left" w:pos="471"/>
        </w:tabs>
        <w:autoSpaceDE w:val="0"/>
        <w:autoSpaceDN w:val="0"/>
        <w:spacing w:after="0" w:line="240" w:lineRule="auto"/>
        <w:ind w:left="470" w:right="108" w:hanging="360"/>
        <w:jc w:val="both"/>
        <w:rPr>
          <w:rFonts w:ascii="Symbol" w:eastAsia="Times New Roman" w:hAnsi="Symbol" w:cs="Times New Roman"/>
          <w:sz w:val="24"/>
        </w:rPr>
      </w:pPr>
      <w:r w:rsidRPr="00464BD3">
        <w:rPr>
          <w:rFonts w:ascii="Times New Roman" w:eastAsia="Times New Roman" w:hAnsi="Times New Roman" w:cs="Times New Roman"/>
          <w:sz w:val="24"/>
        </w:rPr>
        <w:t>определять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называть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особенности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музыкально-сценических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жанров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(опера,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балет,</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оперетта,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мюзикл);</w:t>
      </w:r>
    </w:p>
    <w:p w:rsidR="00464BD3" w:rsidRPr="00464BD3" w:rsidRDefault="00464BD3" w:rsidP="00464BD3">
      <w:pPr>
        <w:widowControl w:val="0"/>
        <w:autoSpaceDE w:val="0"/>
        <w:autoSpaceDN w:val="0"/>
        <w:spacing w:after="0" w:line="240" w:lineRule="auto"/>
        <w:jc w:val="both"/>
        <w:rPr>
          <w:rFonts w:ascii="Symbol" w:eastAsia="Times New Roman" w:hAnsi="Symbol" w:cs="Times New Roman"/>
          <w:sz w:val="24"/>
        </w:rPr>
        <w:sectPr w:rsidR="00464BD3" w:rsidRPr="00464BD3" w:rsidSect="007C6ED2">
          <w:pgSz w:w="11910" w:h="16840"/>
          <w:pgMar w:top="1040" w:right="740" w:bottom="1200" w:left="1460" w:header="0" w:footer="969" w:gutter="0"/>
          <w:pgNumType w:start="2"/>
          <w:cols w:space="720"/>
        </w:sectPr>
      </w:pPr>
    </w:p>
    <w:p w:rsidR="00464BD3" w:rsidRPr="00464BD3" w:rsidRDefault="00464BD3" w:rsidP="00464BD3">
      <w:pPr>
        <w:widowControl w:val="0"/>
        <w:numPr>
          <w:ilvl w:val="0"/>
          <w:numId w:val="13"/>
        </w:numPr>
        <w:tabs>
          <w:tab w:val="left" w:pos="471"/>
        </w:tabs>
        <w:autoSpaceDE w:val="0"/>
        <w:autoSpaceDN w:val="0"/>
        <w:spacing w:before="73" w:after="0" w:line="240" w:lineRule="auto"/>
        <w:ind w:left="470" w:right="105" w:hanging="360"/>
        <w:jc w:val="both"/>
        <w:rPr>
          <w:rFonts w:ascii="Symbol" w:eastAsia="Times New Roman" w:hAnsi="Symbol" w:cs="Times New Roman"/>
          <w:sz w:val="24"/>
        </w:rPr>
      </w:pPr>
      <w:r w:rsidRPr="00464BD3">
        <w:rPr>
          <w:rFonts w:ascii="Times New Roman" w:eastAsia="Times New Roman" w:hAnsi="Times New Roman" w:cs="Times New Roman"/>
          <w:sz w:val="24"/>
        </w:rPr>
        <w:lastRenderedPageBreak/>
        <w:t>различать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отдельные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номера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спектакля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(ария,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хор,</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увертюра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т.д.),</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узнавать на слух и называть освоенные музыкальные произведения (фрагменты) и их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авторов;</w:t>
      </w:r>
    </w:p>
    <w:p w:rsidR="00464BD3" w:rsidRPr="00464BD3" w:rsidRDefault="00464BD3" w:rsidP="00464BD3">
      <w:pPr>
        <w:widowControl w:val="0"/>
        <w:numPr>
          <w:ilvl w:val="0"/>
          <w:numId w:val="13"/>
        </w:numPr>
        <w:tabs>
          <w:tab w:val="left" w:pos="471"/>
        </w:tabs>
        <w:autoSpaceDE w:val="0"/>
        <w:autoSpaceDN w:val="0"/>
        <w:spacing w:before="1" w:after="0" w:line="240" w:lineRule="auto"/>
        <w:ind w:left="470" w:right="106" w:hanging="360"/>
        <w:jc w:val="both"/>
        <w:rPr>
          <w:rFonts w:ascii="Symbol" w:eastAsia="Times New Roman" w:hAnsi="Symbol" w:cs="Times New Roman"/>
          <w:sz w:val="24"/>
        </w:rPr>
      </w:pPr>
      <w:r w:rsidRPr="00464BD3">
        <w:rPr>
          <w:rFonts w:ascii="Times New Roman" w:eastAsia="Times New Roman" w:hAnsi="Times New Roman" w:cs="Times New Roman"/>
          <w:sz w:val="24"/>
        </w:rPr>
        <w:t>различать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виды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коллективов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(ансамблей,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оркестров,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хоров),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тембры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человеческих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голосов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инструментов,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уметь определять их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слух;</w:t>
      </w:r>
    </w:p>
    <w:p w:rsidR="00464BD3" w:rsidRPr="00464BD3" w:rsidRDefault="00464BD3" w:rsidP="00464BD3">
      <w:pPr>
        <w:widowControl w:val="0"/>
        <w:autoSpaceDE w:val="0"/>
        <w:autoSpaceDN w:val="0"/>
        <w:spacing w:before="11" w:after="0" w:line="240" w:lineRule="auto"/>
        <w:rPr>
          <w:rFonts w:ascii="Times New Roman" w:eastAsia="Times New Roman" w:hAnsi="Times New Roman" w:cs="Times New Roman"/>
          <w:sz w:val="23"/>
          <w:szCs w:val="26"/>
        </w:rPr>
      </w:pPr>
    </w:p>
    <w:p w:rsidR="00464BD3" w:rsidRPr="00464BD3" w:rsidRDefault="00464BD3" w:rsidP="00464BD3">
      <w:pPr>
        <w:widowControl w:val="0"/>
        <w:numPr>
          <w:ilvl w:val="0"/>
          <w:numId w:val="13"/>
        </w:numPr>
        <w:tabs>
          <w:tab w:val="left" w:pos="471"/>
        </w:tabs>
        <w:autoSpaceDE w:val="0"/>
        <w:autoSpaceDN w:val="0"/>
        <w:spacing w:after="0" w:line="240" w:lineRule="auto"/>
        <w:ind w:left="470" w:right="106" w:hanging="360"/>
        <w:jc w:val="both"/>
        <w:rPr>
          <w:rFonts w:ascii="Symbol" w:eastAsia="Times New Roman" w:hAnsi="Symbol" w:cs="Times New Roman"/>
          <w:sz w:val="24"/>
        </w:rPr>
      </w:pPr>
      <w:r w:rsidRPr="00464BD3">
        <w:rPr>
          <w:rFonts w:ascii="Times New Roman" w:eastAsia="Times New Roman" w:hAnsi="Times New Roman" w:cs="Times New Roman"/>
          <w:sz w:val="24"/>
        </w:rPr>
        <w:t>отличать черты профессий, связанных с созданием музыкального спектакля, и их роли в</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творческом процессе: композитор, музыкант, дирижёр, сценарист, режиссёр, хореограф,</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певец,</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художник</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и др.</w:t>
      </w:r>
    </w:p>
    <w:p w:rsidR="00464BD3" w:rsidRPr="00464BD3" w:rsidRDefault="00464BD3" w:rsidP="00464BD3">
      <w:pPr>
        <w:widowControl w:val="0"/>
        <w:autoSpaceDE w:val="0"/>
        <w:autoSpaceDN w:val="0"/>
        <w:spacing w:after="0" w:line="275" w:lineRule="exact"/>
        <w:ind w:left="242"/>
        <w:jc w:val="both"/>
        <w:rPr>
          <w:rFonts w:ascii="Times New Roman" w:eastAsia="Times New Roman" w:hAnsi="Times New Roman" w:cs="Times New Roman"/>
          <w:b/>
          <w:sz w:val="24"/>
        </w:rPr>
      </w:pPr>
      <w:r w:rsidRPr="00464BD3">
        <w:rPr>
          <w:rFonts w:ascii="Times New Roman" w:eastAsia="Times New Roman" w:hAnsi="Times New Roman" w:cs="Times New Roman"/>
          <w:b/>
          <w:sz w:val="24"/>
        </w:rPr>
        <w:t>Модуль</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8</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«Музыка</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в</w:t>
      </w:r>
      <w:r w:rsidRPr="00464BD3">
        <w:rPr>
          <w:rFonts w:ascii="Times New Roman" w:eastAsia="Times New Roman" w:hAnsi="Times New Roman" w:cs="Times New Roman"/>
          <w:b/>
          <w:spacing w:val="-3"/>
          <w:sz w:val="24"/>
        </w:rPr>
        <w:t xml:space="preserve"> </w:t>
      </w:r>
      <w:r w:rsidRPr="00464BD3">
        <w:rPr>
          <w:rFonts w:ascii="Times New Roman" w:eastAsia="Times New Roman" w:hAnsi="Times New Roman" w:cs="Times New Roman"/>
          <w:b/>
          <w:sz w:val="24"/>
        </w:rPr>
        <w:t>жизни</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человека»:</w:t>
      </w:r>
    </w:p>
    <w:p w:rsidR="00464BD3" w:rsidRPr="00464BD3" w:rsidRDefault="00464BD3" w:rsidP="00464BD3">
      <w:pPr>
        <w:widowControl w:val="0"/>
        <w:numPr>
          <w:ilvl w:val="0"/>
          <w:numId w:val="13"/>
        </w:numPr>
        <w:tabs>
          <w:tab w:val="left" w:pos="526"/>
        </w:tabs>
        <w:autoSpaceDE w:val="0"/>
        <w:autoSpaceDN w:val="0"/>
        <w:spacing w:after="0" w:line="240" w:lineRule="auto"/>
        <w:ind w:left="525" w:right="106" w:hanging="360"/>
        <w:jc w:val="both"/>
        <w:rPr>
          <w:rFonts w:ascii="Symbol" w:eastAsia="Times New Roman" w:hAnsi="Symbol" w:cs="Times New Roman"/>
          <w:sz w:val="24"/>
        </w:rPr>
      </w:pPr>
      <w:r w:rsidRPr="00464BD3">
        <w:rPr>
          <w:rFonts w:ascii="Times New Roman" w:eastAsia="Times New Roman" w:hAnsi="Times New Roman" w:cs="Times New Roman"/>
          <w:sz w:val="24"/>
        </w:rPr>
        <w:t>исполнять Гимн Российской Федерации, Гимн своей республики, школы, исполнять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песни,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посвящённые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Великой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Отечественной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войне,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песни,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воспевающие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красоту</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родной</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природы, выражающие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разнообразные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эмоции,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чувства</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и настроения;</w:t>
      </w:r>
    </w:p>
    <w:p w:rsidR="00464BD3" w:rsidRPr="00464BD3" w:rsidRDefault="00464BD3" w:rsidP="00464BD3">
      <w:pPr>
        <w:widowControl w:val="0"/>
        <w:numPr>
          <w:ilvl w:val="0"/>
          <w:numId w:val="13"/>
        </w:numPr>
        <w:tabs>
          <w:tab w:val="left" w:pos="526"/>
        </w:tabs>
        <w:autoSpaceDE w:val="0"/>
        <w:autoSpaceDN w:val="0"/>
        <w:spacing w:after="0" w:line="240" w:lineRule="auto"/>
        <w:ind w:left="525" w:right="110" w:hanging="360"/>
        <w:jc w:val="both"/>
        <w:rPr>
          <w:rFonts w:ascii="Symbol" w:eastAsia="Times New Roman" w:hAnsi="Symbol" w:cs="Times New Roman"/>
          <w:sz w:val="24"/>
        </w:rPr>
      </w:pPr>
      <w:r w:rsidRPr="00464BD3">
        <w:rPr>
          <w:rFonts w:ascii="Times New Roman" w:eastAsia="Times New Roman" w:hAnsi="Times New Roman" w:cs="Times New Roman"/>
          <w:sz w:val="24"/>
        </w:rPr>
        <w:t>воспринимать музыкальное искусство как отражение многообразия жизни, различать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обобщённые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жанровые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сферы: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напевность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(лирика),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танцевальность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маршевость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(связь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движением),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декламационность, эпос</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(связь со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словом);</w:t>
      </w:r>
    </w:p>
    <w:p w:rsidR="00464BD3" w:rsidRPr="00464BD3" w:rsidRDefault="00464BD3" w:rsidP="00464BD3">
      <w:pPr>
        <w:widowControl w:val="0"/>
        <w:numPr>
          <w:ilvl w:val="0"/>
          <w:numId w:val="13"/>
        </w:numPr>
        <w:tabs>
          <w:tab w:val="left" w:pos="526"/>
        </w:tabs>
        <w:autoSpaceDE w:val="0"/>
        <w:autoSpaceDN w:val="0"/>
        <w:spacing w:after="0" w:line="240" w:lineRule="auto"/>
        <w:ind w:left="525" w:right="108" w:hanging="360"/>
        <w:jc w:val="both"/>
        <w:rPr>
          <w:rFonts w:ascii="Symbol" w:eastAsia="Times New Roman" w:hAnsi="Symbol" w:cs="Times New Roman"/>
          <w:sz w:val="24"/>
        </w:rPr>
      </w:pPr>
      <w:r w:rsidRPr="00464BD3">
        <w:rPr>
          <w:rFonts w:ascii="Times New Roman" w:eastAsia="Times New Roman" w:hAnsi="Times New Roman" w:cs="Times New Roman"/>
          <w:sz w:val="24"/>
        </w:rPr>
        <w:t>осознавать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собственные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чувства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мысли,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эстетические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переживания,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замечать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прекрасное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окружающем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мире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человеке,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стремиться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развитию</w:t>
      </w:r>
      <w:r w:rsidRPr="00464BD3">
        <w:rPr>
          <w:rFonts w:ascii="Times New Roman" w:eastAsia="Times New Roman" w:hAnsi="Times New Roman" w:cs="Times New Roman"/>
          <w:spacing w:val="6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удовлетворению</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эстетических потребностей.</w:t>
      </w:r>
    </w:p>
    <w:p w:rsidR="00464BD3" w:rsidRPr="00464BD3" w:rsidRDefault="00464BD3" w:rsidP="00464BD3">
      <w:pPr>
        <w:widowControl w:val="0"/>
        <w:autoSpaceDE w:val="0"/>
        <w:autoSpaceDN w:val="0"/>
        <w:spacing w:before="8" w:after="0" w:line="240" w:lineRule="auto"/>
        <w:rPr>
          <w:rFonts w:ascii="Times New Roman" w:eastAsia="Times New Roman" w:hAnsi="Times New Roman" w:cs="Times New Roman"/>
          <w:sz w:val="23"/>
          <w:szCs w:val="26"/>
        </w:rPr>
      </w:pPr>
    </w:p>
    <w:p w:rsidR="00464BD3" w:rsidRPr="00464BD3" w:rsidRDefault="00464BD3" w:rsidP="00464BD3">
      <w:pPr>
        <w:widowControl w:val="0"/>
        <w:autoSpaceDE w:val="0"/>
        <w:autoSpaceDN w:val="0"/>
        <w:spacing w:before="1" w:after="0" w:line="240" w:lineRule="auto"/>
        <w:ind w:left="242" w:right="106" w:firstLine="220"/>
        <w:jc w:val="both"/>
        <w:rPr>
          <w:rFonts w:ascii="Times New Roman" w:eastAsia="Times New Roman" w:hAnsi="Times New Roman" w:cs="Times New Roman"/>
          <w:sz w:val="24"/>
        </w:rPr>
      </w:pPr>
      <w:r w:rsidRPr="00464BD3">
        <w:rPr>
          <w:rFonts w:ascii="Times New Roman" w:eastAsia="Times New Roman" w:hAnsi="Times New Roman" w:cs="Times New Roman"/>
          <w:sz w:val="24"/>
        </w:rPr>
        <w:t>Каждый модуль состоит из нескольких тематических блоков, с указанием примерного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количества</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учебного времени.</w:t>
      </w:r>
    </w:p>
    <w:p w:rsidR="00464BD3" w:rsidRPr="00464BD3" w:rsidRDefault="00464BD3" w:rsidP="00464BD3">
      <w:pPr>
        <w:widowControl w:val="0"/>
        <w:autoSpaceDE w:val="0"/>
        <w:autoSpaceDN w:val="0"/>
        <w:spacing w:after="0" w:line="240" w:lineRule="auto"/>
        <w:ind w:left="242" w:right="106" w:firstLine="220"/>
        <w:jc w:val="both"/>
        <w:rPr>
          <w:rFonts w:ascii="Times New Roman" w:eastAsia="Times New Roman" w:hAnsi="Times New Roman" w:cs="Times New Roman"/>
          <w:sz w:val="24"/>
        </w:rPr>
      </w:pPr>
      <w:r w:rsidRPr="00464BD3">
        <w:rPr>
          <w:rFonts w:ascii="Times New Roman" w:eastAsia="Times New Roman" w:hAnsi="Times New Roman" w:cs="Times New Roman"/>
          <w:sz w:val="24"/>
        </w:rPr>
        <w:t>Для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удобства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вариативного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распределения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рамках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календарно-тематического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планирования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они</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имеют</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буквенную маркировку</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Б, В, Г).</w:t>
      </w:r>
    </w:p>
    <w:p w:rsidR="00464BD3" w:rsidRPr="00464BD3" w:rsidRDefault="00464BD3" w:rsidP="00464BD3">
      <w:pPr>
        <w:widowControl w:val="0"/>
        <w:autoSpaceDE w:val="0"/>
        <w:autoSpaceDN w:val="0"/>
        <w:spacing w:after="0" w:line="240" w:lineRule="auto"/>
        <w:ind w:left="242" w:right="106" w:firstLine="220"/>
        <w:jc w:val="both"/>
        <w:rPr>
          <w:rFonts w:ascii="Times New Roman" w:eastAsia="Times New Roman" w:hAnsi="Times New Roman" w:cs="Times New Roman"/>
          <w:sz w:val="24"/>
        </w:rPr>
      </w:pPr>
      <w:r w:rsidRPr="00464BD3">
        <w:rPr>
          <w:rFonts w:ascii="Times New Roman" w:eastAsia="Times New Roman" w:hAnsi="Times New Roman" w:cs="Times New Roman"/>
          <w:sz w:val="24"/>
        </w:rPr>
        <w:t>Модульный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принцип</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допускает</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перестановку</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блоков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(например:</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Б,</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Г);</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перераспределение</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количества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учебных часов между блоками.</w:t>
      </w:r>
    </w:p>
    <w:p w:rsidR="00464BD3" w:rsidRPr="00464BD3" w:rsidRDefault="00464BD3" w:rsidP="00464BD3">
      <w:pPr>
        <w:widowControl w:val="0"/>
        <w:autoSpaceDE w:val="0"/>
        <w:autoSpaceDN w:val="0"/>
        <w:spacing w:after="0" w:line="240" w:lineRule="auto"/>
        <w:ind w:left="242" w:right="105" w:firstLine="240"/>
        <w:jc w:val="both"/>
        <w:rPr>
          <w:rFonts w:ascii="Times New Roman" w:eastAsia="Times New Roman" w:hAnsi="Times New Roman" w:cs="Times New Roman"/>
          <w:sz w:val="24"/>
        </w:rPr>
      </w:pPr>
      <w:r w:rsidRPr="00464BD3">
        <w:rPr>
          <w:rFonts w:ascii="Times New Roman" w:eastAsia="Times New Roman" w:hAnsi="Times New Roman" w:cs="Times New Roman"/>
          <w:sz w:val="24"/>
        </w:rPr>
        <w:t>Компоновка тематических блоков позволяет существенно расширить формы и виды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деятельности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за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счёт</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внеурочных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внеклассных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мероприятий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посещений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театров,</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музеев,</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концертных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залов;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работы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над</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исследовательскими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творческими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проектами.</w:t>
      </w:r>
    </w:p>
    <w:p w:rsidR="00464BD3" w:rsidRPr="00464BD3" w:rsidRDefault="00464BD3" w:rsidP="00464BD3">
      <w:pPr>
        <w:widowControl w:val="0"/>
        <w:autoSpaceDE w:val="0"/>
        <w:autoSpaceDN w:val="0"/>
        <w:spacing w:after="0" w:line="240" w:lineRule="auto"/>
        <w:ind w:left="242" w:right="103" w:firstLine="180"/>
        <w:jc w:val="both"/>
        <w:rPr>
          <w:rFonts w:ascii="Times New Roman" w:eastAsia="Times New Roman" w:hAnsi="Times New Roman" w:cs="Times New Roman"/>
          <w:sz w:val="24"/>
        </w:rPr>
      </w:pP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таком случае количество</w:t>
      </w:r>
      <w:r w:rsidRPr="00464BD3">
        <w:rPr>
          <w:rFonts w:ascii="Times New Roman" w:eastAsia="Times New Roman" w:hAnsi="Times New Roman" w:cs="Times New Roman"/>
          <w:spacing w:val="60"/>
          <w:sz w:val="24"/>
        </w:rPr>
        <w:t xml:space="preserve"> </w:t>
      </w:r>
      <w:r w:rsidRPr="00464BD3">
        <w:rPr>
          <w:rFonts w:ascii="Times New Roman" w:eastAsia="Times New Roman" w:hAnsi="Times New Roman" w:cs="Times New Roman"/>
          <w:sz w:val="24"/>
        </w:rPr>
        <w:t>часов, отводимых на изучение данной темы, увеличивается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за</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счёт</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внеурочной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деятельности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рамках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часов,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предусмотренных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эстетическим</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направлением плана внеурочной деятельности образовательной организации (п.23 ФГОС</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НОО).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Виды</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деятельности,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которые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может</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использовать</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том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числе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не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исключительно)</w:t>
      </w:r>
      <w:r w:rsidRPr="00464BD3">
        <w:rPr>
          <w:rFonts w:ascii="Times New Roman" w:eastAsia="Times New Roman" w:hAnsi="Times New Roman" w:cs="Times New Roman"/>
          <w:spacing w:val="11"/>
          <w:sz w:val="24"/>
        </w:rPr>
        <w:t xml:space="preserve"> </w:t>
      </w:r>
      <w:r w:rsidRPr="00464BD3">
        <w:rPr>
          <w:rFonts w:ascii="Times New Roman" w:eastAsia="Times New Roman" w:hAnsi="Times New Roman" w:cs="Times New Roman"/>
          <w:sz w:val="24"/>
        </w:rPr>
        <w:t>учитель</w:t>
      </w:r>
      <w:r w:rsidRPr="00464BD3">
        <w:rPr>
          <w:rFonts w:ascii="Times New Roman" w:eastAsia="Times New Roman" w:hAnsi="Times New Roman" w:cs="Times New Roman"/>
          <w:spacing w:val="13"/>
          <w:sz w:val="24"/>
        </w:rPr>
        <w:t xml:space="preserve"> </w:t>
      </w:r>
      <w:r w:rsidRPr="00464BD3">
        <w:rPr>
          <w:rFonts w:ascii="Times New Roman" w:eastAsia="Times New Roman" w:hAnsi="Times New Roman" w:cs="Times New Roman"/>
          <w:sz w:val="24"/>
        </w:rPr>
        <w:t>для</w:t>
      </w:r>
      <w:r w:rsidRPr="00464BD3">
        <w:rPr>
          <w:rFonts w:ascii="Times New Roman" w:eastAsia="Times New Roman" w:hAnsi="Times New Roman" w:cs="Times New Roman"/>
          <w:spacing w:val="14"/>
          <w:sz w:val="24"/>
        </w:rPr>
        <w:t xml:space="preserve"> </w:t>
      </w:r>
      <w:r w:rsidRPr="00464BD3">
        <w:rPr>
          <w:rFonts w:ascii="Times New Roman" w:eastAsia="Times New Roman" w:hAnsi="Times New Roman" w:cs="Times New Roman"/>
          <w:sz w:val="24"/>
        </w:rPr>
        <w:t>планирования</w:t>
      </w:r>
      <w:r w:rsidRPr="00464BD3">
        <w:rPr>
          <w:rFonts w:ascii="Times New Roman" w:eastAsia="Times New Roman" w:hAnsi="Times New Roman" w:cs="Times New Roman"/>
          <w:spacing w:val="10"/>
          <w:sz w:val="24"/>
        </w:rPr>
        <w:t xml:space="preserve"> </w:t>
      </w:r>
      <w:r w:rsidRPr="00464BD3">
        <w:rPr>
          <w:rFonts w:ascii="Times New Roman" w:eastAsia="Times New Roman" w:hAnsi="Times New Roman" w:cs="Times New Roman"/>
          <w:sz w:val="24"/>
        </w:rPr>
        <w:t>внеурочной,</w:t>
      </w:r>
      <w:r w:rsidRPr="00464BD3">
        <w:rPr>
          <w:rFonts w:ascii="Times New Roman" w:eastAsia="Times New Roman" w:hAnsi="Times New Roman" w:cs="Times New Roman"/>
          <w:spacing w:val="13"/>
          <w:sz w:val="24"/>
        </w:rPr>
        <w:t xml:space="preserve"> </w:t>
      </w:r>
      <w:r w:rsidRPr="00464BD3">
        <w:rPr>
          <w:rFonts w:ascii="Times New Roman" w:eastAsia="Times New Roman" w:hAnsi="Times New Roman" w:cs="Times New Roman"/>
          <w:sz w:val="24"/>
        </w:rPr>
        <w:t>внеклассной</w:t>
      </w:r>
      <w:r w:rsidRPr="00464BD3">
        <w:rPr>
          <w:rFonts w:ascii="Times New Roman" w:eastAsia="Times New Roman" w:hAnsi="Times New Roman" w:cs="Times New Roman"/>
          <w:spacing w:val="11"/>
          <w:sz w:val="24"/>
        </w:rPr>
        <w:t xml:space="preserve"> </w:t>
      </w:r>
      <w:r w:rsidRPr="00464BD3">
        <w:rPr>
          <w:rFonts w:ascii="Times New Roman" w:eastAsia="Times New Roman" w:hAnsi="Times New Roman" w:cs="Times New Roman"/>
          <w:sz w:val="24"/>
        </w:rPr>
        <w:t>работы,</w:t>
      </w:r>
      <w:r w:rsidRPr="00464BD3">
        <w:rPr>
          <w:rFonts w:ascii="Times New Roman" w:eastAsia="Times New Roman" w:hAnsi="Times New Roman" w:cs="Times New Roman"/>
          <w:spacing w:val="12"/>
          <w:sz w:val="24"/>
        </w:rPr>
        <w:t xml:space="preserve"> </w:t>
      </w:r>
      <w:r w:rsidRPr="00464BD3">
        <w:rPr>
          <w:rFonts w:ascii="Times New Roman" w:eastAsia="Times New Roman" w:hAnsi="Times New Roman" w:cs="Times New Roman"/>
          <w:sz w:val="24"/>
        </w:rPr>
        <w:t>обозначены</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подразделе</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w:t>
      </w:r>
      <w:r w:rsidRPr="00464BD3">
        <w:rPr>
          <w:rFonts w:ascii="Times New Roman" w:eastAsia="Times New Roman" w:hAnsi="Times New Roman" w:cs="Times New Roman"/>
          <w:i/>
          <w:sz w:val="24"/>
        </w:rPr>
        <w:t>На</w:t>
      </w:r>
      <w:r w:rsidRPr="00464BD3">
        <w:rPr>
          <w:rFonts w:ascii="Times New Roman" w:eastAsia="Times New Roman" w:hAnsi="Times New Roman" w:cs="Times New Roman"/>
          <w:i/>
          <w:spacing w:val="-1"/>
          <w:sz w:val="24"/>
        </w:rPr>
        <w:t xml:space="preserve"> </w:t>
      </w:r>
      <w:r w:rsidRPr="00464BD3">
        <w:rPr>
          <w:rFonts w:ascii="Times New Roman" w:eastAsia="Times New Roman" w:hAnsi="Times New Roman" w:cs="Times New Roman"/>
          <w:i/>
          <w:sz w:val="24"/>
        </w:rPr>
        <w:t>выбор или факультативно</w:t>
      </w:r>
      <w:r w:rsidRPr="00464BD3">
        <w:rPr>
          <w:rFonts w:ascii="Times New Roman" w:eastAsia="Times New Roman" w:hAnsi="Times New Roman" w:cs="Times New Roman"/>
          <w:sz w:val="24"/>
        </w:rPr>
        <w:t>».</w:t>
      </w:r>
    </w:p>
    <w:p w:rsidR="00464BD3" w:rsidRPr="00464BD3" w:rsidRDefault="00464BD3" w:rsidP="00464BD3">
      <w:pPr>
        <w:widowControl w:val="0"/>
        <w:autoSpaceDE w:val="0"/>
        <w:autoSpaceDN w:val="0"/>
        <w:spacing w:after="0" w:line="240" w:lineRule="auto"/>
        <w:jc w:val="both"/>
        <w:rPr>
          <w:rFonts w:ascii="Times New Roman" w:eastAsia="Times New Roman" w:hAnsi="Times New Roman" w:cs="Times New Roman"/>
          <w:sz w:val="24"/>
        </w:rPr>
        <w:sectPr w:rsidR="00464BD3" w:rsidRPr="00464BD3" w:rsidSect="007C6ED2">
          <w:pgSz w:w="11910" w:h="16840"/>
          <w:pgMar w:top="1040" w:right="740" w:bottom="1200" w:left="1460" w:header="0" w:footer="969" w:gutter="0"/>
          <w:pgNumType w:start="2"/>
          <w:cols w:space="720"/>
        </w:sectPr>
      </w:pPr>
    </w:p>
    <w:p w:rsidR="00464BD3" w:rsidRPr="00464BD3" w:rsidRDefault="00464BD3" w:rsidP="00464BD3">
      <w:pPr>
        <w:widowControl w:val="0"/>
        <w:autoSpaceDE w:val="0"/>
        <w:autoSpaceDN w:val="0"/>
        <w:spacing w:before="62" w:after="0" w:line="240" w:lineRule="auto"/>
        <w:ind w:left="372"/>
        <w:jc w:val="both"/>
        <w:rPr>
          <w:rFonts w:ascii="Times New Roman" w:eastAsia="Times New Roman" w:hAnsi="Times New Roman" w:cs="Times New Roman"/>
          <w:b/>
          <w:sz w:val="24"/>
        </w:rPr>
      </w:pPr>
      <w:r w:rsidRPr="00464BD3">
        <w:rPr>
          <w:rFonts w:ascii="Times New Roman" w:eastAsia="Times New Roman" w:hAnsi="Times New Roman" w:cs="Times New Roman"/>
          <w:b/>
          <w:sz w:val="24"/>
        </w:rPr>
        <w:lastRenderedPageBreak/>
        <w:t>ТЕМАТИЧЕСКОЕ</w:t>
      </w:r>
      <w:r w:rsidRPr="00464BD3">
        <w:rPr>
          <w:rFonts w:ascii="Times New Roman" w:eastAsia="Times New Roman" w:hAnsi="Times New Roman" w:cs="Times New Roman"/>
          <w:b/>
          <w:spacing w:val="-3"/>
          <w:sz w:val="24"/>
        </w:rPr>
        <w:t xml:space="preserve"> </w:t>
      </w:r>
      <w:r w:rsidRPr="00464BD3">
        <w:rPr>
          <w:rFonts w:ascii="Times New Roman" w:eastAsia="Times New Roman" w:hAnsi="Times New Roman" w:cs="Times New Roman"/>
          <w:b/>
          <w:sz w:val="24"/>
        </w:rPr>
        <w:t>ПЛАНИРОВАНИЕ</w:t>
      </w:r>
      <w:r w:rsidRPr="00464BD3">
        <w:rPr>
          <w:rFonts w:ascii="Times New Roman" w:eastAsia="Times New Roman" w:hAnsi="Times New Roman" w:cs="Times New Roman"/>
          <w:b/>
          <w:spacing w:val="-3"/>
          <w:sz w:val="24"/>
        </w:rPr>
        <w:t xml:space="preserve"> </w:t>
      </w:r>
      <w:r w:rsidRPr="00464BD3">
        <w:rPr>
          <w:rFonts w:ascii="Times New Roman" w:eastAsia="Times New Roman" w:hAnsi="Times New Roman" w:cs="Times New Roman"/>
          <w:b/>
          <w:sz w:val="24"/>
        </w:rPr>
        <w:t>ПО</w:t>
      </w:r>
      <w:r w:rsidRPr="00464BD3">
        <w:rPr>
          <w:rFonts w:ascii="Times New Roman" w:eastAsia="Times New Roman" w:hAnsi="Times New Roman" w:cs="Times New Roman"/>
          <w:b/>
          <w:spacing w:val="-6"/>
          <w:sz w:val="24"/>
        </w:rPr>
        <w:t xml:space="preserve"> </w:t>
      </w:r>
      <w:r w:rsidRPr="00464BD3">
        <w:rPr>
          <w:rFonts w:ascii="Times New Roman" w:eastAsia="Times New Roman" w:hAnsi="Times New Roman" w:cs="Times New Roman"/>
          <w:b/>
          <w:sz w:val="24"/>
        </w:rPr>
        <w:t>ГОДАМ</w:t>
      </w:r>
      <w:r w:rsidRPr="00464BD3">
        <w:rPr>
          <w:rFonts w:ascii="Times New Roman" w:eastAsia="Times New Roman" w:hAnsi="Times New Roman" w:cs="Times New Roman"/>
          <w:b/>
          <w:spacing w:val="-5"/>
          <w:sz w:val="24"/>
        </w:rPr>
        <w:t xml:space="preserve"> </w:t>
      </w:r>
      <w:r w:rsidRPr="00464BD3">
        <w:rPr>
          <w:rFonts w:ascii="Times New Roman" w:eastAsia="Times New Roman" w:hAnsi="Times New Roman" w:cs="Times New Roman"/>
          <w:b/>
          <w:sz w:val="24"/>
        </w:rPr>
        <w:t>ОБУЧЕНИЯ</w:t>
      </w:r>
    </w:p>
    <w:p w:rsidR="00464BD3" w:rsidRPr="00464BD3" w:rsidRDefault="00464BD3" w:rsidP="00464BD3">
      <w:pPr>
        <w:widowControl w:val="0"/>
        <w:autoSpaceDE w:val="0"/>
        <w:autoSpaceDN w:val="0"/>
        <w:spacing w:after="0" w:line="240" w:lineRule="auto"/>
        <w:ind w:left="372"/>
        <w:jc w:val="both"/>
        <w:rPr>
          <w:rFonts w:ascii="Times New Roman" w:eastAsia="Times New Roman" w:hAnsi="Times New Roman" w:cs="Times New Roman"/>
          <w:sz w:val="24"/>
        </w:rPr>
      </w:pPr>
      <w:r w:rsidRPr="00464BD3">
        <w:rPr>
          <w:rFonts w:ascii="Times New Roman" w:eastAsia="Times New Roman" w:hAnsi="Times New Roman" w:cs="Times New Roman"/>
          <w:sz w:val="24"/>
        </w:rPr>
        <w:t>Календарно-тематическое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планирование</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представлено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по</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модулям</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годам</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обучения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двух</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вариантах.</w:t>
      </w:r>
    </w:p>
    <w:p w:rsidR="00464BD3" w:rsidRPr="00464BD3" w:rsidRDefault="00464BD3" w:rsidP="00464BD3">
      <w:pPr>
        <w:widowControl w:val="0"/>
        <w:autoSpaceDE w:val="0"/>
        <w:autoSpaceDN w:val="0"/>
        <w:spacing w:after="0" w:line="240" w:lineRule="auto"/>
        <w:ind w:left="372" w:right="849"/>
        <w:jc w:val="both"/>
        <w:rPr>
          <w:rFonts w:ascii="Times New Roman" w:eastAsia="Times New Roman" w:hAnsi="Times New Roman" w:cs="Times New Roman"/>
          <w:sz w:val="24"/>
        </w:rPr>
      </w:pPr>
      <w:r w:rsidRPr="00464BD3">
        <w:rPr>
          <w:rFonts w:ascii="Times New Roman" w:eastAsia="Times New Roman" w:hAnsi="Times New Roman" w:cs="Times New Roman"/>
          <w:sz w:val="24"/>
        </w:rPr>
        <w:t>Тематическое наполнение модулей также допускает перекомпоновку, исключение отдельных блоков, изменение по количеству учебного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времени, отводимого на изучение того или иного блока с учётом возможностей региона, образовательной организации, возможностей</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дополнительного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образования 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внеурочной деятельности,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уровня общего</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музыкального развития</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обучающихся.</w:t>
      </w:r>
    </w:p>
    <w:p w:rsidR="00464BD3" w:rsidRPr="00464BD3" w:rsidRDefault="00464BD3" w:rsidP="00464BD3">
      <w:pPr>
        <w:widowControl w:val="0"/>
        <w:autoSpaceDE w:val="0"/>
        <w:autoSpaceDN w:val="0"/>
        <w:spacing w:before="1" w:after="0" w:line="240" w:lineRule="auto"/>
        <w:rPr>
          <w:rFonts w:ascii="Times New Roman" w:eastAsia="Times New Roman" w:hAnsi="Times New Roman" w:cs="Times New Roman"/>
          <w:sz w:val="24"/>
          <w:szCs w:val="26"/>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66"/>
        <w:gridCol w:w="2864"/>
        <w:gridCol w:w="2866"/>
        <w:gridCol w:w="2863"/>
        <w:gridCol w:w="4112"/>
      </w:tblGrid>
      <w:tr w:rsidR="00464BD3" w:rsidRPr="00464BD3" w:rsidTr="00EF0B46">
        <w:trPr>
          <w:trHeight w:val="340"/>
        </w:trPr>
        <w:tc>
          <w:tcPr>
            <w:tcW w:w="11459" w:type="dxa"/>
            <w:gridSpan w:val="4"/>
          </w:tcPr>
          <w:p w:rsidR="00464BD3" w:rsidRPr="00464BD3" w:rsidRDefault="00464BD3" w:rsidP="00464BD3">
            <w:pPr>
              <w:spacing w:before="32"/>
              <w:ind w:left="110"/>
              <w:rPr>
                <w:rFonts w:ascii="Times New Roman" w:eastAsia="Times New Roman" w:hAnsi="Times New Roman" w:cs="Times New Roman"/>
                <w:b/>
                <w:sz w:val="24"/>
              </w:rPr>
            </w:pPr>
            <w:r w:rsidRPr="00464BD3">
              <w:rPr>
                <w:rFonts w:ascii="Times New Roman" w:eastAsia="Times New Roman" w:hAnsi="Times New Roman" w:cs="Times New Roman"/>
                <w:b/>
                <w:sz w:val="24"/>
              </w:rPr>
              <w:t>1</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класс</w:t>
            </w:r>
          </w:p>
        </w:tc>
        <w:tc>
          <w:tcPr>
            <w:tcW w:w="4112" w:type="dxa"/>
          </w:tcPr>
          <w:p w:rsidR="00464BD3" w:rsidRPr="00464BD3" w:rsidRDefault="00464BD3" w:rsidP="00464BD3">
            <w:pPr>
              <w:spacing w:before="32"/>
              <w:ind w:left="110"/>
              <w:rPr>
                <w:rFonts w:ascii="Times New Roman" w:eastAsia="Times New Roman" w:hAnsi="Times New Roman" w:cs="Times New Roman"/>
                <w:b/>
                <w:sz w:val="24"/>
              </w:rPr>
            </w:pPr>
            <w:r w:rsidRPr="00464BD3">
              <w:rPr>
                <w:rFonts w:ascii="Times New Roman" w:eastAsia="Times New Roman" w:hAnsi="Times New Roman" w:cs="Times New Roman"/>
                <w:b/>
                <w:sz w:val="24"/>
              </w:rPr>
              <w:t>Используемые</w:t>
            </w:r>
            <w:r w:rsidRPr="00464BD3">
              <w:rPr>
                <w:rFonts w:ascii="Times New Roman" w:eastAsia="Times New Roman" w:hAnsi="Times New Roman" w:cs="Times New Roman"/>
                <w:b/>
                <w:spacing w:val="-4"/>
                <w:sz w:val="24"/>
              </w:rPr>
              <w:t xml:space="preserve"> </w:t>
            </w:r>
            <w:r w:rsidRPr="00464BD3">
              <w:rPr>
                <w:rFonts w:ascii="Times New Roman" w:eastAsia="Times New Roman" w:hAnsi="Times New Roman" w:cs="Times New Roman"/>
                <w:b/>
                <w:sz w:val="24"/>
              </w:rPr>
              <w:t>ЦОР/ЭОР</w:t>
            </w:r>
          </w:p>
        </w:tc>
      </w:tr>
      <w:tr w:rsidR="00464BD3" w:rsidRPr="00464BD3" w:rsidTr="00EF0B46">
        <w:trPr>
          <w:trHeight w:val="275"/>
        </w:trPr>
        <w:tc>
          <w:tcPr>
            <w:tcW w:w="2866" w:type="dxa"/>
          </w:tcPr>
          <w:p w:rsidR="00464BD3" w:rsidRPr="00464BD3" w:rsidRDefault="00464BD3" w:rsidP="00464BD3">
            <w:pPr>
              <w:spacing w:line="256" w:lineRule="exact"/>
              <w:ind w:left="110"/>
              <w:rPr>
                <w:rFonts w:ascii="Times New Roman" w:eastAsia="Times New Roman" w:hAnsi="Times New Roman" w:cs="Times New Roman"/>
                <w:b/>
                <w:sz w:val="24"/>
              </w:rPr>
            </w:pPr>
            <w:r w:rsidRPr="00464BD3">
              <w:rPr>
                <w:rFonts w:ascii="Times New Roman" w:eastAsia="Times New Roman" w:hAnsi="Times New Roman" w:cs="Times New Roman"/>
                <w:b/>
                <w:sz w:val="24"/>
              </w:rPr>
              <w:t>1-я</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четверть</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(4</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часов)</w:t>
            </w:r>
          </w:p>
        </w:tc>
        <w:tc>
          <w:tcPr>
            <w:tcW w:w="2864" w:type="dxa"/>
          </w:tcPr>
          <w:p w:rsidR="00464BD3" w:rsidRPr="00464BD3" w:rsidRDefault="00464BD3" w:rsidP="00464BD3">
            <w:pPr>
              <w:spacing w:line="256" w:lineRule="exact"/>
              <w:ind w:left="107"/>
              <w:rPr>
                <w:rFonts w:ascii="Times New Roman" w:eastAsia="Times New Roman" w:hAnsi="Times New Roman" w:cs="Times New Roman"/>
                <w:b/>
                <w:sz w:val="24"/>
              </w:rPr>
            </w:pPr>
            <w:r w:rsidRPr="00464BD3">
              <w:rPr>
                <w:rFonts w:ascii="Times New Roman" w:eastAsia="Times New Roman" w:hAnsi="Times New Roman" w:cs="Times New Roman"/>
                <w:b/>
                <w:sz w:val="24"/>
              </w:rPr>
              <w:t>2-я</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четверть</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(3</w:t>
            </w:r>
            <w:r w:rsidRPr="00464BD3">
              <w:rPr>
                <w:rFonts w:ascii="Times New Roman" w:eastAsia="Times New Roman" w:hAnsi="Times New Roman" w:cs="Times New Roman"/>
                <w:b/>
                <w:spacing w:val="-3"/>
                <w:sz w:val="24"/>
              </w:rPr>
              <w:t xml:space="preserve"> </w:t>
            </w:r>
            <w:r w:rsidRPr="00464BD3">
              <w:rPr>
                <w:rFonts w:ascii="Times New Roman" w:eastAsia="Times New Roman" w:hAnsi="Times New Roman" w:cs="Times New Roman"/>
                <w:b/>
                <w:sz w:val="24"/>
              </w:rPr>
              <w:t>часов)</w:t>
            </w:r>
          </w:p>
        </w:tc>
        <w:tc>
          <w:tcPr>
            <w:tcW w:w="2866" w:type="dxa"/>
          </w:tcPr>
          <w:p w:rsidR="00464BD3" w:rsidRPr="00464BD3" w:rsidRDefault="00464BD3" w:rsidP="00464BD3">
            <w:pPr>
              <w:spacing w:line="256" w:lineRule="exact"/>
              <w:ind w:left="110"/>
              <w:rPr>
                <w:rFonts w:ascii="Times New Roman" w:eastAsia="Times New Roman" w:hAnsi="Times New Roman" w:cs="Times New Roman"/>
                <w:b/>
                <w:sz w:val="24"/>
              </w:rPr>
            </w:pPr>
            <w:r w:rsidRPr="00464BD3">
              <w:rPr>
                <w:rFonts w:ascii="Times New Roman" w:eastAsia="Times New Roman" w:hAnsi="Times New Roman" w:cs="Times New Roman"/>
                <w:b/>
                <w:sz w:val="24"/>
              </w:rPr>
              <w:t>3-я</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четверть</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(6</w:t>
            </w:r>
            <w:r w:rsidRPr="00464BD3">
              <w:rPr>
                <w:rFonts w:ascii="Times New Roman" w:eastAsia="Times New Roman" w:hAnsi="Times New Roman" w:cs="Times New Roman"/>
                <w:b/>
                <w:spacing w:val="-3"/>
                <w:sz w:val="24"/>
              </w:rPr>
              <w:t xml:space="preserve"> </w:t>
            </w:r>
            <w:r w:rsidRPr="00464BD3">
              <w:rPr>
                <w:rFonts w:ascii="Times New Roman" w:eastAsia="Times New Roman" w:hAnsi="Times New Roman" w:cs="Times New Roman"/>
                <w:b/>
                <w:sz w:val="24"/>
              </w:rPr>
              <w:t>часов)</w:t>
            </w:r>
          </w:p>
        </w:tc>
        <w:tc>
          <w:tcPr>
            <w:tcW w:w="2863" w:type="dxa"/>
          </w:tcPr>
          <w:p w:rsidR="00464BD3" w:rsidRPr="00464BD3" w:rsidRDefault="00464BD3" w:rsidP="00464BD3">
            <w:pPr>
              <w:spacing w:line="256" w:lineRule="exact"/>
              <w:ind w:left="107"/>
              <w:rPr>
                <w:rFonts w:ascii="Times New Roman" w:eastAsia="Times New Roman" w:hAnsi="Times New Roman" w:cs="Times New Roman"/>
                <w:b/>
                <w:sz w:val="24"/>
              </w:rPr>
            </w:pPr>
            <w:r w:rsidRPr="00464BD3">
              <w:rPr>
                <w:rFonts w:ascii="Times New Roman" w:eastAsia="Times New Roman" w:hAnsi="Times New Roman" w:cs="Times New Roman"/>
                <w:b/>
                <w:sz w:val="24"/>
              </w:rPr>
              <w:t>4-я</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четверть</w:t>
            </w:r>
            <w:r w:rsidRPr="00464BD3">
              <w:rPr>
                <w:rFonts w:ascii="Times New Roman" w:eastAsia="Times New Roman" w:hAnsi="Times New Roman" w:cs="Times New Roman"/>
                <w:b/>
                <w:spacing w:val="-3"/>
                <w:sz w:val="24"/>
              </w:rPr>
              <w:t xml:space="preserve"> </w:t>
            </w:r>
            <w:r w:rsidRPr="00464BD3">
              <w:rPr>
                <w:rFonts w:ascii="Times New Roman" w:eastAsia="Times New Roman" w:hAnsi="Times New Roman" w:cs="Times New Roman"/>
                <w:b/>
                <w:sz w:val="24"/>
              </w:rPr>
              <w:t>(3,5</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часов)</w:t>
            </w:r>
          </w:p>
        </w:tc>
        <w:tc>
          <w:tcPr>
            <w:tcW w:w="4112" w:type="dxa"/>
            <w:vMerge w:val="restart"/>
          </w:tcPr>
          <w:p w:rsidR="00464BD3" w:rsidRPr="00464BD3" w:rsidRDefault="00464BD3" w:rsidP="00464BD3">
            <w:pPr>
              <w:ind w:left="110" w:right="1963"/>
              <w:rPr>
                <w:rFonts w:ascii="Times New Roman" w:eastAsia="Times New Roman" w:hAnsi="Times New Roman" w:cs="Times New Roman"/>
                <w:sz w:val="24"/>
              </w:rPr>
            </w:pPr>
            <w:r w:rsidRPr="00464BD3">
              <w:rPr>
                <w:rFonts w:ascii="Times New Roman" w:eastAsia="Times New Roman" w:hAnsi="Times New Roman" w:cs="Times New Roman"/>
                <w:sz w:val="24"/>
              </w:rPr>
              <w:t>https://foxford.ru</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https://uchi.ru</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https://nativeclass.ru</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https://ismart.org</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https://yaklass.ru</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https://imumk.ru</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https://school.nd.ru</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https://mob-edu.com</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https://media.prosv,u</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https://urok.1c.ru</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https://resh.edu.ru</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https://school.mos.ru</w:t>
            </w:r>
            <w:r w:rsidRPr="00464BD3">
              <w:rPr>
                <w:rFonts w:ascii="Times New Roman" w:eastAsia="Times New Roman" w:hAnsi="Times New Roman" w:cs="Times New Roman"/>
                <w:spacing w:val="-57"/>
                <w:sz w:val="24"/>
              </w:rPr>
              <w:t xml:space="preserve"> </w:t>
            </w:r>
            <w:hyperlink r:id="rId12">
              <w:r w:rsidRPr="00464BD3">
                <w:rPr>
                  <w:rFonts w:ascii="Times New Roman" w:eastAsia="Times New Roman" w:hAnsi="Times New Roman" w:cs="Times New Roman"/>
                  <w:color w:val="0462C1"/>
                  <w:sz w:val="24"/>
                  <w:u w:val="single" w:color="0462C1"/>
                </w:rPr>
                <w:t>https://mosmetod.ru/</w:t>
              </w:r>
            </w:hyperlink>
            <w:r w:rsidRPr="00464BD3">
              <w:rPr>
                <w:rFonts w:ascii="Times New Roman" w:eastAsia="Times New Roman" w:hAnsi="Times New Roman" w:cs="Times New Roman"/>
                <w:color w:val="0462C1"/>
                <w:spacing w:val="-57"/>
                <w:sz w:val="24"/>
              </w:rPr>
              <w:t xml:space="preserve"> </w:t>
            </w:r>
            <w:hyperlink r:id="rId13">
              <w:r w:rsidRPr="00464BD3">
                <w:rPr>
                  <w:rFonts w:ascii="Times New Roman" w:eastAsia="Times New Roman" w:hAnsi="Times New Roman" w:cs="Times New Roman"/>
                  <w:color w:val="0000FF"/>
                  <w:sz w:val="24"/>
                  <w:u w:val="single" w:color="0000FF"/>
                </w:rPr>
                <w:t>https://mosmetod.ru/</w:t>
              </w:r>
            </w:hyperlink>
          </w:p>
          <w:p w:rsidR="00464BD3" w:rsidRPr="00464BD3" w:rsidRDefault="00464BD3" w:rsidP="00464BD3">
            <w:pPr>
              <w:spacing w:line="270" w:lineRule="atLeast"/>
              <w:ind w:left="110" w:right="177"/>
              <w:rPr>
                <w:rFonts w:ascii="Times New Roman" w:eastAsia="Times New Roman" w:hAnsi="Times New Roman" w:cs="Times New Roman"/>
                <w:sz w:val="24"/>
              </w:rPr>
            </w:pPr>
            <w:r w:rsidRPr="00464BD3">
              <w:rPr>
                <w:rFonts w:ascii="Times New Roman" w:eastAsia="Times New Roman" w:hAnsi="Times New Roman" w:cs="Times New Roman"/>
                <w:sz w:val="24"/>
              </w:rPr>
              <w:t>metodicheskoe-rostranstvo/nachalnaya-</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shkola/metodicheskie-</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rekomendatsii/dist-ob-muz-1-4.html</w:t>
            </w:r>
          </w:p>
        </w:tc>
      </w:tr>
      <w:tr w:rsidR="00464BD3" w:rsidRPr="00464BD3" w:rsidTr="00EF0B46">
        <w:trPr>
          <w:trHeight w:val="4406"/>
        </w:trPr>
        <w:tc>
          <w:tcPr>
            <w:tcW w:w="2866" w:type="dxa"/>
          </w:tcPr>
          <w:p w:rsidR="00464BD3" w:rsidRPr="00464BD3" w:rsidRDefault="00464BD3" w:rsidP="00464BD3">
            <w:pPr>
              <w:ind w:left="110" w:right="1034"/>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Музыка в жизни</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человека</w:t>
            </w:r>
          </w:p>
          <w:p w:rsidR="00464BD3" w:rsidRPr="00464BD3" w:rsidRDefault="00464BD3" w:rsidP="00464BD3">
            <w:pPr>
              <w:ind w:left="170"/>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(А,</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Б)</w:t>
            </w:r>
          </w:p>
          <w:p w:rsidR="00464BD3" w:rsidRPr="00464BD3" w:rsidRDefault="00464BD3" w:rsidP="00464BD3">
            <w:pPr>
              <w:ind w:left="110" w:right="95"/>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Народная</w:t>
            </w:r>
            <w:r w:rsidRPr="00464BD3">
              <w:rPr>
                <w:rFonts w:ascii="Times New Roman" w:eastAsia="Times New Roman" w:hAnsi="Times New Roman" w:cs="Times New Roman"/>
                <w:spacing w:val="25"/>
                <w:sz w:val="24"/>
                <w:lang w:val="ru-RU"/>
              </w:rPr>
              <w:t xml:space="preserve"> </w:t>
            </w:r>
            <w:r w:rsidRPr="00464BD3">
              <w:rPr>
                <w:rFonts w:ascii="Times New Roman" w:eastAsia="Times New Roman" w:hAnsi="Times New Roman" w:cs="Times New Roman"/>
                <w:sz w:val="24"/>
                <w:lang w:val="ru-RU"/>
              </w:rPr>
              <w:t>музыка</w:t>
            </w:r>
            <w:r w:rsidRPr="00464BD3">
              <w:rPr>
                <w:rFonts w:ascii="Times New Roman" w:eastAsia="Times New Roman" w:hAnsi="Times New Roman" w:cs="Times New Roman"/>
                <w:spacing w:val="24"/>
                <w:sz w:val="24"/>
                <w:lang w:val="ru-RU"/>
              </w:rPr>
              <w:t xml:space="preserve"> </w:t>
            </w:r>
            <w:r w:rsidRPr="00464BD3">
              <w:rPr>
                <w:rFonts w:ascii="Times New Roman" w:eastAsia="Times New Roman" w:hAnsi="Times New Roman" w:cs="Times New Roman"/>
                <w:sz w:val="24"/>
                <w:lang w:val="ru-RU"/>
              </w:rPr>
              <w:t>России</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(Б,</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В, Г)</w:t>
            </w:r>
          </w:p>
          <w:p w:rsidR="00464BD3" w:rsidRPr="00464BD3" w:rsidRDefault="00464BD3" w:rsidP="00464BD3">
            <w:pPr>
              <w:ind w:left="170" w:right="470" w:hanging="60"/>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Музыкальная грамота</w:t>
            </w:r>
            <w:r w:rsidRPr="00464BD3">
              <w:rPr>
                <w:rFonts w:ascii="Times New Roman" w:eastAsia="Times New Roman" w:hAnsi="Times New Roman" w:cs="Times New Roman"/>
                <w:spacing w:val="-58"/>
                <w:sz w:val="24"/>
                <w:lang w:val="ru-RU"/>
              </w:rPr>
              <w:t xml:space="preserve"> </w:t>
            </w:r>
            <w:r w:rsidRPr="00464BD3">
              <w:rPr>
                <w:rFonts w:ascii="Times New Roman" w:eastAsia="Times New Roman" w:hAnsi="Times New Roman" w:cs="Times New Roman"/>
                <w:sz w:val="24"/>
                <w:lang w:val="ru-RU"/>
              </w:rPr>
              <w:t>(А,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Б, Г,</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Д)</w:t>
            </w:r>
          </w:p>
        </w:tc>
        <w:tc>
          <w:tcPr>
            <w:tcW w:w="2864" w:type="dxa"/>
          </w:tcPr>
          <w:p w:rsidR="00464BD3" w:rsidRPr="00464BD3" w:rsidRDefault="00464BD3" w:rsidP="00464BD3">
            <w:pPr>
              <w:ind w:left="167" w:right="534" w:hanging="60"/>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Классическая</w:t>
            </w:r>
            <w:r w:rsidRPr="00464BD3">
              <w:rPr>
                <w:rFonts w:ascii="Times New Roman" w:eastAsia="Times New Roman" w:hAnsi="Times New Roman" w:cs="Times New Roman"/>
                <w:spacing w:val="-14"/>
                <w:sz w:val="24"/>
                <w:lang w:val="ru-RU"/>
              </w:rPr>
              <w:t xml:space="preserve"> </w:t>
            </w:r>
            <w:r w:rsidRPr="00464BD3">
              <w:rPr>
                <w:rFonts w:ascii="Times New Roman" w:eastAsia="Times New Roman" w:hAnsi="Times New Roman" w:cs="Times New Roman"/>
                <w:sz w:val="24"/>
                <w:lang w:val="ru-RU"/>
              </w:rPr>
              <w:t>музыка</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(Б,</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В, Д)</w:t>
            </w:r>
          </w:p>
          <w:p w:rsidR="00464BD3" w:rsidRPr="00464BD3" w:rsidRDefault="00464BD3" w:rsidP="00464BD3">
            <w:pPr>
              <w:ind w:left="107"/>
              <w:rPr>
                <w:rFonts w:ascii="Times New Roman" w:eastAsia="Times New Roman" w:hAnsi="Times New Roman" w:cs="Times New Roman"/>
                <w:sz w:val="24"/>
              </w:rPr>
            </w:pPr>
            <w:r w:rsidRPr="00464BD3">
              <w:rPr>
                <w:rFonts w:ascii="Times New Roman" w:eastAsia="Times New Roman" w:hAnsi="Times New Roman" w:cs="Times New Roman"/>
                <w:sz w:val="24"/>
              </w:rPr>
              <w:t>Духовная</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музыка</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(Б)</w:t>
            </w:r>
          </w:p>
        </w:tc>
        <w:tc>
          <w:tcPr>
            <w:tcW w:w="2866" w:type="dxa"/>
          </w:tcPr>
          <w:p w:rsidR="00464BD3" w:rsidRPr="00464BD3" w:rsidRDefault="00464BD3" w:rsidP="00464BD3">
            <w:pPr>
              <w:ind w:left="110" w:right="96"/>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Народная</w:t>
            </w:r>
            <w:r w:rsidRPr="00464BD3">
              <w:rPr>
                <w:rFonts w:ascii="Times New Roman" w:eastAsia="Times New Roman" w:hAnsi="Times New Roman" w:cs="Times New Roman"/>
                <w:spacing w:val="24"/>
                <w:sz w:val="24"/>
                <w:lang w:val="ru-RU"/>
              </w:rPr>
              <w:t xml:space="preserve"> </w:t>
            </w:r>
            <w:r w:rsidRPr="00464BD3">
              <w:rPr>
                <w:rFonts w:ascii="Times New Roman" w:eastAsia="Times New Roman" w:hAnsi="Times New Roman" w:cs="Times New Roman"/>
                <w:sz w:val="24"/>
                <w:lang w:val="ru-RU"/>
              </w:rPr>
              <w:t>музыка</w:t>
            </w:r>
            <w:r w:rsidRPr="00464BD3">
              <w:rPr>
                <w:rFonts w:ascii="Times New Roman" w:eastAsia="Times New Roman" w:hAnsi="Times New Roman" w:cs="Times New Roman"/>
                <w:spacing w:val="24"/>
                <w:sz w:val="24"/>
                <w:lang w:val="ru-RU"/>
              </w:rPr>
              <w:t xml:space="preserve"> </w:t>
            </w:r>
            <w:r w:rsidRPr="00464BD3">
              <w:rPr>
                <w:rFonts w:ascii="Times New Roman" w:eastAsia="Times New Roman" w:hAnsi="Times New Roman" w:cs="Times New Roman"/>
                <w:sz w:val="24"/>
                <w:lang w:val="ru-RU"/>
              </w:rPr>
              <w:t>России</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Б)</w:t>
            </w:r>
          </w:p>
          <w:p w:rsidR="00464BD3" w:rsidRPr="00464BD3" w:rsidRDefault="00464BD3" w:rsidP="00464BD3">
            <w:pPr>
              <w:ind w:left="110" w:right="95"/>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Музыка</w:t>
            </w:r>
            <w:r w:rsidRPr="00464BD3">
              <w:rPr>
                <w:rFonts w:ascii="Times New Roman" w:eastAsia="Times New Roman" w:hAnsi="Times New Roman" w:cs="Times New Roman"/>
                <w:spacing w:val="37"/>
                <w:sz w:val="24"/>
                <w:lang w:val="ru-RU"/>
              </w:rPr>
              <w:t xml:space="preserve"> </w:t>
            </w:r>
            <w:r w:rsidRPr="00464BD3">
              <w:rPr>
                <w:rFonts w:ascii="Times New Roman" w:eastAsia="Times New Roman" w:hAnsi="Times New Roman" w:cs="Times New Roman"/>
                <w:sz w:val="24"/>
                <w:lang w:val="ru-RU"/>
              </w:rPr>
              <w:t>в</w:t>
            </w:r>
            <w:r w:rsidRPr="00464BD3">
              <w:rPr>
                <w:rFonts w:ascii="Times New Roman" w:eastAsia="Times New Roman" w:hAnsi="Times New Roman" w:cs="Times New Roman"/>
                <w:spacing w:val="37"/>
                <w:sz w:val="24"/>
                <w:lang w:val="ru-RU"/>
              </w:rPr>
              <w:t xml:space="preserve"> </w:t>
            </w:r>
            <w:r w:rsidRPr="00464BD3">
              <w:rPr>
                <w:rFonts w:ascii="Times New Roman" w:eastAsia="Times New Roman" w:hAnsi="Times New Roman" w:cs="Times New Roman"/>
                <w:sz w:val="24"/>
                <w:lang w:val="ru-RU"/>
              </w:rPr>
              <w:t>жизни</w:t>
            </w:r>
            <w:r w:rsidRPr="00464BD3">
              <w:rPr>
                <w:rFonts w:ascii="Times New Roman" w:eastAsia="Times New Roman" w:hAnsi="Times New Roman" w:cs="Times New Roman"/>
                <w:spacing w:val="38"/>
                <w:sz w:val="24"/>
                <w:lang w:val="ru-RU"/>
              </w:rPr>
              <w:t xml:space="preserve"> </w:t>
            </w:r>
            <w:r w:rsidRPr="00464BD3">
              <w:rPr>
                <w:rFonts w:ascii="Times New Roman" w:eastAsia="Times New Roman" w:hAnsi="Times New Roman" w:cs="Times New Roman"/>
                <w:sz w:val="24"/>
                <w:lang w:val="ru-RU"/>
              </w:rPr>
              <w:t>челове-</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ка</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(Б, В, Г,</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Е)</w:t>
            </w:r>
          </w:p>
          <w:p w:rsidR="00464BD3" w:rsidRPr="00464BD3" w:rsidRDefault="00464BD3" w:rsidP="00464BD3">
            <w:pPr>
              <w:ind w:left="170" w:right="470" w:hanging="60"/>
              <w:rPr>
                <w:rFonts w:ascii="Times New Roman" w:eastAsia="Times New Roman" w:hAnsi="Times New Roman" w:cs="Times New Roman"/>
                <w:sz w:val="24"/>
              </w:rPr>
            </w:pPr>
            <w:r w:rsidRPr="00464BD3">
              <w:rPr>
                <w:rFonts w:ascii="Times New Roman" w:eastAsia="Times New Roman" w:hAnsi="Times New Roman" w:cs="Times New Roman"/>
                <w:sz w:val="24"/>
              </w:rPr>
              <w:t>Музыкальная грамота</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(З)</w:t>
            </w:r>
          </w:p>
        </w:tc>
        <w:tc>
          <w:tcPr>
            <w:tcW w:w="2863" w:type="dxa"/>
          </w:tcPr>
          <w:p w:rsidR="00464BD3" w:rsidRPr="00464BD3" w:rsidRDefault="00464BD3" w:rsidP="00464BD3">
            <w:pPr>
              <w:ind w:left="107" w:right="456"/>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Музыка народов мира</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(А)</w:t>
            </w:r>
          </w:p>
          <w:p w:rsidR="00464BD3" w:rsidRPr="00464BD3" w:rsidRDefault="00464BD3" w:rsidP="00464BD3">
            <w:pPr>
              <w:ind w:left="167" w:right="533" w:hanging="60"/>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Классическая</w:t>
            </w:r>
            <w:r w:rsidRPr="00464BD3">
              <w:rPr>
                <w:rFonts w:ascii="Times New Roman" w:eastAsia="Times New Roman" w:hAnsi="Times New Roman" w:cs="Times New Roman"/>
                <w:spacing w:val="-14"/>
                <w:sz w:val="24"/>
                <w:lang w:val="ru-RU"/>
              </w:rPr>
              <w:t xml:space="preserve"> </w:t>
            </w:r>
            <w:r w:rsidRPr="00464BD3">
              <w:rPr>
                <w:rFonts w:ascii="Times New Roman" w:eastAsia="Times New Roman" w:hAnsi="Times New Roman" w:cs="Times New Roman"/>
                <w:sz w:val="24"/>
                <w:lang w:val="ru-RU"/>
              </w:rPr>
              <w:t>музыка</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(Б,</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Г,</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Е)</w:t>
            </w:r>
          </w:p>
          <w:p w:rsidR="00464BD3" w:rsidRPr="00464BD3" w:rsidRDefault="00464BD3" w:rsidP="00464BD3">
            <w:pPr>
              <w:ind w:left="107" w:right="462"/>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Музыка театра и кино</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(А)</w:t>
            </w:r>
          </w:p>
        </w:tc>
        <w:tc>
          <w:tcPr>
            <w:tcW w:w="4112" w:type="dxa"/>
            <w:vMerge/>
            <w:tcBorders>
              <w:top w:val="nil"/>
            </w:tcBorders>
          </w:tcPr>
          <w:p w:rsidR="00464BD3" w:rsidRPr="00464BD3" w:rsidRDefault="00464BD3" w:rsidP="00464BD3">
            <w:pPr>
              <w:rPr>
                <w:rFonts w:ascii="Times New Roman" w:eastAsia="Times New Roman" w:hAnsi="Times New Roman" w:cs="Times New Roman"/>
                <w:sz w:val="2"/>
                <w:szCs w:val="2"/>
                <w:lang w:val="ru-RU"/>
              </w:rPr>
            </w:pPr>
          </w:p>
        </w:tc>
      </w:tr>
      <w:tr w:rsidR="00464BD3" w:rsidRPr="00464BD3" w:rsidTr="00EF0B46">
        <w:trPr>
          <w:trHeight w:val="340"/>
        </w:trPr>
        <w:tc>
          <w:tcPr>
            <w:tcW w:w="11459" w:type="dxa"/>
            <w:gridSpan w:val="4"/>
          </w:tcPr>
          <w:p w:rsidR="00464BD3" w:rsidRPr="00464BD3" w:rsidRDefault="00464BD3" w:rsidP="00464BD3">
            <w:pPr>
              <w:spacing w:before="30"/>
              <w:ind w:left="110"/>
              <w:rPr>
                <w:rFonts w:ascii="Times New Roman" w:eastAsia="Times New Roman" w:hAnsi="Times New Roman" w:cs="Times New Roman"/>
                <w:b/>
                <w:sz w:val="24"/>
              </w:rPr>
            </w:pPr>
            <w:r w:rsidRPr="00464BD3">
              <w:rPr>
                <w:rFonts w:ascii="Times New Roman" w:eastAsia="Times New Roman" w:hAnsi="Times New Roman" w:cs="Times New Roman"/>
                <w:b/>
                <w:sz w:val="24"/>
              </w:rPr>
              <w:t>2</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класс</w:t>
            </w:r>
          </w:p>
        </w:tc>
        <w:tc>
          <w:tcPr>
            <w:tcW w:w="4112" w:type="dxa"/>
          </w:tcPr>
          <w:p w:rsidR="00464BD3" w:rsidRPr="00464BD3" w:rsidRDefault="00464BD3" w:rsidP="00464BD3">
            <w:pPr>
              <w:spacing w:before="30"/>
              <w:ind w:left="110"/>
              <w:rPr>
                <w:rFonts w:ascii="Times New Roman" w:eastAsia="Times New Roman" w:hAnsi="Times New Roman" w:cs="Times New Roman"/>
                <w:b/>
                <w:sz w:val="24"/>
              </w:rPr>
            </w:pPr>
            <w:r w:rsidRPr="00464BD3">
              <w:rPr>
                <w:rFonts w:ascii="Times New Roman" w:eastAsia="Times New Roman" w:hAnsi="Times New Roman" w:cs="Times New Roman"/>
                <w:b/>
                <w:sz w:val="24"/>
              </w:rPr>
              <w:t>Используемые</w:t>
            </w:r>
            <w:r w:rsidRPr="00464BD3">
              <w:rPr>
                <w:rFonts w:ascii="Times New Roman" w:eastAsia="Times New Roman" w:hAnsi="Times New Roman" w:cs="Times New Roman"/>
                <w:b/>
                <w:spacing w:val="-4"/>
                <w:sz w:val="24"/>
              </w:rPr>
              <w:t xml:space="preserve"> </w:t>
            </w:r>
            <w:r w:rsidRPr="00464BD3">
              <w:rPr>
                <w:rFonts w:ascii="Times New Roman" w:eastAsia="Times New Roman" w:hAnsi="Times New Roman" w:cs="Times New Roman"/>
                <w:b/>
                <w:sz w:val="24"/>
              </w:rPr>
              <w:t>ЦОР/ЭОР</w:t>
            </w:r>
          </w:p>
        </w:tc>
      </w:tr>
      <w:tr w:rsidR="00464BD3" w:rsidRPr="00464BD3" w:rsidTr="00EF0B46">
        <w:trPr>
          <w:trHeight w:val="275"/>
        </w:trPr>
        <w:tc>
          <w:tcPr>
            <w:tcW w:w="2866" w:type="dxa"/>
          </w:tcPr>
          <w:p w:rsidR="00464BD3" w:rsidRPr="00464BD3" w:rsidRDefault="00464BD3" w:rsidP="00464BD3">
            <w:pPr>
              <w:spacing w:line="256" w:lineRule="exact"/>
              <w:ind w:left="110"/>
              <w:rPr>
                <w:rFonts w:ascii="Times New Roman" w:eastAsia="Times New Roman" w:hAnsi="Times New Roman" w:cs="Times New Roman"/>
                <w:b/>
                <w:sz w:val="24"/>
              </w:rPr>
            </w:pPr>
            <w:r w:rsidRPr="00464BD3">
              <w:rPr>
                <w:rFonts w:ascii="Times New Roman" w:eastAsia="Times New Roman" w:hAnsi="Times New Roman" w:cs="Times New Roman"/>
                <w:b/>
                <w:sz w:val="24"/>
              </w:rPr>
              <w:t>1-я</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четверть</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(4</w:t>
            </w:r>
            <w:r w:rsidRPr="00464BD3">
              <w:rPr>
                <w:rFonts w:ascii="Times New Roman" w:eastAsia="Times New Roman" w:hAnsi="Times New Roman" w:cs="Times New Roman"/>
                <w:b/>
                <w:spacing w:val="-3"/>
                <w:sz w:val="24"/>
              </w:rPr>
              <w:t xml:space="preserve"> </w:t>
            </w:r>
            <w:r w:rsidRPr="00464BD3">
              <w:rPr>
                <w:rFonts w:ascii="Times New Roman" w:eastAsia="Times New Roman" w:hAnsi="Times New Roman" w:cs="Times New Roman"/>
                <w:b/>
                <w:sz w:val="24"/>
              </w:rPr>
              <w:t>часов)</w:t>
            </w:r>
          </w:p>
        </w:tc>
        <w:tc>
          <w:tcPr>
            <w:tcW w:w="2864" w:type="dxa"/>
          </w:tcPr>
          <w:p w:rsidR="00464BD3" w:rsidRPr="00464BD3" w:rsidRDefault="00464BD3" w:rsidP="00464BD3">
            <w:pPr>
              <w:spacing w:line="256" w:lineRule="exact"/>
              <w:ind w:left="107"/>
              <w:rPr>
                <w:rFonts w:ascii="Times New Roman" w:eastAsia="Times New Roman" w:hAnsi="Times New Roman" w:cs="Times New Roman"/>
                <w:b/>
                <w:sz w:val="24"/>
              </w:rPr>
            </w:pPr>
            <w:r w:rsidRPr="00464BD3">
              <w:rPr>
                <w:rFonts w:ascii="Times New Roman" w:eastAsia="Times New Roman" w:hAnsi="Times New Roman" w:cs="Times New Roman"/>
                <w:b/>
                <w:sz w:val="24"/>
              </w:rPr>
              <w:t>2-я</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четверть</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(3</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часов)</w:t>
            </w:r>
          </w:p>
        </w:tc>
        <w:tc>
          <w:tcPr>
            <w:tcW w:w="2866" w:type="dxa"/>
          </w:tcPr>
          <w:p w:rsidR="00464BD3" w:rsidRPr="00464BD3" w:rsidRDefault="00464BD3" w:rsidP="00464BD3">
            <w:pPr>
              <w:spacing w:line="256" w:lineRule="exact"/>
              <w:ind w:left="110"/>
              <w:rPr>
                <w:rFonts w:ascii="Times New Roman" w:eastAsia="Times New Roman" w:hAnsi="Times New Roman" w:cs="Times New Roman"/>
                <w:b/>
                <w:sz w:val="24"/>
              </w:rPr>
            </w:pPr>
            <w:r w:rsidRPr="00464BD3">
              <w:rPr>
                <w:rFonts w:ascii="Times New Roman" w:eastAsia="Times New Roman" w:hAnsi="Times New Roman" w:cs="Times New Roman"/>
                <w:b/>
                <w:sz w:val="24"/>
              </w:rPr>
              <w:t>3-я</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четверть</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(6</w:t>
            </w:r>
            <w:r w:rsidRPr="00464BD3">
              <w:rPr>
                <w:rFonts w:ascii="Times New Roman" w:eastAsia="Times New Roman" w:hAnsi="Times New Roman" w:cs="Times New Roman"/>
                <w:b/>
                <w:spacing w:val="-3"/>
                <w:sz w:val="24"/>
              </w:rPr>
              <w:t xml:space="preserve"> </w:t>
            </w:r>
            <w:r w:rsidRPr="00464BD3">
              <w:rPr>
                <w:rFonts w:ascii="Times New Roman" w:eastAsia="Times New Roman" w:hAnsi="Times New Roman" w:cs="Times New Roman"/>
                <w:b/>
                <w:sz w:val="24"/>
              </w:rPr>
              <w:t>часов)</w:t>
            </w:r>
          </w:p>
        </w:tc>
        <w:tc>
          <w:tcPr>
            <w:tcW w:w="2863" w:type="dxa"/>
          </w:tcPr>
          <w:p w:rsidR="00464BD3" w:rsidRPr="00464BD3" w:rsidRDefault="00464BD3" w:rsidP="00464BD3">
            <w:pPr>
              <w:spacing w:line="256" w:lineRule="exact"/>
              <w:ind w:left="107"/>
              <w:rPr>
                <w:rFonts w:ascii="Times New Roman" w:eastAsia="Times New Roman" w:hAnsi="Times New Roman" w:cs="Times New Roman"/>
                <w:b/>
                <w:sz w:val="24"/>
              </w:rPr>
            </w:pPr>
            <w:r w:rsidRPr="00464BD3">
              <w:rPr>
                <w:rFonts w:ascii="Times New Roman" w:eastAsia="Times New Roman" w:hAnsi="Times New Roman" w:cs="Times New Roman"/>
                <w:b/>
                <w:sz w:val="24"/>
              </w:rPr>
              <w:t>4-я</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четверть</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(4</w:t>
            </w:r>
            <w:r w:rsidRPr="00464BD3">
              <w:rPr>
                <w:rFonts w:ascii="Times New Roman" w:eastAsia="Times New Roman" w:hAnsi="Times New Roman" w:cs="Times New Roman"/>
                <w:b/>
                <w:spacing w:val="-3"/>
                <w:sz w:val="24"/>
              </w:rPr>
              <w:t xml:space="preserve"> </w:t>
            </w:r>
            <w:r w:rsidRPr="00464BD3">
              <w:rPr>
                <w:rFonts w:ascii="Times New Roman" w:eastAsia="Times New Roman" w:hAnsi="Times New Roman" w:cs="Times New Roman"/>
                <w:b/>
                <w:sz w:val="24"/>
              </w:rPr>
              <w:t>часов)</w:t>
            </w:r>
          </w:p>
        </w:tc>
        <w:tc>
          <w:tcPr>
            <w:tcW w:w="4112" w:type="dxa"/>
            <w:vMerge w:val="restart"/>
          </w:tcPr>
          <w:p w:rsidR="00464BD3" w:rsidRPr="00464BD3" w:rsidRDefault="00464BD3" w:rsidP="00464BD3">
            <w:pPr>
              <w:ind w:left="110" w:right="1992"/>
              <w:rPr>
                <w:rFonts w:ascii="Times New Roman" w:eastAsia="Times New Roman" w:hAnsi="Times New Roman" w:cs="Times New Roman"/>
                <w:sz w:val="24"/>
              </w:rPr>
            </w:pPr>
            <w:r w:rsidRPr="00464BD3">
              <w:rPr>
                <w:rFonts w:ascii="Times New Roman" w:eastAsia="Times New Roman" w:hAnsi="Times New Roman" w:cs="Times New Roman"/>
                <w:sz w:val="24"/>
              </w:rPr>
              <w:t>https://foxford.ru</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https://uchi.ru</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https://nativeclass.ru</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https://ismart.org</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https://yaklass.ru</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https://imumk.ru</w:t>
            </w:r>
          </w:p>
          <w:p w:rsidR="00464BD3" w:rsidRPr="00464BD3" w:rsidRDefault="00464BD3" w:rsidP="00464BD3">
            <w:pPr>
              <w:spacing w:line="270" w:lineRule="atLeast"/>
              <w:ind w:left="110" w:right="1995"/>
              <w:rPr>
                <w:rFonts w:ascii="Times New Roman" w:eastAsia="Times New Roman" w:hAnsi="Times New Roman" w:cs="Times New Roman"/>
                <w:sz w:val="24"/>
              </w:rPr>
            </w:pPr>
            <w:r w:rsidRPr="00464BD3">
              <w:rPr>
                <w:rFonts w:ascii="Times New Roman" w:eastAsia="Times New Roman" w:hAnsi="Times New Roman" w:cs="Times New Roman"/>
                <w:sz w:val="24"/>
              </w:rPr>
              <w:t>https://school.nd.ru</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https://mob-edu.com</w:t>
            </w:r>
          </w:p>
        </w:tc>
      </w:tr>
      <w:tr w:rsidR="00464BD3" w:rsidRPr="00464BD3" w:rsidTr="00EF0B46">
        <w:trPr>
          <w:trHeight w:val="1932"/>
        </w:trPr>
        <w:tc>
          <w:tcPr>
            <w:tcW w:w="2866" w:type="dxa"/>
          </w:tcPr>
          <w:p w:rsidR="00464BD3" w:rsidRPr="00464BD3" w:rsidRDefault="00464BD3" w:rsidP="00464BD3">
            <w:pPr>
              <w:ind w:left="110" w:right="1034"/>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Музыка в жизни</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человека</w:t>
            </w:r>
          </w:p>
          <w:p w:rsidR="00464BD3" w:rsidRPr="00464BD3" w:rsidRDefault="00464BD3" w:rsidP="00464BD3">
            <w:pPr>
              <w:ind w:left="110"/>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(Б,</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Д,</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Ж)</w:t>
            </w:r>
          </w:p>
          <w:p w:rsidR="00464BD3" w:rsidRPr="00464BD3" w:rsidRDefault="00464BD3" w:rsidP="00464BD3">
            <w:pPr>
              <w:ind w:left="110" w:right="470"/>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Музыкальная грамота</w:t>
            </w:r>
            <w:r w:rsidRPr="00464BD3">
              <w:rPr>
                <w:rFonts w:ascii="Times New Roman" w:eastAsia="Times New Roman" w:hAnsi="Times New Roman" w:cs="Times New Roman"/>
                <w:spacing w:val="-58"/>
                <w:sz w:val="24"/>
                <w:lang w:val="ru-RU"/>
              </w:rPr>
              <w:t xml:space="preserve"> </w:t>
            </w:r>
            <w:r w:rsidRPr="00464BD3">
              <w:rPr>
                <w:rFonts w:ascii="Times New Roman" w:eastAsia="Times New Roman" w:hAnsi="Times New Roman" w:cs="Times New Roman"/>
                <w:sz w:val="24"/>
                <w:lang w:val="ru-RU"/>
              </w:rPr>
              <w:t>(И,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К, Л,</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С)</w:t>
            </w:r>
          </w:p>
          <w:p w:rsidR="00464BD3" w:rsidRPr="00464BD3" w:rsidRDefault="00464BD3" w:rsidP="00464BD3">
            <w:pPr>
              <w:spacing w:line="270" w:lineRule="atLeast"/>
              <w:ind w:left="110" w:right="533"/>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Классическая</w:t>
            </w:r>
            <w:r w:rsidRPr="00464BD3">
              <w:rPr>
                <w:rFonts w:ascii="Times New Roman" w:eastAsia="Times New Roman" w:hAnsi="Times New Roman" w:cs="Times New Roman"/>
                <w:spacing w:val="-14"/>
                <w:sz w:val="24"/>
                <w:lang w:val="ru-RU"/>
              </w:rPr>
              <w:t xml:space="preserve"> </w:t>
            </w:r>
            <w:r w:rsidRPr="00464BD3">
              <w:rPr>
                <w:rFonts w:ascii="Times New Roman" w:eastAsia="Times New Roman" w:hAnsi="Times New Roman" w:cs="Times New Roman"/>
                <w:sz w:val="24"/>
                <w:lang w:val="ru-RU"/>
              </w:rPr>
              <w:t>музыка</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(Б,</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Г,</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Е)</w:t>
            </w:r>
          </w:p>
        </w:tc>
        <w:tc>
          <w:tcPr>
            <w:tcW w:w="2864" w:type="dxa"/>
          </w:tcPr>
          <w:p w:rsidR="00464BD3" w:rsidRPr="00464BD3" w:rsidRDefault="00464BD3" w:rsidP="00464BD3">
            <w:pPr>
              <w:ind w:left="107" w:right="933"/>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Духовная музыка</w:t>
            </w:r>
            <w:r w:rsidRPr="00464BD3">
              <w:rPr>
                <w:rFonts w:ascii="Times New Roman" w:eastAsia="Times New Roman" w:hAnsi="Times New Roman" w:cs="Times New Roman"/>
                <w:spacing w:val="-58"/>
                <w:sz w:val="24"/>
                <w:lang w:val="ru-RU"/>
              </w:rPr>
              <w:t xml:space="preserve"> </w:t>
            </w:r>
            <w:r w:rsidRPr="00464BD3">
              <w:rPr>
                <w:rFonts w:ascii="Times New Roman" w:eastAsia="Times New Roman" w:hAnsi="Times New Roman" w:cs="Times New Roman"/>
                <w:sz w:val="24"/>
                <w:lang w:val="ru-RU"/>
              </w:rPr>
              <w:t>(А,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Б)</w:t>
            </w:r>
          </w:p>
          <w:p w:rsidR="00464BD3" w:rsidRPr="00464BD3" w:rsidRDefault="00464BD3" w:rsidP="00464BD3">
            <w:pPr>
              <w:ind w:left="107" w:right="471"/>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Музыкальная грамота</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(Т)</w:t>
            </w:r>
          </w:p>
        </w:tc>
        <w:tc>
          <w:tcPr>
            <w:tcW w:w="2866" w:type="dxa"/>
          </w:tcPr>
          <w:p w:rsidR="00464BD3" w:rsidRPr="00464BD3" w:rsidRDefault="00464BD3" w:rsidP="00464BD3">
            <w:pPr>
              <w:ind w:left="110" w:right="96"/>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Народная</w:t>
            </w:r>
            <w:r w:rsidRPr="00464BD3">
              <w:rPr>
                <w:rFonts w:ascii="Times New Roman" w:eastAsia="Times New Roman" w:hAnsi="Times New Roman" w:cs="Times New Roman"/>
                <w:spacing w:val="24"/>
                <w:sz w:val="24"/>
                <w:lang w:val="ru-RU"/>
              </w:rPr>
              <w:t xml:space="preserve"> </w:t>
            </w:r>
            <w:r w:rsidRPr="00464BD3">
              <w:rPr>
                <w:rFonts w:ascii="Times New Roman" w:eastAsia="Times New Roman" w:hAnsi="Times New Roman" w:cs="Times New Roman"/>
                <w:sz w:val="24"/>
                <w:lang w:val="ru-RU"/>
              </w:rPr>
              <w:t>музыка</w:t>
            </w:r>
            <w:r w:rsidRPr="00464BD3">
              <w:rPr>
                <w:rFonts w:ascii="Times New Roman" w:eastAsia="Times New Roman" w:hAnsi="Times New Roman" w:cs="Times New Roman"/>
                <w:spacing w:val="24"/>
                <w:sz w:val="24"/>
                <w:lang w:val="ru-RU"/>
              </w:rPr>
              <w:t xml:space="preserve"> </w:t>
            </w:r>
            <w:r w:rsidRPr="00464BD3">
              <w:rPr>
                <w:rFonts w:ascii="Times New Roman" w:eastAsia="Times New Roman" w:hAnsi="Times New Roman" w:cs="Times New Roman"/>
                <w:sz w:val="24"/>
                <w:lang w:val="ru-RU"/>
              </w:rPr>
              <w:t>России</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(Б,</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В, Е, И)</w:t>
            </w:r>
          </w:p>
          <w:p w:rsidR="00464BD3" w:rsidRPr="00464BD3" w:rsidRDefault="00464BD3" w:rsidP="00464BD3">
            <w:pPr>
              <w:ind w:left="110" w:right="470"/>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Музыкальная грамота</w:t>
            </w:r>
            <w:r w:rsidRPr="00464BD3">
              <w:rPr>
                <w:rFonts w:ascii="Times New Roman" w:eastAsia="Times New Roman" w:hAnsi="Times New Roman" w:cs="Times New Roman"/>
                <w:spacing w:val="-58"/>
                <w:sz w:val="24"/>
                <w:lang w:val="ru-RU"/>
              </w:rPr>
              <w:t xml:space="preserve"> </w:t>
            </w:r>
            <w:r w:rsidRPr="00464BD3">
              <w:rPr>
                <w:rFonts w:ascii="Times New Roman" w:eastAsia="Times New Roman" w:hAnsi="Times New Roman" w:cs="Times New Roman"/>
                <w:sz w:val="24"/>
                <w:lang w:val="ru-RU"/>
              </w:rPr>
              <w:t>(Х)</w:t>
            </w:r>
          </w:p>
          <w:p w:rsidR="00464BD3" w:rsidRPr="00464BD3" w:rsidRDefault="00464BD3" w:rsidP="00464BD3">
            <w:pPr>
              <w:ind w:left="110" w:right="462"/>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Музыка театра и кино</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Б, Г)</w:t>
            </w:r>
          </w:p>
          <w:p w:rsidR="00464BD3" w:rsidRPr="00464BD3" w:rsidRDefault="00464BD3" w:rsidP="00464BD3">
            <w:pPr>
              <w:spacing w:line="257"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Классическая</w:t>
            </w:r>
            <w:r w:rsidRPr="00464BD3">
              <w:rPr>
                <w:rFonts w:ascii="Times New Roman" w:eastAsia="Times New Roman" w:hAnsi="Times New Roman" w:cs="Times New Roman"/>
                <w:spacing w:val="-2"/>
                <w:sz w:val="24"/>
              </w:rPr>
              <w:t xml:space="preserve"> </w:t>
            </w:r>
            <w:r w:rsidRPr="00464BD3">
              <w:rPr>
                <w:rFonts w:ascii="Times New Roman" w:eastAsia="Times New Roman" w:hAnsi="Times New Roman" w:cs="Times New Roman"/>
                <w:sz w:val="24"/>
              </w:rPr>
              <w:t>музыка</w:t>
            </w:r>
          </w:p>
        </w:tc>
        <w:tc>
          <w:tcPr>
            <w:tcW w:w="2863" w:type="dxa"/>
          </w:tcPr>
          <w:p w:rsidR="00464BD3" w:rsidRPr="00464BD3" w:rsidRDefault="00464BD3" w:rsidP="00464BD3">
            <w:pPr>
              <w:ind w:left="167" w:right="470" w:hanging="60"/>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Музыкальная грамота</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(Ж,</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w:t>
            </w:r>
          </w:p>
          <w:p w:rsidR="00464BD3" w:rsidRPr="00464BD3" w:rsidRDefault="00464BD3" w:rsidP="00464BD3">
            <w:pPr>
              <w:ind w:left="107" w:right="533"/>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Классическая</w:t>
            </w:r>
            <w:r w:rsidRPr="00464BD3">
              <w:rPr>
                <w:rFonts w:ascii="Times New Roman" w:eastAsia="Times New Roman" w:hAnsi="Times New Roman" w:cs="Times New Roman"/>
                <w:spacing w:val="-14"/>
                <w:sz w:val="24"/>
                <w:lang w:val="ru-RU"/>
              </w:rPr>
              <w:t xml:space="preserve"> </w:t>
            </w:r>
            <w:r w:rsidRPr="00464BD3">
              <w:rPr>
                <w:rFonts w:ascii="Times New Roman" w:eastAsia="Times New Roman" w:hAnsi="Times New Roman" w:cs="Times New Roman"/>
                <w:sz w:val="24"/>
                <w:lang w:val="ru-RU"/>
              </w:rPr>
              <w:t>музыка</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(Б,</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Л, Н)</w:t>
            </w:r>
          </w:p>
          <w:p w:rsidR="00464BD3" w:rsidRPr="00464BD3" w:rsidRDefault="00464BD3" w:rsidP="00464BD3">
            <w:pPr>
              <w:ind w:left="107" w:right="85"/>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Музыка</w:t>
            </w:r>
            <w:r w:rsidRPr="00464BD3">
              <w:rPr>
                <w:rFonts w:ascii="Times New Roman" w:eastAsia="Times New Roman" w:hAnsi="Times New Roman" w:cs="Times New Roman"/>
                <w:spacing w:val="40"/>
                <w:sz w:val="24"/>
                <w:lang w:val="ru-RU"/>
              </w:rPr>
              <w:t xml:space="preserve"> </w:t>
            </w:r>
            <w:r w:rsidRPr="00464BD3">
              <w:rPr>
                <w:rFonts w:ascii="Times New Roman" w:eastAsia="Times New Roman" w:hAnsi="Times New Roman" w:cs="Times New Roman"/>
                <w:sz w:val="24"/>
                <w:lang w:val="ru-RU"/>
              </w:rPr>
              <w:t>в</w:t>
            </w:r>
            <w:r w:rsidRPr="00464BD3">
              <w:rPr>
                <w:rFonts w:ascii="Times New Roman" w:eastAsia="Times New Roman" w:hAnsi="Times New Roman" w:cs="Times New Roman"/>
                <w:spacing w:val="40"/>
                <w:sz w:val="24"/>
                <w:lang w:val="ru-RU"/>
              </w:rPr>
              <w:t xml:space="preserve"> </w:t>
            </w:r>
            <w:r w:rsidRPr="00464BD3">
              <w:rPr>
                <w:rFonts w:ascii="Times New Roman" w:eastAsia="Times New Roman" w:hAnsi="Times New Roman" w:cs="Times New Roman"/>
                <w:sz w:val="24"/>
                <w:lang w:val="ru-RU"/>
              </w:rPr>
              <w:t>жизни</w:t>
            </w:r>
            <w:r w:rsidRPr="00464BD3">
              <w:rPr>
                <w:rFonts w:ascii="Times New Roman" w:eastAsia="Times New Roman" w:hAnsi="Times New Roman" w:cs="Times New Roman"/>
                <w:spacing w:val="42"/>
                <w:sz w:val="24"/>
                <w:lang w:val="ru-RU"/>
              </w:rPr>
              <w:t xml:space="preserve"> </w:t>
            </w:r>
            <w:r w:rsidRPr="00464BD3">
              <w:rPr>
                <w:rFonts w:ascii="Times New Roman" w:eastAsia="Times New Roman" w:hAnsi="Times New Roman" w:cs="Times New Roman"/>
                <w:sz w:val="24"/>
                <w:lang w:val="ru-RU"/>
              </w:rPr>
              <w:t>челове-</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ка</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(З)</w:t>
            </w:r>
          </w:p>
        </w:tc>
        <w:tc>
          <w:tcPr>
            <w:tcW w:w="4112" w:type="dxa"/>
            <w:vMerge/>
            <w:tcBorders>
              <w:top w:val="nil"/>
            </w:tcBorders>
          </w:tcPr>
          <w:p w:rsidR="00464BD3" w:rsidRPr="00464BD3" w:rsidRDefault="00464BD3" w:rsidP="00464BD3">
            <w:pPr>
              <w:rPr>
                <w:rFonts w:ascii="Times New Roman" w:eastAsia="Times New Roman" w:hAnsi="Times New Roman" w:cs="Times New Roman"/>
                <w:sz w:val="2"/>
                <w:szCs w:val="2"/>
                <w:lang w:val="ru-RU"/>
              </w:rPr>
            </w:pPr>
          </w:p>
        </w:tc>
      </w:tr>
    </w:tbl>
    <w:p w:rsidR="00464BD3" w:rsidRPr="00464BD3" w:rsidRDefault="00464BD3" w:rsidP="00464BD3">
      <w:pPr>
        <w:widowControl w:val="0"/>
        <w:autoSpaceDE w:val="0"/>
        <w:autoSpaceDN w:val="0"/>
        <w:spacing w:after="0" w:line="240" w:lineRule="auto"/>
        <w:rPr>
          <w:rFonts w:ascii="Times New Roman" w:eastAsia="Times New Roman" w:hAnsi="Times New Roman" w:cs="Times New Roman"/>
          <w:sz w:val="2"/>
          <w:szCs w:val="2"/>
        </w:rPr>
        <w:sectPr w:rsidR="00464BD3" w:rsidRPr="00464BD3" w:rsidSect="007C6ED2">
          <w:footerReference w:type="default" r:id="rId14"/>
          <w:pgSz w:w="16840" w:h="11910" w:orient="landscape"/>
          <w:pgMar w:top="780" w:right="280" w:bottom="280" w:left="760" w:header="0" w:footer="0" w:gutter="0"/>
          <w:pgNumType w:start="2"/>
          <w:cols w:space="720"/>
        </w:sect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66"/>
        <w:gridCol w:w="2864"/>
        <w:gridCol w:w="2866"/>
        <w:gridCol w:w="2863"/>
        <w:gridCol w:w="4112"/>
      </w:tblGrid>
      <w:tr w:rsidR="00464BD3" w:rsidRPr="00464BD3" w:rsidTr="00EF0B46">
        <w:trPr>
          <w:trHeight w:val="2484"/>
        </w:trPr>
        <w:tc>
          <w:tcPr>
            <w:tcW w:w="2866" w:type="dxa"/>
          </w:tcPr>
          <w:p w:rsidR="00464BD3" w:rsidRPr="00464BD3" w:rsidRDefault="00464BD3" w:rsidP="00464BD3">
            <w:pPr>
              <w:rPr>
                <w:rFonts w:ascii="Times New Roman" w:eastAsia="Times New Roman" w:hAnsi="Times New Roman" w:cs="Times New Roman"/>
                <w:sz w:val="24"/>
                <w:lang w:val="ru-RU"/>
              </w:rPr>
            </w:pPr>
          </w:p>
        </w:tc>
        <w:tc>
          <w:tcPr>
            <w:tcW w:w="2864" w:type="dxa"/>
          </w:tcPr>
          <w:p w:rsidR="00464BD3" w:rsidRPr="00464BD3" w:rsidRDefault="00464BD3" w:rsidP="00464BD3">
            <w:pPr>
              <w:rPr>
                <w:rFonts w:ascii="Times New Roman" w:eastAsia="Times New Roman" w:hAnsi="Times New Roman" w:cs="Times New Roman"/>
                <w:sz w:val="24"/>
                <w:lang w:val="ru-RU"/>
              </w:rPr>
            </w:pPr>
          </w:p>
        </w:tc>
        <w:tc>
          <w:tcPr>
            <w:tcW w:w="2866" w:type="dxa"/>
          </w:tcPr>
          <w:p w:rsidR="00464BD3" w:rsidRPr="00464BD3" w:rsidRDefault="00464BD3" w:rsidP="00464BD3">
            <w:pPr>
              <w:spacing w:line="275"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(И,</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К)</w:t>
            </w:r>
          </w:p>
        </w:tc>
        <w:tc>
          <w:tcPr>
            <w:tcW w:w="2863" w:type="dxa"/>
          </w:tcPr>
          <w:p w:rsidR="00464BD3" w:rsidRPr="00464BD3" w:rsidRDefault="00464BD3" w:rsidP="00464BD3">
            <w:pPr>
              <w:rPr>
                <w:rFonts w:ascii="Times New Roman" w:eastAsia="Times New Roman" w:hAnsi="Times New Roman" w:cs="Times New Roman"/>
                <w:sz w:val="24"/>
              </w:rPr>
            </w:pPr>
          </w:p>
        </w:tc>
        <w:tc>
          <w:tcPr>
            <w:tcW w:w="4112" w:type="dxa"/>
          </w:tcPr>
          <w:p w:rsidR="00464BD3" w:rsidRPr="00464BD3" w:rsidRDefault="00464BD3" w:rsidP="00464BD3">
            <w:pPr>
              <w:ind w:left="110" w:right="1945"/>
              <w:rPr>
                <w:rFonts w:ascii="Times New Roman" w:eastAsia="Times New Roman" w:hAnsi="Times New Roman" w:cs="Times New Roman"/>
                <w:sz w:val="24"/>
              </w:rPr>
            </w:pPr>
            <w:r w:rsidRPr="00464BD3">
              <w:rPr>
                <w:rFonts w:ascii="Times New Roman" w:eastAsia="Times New Roman" w:hAnsi="Times New Roman" w:cs="Times New Roman"/>
                <w:sz w:val="24"/>
              </w:rPr>
              <w:t>https://media.prosv,u</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https://urok.1c.ru</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https://resh.edu.ru</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https://school.mos.ru</w:t>
            </w:r>
            <w:r w:rsidRPr="00464BD3">
              <w:rPr>
                <w:rFonts w:ascii="Times New Roman" w:eastAsia="Times New Roman" w:hAnsi="Times New Roman" w:cs="Times New Roman"/>
                <w:spacing w:val="-57"/>
                <w:sz w:val="24"/>
              </w:rPr>
              <w:t xml:space="preserve"> </w:t>
            </w:r>
            <w:hyperlink r:id="rId15">
              <w:r w:rsidRPr="00464BD3">
                <w:rPr>
                  <w:rFonts w:ascii="Times New Roman" w:eastAsia="Times New Roman" w:hAnsi="Times New Roman" w:cs="Times New Roman"/>
                  <w:color w:val="0462C1"/>
                  <w:sz w:val="24"/>
                  <w:u w:val="single" w:color="0462C1"/>
                </w:rPr>
                <w:t>https://mosmetod.ru/</w:t>
              </w:r>
            </w:hyperlink>
            <w:r w:rsidRPr="00464BD3">
              <w:rPr>
                <w:rFonts w:ascii="Times New Roman" w:eastAsia="Times New Roman" w:hAnsi="Times New Roman" w:cs="Times New Roman"/>
                <w:color w:val="0462C1"/>
                <w:spacing w:val="-57"/>
                <w:sz w:val="24"/>
              </w:rPr>
              <w:t xml:space="preserve"> </w:t>
            </w:r>
            <w:hyperlink r:id="rId16">
              <w:r w:rsidRPr="00464BD3">
                <w:rPr>
                  <w:rFonts w:ascii="Times New Roman" w:eastAsia="Times New Roman" w:hAnsi="Times New Roman" w:cs="Times New Roman"/>
                  <w:color w:val="0000FF"/>
                  <w:sz w:val="24"/>
                  <w:u w:val="single" w:color="0000FF"/>
                </w:rPr>
                <w:t>https://mosmetod.ru/</w:t>
              </w:r>
            </w:hyperlink>
          </w:p>
          <w:p w:rsidR="00464BD3" w:rsidRPr="00464BD3" w:rsidRDefault="00464BD3" w:rsidP="00464BD3">
            <w:pPr>
              <w:spacing w:line="270" w:lineRule="atLeast"/>
              <w:ind w:left="110" w:right="177"/>
              <w:rPr>
                <w:rFonts w:ascii="Times New Roman" w:eastAsia="Times New Roman" w:hAnsi="Times New Roman" w:cs="Times New Roman"/>
                <w:sz w:val="24"/>
              </w:rPr>
            </w:pPr>
            <w:r w:rsidRPr="00464BD3">
              <w:rPr>
                <w:rFonts w:ascii="Times New Roman" w:eastAsia="Times New Roman" w:hAnsi="Times New Roman" w:cs="Times New Roman"/>
                <w:sz w:val="24"/>
              </w:rPr>
              <w:t>metodicheskoe-rostranstvo/nachalnaya-</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shkola/metodicheskie-</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rekomendatsii/dist-ob-muz-1-4.html</w:t>
            </w:r>
          </w:p>
        </w:tc>
      </w:tr>
      <w:tr w:rsidR="00464BD3" w:rsidRPr="00464BD3" w:rsidTr="00EF0B46">
        <w:trPr>
          <w:trHeight w:val="340"/>
        </w:trPr>
        <w:tc>
          <w:tcPr>
            <w:tcW w:w="11459" w:type="dxa"/>
            <w:gridSpan w:val="4"/>
          </w:tcPr>
          <w:p w:rsidR="00464BD3" w:rsidRPr="00464BD3" w:rsidRDefault="00464BD3" w:rsidP="00464BD3">
            <w:pPr>
              <w:spacing w:before="32"/>
              <w:ind w:left="110"/>
              <w:rPr>
                <w:rFonts w:ascii="Times New Roman" w:eastAsia="Times New Roman" w:hAnsi="Times New Roman" w:cs="Times New Roman"/>
                <w:b/>
                <w:sz w:val="24"/>
              </w:rPr>
            </w:pPr>
            <w:r w:rsidRPr="00464BD3">
              <w:rPr>
                <w:rFonts w:ascii="Times New Roman" w:eastAsia="Times New Roman" w:hAnsi="Times New Roman" w:cs="Times New Roman"/>
                <w:b/>
                <w:sz w:val="24"/>
              </w:rPr>
              <w:t>3</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класс</w:t>
            </w:r>
          </w:p>
        </w:tc>
        <w:tc>
          <w:tcPr>
            <w:tcW w:w="4112" w:type="dxa"/>
          </w:tcPr>
          <w:p w:rsidR="00464BD3" w:rsidRPr="00464BD3" w:rsidRDefault="00464BD3" w:rsidP="00464BD3">
            <w:pPr>
              <w:spacing w:before="32"/>
              <w:ind w:left="110"/>
              <w:rPr>
                <w:rFonts w:ascii="Times New Roman" w:eastAsia="Times New Roman" w:hAnsi="Times New Roman" w:cs="Times New Roman"/>
                <w:b/>
                <w:sz w:val="24"/>
              </w:rPr>
            </w:pPr>
            <w:r w:rsidRPr="00464BD3">
              <w:rPr>
                <w:rFonts w:ascii="Times New Roman" w:eastAsia="Times New Roman" w:hAnsi="Times New Roman" w:cs="Times New Roman"/>
                <w:b/>
                <w:sz w:val="24"/>
              </w:rPr>
              <w:t>Используемые</w:t>
            </w:r>
            <w:r w:rsidRPr="00464BD3">
              <w:rPr>
                <w:rFonts w:ascii="Times New Roman" w:eastAsia="Times New Roman" w:hAnsi="Times New Roman" w:cs="Times New Roman"/>
                <w:b/>
                <w:spacing w:val="-4"/>
                <w:sz w:val="24"/>
              </w:rPr>
              <w:t xml:space="preserve"> </w:t>
            </w:r>
            <w:r w:rsidRPr="00464BD3">
              <w:rPr>
                <w:rFonts w:ascii="Times New Roman" w:eastAsia="Times New Roman" w:hAnsi="Times New Roman" w:cs="Times New Roman"/>
                <w:b/>
                <w:sz w:val="24"/>
              </w:rPr>
              <w:t>ЦОР/ЭОР</w:t>
            </w:r>
          </w:p>
        </w:tc>
      </w:tr>
      <w:tr w:rsidR="00464BD3" w:rsidRPr="00464BD3" w:rsidTr="00EF0B46">
        <w:trPr>
          <w:trHeight w:val="276"/>
        </w:trPr>
        <w:tc>
          <w:tcPr>
            <w:tcW w:w="2866" w:type="dxa"/>
          </w:tcPr>
          <w:p w:rsidR="00464BD3" w:rsidRPr="00464BD3" w:rsidRDefault="00464BD3" w:rsidP="00464BD3">
            <w:pPr>
              <w:spacing w:line="256" w:lineRule="exact"/>
              <w:ind w:left="110"/>
              <w:rPr>
                <w:rFonts w:ascii="Times New Roman" w:eastAsia="Times New Roman" w:hAnsi="Times New Roman" w:cs="Times New Roman"/>
                <w:b/>
                <w:sz w:val="24"/>
              </w:rPr>
            </w:pPr>
            <w:r w:rsidRPr="00464BD3">
              <w:rPr>
                <w:rFonts w:ascii="Times New Roman" w:eastAsia="Times New Roman" w:hAnsi="Times New Roman" w:cs="Times New Roman"/>
                <w:b/>
                <w:sz w:val="24"/>
              </w:rPr>
              <w:t>1-я</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четверть</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(4</w:t>
            </w:r>
            <w:r w:rsidRPr="00464BD3">
              <w:rPr>
                <w:rFonts w:ascii="Times New Roman" w:eastAsia="Times New Roman" w:hAnsi="Times New Roman" w:cs="Times New Roman"/>
                <w:b/>
                <w:spacing w:val="-3"/>
                <w:sz w:val="24"/>
              </w:rPr>
              <w:t xml:space="preserve"> </w:t>
            </w:r>
            <w:r w:rsidRPr="00464BD3">
              <w:rPr>
                <w:rFonts w:ascii="Times New Roman" w:eastAsia="Times New Roman" w:hAnsi="Times New Roman" w:cs="Times New Roman"/>
                <w:b/>
                <w:sz w:val="24"/>
              </w:rPr>
              <w:t>часов)</w:t>
            </w:r>
          </w:p>
        </w:tc>
        <w:tc>
          <w:tcPr>
            <w:tcW w:w="2864" w:type="dxa"/>
          </w:tcPr>
          <w:p w:rsidR="00464BD3" w:rsidRPr="00464BD3" w:rsidRDefault="00464BD3" w:rsidP="00464BD3">
            <w:pPr>
              <w:spacing w:line="256" w:lineRule="exact"/>
              <w:ind w:left="107"/>
              <w:rPr>
                <w:rFonts w:ascii="Times New Roman" w:eastAsia="Times New Roman" w:hAnsi="Times New Roman" w:cs="Times New Roman"/>
                <w:b/>
                <w:sz w:val="24"/>
              </w:rPr>
            </w:pPr>
            <w:r w:rsidRPr="00464BD3">
              <w:rPr>
                <w:rFonts w:ascii="Times New Roman" w:eastAsia="Times New Roman" w:hAnsi="Times New Roman" w:cs="Times New Roman"/>
                <w:b/>
                <w:sz w:val="24"/>
              </w:rPr>
              <w:t>2-я</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четверть</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(3</w:t>
            </w:r>
            <w:r w:rsidRPr="00464BD3">
              <w:rPr>
                <w:rFonts w:ascii="Times New Roman" w:eastAsia="Times New Roman" w:hAnsi="Times New Roman" w:cs="Times New Roman"/>
                <w:b/>
                <w:spacing w:val="-3"/>
                <w:sz w:val="24"/>
              </w:rPr>
              <w:t xml:space="preserve"> </w:t>
            </w:r>
            <w:r w:rsidRPr="00464BD3">
              <w:rPr>
                <w:rFonts w:ascii="Times New Roman" w:eastAsia="Times New Roman" w:hAnsi="Times New Roman" w:cs="Times New Roman"/>
                <w:b/>
                <w:sz w:val="24"/>
              </w:rPr>
              <w:t>часов)</w:t>
            </w:r>
          </w:p>
        </w:tc>
        <w:tc>
          <w:tcPr>
            <w:tcW w:w="2866" w:type="dxa"/>
          </w:tcPr>
          <w:p w:rsidR="00464BD3" w:rsidRPr="00464BD3" w:rsidRDefault="00464BD3" w:rsidP="00464BD3">
            <w:pPr>
              <w:spacing w:line="256" w:lineRule="exact"/>
              <w:ind w:left="110"/>
              <w:rPr>
                <w:rFonts w:ascii="Times New Roman" w:eastAsia="Times New Roman" w:hAnsi="Times New Roman" w:cs="Times New Roman"/>
                <w:b/>
                <w:sz w:val="24"/>
              </w:rPr>
            </w:pPr>
            <w:r w:rsidRPr="00464BD3">
              <w:rPr>
                <w:rFonts w:ascii="Times New Roman" w:eastAsia="Times New Roman" w:hAnsi="Times New Roman" w:cs="Times New Roman"/>
                <w:b/>
                <w:sz w:val="24"/>
              </w:rPr>
              <w:t>3-я</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четверть</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(6</w:t>
            </w:r>
            <w:r w:rsidRPr="00464BD3">
              <w:rPr>
                <w:rFonts w:ascii="Times New Roman" w:eastAsia="Times New Roman" w:hAnsi="Times New Roman" w:cs="Times New Roman"/>
                <w:b/>
                <w:spacing w:val="-3"/>
                <w:sz w:val="24"/>
              </w:rPr>
              <w:t xml:space="preserve"> </w:t>
            </w:r>
            <w:r w:rsidRPr="00464BD3">
              <w:rPr>
                <w:rFonts w:ascii="Times New Roman" w:eastAsia="Times New Roman" w:hAnsi="Times New Roman" w:cs="Times New Roman"/>
                <w:b/>
                <w:sz w:val="24"/>
              </w:rPr>
              <w:t>часов)</w:t>
            </w:r>
          </w:p>
        </w:tc>
        <w:tc>
          <w:tcPr>
            <w:tcW w:w="2863" w:type="dxa"/>
          </w:tcPr>
          <w:p w:rsidR="00464BD3" w:rsidRPr="00464BD3" w:rsidRDefault="00464BD3" w:rsidP="00464BD3">
            <w:pPr>
              <w:spacing w:line="256" w:lineRule="exact"/>
              <w:ind w:left="107"/>
              <w:rPr>
                <w:rFonts w:ascii="Times New Roman" w:eastAsia="Times New Roman" w:hAnsi="Times New Roman" w:cs="Times New Roman"/>
                <w:b/>
                <w:sz w:val="24"/>
              </w:rPr>
            </w:pPr>
            <w:r w:rsidRPr="00464BD3">
              <w:rPr>
                <w:rFonts w:ascii="Times New Roman" w:eastAsia="Times New Roman" w:hAnsi="Times New Roman" w:cs="Times New Roman"/>
                <w:b/>
                <w:sz w:val="24"/>
              </w:rPr>
              <w:t>4-я</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четверть</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(4</w:t>
            </w:r>
            <w:r w:rsidRPr="00464BD3">
              <w:rPr>
                <w:rFonts w:ascii="Times New Roman" w:eastAsia="Times New Roman" w:hAnsi="Times New Roman" w:cs="Times New Roman"/>
                <w:b/>
                <w:spacing w:val="-3"/>
                <w:sz w:val="24"/>
              </w:rPr>
              <w:t xml:space="preserve"> </w:t>
            </w:r>
            <w:r w:rsidRPr="00464BD3">
              <w:rPr>
                <w:rFonts w:ascii="Times New Roman" w:eastAsia="Times New Roman" w:hAnsi="Times New Roman" w:cs="Times New Roman"/>
                <w:b/>
                <w:sz w:val="24"/>
              </w:rPr>
              <w:t>часов)</w:t>
            </w:r>
          </w:p>
        </w:tc>
        <w:tc>
          <w:tcPr>
            <w:tcW w:w="4112" w:type="dxa"/>
            <w:vMerge w:val="restart"/>
          </w:tcPr>
          <w:p w:rsidR="00464BD3" w:rsidRPr="00464BD3" w:rsidRDefault="00464BD3" w:rsidP="00464BD3">
            <w:pPr>
              <w:ind w:left="110" w:right="1963"/>
              <w:rPr>
                <w:rFonts w:ascii="Times New Roman" w:eastAsia="Times New Roman" w:hAnsi="Times New Roman" w:cs="Times New Roman"/>
                <w:sz w:val="24"/>
              </w:rPr>
            </w:pPr>
            <w:r w:rsidRPr="00464BD3">
              <w:rPr>
                <w:rFonts w:ascii="Times New Roman" w:eastAsia="Times New Roman" w:hAnsi="Times New Roman" w:cs="Times New Roman"/>
                <w:sz w:val="24"/>
              </w:rPr>
              <w:t>https://foxford.ru</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https://uchi.ru</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https://nativeclass.ru</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https://ismart.org</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https://yaklass.ru</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https://imumk.ru</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https://school.nd.ru</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https://mob-edu.com</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https://media.prosv,u</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https://urok.1c.ru</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https://resh.edu.ru</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https://school.mos.ru</w:t>
            </w:r>
            <w:r w:rsidRPr="00464BD3">
              <w:rPr>
                <w:rFonts w:ascii="Times New Roman" w:eastAsia="Times New Roman" w:hAnsi="Times New Roman" w:cs="Times New Roman"/>
                <w:spacing w:val="-57"/>
                <w:sz w:val="24"/>
              </w:rPr>
              <w:t xml:space="preserve"> </w:t>
            </w:r>
            <w:hyperlink r:id="rId17">
              <w:r w:rsidRPr="00464BD3">
                <w:rPr>
                  <w:rFonts w:ascii="Times New Roman" w:eastAsia="Times New Roman" w:hAnsi="Times New Roman" w:cs="Times New Roman"/>
                  <w:color w:val="0462C1"/>
                  <w:sz w:val="24"/>
                  <w:u w:val="single" w:color="0462C1"/>
                </w:rPr>
                <w:t>https://mosmetod.ru/</w:t>
              </w:r>
            </w:hyperlink>
            <w:r w:rsidRPr="00464BD3">
              <w:rPr>
                <w:rFonts w:ascii="Times New Roman" w:eastAsia="Times New Roman" w:hAnsi="Times New Roman" w:cs="Times New Roman"/>
                <w:color w:val="0462C1"/>
                <w:spacing w:val="-57"/>
                <w:sz w:val="24"/>
              </w:rPr>
              <w:t xml:space="preserve"> </w:t>
            </w:r>
            <w:hyperlink r:id="rId18">
              <w:r w:rsidRPr="00464BD3">
                <w:rPr>
                  <w:rFonts w:ascii="Times New Roman" w:eastAsia="Times New Roman" w:hAnsi="Times New Roman" w:cs="Times New Roman"/>
                  <w:color w:val="0000FF"/>
                  <w:sz w:val="24"/>
                  <w:u w:val="single" w:color="0000FF"/>
                </w:rPr>
                <w:t>https://mosmetod.ru/</w:t>
              </w:r>
            </w:hyperlink>
          </w:p>
          <w:p w:rsidR="00464BD3" w:rsidRPr="00464BD3" w:rsidRDefault="00464BD3" w:rsidP="00464BD3">
            <w:pPr>
              <w:ind w:left="110" w:right="177"/>
              <w:rPr>
                <w:rFonts w:ascii="Times New Roman" w:eastAsia="Times New Roman" w:hAnsi="Times New Roman" w:cs="Times New Roman"/>
                <w:sz w:val="24"/>
              </w:rPr>
            </w:pPr>
            <w:r w:rsidRPr="00464BD3">
              <w:rPr>
                <w:rFonts w:ascii="Times New Roman" w:eastAsia="Times New Roman" w:hAnsi="Times New Roman" w:cs="Times New Roman"/>
                <w:sz w:val="24"/>
              </w:rPr>
              <w:t>metodicheskoe-rostranstvo/nachalnaya-</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shkola/metodicheskie-</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rekomendatsii/dist-ob-muz-1-4.html</w:t>
            </w:r>
          </w:p>
        </w:tc>
      </w:tr>
      <w:tr w:rsidR="00464BD3" w:rsidRPr="00464BD3" w:rsidTr="00EF0B46">
        <w:trPr>
          <w:trHeight w:val="4699"/>
        </w:trPr>
        <w:tc>
          <w:tcPr>
            <w:tcW w:w="2866" w:type="dxa"/>
          </w:tcPr>
          <w:p w:rsidR="00464BD3" w:rsidRPr="00464BD3" w:rsidRDefault="00464BD3" w:rsidP="00464BD3">
            <w:pPr>
              <w:ind w:left="110" w:right="533"/>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Музыка в жизни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человека (Б, Е)</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Классическая</w:t>
            </w:r>
            <w:r w:rsidRPr="00464BD3">
              <w:rPr>
                <w:rFonts w:ascii="Times New Roman" w:eastAsia="Times New Roman" w:hAnsi="Times New Roman" w:cs="Times New Roman"/>
                <w:spacing w:val="-14"/>
                <w:sz w:val="24"/>
                <w:lang w:val="ru-RU"/>
              </w:rPr>
              <w:t xml:space="preserve"> </w:t>
            </w:r>
            <w:r w:rsidRPr="00464BD3">
              <w:rPr>
                <w:rFonts w:ascii="Times New Roman" w:eastAsia="Times New Roman" w:hAnsi="Times New Roman" w:cs="Times New Roman"/>
                <w:sz w:val="24"/>
                <w:lang w:val="ru-RU"/>
              </w:rPr>
              <w:t>музыка</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(Ж)</w:t>
            </w:r>
          </w:p>
          <w:p w:rsidR="00464BD3" w:rsidRPr="00464BD3" w:rsidRDefault="00464BD3" w:rsidP="00464BD3">
            <w:pPr>
              <w:ind w:left="110" w:right="462"/>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Музыка театра и кино</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(Г, З)</w:t>
            </w:r>
          </w:p>
          <w:p w:rsidR="00464BD3" w:rsidRPr="00464BD3" w:rsidRDefault="00464BD3" w:rsidP="00464BD3">
            <w:pPr>
              <w:ind w:left="110" w:right="470"/>
              <w:rPr>
                <w:rFonts w:ascii="Times New Roman" w:eastAsia="Times New Roman" w:hAnsi="Times New Roman" w:cs="Times New Roman"/>
                <w:sz w:val="24"/>
              </w:rPr>
            </w:pPr>
            <w:r w:rsidRPr="00464BD3">
              <w:rPr>
                <w:rFonts w:ascii="Times New Roman" w:eastAsia="Times New Roman" w:hAnsi="Times New Roman" w:cs="Times New Roman"/>
                <w:sz w:val="24"/>
              </w:rPr>
              <w:t>Музыкальная грамота</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(Ж, Р)</w:t>
            </w:r>
          </w:p>
        </w:tc>
        <w:tc>
          <w:tcPr>
            <w:tcW w:w="2864" w:type="dxa"/>
          </w:tcPr>
          <w:p w:rsidR="00464BD3" w:rsidRPr="00464BD3" w:rsidRDefault="00464BD3" w:rsidP="00464BD3">
            <w:pPr>
              <w:ind w:left="107" w:right="1035"/>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Музыка в жизни</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человека</w:t>
            </w:r>
          </w:p>
          <w:p w:rsidR="00464BD3" w:rsidRPr="00464BD3" w:rsidRDefault="00464BD3" w:rsidP="00464BD3">
            <w:pPr>
              <w:ind w:left="107"/>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(Б,</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В)</w:t>
            </w:r>
          </w:p>
          <w:p w:rsidR="00464BD3" w:rsidRPr="00464BD3" w:rsidRDefault="00464BD3" w:rsidP="00464BD3">
            <w:pPr>
              <w:ind w:left="167" w:right="534" w:hanging="60"/>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Классическая</w:t>
            </w:r>
            <w:r w:rsidRPr="00464BD3">
              <w:rPr>
                <w:rFonts w:ascii="Times New Roman" w:eastAsia="Times New Roman" w:hAnsi="Times New Roman" w:cs="Times New Roman"/>
                <w:spacing w:val="-14"/>
                <w:sz w:val="24"/>
                <w:lang w:val="ru-RU"/>
              </w:rPr>
              <w:t xml:space="preserve"> </w:t>
            </w:r>
            <w:r w:rsidRPr="00464BD3">
              <w:rPr>
                <w:rFonts w:ascii="Times New Roman" w:eastAsia="Times New Roman" w:hAnsi="Times New Roman" w:cs="Times New Roman"/>
                <w:sz w:val="24"/>
                <w:lang w:val="ru-RU"/>
              </w:rPr>
              <w:t>музыка</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(Б,</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И)</w:t>
            </w:r>
          </w:p>
          <w:p w:rsidR="00464BD3" w:rsidRPr="00464BD3" w:rsidRDefault="00464BD3" w:rsidP="00464BD3">
            <w:pPr>
              <w:ind w:left="167" w:right="471" w:hanging="60"/>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Музыкальная грамота</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(Ж,</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П)</w:t>
            </w:r>
          </w:p>
        </w:tc>
        <w:tc>
          <w:tcPr>
            <w:tcW w:w="2866" w:type="dxa"/>
          </w:tcPr>
          <w:p w:rsidR="00464BD3" w:rsidRPr="00464BD3" w:rsidRDefault="00464BD3" w:rsidP="00464BD3">
            <w:pPr>
              <w:ind w:left="110" w:right="946"/>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Духовная</w:t>
            </w:r>
            <w:r w:rsidRPr="00464BD3">
              <w:rPr>
                <w:rFonts w:ascii="Times New Roman" w:eastAsia="Times New Roman" w:hAnsi="Times New Roman" w:cs="Times New Roman"/>
                <w:spacing w:val="-14"/>
                <w:sz w:val="24"/>
                <w:lang w:val="ru-RU"/>
              </w:rPr>
              <w:t xml:space="preserve"> </w:t>
            </w:r>
            <w:r w:rsidRPr="00464BD3">
              <w:rPr>
                <w:rFonts w:ascii="Times New Roman" w:eastAsia="Times New Roman" w:hAnsi="Times New Roman" w:cs="Times New Roman"/>
                <w:sz w:val="24"/>
                <w:lang w:val="ru-RU"/>
              </w:rPr>
              <w:t>музыка</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(Г,</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Д)</w:t>
            </w:r>
          </w:p>
          <w:p w:rsidR="00464BD3" w:rsidRPr="00464BD3" w:rsidRDefault="00464BD3" w:rsidP="00464BD3">
            <w:pPr>
              <w:ind w:left="110" w:right="470"/>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Музыкальная грамота</w:t>
            </w:r>
            <w:r w:rsidRPr="00464BD3">
              <w:rPr>
                <w:rFonts w:ascii="Times New Roman" w:eastAsia="Times New Roman" w:hAnsi="Times New Roman" w:cs="Times New Roman"/>
                <w:spacing w:val="-58"/>
                <w:sz w:val="24"/>
                <w:lang w:val="ru-RU"/>
              </w:rPr>
              <w:t xml:space="preserve"> </w:t>
            </w:r>
            <w:r w:rsidRPr="00464BD3">
              <w:rPr>
                <w:rFonts w:ascii="Times New Roman" w:eastAsia="Times New Roman" w:hAnsi="Times New Roman" w:cs="Times New Roman"/>
                <w:sz w:val="24"/>
                <w:lang w:val="ru-RU"/>
              </w:rPr>
              <w:t>(Е)</w:t>
            </w:r>
          </w:p>
          <w:p w:rsidR="00464BD3" w:rsidRPr="00464BD3" w:rsidRDefault="00464BD3" w:rsidP="00464BD3">
            <w:pPr>
              <w:ind w:left="110" w:right="96"/>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Народная</w:t>
            </w:r>
            <w:r w:rsidRPr="00464BD3">
              <w:rPr>
                <w:rFonts w:ascii="Times New Roman" w:eastAsia="Times New Roman" w:hAnsi="Times New Roman" w:cs="Times New Roman"/>
                <w:spacing w:val="24"/>
                <w:sz w:val="24"/>
                <w:lang w:val="ru-RU"/>
              </w:rPr>
              <w:t xml:space="preserve"> </w:t>
            </w:r>
            <w:r w:rsidRPr="00464BD3">
              <w:rPr>
                <w:rFonts w:ascii="Times New Roman" w:eastAsia="Times New Roman" w:hAnsi="Times New Roman" w:cs="Times New Roman"/>
                <w:sz w:val="24"/>
                <w:lang w:val="ru-RU"/>
              </w:rPr>
              <w:t>музыка</w:t>
            </w:r>
            <w:r w:rsidRPr="00464BD3">
              <w:rPr>
                <w:rFonts w:ascii="Times New Roman" w:eastAsia="Times New Roman" w:hAnsi="Times New Roman" w:cs="Times New Roman"/>
                <w:spacing w:val="24"/>
                <w:sz w:val="24"/>
                <w:lang w:val="ru-RU"/>
              </w:rPr>
              <w:t xml:space="preserve"> </w:t>
            </w:r>
            <w:r w:rsidRPr="00464BD3">
              <w:rPr>
                <w:rFonts w:ascii="Times New Roman" w:eastAsia="Times New Roman" w:hAnsi="Times New Roman" w:cs="Times New Roman"/>
                <w:sz w:val="24"/>
                <w:lang w:val="ru-RU"/>
              </w:rPr>
              <w:t>России</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(Г, Е)</w:t>
            </w:r>
          </w:p>
          <w:p w:rsidR="00464BD3" w:rsidRPr="00464BD3" w:rsidRDefault="00464BD3" w:rsidP="00464BD3">
            <w:pPr>
              <w:ind w:left="110" w:right="462"/>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Музыка театра и кино</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Г,</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Д,</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Е)</w:t>
            </w:r>
          </w:p>
        </w:tc>
        <w:tc>
          <w:tcPr>
            <w:tcW w:w="2863" w:type="dxa"/>
          </w:tcPr>
          <w:p w:rsidR="00464BD3" w:rsidRPr="00464BD3" w:rsidRDefault="00464BD3" w:rsidP="00464BD3">
            <w:pPr>
              <w:ind w:left="167" w:right="533" w:hanging="60"/>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Классическая</w:t>
            </w:r>
            <w:r w:rsidRPr="00464BD3">
              <w:rPr>
                <w:rFonts w:ascii="Times New Roman" w:eastAsia="Times New Roman" w:hAnsi="Times New Roman" w:cs="Times New Roman"/>
                <w:spacing w:val="-14"/>
                <w:sz w:val="24"/>
                <w:lang w:val="ru-RU"/>
              </w:rPr>
              <w:t xml:space="preserve"> </w:t>
            </w:r>
            <w:r w:rsidRPr="00464BD3">
              <w:rPr>
                <w:rFonts w:ascii="Times New Roman" w:eastAsia="Times New Roman" w:hAnsi="Times New Roman" w:cs="Times New Roman"/>
                <w:sz w:val="24"/>
                <w:lang w:val="ru-RU"/>
              </w:rPr>
              <w:t>музыка</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Д,</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Е, Л,</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w:t>
            </w:r>
          </w:p>
          <w:p w:rsidR="00464BD3" w:rsidRPr="00464BD3" w:rsidRDefault="00464BD3" w:rsidP="00464BD3">
            <w:pPr>
              <w:ind w:left="107" w:right="470"/>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Музыкальная грамота</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(П)</w:t>
            </w:r>
          </w:p>
          <w:p w:rsidR="00464BD3" w:rsidRPr="00464BD3" w:rsidRDefault="00464BD3" w:rsidP="00464BD3">
            <w:pPr>
              <w:ind w:left="107"/>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Современная</w:t>
            </w:r>
          </w:p>
          <w:p w:rsidR="00464BD3" w:rsidRPr="00464BD3" w:rsidRDefault="00464BD3" w:rsidP="00464BD3">
            <w:pPr>
              <w:ind w:left="107" w:right="423"/>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музыкальная культура</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(Б)</w:t>
            </w:r>
          </w:p>
        </w:tc>
        <w:tc>
          <w:tcPr>
            <w:tcW w:w="4112" w:type="dxa"/>
            <w:vMerge/>
            <w:tcBorders>
              <w:top w:val="nil"/>
            </w:tcBorders>
          </w:tcPr>
          <w:p w:rsidR="00464BD3" w:rsidRPr="00464BD3" w:rsidRDefault="00464BD3" w:rsidP="00464BD3">
            <w:pPr>
              <w:rPr>
                <w:rFonts w:ascii="Times New Roman" w:eastAsia="Times New Roman" w:hAnsi="Times New Roman" w:cs="Times New Roman"/>
                <w:sz w:val="2"/>
                <w:szCs w:val="2"/>
                <w:lang w:val="ru-RU"/>
              </w:rPr>
            </w:pPr>
          </w:p>
        </w:tc>
      </w:tr>
      <w:tr w:rsidR="00464BD3" w:rsidRPr="00464BD3" w:rsidTr="00EF0B46">
        <w:trPr>
          <w:trHeight w:val="340"/>
        </w:trPr>
        <w:tc>
          <w:tcPr>
            <w:tcW w:w="11459" w:type="dxa"/>
            <w:gridSpan w:val="4"/>
          </w:tcPr>
          <w:p w:rsidR="00464BD3" w:rsidRPr="00464BD3" w:rsidRDefault="00464BD3" w:rsidP="00464BD3">
            <w:pPr>
              <w:spacing w:before="33"/>
              <w:ind w:left="110"/>
              <w:rPr>
                <w:rFonts w:ascii="Times New Roman" w:eastAsia="Times New Roman" w:hAnsi="Times New Roman" w:cs="Times New Roman"/>
                <w:b/>
                <w:sz w:val="24"/>
              </w:rPr>
            </w:pPr>
            <w:r w:rsidRPr="00464BD3">
              <w:rPr>
                <w:rFonts w:ascii="Times New Roman" w:eastAsia="Times New Roman" w:hAnsi="Times New Roman" w:cs="Times New Roman"/>
                <w:b/>
                <w:sz w:val="24"/>
              </w:rPr>
              <w:t>4</w:t>
            </w:r>
            <w:r w:rsidRPr="00464BD3">
              <w:rPr>
                <w:rFonts w:ascii="Times New Roman" w:eastAsia="Times New Roman" w:hAnsi="Times New Roman" w:cs="Times New Roman"/>
                <w:b/>
                <w:spacing w:val="-1"/>
                <w:sz w:val="24"/>
              </w:rPr>
              <w:t xml:space="preserve"> </w:t>
            </w:r>
            <w:r w:rsidRPr="00464BD3">
              <w:rPr>
                <w:rFonts w:ascii="Times New Roman" w:eastAsia="Times New Roman" w:hAnsi="Times New Roman" w:cs="Times New Roman"/>
                <w:b/>
                <w:sz w:val="24"/>
              </w:rPr>
              <w:t>класс</w:t>
            </w:r>
          </w:p>
        </w:tc>
        <w:tc>
          <w:tcPr>
            <w:tcW w:w="4112" w:type="dxa"/>
          </w:tcPr>
          <w:p w:rsidR="00464BD3" w:rsidRPr="00464BD3" w:rsidRDefault="00464BD3" w:rsidP="00464BD3">
            <w:pPr>
              <w:spacing w:before="33"/>
              <w:ind w:left="110"/>
              <w:rPr>
                <w:rFonts w:ascii="Times New Roman" w:eastAsia="Times New Roman" w:hAnsi="Times New Roman" w:cs="Times New Roman"/>
                <w:b/>
                <w:sz w:val="24"/>
              </w:rPr>
            </w:pPr>
            <w:r w:rsidRPr="00464BD3">
              <w:rPr>
                <w:rFonts w:ascii="Times New Roman" w:eastAsia="Times New Roman" w:hAnsi="Times New Roman" w:cs="Times New Roman"/>
                <w:b/>
                <w:sz w:val="24"/>
              </w:rPr>
              <w:t>Используемые</w:t>
            </w:r>
            <w:r w:rsidRPr="00464BD3">
              <w:rPr>
                <w:rFonts w:ascii="Times New Roman" w:eastAsia="Times New Roman" w:hAnsi="Times New Roman" w:cs="Times New Roman"/>
                <w:b/>
                <w:spacing w:val="-4"/>
                <w:sz w:val="24"/>
              </w:rPr>
              <w:t xml:space="preserve"> </w:t>
            </w:r>
            <w:r w:rsidRPr="00464BD3">
              <w:rPr>
                <w:rFonts w:ascii="Times New Roman" w:eastAsia="Times New Roman" w:hAnsi="Times New Roman" w:cs="Times New Roman"/>
                <w:b/>
                <w:sz w:val="24"/>
              </w:rPr>
              <w:t>ЦОР/ЭОР</w:t>
            </w:r>
          </w:p>
        </w:tc>
      </w:tr>
      <w:tr w:rsidR="00464BD3" w:rsidRPr="00464BD3" w:rsidTr="00EF0B46">
        <w:trPr>
          <w:trHeight w:val="275"/>
        </w:trPr>
        <w:tc>
          <w:tcPr>
            <w:tcW w:w="2866" w:type="dxa"/>
          </w:tcPr>
          <w:p w:rsidR="00464BD3" w:rsidRPr="00464BD3" w:rsidRDefault="00464BD3" w:rsidP="00464BD3">
            <w:pPr>
              <w:spacing w:line="256" w:lineRule="exact"/>
              <w:ind w:left="110"/>
              <w:rPr>
                <w:rFonts w:ascii="Times New Roman" w:eastAsia="Times New Roman" w:hAnsi="Times New Roman" w:cs="Times New Roman"/>
                <w:b/>
                <w:sz w:val="24"/>
              </w:rPr>
            </w:pPr>
            <w:r w:rsidRPr="00464BD3">
              <w:rPr>
                <w:rFonts w:ascii="Times New Roman" w:eastAsia="Times New Roman" w:hAnsi="Times New Roman" w:cs="Times New Roman"/>
                <w:b/>
                <w:sz w:val="24"/>
              </w:rPr>
              <w:t>1-я</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четверть</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(4</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часов)</w:t>
            </w:r>
          </w:p>
        </w:tc>
        <w:tc>
          <w:tcPr>
            <w:tcW w:w="2864" w:type="dxa"/>
          </w:tcPr>
          <w:p w:rsidR="00464BD3" w:rsidRPr="00464BD3" w:rsidRDefault="00464BD3" w:rsidP="00464BD3">
            <w:pPr>
              <w:spacing w:line="256" w:lineRule="exact"/>
              <w:ind w:left="107"/>
              <w:rPr>
                <w:rFonts w:ascii="Times New Roman" w:eastAsia="Times New Roman" w:hAnsi="Times New Roman" w:cs="Times New Roman"/>
                <w:b/>
                <w:sz w:val="24"/>
              </w:rPr>
            </w:pPr>
            <w:r w:rsidRPr="00464BD3">
              <w:rPr>
                <w:rFonts w:ascii="Times New Roman" w:eastAsia="Times New Roman" w:hAnsi="Times New Roman" w:cs="Times New Roman"/>
                <w:b/>
                <w:sz w:val="24"/>
              </w:rPr>
              <w:t>2-я</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четверть</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(3</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часов)</w:t>
            </w:r>
          </w:p>
        </w:tc>
        <w:tc>
          <w:tcPr>
            <w:tcW w:w="2866" w:type="dxa"/>
          </w:tcPr>
          <w:p w:rsidR="00464BD3" w:rsidRPr="00464BD3" w:rsidRDefault="00464BD3" w:rsidP="00464BD3">
            <w:pPr>
              <w:spacing w:line="256" w:lineRule="exact"/>
              <w:ind w:left="110"/>
              <w:rPr>
                <w:rFonts w:ascii="Times New Roman" w:eastAsia="Times New Roman" w:hAnsi="Times New Roman" w:cs="Times New Roman"/>
                <w:b/>
                <w:sz w:val="24"/>
              </w:rPr>
            </w:pPr>
            <w:r w:rsidRPr="00464BD3">
              <w:rPr>
                <w:rFonts w:ascii="Times New Roman" w:eastAsia="Times New Roman" w:hAnsi="Times New Roman" w:cs="Times New Roman"/>
                <w:b/>
                <w:sz w:val="24"/>
              </w:rPr>
              <w:t>3-я</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четверть</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(6</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часов)</w:t>
            </w:r>
          </w:p>
        </w:tc>
        <w:tc>
          <w:tcPr>
            <w:tcW w:w="2863" w:type="dxa"/>
          </w:tcPr>
          <w:p w:rsidR="00464BD3" w:rsidRPr="00464BD3" w:rsidRDefault="00464BD3" w:rsidP="00464BD3">
            <w:pPr>
              <w:spacing w:line="256" w:lineRule="exact"/>
              <w:ind w:left="107"/>
              <w:rPr>
                <w:rFonts w:ascii="Times New Roman" w:eastAsia="Times New Roman" w:hAnsi="Times New Roman" w:cs="Times New Roman"/>
                <w:b/>
                <w:sz w:val="24"/>
              </w:rPr>
            </w:pPr>
            <w:r w:rsidRPr="00464BD3">
              <w:rPr>
                <w:rFonts w:ascii="Times New Roman" w:eastAsia="Times New Roman" w:hAnsi="Times New Roman" w:cs="Times New Roman"/>
                <w:b/>
                <w:sz w:val="24"/>
              </w:rPr>
              <w:t>4-я</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четверть</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(4</w:t>
            </w:r>
            <w:r w:rsidRPr="00464BD3">
              <w:rPr>
                <w:rFonts w:ascii="Times New Roman" w:eastAsia="Times New Roman" w:hAnsi="Times New Roman" w:cs="Times New Roman"/>
                <w:b/>
                <w:spacing w:val="-2"/>
                <w:sz w:val="24"/>
              </w:rPr>
              <w:t xml:space="preserve"> </w:t>
            </w:r>
            <w:r w:rsidRPr="00464BD3">
              <w:rPr>
                <w:rFonts w:ascii="Times New Roman" w:eastAsia="Times New Roman" w:hAnsi="Times New Roman" w:cs="Times New Roman"/>
                <w:b/>
                <w:sz w:val="24"/>
              </w:rPr>
              <w:t>часов)</w:t>
            </w:r>
          </w:p>
        </w:tc>
        <w:tc>
          <w:tcPr>
            <w:tcW w:w="4112" w:type="dxa"/>
            <w:vMerge w:val="restart"/>
          </w:tcPr>
          <w:p w:rsidR="00464BD3" w:rsidRPr="00464BD3" w:rsidRDefault="00464BD3" w:rsidP="00464BD3">
            <w:pPr>
              <w:spacing w:line="276" w:lineRule="exact"/>
              <w:ind w:left="110" w:right="1992"/>
              <w:rPr>
                <w:rFonts w:ascii="Times New Roman" w:eastAsia="Times New Roman" w:hAnsi="Times New Roman" w:cs="Times New Roman"/>
                <w:sz w:val="24"/>
              </w:rPr>
            </w:pPr>
            <w:r w:rsidRPr="00464BD3">
              <w:rPr>
                <w:rFonts w:ascii="Times New Roman" w:eastAsia="Times New Roman" w:hAnsi="Times New Roman" w:cs="Times New Roman"/>
                <w:sz w:val="24"/>
              </w:rPr>
              <w:t>https://foxford.ru</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https://uchi.ru</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https://nativeclass.ru</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https://ismart.org</w:t>
            </w:r>
          </w:p>
        </w:tc>
      </w:tr>
      <w:tr w:rsidR="00464BD3" w:rsidRPr="00464BD3" w:rsidTr="00EF0B46">
        <w:trPr>
          <w:trHeight w:val="827"/>
        </w:trPr>
        <w:tc>
          <w:tcPr>
            <w:tcW w:w="2866" w:type="dxa"/>
          </w:tcPr>
          <w:p w:rsidR="00464BD3" w:rsidRPr="00464BD3" w:rsidRDefault="00464BD3" w:rsidP="00464BD3">
            <w:pPr>
              <w:ind w:left="110" w:right="533"/>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Классическая</w:t>
            </w:r>
            <w:r w:rsidRPr="00464BD3">
              <w:rPr>
                <w:rFonts w:ascii="Times New Roman" w:eastAsia="Times New Roman" w:hAnsi="Times New Roman" w:cs="Times New Roman"/>
                <w:spacing w:val="-14"/>
                <w:sz w:val="24"/>
                <w:lang w:val="ru-RU"/>
              </w:rPr>
              <w:t xml:space="preserve"> </w:t>
            </w:r>
            <w:r w:rsidRPr="00464BD3">
              <w:rPr>
                <w:rFonts w:ascii="Times New Roman" w:eastAsia="Times New Roman" w:hAnsi="Times New Roman" w:cs="Times New Roman"/>
                <w:sz w:val="24"/>
                <w:lang w:val="ru-RU"/>
              </w:rPr>
              <w:t>музыка</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(Ж, К)</w:t>
            </w:r>
          </w:p>
          <w:p w:rsidR="00464BD3" w:rsidRPr="00464BD3" w:rsidRDefault="00464BD3" w:rsidP="00464BD3">
            <w:pPr>
              <w:spacing w:line="257" w:lineRule="exact"/>
              <w:ind w:left="110"/>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Народная</w:t>
            </w:r>
            <w:r w:rsidRPr="00464BD3">
              <w:rPr>
                <w:rFonts w:ascii="Times New Roman" w:eastAsia="Times New Roman" w:hAnsi="Times New Roman" w:cs="Times New Roman"/>
                <w:spacing w:val="30"/>
                <w:sz w:val="24"/>
                <w:lang w:val="ru-RU"/>
              </w:rPr>
              <w:t xml:space="preserve"> </w:t>
            </w:r>
            <w:r w:rsidRPr="00464BD3">
              <w:rPr>
                <w:rFonts w:ascii="Times New Roman" w:eastAsia="Times New Roman" w:hAnsi="Times New Roman" w:cs="Times New Roman"/>
                <w:sz w:val="24"/>
                <w:lang w:val="ru-RU"/>
              </w:rPr>
              <w:t>музыка</w:t>
            </w:r>
            <w:r w:rsidRPr="00464BD3">
              <w:rPr>
                <w:rFonts w:ascii="Times New Roman" w:eastAsia="Times New Roman" w:hAnsi="Times New Roman" w:cs="Times New Roman"/>
                <w:spacing w:val="30"/>
                <w:sz w:val="24"/>
                <w:lang w:val="ru-RU"/>
              </w:rPr>
              <w:t xml:space="preserve"> </w:t>
            </w:r>
            <w:r w:rsidRPr="00464BD3">
              <w:rPr>
                <w:rFonts w:ascii="Times New Roman" w:eastAsia="Times New Roman" w:hAnsi="Times New Roman" w:cs="Times New Roman"/>
                <w:sz w:val="24"/>
                <w:lang w:val="ru-RU"/>
              </w:rPr>
              <w:t>России</w:t>
            </w:r>
          </w:p>
        </w:tc>
        <w:tc>
          <w:tcPr>
            <w:tcW w:w="2864" w:type="dxa"/>
          </w:tcPr>
          <w:p w:rsidR="00464BD3" w:rsidRPr="00464BD3" w:rsidRDefault="00464BD3" w:rsidP="00464BD3">
            <w:pPr>
              <w:ind w:left="107" w:right="1035"/>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Музыка в жизни</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человека</w:t>
            </w:r>
          </w:p>
          <w:p w:rsidR="00464BD3" w:rsidRPr="00464BD3" w:rsidRDefault="00464BD3" w:rsidP="00464BD3">
            <w:pPr>
              <w:spacing w:line="257" w:lineRule="exact"/>
              <w:ind w:left="107"/>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(Б,</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Д)</w:t>
            </w:r>
          </w:p>
        </w:tc>
        <w:tc>
          <w:tcPr>
            <w:tcW w:w="2866" w:type="dxa"/>
          </w:tcPr>
          <w:p w:rsidR="00464BD3" w:rsidRPr="00464BD3" w:rsidRDefault="00464BD3" w:rsidP="00464BD3">
            <w:pPr>
              <w:ind w:left="170" w:right="946" w:hanging="60"/>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Духовная</w:t>
            </w:r>
            <w:r w:rsidRPr="00464BD3">
              <w:rPr>
                <w:rFonts w:ascii="Times New Roman" w:eastAsia="Times New Roman" w:hAnsi="Times New Roman" w:cs="Times New Roman"/>
                <w:spacing w:val="-14"/>
                <w:sz w:val="24"/>
                <w:lang w:val="ru-RU"/>
              </w:rPr>
              <w:t xml:space="preserve"> </w:t>
            </w:r>
            <w:r w:rsidRPr="00464BD3">
              <w:rPr>
                <w:rFonts w:ascii="Times New Roman" w:eastAsia="Times New Roman" w:hAnsi="Times New Roman" w:cs="Times New Roman"/>
                <w:sz w:val="24"/>
                <w:lang w:val="ru-RU"/>
              </w:rPr>
              <w:t>музыка</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Г,</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Д)</w:t>
            </w:r>
          </w:p>
          <w:p w:rsidR="00464BD3" w:rsidRPr="00464BD3" w:rsidRDefault="00464BD3" w:rsidP="00464BD3">
            <w:pPr>
              <w:spacing w:line="257" w:lineRule="exact"/>
              <w:ind w:left="110"/>
              <w:rPr>
                <w:rFonts w:ascii="Times New Roman" w:eastAsia="Times New Roman" w:hAnsi="Times New Roman" w:cs="Times New Roman"/>
                <w:sz w:val="24"/>
              </w:rPr>
            </w:pPr>
            <w:r w:rsidRPr="00464BD3">
              <w:rPr>
                <w:rFonts w:ascii="Times New Roman" w:eastAsia="Times New Roman" w:hAnsi="Times New Roman" w:cs="Times New Roman"/>
                <w:sz w:val="24"/>
              </w:rPr>
              <w:t>Народная</w:t>
            </w:r>
            <w:r w:rsidRPr="00464BD3">
              <w:rPr>
                <w:rFonts w:ascii="Times New Roman" w:eastAsia="Times New Roman" w:hAnsi="Times New Roman" w:cs="Times New Roman"/>
                <w:spacing w:val="30"/>
                <w:sz w:val="24"/>
              </w:rPr>
              <w:t xml:space="preserve"> </w:t>
            </w:r>
            <w:r w:rsidRPr="00464BD3">
              <w:rPr>
                <w:rFonts w:ascii="Times New Roman" w:eastAsia="Times New Roman" w:hAnsi="Times New Roman" w:cs="Times New Roman"/>
                <w:sz w:val="24"/>
              </w:rPr>
              <w:t>музыка</w:t>
            </w:r>
            <w:r w:rsidRPr="00464BD3">
              <w:rPr>
                <w:rFonts w:ascii="Times New Roman" w:eastAsia="Times New Roman" w:hAnsi="Times New Roman" w:cs="Times New Roman"/>
                <w:spacing w:val="30"/>
                <w:sz w:val="24"/>
              </w:rPr>
              <w:t xml:space="preserve"> </w:t>
            </w:r>
            <w:r w:rsidRPr="00464BD3">
              <w:rPr>
                <w:rFonts w:ascii="Times New Roman" w:eastAsia="Times New Roman" w:hAnsi="Times New Roman" w:cs="Times New Roman"/>
                <w:sz w:val="24"/>
              </w:rPr>
              <w:t>России</w:t>
            </w:r>
          </w:p>
        </w:tc>
        <w:tc>
          <w:tcPr>
            <w:tcW w:w="2863" w:type="dxa"/>
          </w:tcPr>
          <w:p w:rsidR="00464BD3" w:rsidRPr="00464BD3" w:rsidRDefault="00464BD3" w:rsidP="00464BD3">
            <w:pPr>
              <w:ind w:left="107" w:right="462"/>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Музыка театра и кино</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(Д,</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В, Е)</w:t>
            </w:r>
          </w:p>
          <w:p w:rsidR="00464BD3" w:rsidRPr="00464BD3" w:rsidRDefault="00464BD3" w:rsidP="00464BD3">
            <w:pPr>
              <w:spacing w:line="257" w:lineRule="exact"/>
              <w:ind w:left="107"/>
              <w:rPr>
                <w:rFonts w:ascii="Times New Roman" w:eastAsia="Times New Roman" w:hAnsi="Times New Roman" w:cs="Times New Roman"/>
                <w:sz w:val="24"/>
              </w:rPr>
            </w:pPr>
            <w:r w:rsidRPr="00464BD3">
              <w:rPr>
                <w:rFonts w:ascii="Times New Roman" w:eastAsia="Times New Roman" w:hAnsi="Times New Roman" w:cs="Times New Roman"/>
                <w:sz w:val="24"/>
              </w:rPr>
              <w:t>Музыка</w:t>
            </w:r>
            <w:r w:rsidRPr="00464BD3">
              <w:rPr>
                <w:rFonts w:ascii="Times New Roman" w:eastAsia="Times New Roman" w:hAnsi="Times New Roman" w:cs="Times New Roman"/>
                <w:spacing w:val="-3"/>
                <w:sz w:val="24"/>
              </w:rPr>
              <w:t xml:space="preserve"> </w:t>
            </w:r>
            <w:r w:rsidRPr="00464BD3">
              <w:rPr>
                <w:rFonts w:ascii="Times New Roman" w:eastAsia="Times New Roman" w:hAnsi="Times New Roman" w:cs="Times New Roman"/>
                <w:sz w:val="24"/>
              </w:rPr>
              <w:t>народов</w:t>
            </w:r>
            <w:r w:rsidRPr="00464BD3">
              <w:rPr>
                <w:rFonts w:ascii="Times New Roman" w:eastAsia="Times New Roman" w:hAnsi="Times New Roman" w:cs="Times New Roman"/>
                <w:spacing w:val="-4"/>
                <w:sz w:val="24"/>
              </w:rPr>
              <w:t xml:space="preserve"> </w:t>
            </w:r>
            <w:r w:rsidRPr="00464BD3">
              <w:rPr>
                <w:rFonts w:ascii="Times New Roman" w:eastAsia="Times New Roman" w:hAnsi="Times New Roman" w:cs="Times New Roman"/>
                <w:sz w:val="24"/>
              </w:rPr>
              <w:t>мира</w:t>
            </w:r>
          </w:p>
        </w:tc>
        <w:tc>
          <w:tcPr>
            <w:tcW w:w="4112" w:type="dxa"/>
            <w:vMerge/>
            <w:tcBorders>
              <w:top w:val="nil"/>
            </w:tcBorders>
          </w:tcPr>
          <w:p w:rsidR="00464BD3" w:rsidRPr="00464BD3" w:rsidRDefault="00464BD3" w:rsidP="00464BD3">
            <w:pPr>
              <w:rPr>
                <w:rFonts w:ascii="Times New Roman" w:eastAsia="Times New Roman" w:hAnsi="Times New Roman" w:cs="Times New Roman"/>
                <w:sz w:val="2"/>
                <w:szCs w:val="2"/>
              </w:rPr>
            </w:pPr>
          </w:p>
        </w:tc>
      </w:tr>
    </w:tbl>
    <w:p w:rsidR="00464BD3" w:rsidRPr="00464BD3" w:rsidRDefault="00464BD3" w:rsidP="00464BD3">
      <w:pPr>
        <w:widowControl w:val="0"/>
        <w:autoSpaceDE w:val="0"/>
        <w:autoSpaceDN w:val="0"/>
        <w:spacing w:after="0" w:line="240" w:lineRule="auto"/>
        <w:rPr>
          <w:rFonts w:ascii="Times New Roman" w:eastAsia="Times New Roman" w:hAnsi="Times New Roman" w:cs="Times New Roman"/>
          <w:sz w:val="2"/>
          <w:szCs w:val="2"/>
        </w:rPr>
        <w:sectPr w:rsidR="00464BD3" w:rsidRPr="00464BD3" w:rsidSect="007C6ED2">
          <w:footerReference w:type="default" r:id="rId19"/>
          <w:pgSz w:w="16840" w:h="11910" w:orient="landscape"/>
          <w:pgMar w:top="840" w:right="280" w:bottom="1120" w:left="760" w:header="0" w:footer="920" w:gutter="0"/>
          <w:pgNumType w:start="2"/>
          <w:cols w:space="720"/>
        </w:sect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66"/>
        <w:gridCol w:w="2864"/>
        <w:gridCol w:w="2866"/>
        <w:gridCol w:w="2863"/>
        <w:gridCol w:w="4112"/>
      </w:tblGrid>
      <w:tr w:rsidR="00464BD3" w:rsidRPr="00464BD3" w:rsidTr="00EF0B46">
        <w:trPr>
          <w:trHeight w:val="3864"/>
        </w:trPr>
        <w:tc>
          <w:tcPr>
            <w:tcW w:w="2866" w:type="dxa"/>
          </w:tcPr>
          <w:p w:rsidR="00464BD3" w:rsidRPr="00464BD3" w:rsidRDefault="00464BD3" w:rsidP="00464BD3">
            <w:pPr>
              <w:spacing w:line="275" w:lineRule="exact"/>
              <w:ind w:left="110"/>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lastRenderedPageBreak/>
              <w:t>(Д)</w:t>
            </w:r>
          </w:p>
          <w:p w:rsidR="00464BD3" w:rsidRPr="00464BD3" w:rsidRDefault="00464BD3" w:rsidP="00464BD3">
            <w:pPr>
              <w:ind w:left="170" w:right="470" w:hanging="60"/>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Музыкальная грамота</w:t>
            </w:r>
            <w:r w:rsidRPr="00464BD3">
              <w:rPr>
                <w:rFonts w:ascii="Times New Roman" w:eastAsia="Times New Roman" w:hAnsi="Times New Roman" w:cs="Times New Roman"/>
                <w:spacing w:val="-58"/>
                <w:sz w:val="24"/>
                <w:lang w:val="ru-RU"/>
              </w:rPr>
              <w:t xml:space="preserve"> </w:t>
            </w:r>
            <w:r w:rsidRPr="00464BD3">
              <w:rPr>
                <w:rFonts w:ascii="Times New Roman" w:eastAsia="Times New Roman" w:hAnsi="Times New Roman" w:cs="Times New Roman"/>
                <w:sz w:val="24"/>
                <w:lang w:val="ru-RU"/>
              </w:rPr>
              <w:t>(И,</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Т)</w:t>
            </w:r>
          </w:p>
        </w:tc>
        <w:tc>
          <w:tcPr>
            <w:tcW w:w="2864" w:type="dxa"/>
          </w:tcPr>
          <w:p w:rsidR="00464BD3" w:rsidRPr="00464BD3" w:rsidRDefault="00464BD3" w:rsidP="00464BD3">
            <w:pPr>
              <w:ind w:left="107" w:right="534"/>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Классическая</w:t>
            </w:r>
            <w:r w:rsidRPr="00464BD3">
              <w:rPr>
                <w:rFonts w:ascii="Times New Roman" w:eastAsia="Times New Roman" w:hAnsi="Times New Roman" w:cs="Times New Roman"/>
                <w:spacing w:val="-14"/>
                <w:sz w:val="24"/>
                <w:lang w:val="ru-RU"/>
              </w:rPr>
              <w:t xml:space="preserve"> </w:t>
            </w:r>
            <w:r w:rsidRPr="00464BD3">
              <w:rPr>
                <w:rFonts w:ascii="Times New Roman" w:eastAsia="Times New Roman" w:hAnsi="Times New Roman" w:cs="Times New Roman"/>
                <w:sz w:val="24"/>
                <w:lang w:val="ru-RU"/>
              </w:rPr>
              <w:t>музыка</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(Б,</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Ж, З, И, Е)</w:t>
            </w:r>
          </w:p>
          <w:p w:rsidR="00464BD3" w:rsidRPr="00464BD3" w:rsidRDefault="00464BD3" w:rsidP="00464BD3">
            <w:pPr>
              <w:tabs>
                <w:tab w:val="left" w:pos="1693"/>
              </w:tabs>
              <w:ind w:left="107" w:right="93"/>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Современная</w:t>
            </w:r>
            <w:r w:rsidRPr="00464BD3">
              <w:rPr>
                <w:rFonts w:ascii="Times New Roman" w:eastAsia="Times New Roman" w:hAnsi="Times New Roman" w:cs="Times New Roman"/>
                <w:sz w:val="24"/>
                <w:lang w:val="ru-RU"/>
              </w:rPr>
              <w:tab/>
              <w:t>музыкаль-</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ная</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культура</w:t>
            </w:r>
          </w:p>
          <w:p w:rsidR="00464BD3" w:rsidRPr="00464BD3" w:rsidRDefault="00464BD3" w:rsidP="00464BD3">
            <w:pPr>
              <w:ind w:left="107"/>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(А)</w:t>
            </w:r>
          </w:p>
        </w:tc>
        <w:tc>
          <w:tcPr>
            <w:tcW w:w="2866" w:type="dxa"/>
          </w:tcPr>
          <w:p w:rsidR="00464BD3" w:rsidRPr="00464BD3" w:rsidRDefault="00464BD3" w:rsidP="00464BD3">
            <w:pPr>
              <w:spacing w:line="275" w:lineRule="exact"/>
              <w:ind w:left="110"/>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(В,</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Ж, И,</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Г,</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Е)</w:t>
            </w:r>
          </w:p>
          <w:p w:rsidR="00464BD3" w:rsidRPr="00464BD3" w:rsidRDefault="00464BD3" w:rsidP="00464BD3">
            <w:pPr>
              <w:ind w:left="170" w:right="456" w:hanging="60"/>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Музыка народов мира</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(А,</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Б, Е, Ж)</w:t>
            </w:r>
          </w:p>
          <w:p w:rsidR="00464BD3" w:rsidRPr="00464BD3" w:rsidRDefault="00464BD3" w:rsidP="00464BD3">
            <w:pPr>
              <w:ind w:left="110" w:right="470"/>
              <w:rPr>
                <w:rFonts w:ascii="Times New Roman" w:eastAsia="Times New Roman" w:hAnsi="Times New Roman" w:cs="Times New Roman"/>
                <w:sz w:val="24"/>
              </w:rPr>
            </w:pPr>
            <w:r w:rsidRPr="00464BD3">
              <w:rPr>
                <w:rFonts w:ascii="Times New Roman" w:eastAsia="Times New Roman" w:hAnsi="Times New Roman" w:cs="Times New Roman"/>
                <w:sz w:val="24"/>
              </w:rPr>
              <w:t>Музыкальная грамота</w:t>
            </w:r>
            <w:r w:rsidRPr="00464BD3">
              <w:rPr>
                <w:rFonts w:ascii="Times New Roman" w:eastAsia="Times New Roman" w:hAnsi="Times New Roman" w:cs="Times New Roman"/>
                <w:spacing w:val="-58"/>
                <w:sz w:val="24"/>
              </w:rPr>
              <w:t xml:space="preserve"> </w:t>
            </w:r>
            <w:r w:rsidRPr="00464BD3">
              <w:rPr>
                <w:rFonts w:ascii="Times New Roman" w:eastAsia="Times New Roman" w:hAnsi="Times New Roman" w:cs="Times New Roman"/>
                <w:sz w:val="24"/>
              </w:rPr>
              <w:t>(П,</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Х)</w:t>
            </w:r>
          </w:p>
        </w:tc>
        <w:tc>
          <w:tcPr>
            <w:tcW w:w="2863" w:type="dxa"/>
          </w:tcPr>
          <w:p w:rsidR="00464BD3" w:rsidRPr="00464BD3" w:rsidRDefault="00464BD3" w:rsidP="00464BD3">
            <w:pPr>
              <w:spacing w:line="275" w:lineRule="exact"/>
              <w:ind w:left="107"/>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(З,</w:t>
            </w:r>
            <w:r w:rsidRPr="00464BD3">
              <w:rPr>
                <w:rFonts w:ascii="Times New Roman" w:eastAsia="Times New Roman" w:hAnsi="Times New Roman" w:cs="Times New Roman"/>
                <w:spacing w:val="-2"/>
                <w:sz w:val="24"/>
                <w:lang w:val="ru-RU"/>
              </w:rPr>
              <w:t xml:space="preserve"> </w:t>
            </w:r>
            <w:r w:rsidRPr="00464BD3">
              <w:rPr>
                <w:rFonts w:ascii="Times New Roman" w:eastAsia="Times New Roman" w:hAnsi="Times New Roman" w:cs="Times New Roman"/>
                <w:sz w:val="24"/>
                <w:lang w:val="ru-RU"/>
              </w:rPr>
              <w:t>И)</w:t>
            </w:r>
          </w:p>
          <w:p w:rsidR="00464BD3" w:rsidRPr="00464BD3" w:rsidRDefault="00464BD3" w:rsidP="00464BD3">
            <w:pPr>
              <w:ind w:left="167" w:right="533" w:hanging="60"/>
              <w:rPr>
                <w:rFonts w:ascii="Times New Roman" w:eastAsia="Times New Roman" w:hAnsi="Times New Roman" w:cs="Times New Roman"/>
                <w:sz w:val="24"/>
                <w:lang w:val="ru-RU"/>
              </w:rPr>
            </w:pPr>
            <w:r w:rsidRPr="00464BD3">
              <w:rPr>
                <w:rFonts w:ascii="Times New Roman" w:eastAsia="Times New Roman" w:hAnsi="Times New Roman" w:cs="Times New Roman"/>
                <w:sz w:val="24"/>
                <w:lang w:val="ru-RU"/>
              </w:rPr>
              <w:t>Классическая</w:t>
            </w:r>
            <w:r w:rsidRPr="00464BD3">
              <w:rPr>
                <w:rFonts w:ascii="Times New Roman" w:eastAsia="Times New Roman" w:hAnsi="Times New Roman" w:cs="Times New Roman"/>
                <w:spacing w:val="-14"/>
                <w:sz w:val="24"/>
                <w:lang w:val="ru-RU"/>
              </w:rPr>
              <w:t xml:space="preserve"> </w:t>
            </w:r>
            <w:r w:rsidRPr="00464BD3">
              <w:rPr>
                <w:rFonts w:ascii="Times New Roman" w:eastAsia="Times New Roman" w:hAnsi="Times New Roman" w:cs="Times New Roman"/>
                <w:sz w:val="24"/>
                <w:lang w:val="ru-RU"/>
              </w:rPr>
              <w:t>музыка</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lang w:val="ru-RU"/>
              </w:rPr>
              <w:t>(Л,</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М,</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lang w:val="ru-RU"/>
              </w:rPr>
              <w:t>Н)</w:t>
            </w:r>
          </w:p>
        </w:tc>
        <w:tc>
          <w:tcPr>
            <w:tcW w:w="4112" w:type="dxa"/>
          </w:tcPr>
          <w:p w:rsidR="00464BD3" w:rsidRPr="00464BD3" w:rsidRDefault="00464BD3" w:rsidP="00464BD3">
            <w:pPr>
              <w:ind w:left="110" w:right="1963"/>
              <w:rPr>
                <w:rFonts w:ascii="Times New Roman" w:eastAsia="Times New Roman" w:hAnsi="Times New Roman" w:cs="Times New Roman"/>
                <w:sz w:val="24"/>
                <w:lang w:val="ru-RU"/>
              </w:rPr>
            </w:pPr>
            <w:r w:rsidRPr="00464BD3">
              <w:rPr>
                <w:rFonts w:ascii="Times New Roman" w:eastAsia="Times New Roman" w:hAnsi="Times New Roman" w:cs="Times New Roman"/>
                <w:sz w:val="24"/>
              </w:rPr>
              <w:t>https</w:t>
            </w:r>
            <w:r w:rsidRPr="00464BD3">
              <w:rPr>
                <w:rFonts w:ascii="Times New Roman" w:eastAsia="Times New Roman" w:hAnsi="Times New Roman" w:cs="Times New Roman"/>
                <w:sz w:val="24"/>
                <w:lang w:val="ru-RU"/>
              </w:rPr>
              <w:t>://</w:t>
            </w:r>
            <w:r w:rsidRPr="00464BD3">
              <w:rPr>
                <w:rFonts w:ascii="Times New Roman" w:eastAsia="Times New Roman" w:hAnsi="Times New Roman" w:cs="Times New Roman"/>
                <w:sz w:val="24"/>
              </w:rPr>
              <w:t>yaklass</w:t>
            </w:r>
            <w:r w:rsidRPr="00464BD3">
              <w:rPr>
                <w:rFonts w:ascii="Times New Roman" w:eastAsia="Times New Roman" w:hAnsi="Times New Roman" w:cs="Times New Roman"/>
                <w:sz w:val="24"/>
                <w:lang w:val="ru-RU"/>
              </w:rPr>
              <w:t>.</w:t>
            </w:r>
            <w:r w:rsidRPr="00464BD3">
              <w:rPr>
                <w:rFonts w:ascii="Times New Roman" w:eastAsia="Times New Roman" w:hAnsi="Times New Roman" w:cs="Times New Roman"/>
                <w:sz w:val="24"/>
              </w:rPr>
              <w:t>ru</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rPr>
              <w:t>https</w:t>
            </w:r>
            <w:r w:rsidRPr="00464BD3">
              <w:rPr>
                <w:rFonts w:ascii="Times New Roman" w:eastAsia="Times New Roman" w:hAnsi="Times New Roman" w:cs="Times New Roman"/>
                <w:sz w:val="24"/>
                <w:lang w:val="ru-RU"/>
              </w:rPr>
              <w:t>://</w:t>
            </w:r>
            <w:r w:rsidRPr="00464BD3">
              <w:rPr>
                <w:rFonts w:ascii="Times New Roman" w:eastAsia="Times New Roman" w:hAnsi="Times New Roman" w:cs="Times New Roman"/>
                <w:sz w:val="24"/>
              </w:rPr>
              <w:t>imumk</w:t>
            </w:r>
            <w:r w:rsidRPr="00464BD3">
              <w:rPr>
                <w:rFonts w:ascii="Times New Roman" w:eastAsia="Times New Roman" w:hAnsi="Times New Roman" w:cs="Times New Roman"/>
                <w:sz w:val="24"/>
                <w:lang w:val="ru-RU"/>
              </w:rPr>
              <w:t>.</w:t>
            </w:r>
            <w:r w:rsidRPr="00464BD3">
              <w:rPr>
                <w:rFonts w:ascii="Times New Roman" w:eastAsia="Times New Roman" w:hAnsi="Times New Roman" w:cs="Times New Roman"/>
                <w:sz w:val="24"/>
              </w:rPr>
              <w:t>ru</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rPr>
              <w:t>https</w:t>
            </w:r>
            <w:r w:rsidRPr="00464BD3">
              <w:rPr>
                <w:rFonts w:ascii="Times New Roman" w:eastAsia="Times New Roman" w:hAnsi="Times New Roman" w:cs="Times New Roman"/>
                <w:sz w:val="24"/>
                <w:lang w:val="ru-RU"/>
              </w:rPr>
              <w:t>://</w:t>
            </w:r>
            <w:r w:rsidRPr="00464BD3">
              <w:rPr>
                <w:rFonts w:ascii="Times New Roman" w:eastAsia="Times New Roman" w:hAnsi="Times New Roman" w:cs="Times New Roman"/>
                <w:sz w:val="24"/>
              </w:rPr>
              <w:t>school</w:t>
            </w:r>
            <w:r w:rsidRPr="00464BD3">
              <w:rPr>
                <w:rFonts w:ascii="Times New Roman" w:eastAsia="Times New Roman" w:hAnsi="Times New Roman" w:cs="Times New Roman"/>
                <w:sz w:val="24"/>
                <w:lang w:val="ru-RU"/>
              </w:rPr>
              <w:t>.</w:t>
            </w:r>
            <w:r w:rsidRPr="00464BD3">
              <w:rPr>
                <w:rFonts w:ascii="Times New Roman" w:eastAsia="Times New Roman" w:hAnsi="Times New Roman" w:cs="Times New Roman"/>
                <w:sz w:val="24"/>
              </w:rPr>
              <w:t>nd</w:t>
            </w:r>
            <w:r w:rsidRPr="00464BD3">
              <w:rPr>
                <w:rFonts w:ascii="Times New Roman" w:eastAsia="Times New Roman" w:hAnsi="Times New Roman" w:cs="Times New Roman"/>
                <w:sz w:val="24"/>
                <w:lang w:val="ru-RU"/>
              </w:rPr>
              <w:t>.</w:t>
            </w:r>
            <w:r w:rsidRPr="00464BD3">
              <w:rPr>
                <w:rFonts w:ascii="Times New Roman" w:eastAsia="Times New Roman" w:hAnsi="Times New Roman" w:cs="Times New Roman"/>
                <w:sz w:val="24"/>
              </w:rPr>
              <w:t>ru</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rPr>
              <w:t>https</w:t>
            </w:r>
            <w:r w:rsidRPr="00464BD3">
              <w:rPr>
                <w:rFonts w:ascii="Times New Roman" w:eastAsia="Times New Roman" w:hAnsi="Times New Roman" w:cs="Times New Roman"/>
                <w:sz w:val="24"/>
                <w:lang w:val="ru-RU"/>
              </w:rPr>
              <w:t>://</w:t>
            </w:r>
            <w:r w:rsidRPr="00464BD3">
              <w:rPr>
                <w:rFonts w:ascii="Times New Roman" w:eastAsia="Times New Roman" w:hAnsi="Times New Roman" w:cs="Times New Roman"/>
                <w:sz w:val="24"/>
              </w:rPr>
              <w:t>mob</w:t>
            </w:r>
            <w:r w:rsidRPr="00464BD3">
              <w:rPr>
                <w:rFonts w:ascii="Times New Roman" w:eastAsia="Times New Roman" w:hAnsi="Times New Roman" w:cs="Times New Roman"/>
                <w:sz w:val="24"/>
                <w:lang w:val="ru-RU"/>
              </w:rPr>
              <w:t>-</w:t>
            </w:r>
            <w:r w:rsidRPr="00464BD3">
              <w:rPr>
                <w:rFonts w:ascii="Times New Roman" w:eastAsia="Times New Roman" w:hAnsi="Times New Roman" w:cs="Times New Roman"/>
                <w:sz w:val="24"/>
              </w:rPr>
              <w:t>edu</w:t>
            </w:r>
            <w:r w:rsidRPr="00464BD3">
              <w:rPr>
                <w:rFonts w:ascii="Times New Roman" w:eastAsia="Times New Roman" w:hAnsi="Times New Roman" w:cs="Times New Roman"/>
                <w:sz w:val="24"/>
                <w:lang w:val="ru-RU"/>
              </w:rPr>
              <w:t>.</w:t>
            </w:r>
            <w:r w:rsidRPr="00464BD3">
              <w:rPr>
                <w:rFonts w:ascii="Times New Roman" w:eastAsia="Times New Roman" w:hAnsi="Times New Roman" w:cs="Times New Roman"/>
                <w:sz w:val="24"/>
              </w:rPr>
              <w:t>com</w:t>
            </w:r>
            <w:r w:rsidRPr="00464BD3">
              <w:rPr>
                <w:rFonts w:ascii="Times New Roman" w:eastAsia="Times New Roman" w:hAnsi="Times New Roman" w:cs="Times New Roman"/>
                <w:spacing w:val="-57"/>
                <w:sz w:val="24"/>
                <w:lang w:val="ru-RU"/>
              </w:rPr>
              <w:t xml:space="preserve"> </w:t>
            </w:r>
            <w:r w:rsidRPr="00464BD3">
              <w:rPr>
                <w:rFonts w:ascii="Times New Roman" w:eastAsia="Times New Roman" w:hAnsi="Times New Roman" w:cs="Times New Roman"/>
                <w:sz w:val="24"/>
              </w:rPr>
              <w:t>https</w:t>
            </w:r>
            <w:r w:rsidRPr="00464BD3">
              <w:rPr>
                <w:rFonts w:ascii="Times New Roman" w:eastAsia="Times New Roman" w:hAnsi="Times New Roman" w:cs="Times New Roman"/>
                <w:sz w:val="24"/>
                <w:lang w:val="ru-RU"/>
              </w:rPr>
              <w:t>://</w:t>
            </w:r>
            <w:r w:rsidRPr="00464BD3">
              <w:rPr>
                <w:rFonts w:ascii="Times New Roman" w:eastAsia="Times New Roman" w:hAnsi="Times New Roman" w:cs="Times New Roman"/>
                <w:sz w:val="24"/>
              </w:rPr>
              <w:t>media</w:t>
            </w:r>
            <w:r w:rsidRPr="00464BD3">
              <w:rPr>
                <w:rFonts w:ascii="Times New Roman" w:eastAsia="Times New Roman" w:hAnsi="Times New Roman" w:cs="Times New Roman"/>
                <w:sz w:val="24"/>
                <w:lang w:val="ru-RU"/>
              </w:rPr>
              <w:t>.</w:t>
            </w:r>
            <w:r w:rsidRPr="00464BD3">
              <w:rPr>
                <w:rFonts w:ascii="Times New Roman" w:eastAsia="Times New Roman" w:hAnsi="Times New Roman" w:cs="Times New Roman"/>
                <w:sz w:val="24"/>
              </w:rPr>
              <w:t>prosv</w:t>
            </w:r>
            <w:r w:rsidRPr="00464BD3">
              <w:rPr>
                <w:rFonts w:ascii="Times New Roman" w:eastAsia="Times New Roman" w:hAnsi="Times New Roman" w:cs="Times New Roman"/>
                <w:sz w:val="24"/>
                <w:lang w:val="ru-RU"/>
              </w:rPr>
              <w:t>,</w:t>
            </w:r>
            <w:r w:rsidRPr="00464BD3">
              <w:rPr>
                <w:rFonts w:ascii="Times New Roman" w:eastAsia="Times New Roman" w:hAnsi="Times New Roman" w:cs="Times New Roman"/>
                <w:sz w:val="24"/>
              </w:rPr>
              <w:t>u</w:t>
            </w:r>
            <w:r w:rsidRPr="00464BD3">
              <w:rPr>
                <w:rFonts w:ascii="Times New Roman" w:eastAsia="Times New Roman" w:hAnsi="Times New Roman" w:cs="Times New Roman"/>
                <w:spacing w:val="-58"/>
                <w:sz w:val="24"/>
                <w:lang w:val="ru-RU"/>
              </w:rPr>
              <w:t xml:space="preserve"> </w:t>
            </w:r>
            <w:r w:rsidRPr="00464BD3">
              <w:rPr>
                <w:rFonts w:ascii="Times New Roman" w:eastAsia="Times New Roman" w:hAnsi="Times New Roman" w:cs="Times New Roman"/>
                <w:sz w:val="24"/>
              </w:rPr>
              <w:t>https</w:t>
            </w:r>
            <w:r w:rsidRPr="00464BD3">
              <w:rPr>
                <w:rFonts w:ascii="Times New Roman" w:eastAsia="Times New Roman" w:hAnsi="Times New Roman" w:cs="Times New Roman"/>
                <w:sz w:val="24"/>
                <w:lang w:val="ru-RU"/>
              </w:rPr>
              <w:t>://</w:t>
            </w:r>
            <w:r w:rsidRPr="00464BD3">
              <w:rPr>
                <w:rFonts w:ascii="Times New Roman" w:eastAsia="Times New Roman" w:hAnsi="Times New Roman" w:cs="Times New Roman"/>
                <w:sz w:val="24"/>
              </w:rPr>
              <w:t>urok</w:t>
            </w:r>
            <w:r w:rsidRPr="00464BD3">
              <w:rPr>
                <w:rFonts w:ascii="Times New Roman" w:eastAsia="Times New Roman" w:hAnsi="Times New Roman" w:cs="Times New Roman"/>
                <w:sz w:val="24"/>
                <w:lang w:val="ru-RU"/>
              </w:rPr>
              <w:t>.1</w:t>
            </w:r>
            <w:r w:rsidRPr="00464BD3">
              <w:rPr>
                <w:rFonts w:ascii="Times New Roman" w:eastAsia="Times New Roman" w:hAnsi="Times New Roman" w:cs="Times New Roman"/>
                <w:sz w:val="24"/>
              </w:rPr>
              <w:t>c</w:t>
            </w:r>
            <w:r w:rsidRPr="00464BD3">
              <w:rPr>
                <w:rFonts w:ascii="Times New Roman" w:eastAsia="Times New Roman" w:hAnsi="Times New Roman" w:cs="Times New Roman"/>
                <w:sz w:val="24"/>
                <w:lang w:val="ru-RU"/>
              </w:rPr>
              <w:t>.</w:t>
            </w:r>
            <w:r w:rsidRPr="00464BD3">
              <w:rPr>
                <w:rFonts w:ascii="Times New Roman" w:eastAsia="Times New Roman" w:hAnsi="Times New Roman" w:cs="Times New Roman"/>
                <w:sz w:val="24"/>
              </w:rPr>
              <w:t>ru</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rPr>
              <w:t>https</w:t>
            </w:r>
            <w:r w:rsidRPr="00464BD3">
              <w:rPr>
                <w:rFonts w:ascii="Times New Roman" w:eastAsia="Times New Roman" w:hAnsi="Times New Roman" w:cs="Times New Roman"/>
                <w:sz w:val="24"/>
                <w:lang w:val="ru-RU"/>
              </w:rPr>
              <w:t>://</w:t>
            </w:r>
            <w:r w:rsidRPr="00464BD3">
              <w:rPr>
                <w:rFonts w:ascii="Times New Roman" w:eastAsia="Times New Roman" w:hAnsi="Times New Roman" w:cs="Times New Roman"/>
                <w:sz w:val="24"/>
              </w:rPr>
              <w:t>resh</w:t>
            </w:r>
            <w:r w:rsidRPr="00464BD3">
              <w:rPr>
                <w:rFonts w:ascii="Times New Roman" w:eastAsia="Times New Roman" w:hAnsi="Times New Roman" w:cs="Times New Roman"/>
                <w:sz w:val="24"/>
                <w:lang w:val="ru-RU"/>
              </w:rPr>
              <w:t>.</w:t>
            </w:r>
            <w:r w:rsidRPr="00464BD3">
              <w:rPr>
                <w:rFonts w:ascii="Times New Roman" w:eastAsia="Times New Roman" w:hAnsi="Times New Roman" w:cs="Times New Roman"/>
                <w:sz w:val="24"/>
              </w:rPr>
              <w:t>edu</w:t>
            </w:r>
            <w:r w:rsidRPr="00464BD3">
              <w:rPr>
                <w:rFonts w:ascii="Times New Roman" w:eastAsia="Times New Roman" w:hAnsi="Times New Roman" w:cs="Times New Roman"/>
                <w:sz w:val="24"/>
                <w:lang w:val="ru-RU"/>
              </w:rPr>
              <w:t>.</w:t>
            </w:r>
            <w:r w:rsidRPr="00464BD3">
              <w:rPr>
                <w:rFonts w:ascii="Times New Roman" w:eastAsia="Times New Roman" w:hAnsi="Times New Roman" w:cs="Times New Roman"/>
                <w:sz w:val="24"/>
              </w:rPr>
              <w:t>ru</w:t>
            </w:r>
            <w:r w:rsidRPr="00464BD3">
              <w:rPr>
                <w:rFonts w:ascii="Times New Roman" w:eastAsia="Times New Roman" w:hAnsi="Times New Roman" w:cs="Times New Roman"/>
                <w:spacing w:val="1"/>
                <w:sz w:val="24"/>
                <w:lang w:val="ru-RU"/>
              </w:rPr>
              <w:t xml:space="preserve"> </w:t>
            </w:r>
            <w:r w:rsidRPr="00464BD3">
              <w:rPr>
                <w:rFonts w:ascii="Times New Roman" w:eastAsia="Times New Roman" w:hAnsi="Times New Roman" w:cs="Times New Roman"/>
                <w:sz w:val="24"/>
              </w:rPr>
              <w:t>https</w:t>
            </w:r>
            <w:r w:rsidRPr="00464BD3">
              <w:rPr>
                <w:rFonts w:ascii="Times New Roman" w:eastAsia="Times New Roman" w:hAnsi="Times New Roman" w:cs="Times New Roman"/>
                <w:sz w:val="24"/>
                <w:lang w:val="ru-RU"/>
              </w:rPr>
              <w:t>://</w:t>
            </w:r>
            <w:r w:rsidRPr="00464BD3">
              <w:rPr>
                <w:rFonts w:ascii="Times New Roman" w:eastAsia="Times New Roman" w:hAnsi="Times New Roman" w:cs="Times New Roman"/>
                <w:sz w:val="24"/>
              </w:rPr>
              <w:t>school</w:t>
            </w:r>
            <w:r w:rsidRPr="00464BD3">
              <w:rPr>
                <w:rFonts w:ascii="Times New Roman" w:eastAsia="Times New Roman" w:hAnsi="Times New Roman" w:cs="Times New Roman"/>
                <w:sz w:val="24"/>
                <w:lang w:val="ru-RU"/>
              </w:rPr>
              <w:t>.</w:t>
            </w:r>
            <w:r w:rsidRPr="00464BD3">
              <w:rPr>
                <w:rFonts w:ascii="Times New Roman" w:eastAsia="Times New Roman" w:hAnsi="Times New Roman" w:cs="Times New Roman"/>
                <w:sz w:val="24"/>
              </w:rPr>
              <w:t>mos</w:t>
            </w:r>
            <w:r w:rsidRPr="00464BD3">
              <w:rPr>
                <w:rFonts w:ascii="Times New Roman" w:eastAsia="Times New Roman" w:hAnsi="Times New Roman" w:cs="Times New Roman"/>
                <w:sz w:val="24"/>
                <w:lang w:val="ru-RU"/>
              </w:rPr>
              <w:t>.</w:t>
            </w:r>
            <w:r w:rsidRPr="00464BD3">
              <w:rPr>
                <w:rFonts w:ascii="Times New Roman" w:eastAsia="Times New Roman" w:hAnsi="Times New Roman" w:cs="Times New Roman"/>
                <w:sz w:val="24"/>
              </w:rPr>
              <w:t>ru</w:t>
            </w:r>
            <w:r w:rsidRPr="00464BD3">
              <w:rPr>
                <w:rFonts w:ascii="Times New Roman" w:eastAsia="Times New Roman" w:hAnsi="Times New Roman" w:cs="Times New Roman"/>
                <w:spacing w:val="-57"/>
                <w:sz w:val="24"/>
                <w:lang w:val="ru-RU"/>
              </w:rPr>
              <w:t xml:space="preserve"> </w:t>
            </w:r>
            <w:hyperlink r:id="rId20">
              <w:r w:rsidRPr="00464BD3">
                <w:rPr>
                  <w:rFonts w:ascii="Times New Roman" w:eastAsia="Times New Roman" w:hAnsi="Times New Roman" w:cs="Times New Roman"/>
                  <w:color w:val="0462C1"/>
                  <w:sz w:val="24"/>
                  <w:u w:val="single" w:color="0462C1"/>
                </w:rPr>
                <w:t>https</w:t>
              </w:r>
              <w:r w:rsidRPr="00464BD3">
                <w:rPr>
                  <w:rFonts w:ascii="Times New Roman" w:eastAsia="Times New Roman" w:hAnsi="Times New Roman" w:cs="Times New Roman"/>
                  <w:color w:val="0462C1"/>
                  <w:sz w:val="24"/>
                  <w:u w:val="single" w:color="0462C1"/>
                  <w:lang w:val="ru-RU"/>
                </w:rPr>
                <w:t>://</w:t>
              </w:r>
              <w:r w:rsidRPr="00464BD3">
                <w:rPr>
                  <w:rFonts w:ascii="Times New Roman" w:eastAsia="Times New Roman" w:hAnsi="Times New Roman" w:cs="Times New Roman"/>
                  <w:color w:val="0462C1"/>
                  <w:sz w:val="24"/>
                  <w:u w:val="single" w:color="0462C1"/>
                </w:rPr>
                <w:t>mosmetod</w:t>
              </w:r>
              <w:r w:rsidRPr="00464BD3">
                <w:rPr>
                  <w:rFonts w:ascii="Times New Roman" w:eastAsia="Times New Roman" w:hAnsi="Times New Roman" w:cs="Times New Roman"/>
                  <w:color w:val="0462C1"/>
                  <w:sz w:val="24"/>
                  <w:u w:val="single" w:color="0462C1"/>
                  <w:lang w:val="ru-RU"/>
                </w:rPr>
                <w:t>.</w:t>
              </w:r>
              <w:r w:rsidRPr="00464BD3">
                <w:rPr>
                  <w:rFonts w:ascii="Times New Roman" w:eastAsia="Times New Roman" w:hAnsi="Times New Roman" w:cs="Times New Roman"/>
                  <w:color w:val="0462C1"/>
                  <w:sz w:val="24"/>
                  <w:u w:val="single" w:color="0462C1"/>
                </w:rPr>
                <w:t>ru</w:t>
              </w:r>
              <w:r w:rsidRPr="00464BD3">
                <w:rPr>
                  <w:rFonts w:ascii="Times New Roman" w:eastAsia="Times New Roman" w:hAnsi="Times New Roman" w:cs="Times New Roman"/>
                  <w:color w:val="0462C1"/>
                  <w:sz w:val="24"/>
                  <w:u w:val="single" w:color="0462C1"/>
                  <w:lang w:val="ru-RU"/>
                </w:rPr>
                <w:t>/</w:t>
              </w:r>
            </w:hyperlink>
            <w:r w:rsidRPr="00464BD3">
              <w:rPr>
                <w:rFonts w:ascii="Times New Roman" w:eastAsia="Times New Roman" w:hAnsi="Times New Roman" w:cs="Times New Roman"/>
                <w:color w:val="0462C1"/>
                <w:spacing w:val="-57"/>
                <w:sz w:val="24"/>
                <w:lang w:val="ru-RU"/>
              </w:rPr>
              <w:t xml:space="preserve"> </w:t>
            </w:r>
            <w:hyperlink r:id="rId21">
              <w:r w:rsidRPr="00464BD3">
                <w:rPr>
                  <w:rFonts w:ascii="Times New Roman" w:eastAsia="Times New Roman" w:hAnsi="Times New Roman" w:cs="Times New Roman"/>
                  <w:color w:val="0000FF"/>
                  <w:sz w:val="24"/>
                  <w:u w:val="single" w:color="0000FF"/>
                </w:rPr>
                <w:t>https</w:t>
              </w:r>
              <w:r w:rsidRPr="00464BD3">
                <w:rPr>
                  <w:rFonts w:ascii="Times New Roman" w:eastAsia="Times New Roman" w:hAnsi="Times New Roman" w:cs="Times New Roman"/>
                  <w:color w:val="0000FF"/>
                  <w:sz w:val="24"/>
                  <w:u w:val="single" w:color="0000FF"/>
                  <w:lang w:val="ru-RU"/>
                </w:rPr>
                <w:t>://</w:t>
              </w:r>
              <w:r w:rsidRPr="00464BD3">
                <w:rPr>
                  <w:rFonts w:ascii="Times New Roman" w:eastAsia="Times New Roman" w:hAnsi="Times New Roman" w:cs="Times New Roman"/>
                  <w:color w:val="0000FF"/>
                  <w:sz w:val="24"/>
                  <w:u w:val="single" w:color="0000FF"/>
                </w:rPr>
                <w:t>mosmetod</w:t>
              </w:r>
              <w:r w:rsidRPr="00464BD3">
                <w:rPr>
                  <w:rFonts w:ascii="Times New Roman" w:eastAsia="Times New Roman" w:hAnsi="Times New Roman" w:cs="Times New Roman"/>
                  <w:color w:val="0000FF"/>
                  <w:sz w:val="24"/>
                  <w:u w:val="single" w:color="0000FF"/>
                  <w:lang w:val="ru-RU"/>
                </w:rPr>
                <w:t>.</w:t>
              </w:r>
              <w:r w:rsidRPr="00464BD3">
                <w:rPr>
                  <w:rFonts w:ascii="Times New Roman" w:eastAsia="Times New Roman" w:hAnsi="Times New Roman" w:cs="Times New Roman"/>
                  <w:color w:val="0000FF"/>
                  <w:sz w:val="24"/>
                  <w:u w:val="single" w:color="0000FF"/>
                </w:rPr>
                <w:t>ru</w:t>
              </w:r>
              <w:r w:rsidRPr="00464BD3">
                <w:rPr>
                  <w:rFonts w:ascii="Times New Roman" w:eastAsia="Times New Roman" w:hAnsi="Times New Roman" w:cs="Times New Roman"/>
                  <w:color w:val="0000FF"/>
                  <w:sz w:val="24"/>
                  <w:u w:val="single" w:color="0000FF"/>
                  <w:lang w:val="ru-RU"/>
                </w:rPr>
                <w:t>/</w:t>
              </w:r>
            </w:hyperlink>
          </w:p>
          <w:p w:rsidR="00464BD3" w:rsidRPr="00464BD3" w:rsidRDefault="00464BD3" w:rsidP="00464BD3">
            <w:pPr>
              <w:ind w:left="110" w:right="177"/>
              <w:rPr>
                <w:rFonts w:ascii="Times New Roman" w:eastAsia="Times New Roman" w:hAnsi="Times New Roman" w:cs="Times New Roman"/>
                <w:sz w:val="24"/>
              </w:rPr>
            </w:pPr>
            <w:r w:rsidRPr="00464BD3">
              <w:rPr>
                <w:rFonts w:ascii="Times New Roman" w:eastAsia="Times New Roman" w:hAnsi="Times New Roman" w:cs="Times New Roman"/>
                <w:sz w:val="24"/>
              </w:rPr>
              <w:t>metodicheskoe-rostranstvo/nachalnaya-</w:t>
            </w:r>
            <w:r w:rsidRPr="00464BD3">
              <w:rPr>
                <w:rFonts w:ascii="Times New Roman" w:eastAsia="Times New Roman" w:hAnsi="Times New Roman" w:cs="Times New Roman"/>
                <w:spacing w:val="-57"/>
                <w:sz w:val="24"/>
              </w:rPr>
              <w:t xml:space="preserve"> </w:t>
            </w:r>
            <w:r w:rsidRPr="00464BD3">
              <w:rPr>
                <w:rFonts w:ascii="Times New Roman" w:eastAsia="Times New Roman" w:hAnsi="Times New Roman" w:cs="Times New Roman"/>
                <w:sz w:val="24"/>
              </w:rPr>
              <w:t>shkola/metodicheskie-</w:t>
            </w:r>
            <w:r w:rsidRPr="00464BD3">
              <w:rPr>
                <w:rFonts w:ascii="Times New Roman" w:eastAsia="Times New Roman" w:hAnsi="Times New Roman" w:cs="Times New Roman"/>
                <w:spacing w:val="1"/>
                <w:sz w:val="24"/>
              </w:rPr>
              <w:t xml:space="preserve"> </w:t>
            </w:r>
            <w:r w:rsidRPr="00464BD3">
              <w:rPr>
                <w:rFonts w:ascii="Times New Roman" w:eastAsia="Times New Roman" w:hAnsi="Times New Roman" w:cs="Times New Roman"/>
                <w:sz w:val="24"/>
              </w:rPr>
              <w:t>rekomendatsii/dist-ob-muz-1-4.html</w:t>
            </w:r>
          </w:p>
        </w:tc>
      </w:tr>
    </w:tbl>
    <w:p w:rsidR="00D14ADE" w:rsidRPr="00464BD3" w:rsidRDefault="00D14ADE">
      <w:pPr>
        <w:rPr>
          <w:lang w:val="en-US"/>
        </w:rPr>
      </w:pPr>
      <w:bookmarkStart w:id="0" w:name="_GoBack"/>
      <w:bookmarkEnd w:id="0"/>
    </w:p>
    <w:sectPr w:rsidR="00D14ADE" w:rsidRPr="00464BD3" w:rsidSect="00464BD3">
      <w:pgSz w:w="16850" w:h="11900" w:orient="landscape"/>
      <w:pgMar w:top="919" w:right="499" w:bottom="601" w:left="278" w:header="0" w:footer="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choolBookSanPin">
    <w:altName w:val="Times New Roman"/>
    <w:panose1 w:val="00000000000000000000"/>
    <w:charset w:val="00"/>
    <w:family w:val="roman"/>
    <w:notTrueType/>
    <w:pitch w:val="variable"/>
    <w:sig w:usb0="800002EF" w:usb1="1000000A" w:usb2="00000000" w:usb3="00000000" w:csb0="00000005" w:csb1="00000000"/>
  </w:font>
  <w:font w:name="Tahoma">
    <w:panose1 w:val="020B0604030504040204"/>
    <w:charset w:val="CC"/>
    <w:family w:val="swiss"/>
    <w:pitch w:val="variable"/>
    <w:sig w:usb0="E1002EFF" w:usb1="C000605B" w:usb2="00000029" w:usb3="00000000" w:csb0="0001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Minion Pro">
    <w:panose1 w:val="00000000000000000000"/>
    <w:charset w:val="00"/>
    <w:family w:val="roman"/>
    <w:notTrueType/>
    <w:pitch w:val="variable"/>
    <w:sig w:usb0="60000287" w:usb1="00000001" w:usb2="00000000" w:usb3="00000000" w:csb0="0000019F"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SchoolBookSanPin-Bold">
    <w:altName w:val="Calibri"/>
    <w:panose1 w:val="00000000000000000000"/>
    <w:charset w:val="CC"/>
    <w:family w:val="auto"/>
    <w:notTrueType/>
    <w:pitch w:val="default"/>
    <w:sig w:usb0="00000201" w:usb1="00000000" w:usb2="00000000" w:usb3="00000000" w:csb0="00000004" w:csb1="00000000"/>
  </w:font>
  <w:font w:name="Courier">
    <w:panose1 w:val="02070409020205020404"/>
    <w:charset w:val="00"/>
    <w:family w:val="modern"/>
    <w:notTrueType/>
    <w:pitch w:val="fixed"/>
    <w:sig w:usb0="00000003" w:usb1="00000000" w:usb2="00000000" w:usb3="00000000" w:csb0="00000001" w:csb1="00000000"/>
  </w:font>
  <w:font w:name="Franklin Gothic Demi">
    <w:panose1 w:val="020B0703020102020204"/>
    <w:charset w:val="CC"/>
    <w:family w:val="swiss"/>
    <w:pitch w:val="variable"/>
    <w:sig w:usb0="00000287" w:usb1="00000000" w:usb2="00000000" w:usb3="00000000" w:csb0="0000009F" w:csb1="00000000"/>
  </w:font>
  <w:font w:name="Liberation Sans">
    <w:altName w:val="Arial"/>
    <w:charset w:val="CC"/>
    <w:family w:val="swiss"/>
    <w:pitch w:val="variable"/>
    <w:sig w:usb0="A00002AF" w:usb1="5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entury Schoolbook">
    <w:panose1 w:val="02040604050505020304"/>
    <w:charset w:val="CC"/>
    <w:family w:val="roman"/>
    <w:pitch w:val="variable"/>
    <w:sig w:usb0="00000287" w:usb1="00000000" w:usb2="00000000" w:usb3="00000000" w:csb0="0000009F" w:csb1="00000000"/>
  </w:font>
  <w:font w:name="Microsoft Sans Serif">
    <w:altName w:val="Microsoft Sans Serif"/>
    <w:panose1 w:val="020B0604020202020204"/>
    <w:charset w:val="CC"/>
    <w:family w:val="swiss"/>
    <w:pitch w:val="variable"/>
    <w:sig w:usb0="E5002EFF" w:usb1="C000605B" w:usb2="00000029" w:usb3="00000000" w:csb0="000101FF" w:csb1="00000000"/>
  </w:font>
  <w:font w:name="Constantia">
    <w:altName w:val="Constantia"/>
    <w:panose1 w:val="02030602050306030303"/>
    <w:charset w:val="CC"/>
    <w:family w:val="roman"/>
    <w:pitch w:val="variable"/>
    <w:sig w:usb0="A00002EF" w:usb1="400020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 w:name="FreeSetC">
    <w:altName w:val="Calibri"/>
    <w:charset w:val="CC"/>
    <w:family w:val="auto"/>
    <w:pitch w:val="default"/>
  </w:font>
  <w:font w:name="SchoolBookCSanPin">
    <w:altName w:val="Cambria"/>
    <w:charset w:val="CC"/>
    <w:family w:val="roman"/>
    <w:pitch w:val="default"/>
  </w:font>
  <w:font w:name="Liberation Mono">
    <w:altName w:val="Courier New"/>
    <w:charset w:val="01"/>
    <w:family w:val="modern"/>
    <w:pitch w:val="fixed"/>
  </w:font>
  <w:font w:name="Droid Sans Fallback">
    <w:altName w:val="Times New Roman"/>
    <w:charset w:val="01"/>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NewtonCSanPin-Regular">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341" w:rsidRDefault="00464BD3">
    <w:pPr>
      <w:pStyle w:val="a3"/>
      <w:spacing w:line="14" w:lineRule="auto"/>
      <w:rPr>
        <w:sz w:val="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7921544"/>
      <w:docPartObj>
        <w:docPartGallery w:val="Page Numbers (Bottom of Page)"/>
        <w:docPartUnique/>
      </w:docPartObj>
    </w:sdtPr>
    <w:sdtEndPr/>
    <w:sdtContent>
      <w:p w:rsidR="00987341" w:rsidRDefault="00464BD3">
        <w:pPr>
          <w:pStyle w:val="aa"/>
          <w:jc w:val="right"/>
        </w:pPr>
        <w:r>
          <w:fldChar w:fldCharType="begin"/>
        </w:r>
        <w:r>
          <w:instrText>PAGE   \* MERGEFORMAT</w:instrText>
        </w:r>
        <w:r>
          <w:fldChar w:fldCharType="separate"/>
        </w:r>
        <w:r>
          <w:rPr>
            <w:noProof/>
          </w:rPr>
          <w:t>2</w:t>
        </w:r>
        <w:r>
          <w:fldChar w:fldCharType="end"/>
        </w:r>
      </w:p>
    </w:sdtContent>
  </w:sdt>
  <w:p w:rsidR="00987341" w:rsidRDefault="00464BD3">
    <w:pPr>
      <w:pStyle w:val="a3"/>
      <w:spacing w:line="14" w:lineRule="auto"/>
      <w:rPr>
        <w:sz w:val="2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341" w:rsidRDefault="00464BD3">
    <w:pPr>
      <w:pStyle w:val="a3"/>
      <w:spacing w:line="14" w:lineRule="auto"/>
      <w:rPr>
        <w:sz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341" w:rsidRDefault="00464BD3">
    <w:pPr>
      <w:pStyle w:val="a3"/>
      <w:spacing w:line="14" w:lineRule="auto"/>
      <w:rPr>
        <w:sz w:val="20"/>
      </w:rPr>
    </w:pPr>
    <w:r>
      <w:rPr>
        <w:noProof/>
        <w:sz w:val="26"/>
        <w:lang w:eastAsia="ru-RU"/>
      </w:rPr>
      <mc:AlternateContent>
        <mc:Choice Requires="wps">
          <w:drawing>
            <wp:anchor distT="0" distB="0" distL="114300" distR="114300" simplePos="0" relativeHeight="251659264" behindDoc="1" locked="0" layoutInCell="1" allowOverlap="1" wp14:anchorId="568522E3" wp14:editId="4C983AA0">
              <wp:simplePos x="0" y="0"/>
              <wp:positionH relativeFrom="page">
                <wp:posOffset>9792970</wp:posOffset>
              </wp:positionH>
              <wp:positionV relativeFrom="page">
                <wp:posOffset>6785610</wp:posOffset>
              </wp:positionV>
              <wp:extent cx="219075" cy="165735"/>
              <wp:effectExtent l="1270" t="3810" r="0" b="1905"/>
              <wp:wrapNone/>
              <wp:docPr id="51" name="Надпись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7341" w:rsidRDefault="00464BD3">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8522E3" id="_x0000_t202" coordsize="21600,21600" o:spt="202" path="m,l,21600r21600,l21600,xe">
              <v:stroke joinstyle="miter"/>
              <v:path gradientshapeok="t" o:connecttype="rect"/>
            </v:shapetype>
            <v:shape id="Надпись 51" o:spid="_x0000_s1026" type="#_x0000_t202" style="position:absolute;margin-left:771.1pt;margin-top:534.3pt;width:17.25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" filled="f" stroked="f">
              <v:textbox inset="0,0,0,0">
                <w:txbxContent>
                  <w:p w:rsidR="00987341" w:rsidRDefault="00464BD3">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2</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341" w:rsidRDefault="00464BD3">
    <w:pPr>
      <w:pStyle w:val="a3"/>
      <w:spacing w:line="14" w:lineRule="auto"/>
      <w:rPr>
        <w:sz w:val="20"/>
      </w:rPr>
    </w:pPr>
    <w:r>
      <w:rPr>
        <w:noProof/>
        <w:sz w:val="26"/>
        <w:lang w:eastAsia="ru-RU"/>
      </w:rPr>
      <mc:AlternateContent>
        <mc:Choice Requires="wps">
          <w:drawing>
            <wp:anchor distT="0" distB="0" distL="114300" distR="114300" simplePos="0" relativeHeight="251660288" behindDoc="1" locked="0" layoutInCell="1" allowOverlap="1" wp14:anchorId="070DF601" wp14:editId="3DA32ABA">
              <wp:simplePos x="0" y="0"/>
              <wp:positionH relativeFrom="page">
                <wp:posOffset>9723120</wp:posOffset>
              </wp:positionH>
              <wp:positionV relativeFrom="page">
                <wp:posOffset>6785610</wp:posOffset>
              </wp:positionV>
              <wp:extent cx="288290" cy="165735"/>
              <wp:effectExtent l="0" t="3810" r="0" b="1905"/>
              <wp:wrapNone/>
              <wp:docPr id="50" name="Надпись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29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7341" w:rsidRDefault="00464BD3">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0DF601" id="_x0000_t202" coordsize="21600,21600" o:spt="202" path="m,l,21600r21600,l21600,xe">
              <v:stroke joinstyle="miter"/>
              <v:path gradientshapeok="t" o:connecttype="rect"/>
            </v:shapetype>
            <v:shape id="Надпись 50" o:spid="_x0000_s1027" type="#_x0000_t202" style="position:absolute;margin-left:765.6pt;margin-top:534.3pt;width:22.7pt;height:13.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" filled="f" stroked="f">
              <v:textbox inset="0,0,0,0">
                <w:txbxContent>
                  <w:p w:rsidR="00987341" w:rsidRDefault="00464BD3">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2</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341" w:rsidRDefault="00464BD3">
    <w:pPr>
      <w:pStyle w:val="a3"/>
      <w:spacing w:line="14" w:lineRule="auto"/>
      <w:rPr>
        <w:sz w:val="2"/>
      </w:rPr>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341" w:rsidRDefault="00464BD3">
    <w:pPr>
      <w:pStyle w:val="a3"/>
      <w:spacing w:line="14" w:lineRule="auto"/>
      <w:rPr>
        <w:sz w:val="19"/>
      </w:rPr>
    </w:pPr>
    <w:r>
      <w:rPr>
        <w:noProof/>
        <w:sz w:val="26"/>
        <w:lang w:eastAsia="ru-RU"/>
      </w:rPr>
      <mc:AlternateContent>
        <mc:Choice Requires="wps">
          <w:drawing>
            <wp:anchor distT="0" distB="0" distL="114300" distR="114300" simplePos="0" relativeHeight="251661312" behindDoc="1" locked="0" layoutInCell="1" allowOverlap="1" wp14:anchorId="37AAFB69" wp14:editId="357BBCD1">
              <wp:simplePos x="0" y="0"/>
              <wp:positionH relativeFrom="page">
                <wp:posOffset>6772275</wp:posOffset>
              </wp:positionH>
              <wp:positionV relativeFrom="page">
                <wp:posOffset>9917430</wp:posOffset>
              </wp:positionV>
              <wp:extent cx="288290" cy="165735"/>
              <wp:effectExtent l="0" t="1905" r="0" b="3810"/>
              <wp:wrapNone/>
              <wp:docPr id="49" name="Надпись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29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7341" w:rsidRDefault="00464BD3">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AAFB69" id="_x0000_t202" coordsize="21600,21600" o:spt="202" path="m,l,21600r21600,l21600,xe">
              <v:stroke joinstyle="miter"/>
              <v:path gradientshapeok="t" o:connecttype="rect"/>
            </v:shapetype>
            <v:shape id="Надпись 49" o:spid="_x0000_s1028" type="#_x0000_t202" style="position:absolute;margin-left:533.25pt;margin-top:780.9pt;width:22.7pt;height:13.0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" filled="f" stroked="f">
              <v:textbox inset="0,0,0,0">
                <w:txbxContent>
                  <w:p w:rsidR="00987341" w:rsidRDefault="00464BD3">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2</w:t>
                    </w:r>
                    <w: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341" w:rsidRDefault="00464BD3">
    <w:pPr>
      <w:pStyle w:val="a3"/>
      <w:spacing w:line="14" w:lineRule="auto"/>
      <w:rPr>
        <w:sz w:val="2"/>
      </w:rPr>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341" w:rsidRDefault="00464BD3">
    <w:pPr>
      <w:pStyle w:val="a3"/>
      <w:spacing w:line="14" w:lineRule="auto"/>
      <w:rPr>
        <w:sz w:val="20"/>
      </w:rPr>
    </w:pPr>
    <w:r>
      <w:rPr>
        <w:noProof/>
        <w:sz w:val="26"/>
        <w:lang w:eastAsia="ru-RU"/>
      </w:rPr>
      <mc:AlternateContent>
        <mc:Choice Requires="wps">
          <w:drawing>
            <wp:anchor distT="0" distB="0" distL="114300" distR="114300" simplePos="0" relativeHeight="251662336" behindDoc="1" locked="0" layoutInCell="1" allowOverlap="1" wp14:anchorId="67077750" wp14:editId="24792CA7">
              <wp:simplePos x="0" y="0"/>
              <wp:positionH relativeFrom="page">
                <wp:posOffset>9723120</wp:posOffset>
              </wp:positionH>
              <wp:positionV relativeFrom="page">
                <wp:posOffset>6785610</wp:posOffset>
              </wp:positionV>
              <wp:extent cx="288290" cy="165735"/>
              <wp:effectExtent l="0" t="3810" r="0" b="1905"/>
              <wp:wrapNone/>
              <wp:docPr id="48" name="Надпись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29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7341" w:rsidRDefault="00464BD3">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077750" id="_x0000_t202" coordsize="21600,21600" o:spt="202" path="m,l,21600r21600,l21600,xe">
              <v:stroke joinstyle="miter"/>
              <v:path gradientshapeok="t" o:connecttype="rect"/>
            </v:shapetype>
            <v:shape id="Надпись 48" o:spid="_x0000_s1029" type="#_x0000_t202" style="position:absolute;margin-left:765.6pt;margin-top:534.3pt;width:22.7pt;height:13.0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" filled="f" stroked="f">
              <v:textbox inset="0,0,0,0">
                <w:txbxContent>
                  <w:p w:rsidR="00987341" w:rsidRDefault="00464BD3">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2</w:t>
                    </w:r>
                    <w:r>
                      <w:fldChar w:fldCharType="end"/>
                    </w:r>
                  </w:p>
                </w:txbxContent>
              </v:textbox>
              <w10:wrap anchorx="page" anchory="page"/>
            </v:shape>
          </w:pict>
        </mc:Fallback>
      </mc:AlternateContent>
    </w:r>
  </w:p>
</w:ft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E"/>
    <w:multiLevelType w:val="singleLevel"/>
    <w:tmpl w:val="FB12693A"/>
    <w:lvl w:ilvl="0">
      <w:start w:val="1"/>
      <w:numFmt w:val="decimal"/>
      <w:pStyle w:val="31"/>
      <w:lvlText w:val="%1."/>
      <w:lvlJc w:val="left"/>
      <w:pPr>
        <w:tabs>
          <w:tab w:val="num" w:pos="1080"/>
        </w:tabs>
        <w:ind w:left="1080" w:hanging="360"/>
      </w:pPr>
    </w:lvl>
  </w:abstractNum>
  <w:abstractNum w:abstractNumId="2" w15:restartNumberingAfterBreak="0">
    <w:nsid w:val="FFFFFF7F"/>
    <w:multiLevelType w:val="singleLevel"/>
    <w:tmpl w:val="38441652"/>
    <w:lvl w:ilvl="0">
      <w:start w:val="1"/>
      <w:numFmt w:val="decimal"/>
      <w:pStyle w:val="210"/>
      <w:lvlText w:val="%1."/>
      <w:lvlJc w:val="left"/>
      <w:pPr>
        <w:tabs>
          <w:tab w:val="num" w:pos="720"/>
        </w:tabs>
        <w:ind w:left="720" w:hanging="360"/>
      </w:pPr>
    </w:lvl>
  </w:abstractNum>
  <w:abstractNum w:abstractNumId="3" w15:restartNumberingAfterBreak="0">
    <w:nsid w:val="FFFFFF82"/>
    <w:multiLevelType w:val="singleLevel"/>
    <w:tmpl w:val="F3EAFDEC"/>
    <w:lvl w:ilvl="0">
      <w:start w:val="1"/>
      <w:numFmt w:val="bullet"/>
      <w:pStyle w:val="310"/>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3D1EFFD4"/>
    <w:lvl w:ilvl="0">
      <w:start w:val="1"/>
      <w:numFmt w:val="bullet"/>
      <w:pStyle w:val="211"/>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D0A62B40"/>
    <w:lvl w:ilvl="0">
      <w:start w:val="1"/>
      <w:numFmt w:val="decimal"/>
      <w:pStyle w:val="1"/>
      <w:lvlText w:val="%1."/>
      <w:lvlJc w:val="left"/>
      <w:pPr>
        <w:tabs>
          <w:tab w:val="num" w:pos="360"/>
        </w:tabs>
        <w:ind w:left="360" w:hanging="360"/>
      </w:pPr>
    </w:lvl>
  </w:abstractNum>
  <w:abstractNum w:abstractNumId="6" w15:restartNumberingAfterBreak="0">
    <w:nsid w:val="FFFFFF89"/>
    <w:multiLevelType w:val="singleLevel"/>
    <w:tmpl w:val="29761A62"/>
    <w:lvl w:ilvl="0">
      <w:start w:val="1"/>
      <w:numFmt w:val="bullet"/>
      <w:pStyle w:val="10"/>
      <w:lvlText w:val=""/>
      <w:lvlJc w:val="left"/>
      <w:pPr>
        <w:tabs>
          <w:tab w:val="num" w:pos="360"/>
        </w:tabs>
        <w:ind w:left="360" w:hanging="360"/>
      </w:pPr>
      <w:rPr>
        <w:rFonts w:ascii="Symbol" w:hAnsi="Symbol" w:hint="default"/>
      </w:rPr>
    </w:lvl>
  </w:abstractNum>
  <w:abstractNum w:abstractNumId="7" w15:restartNumberingAfterBreak="0">
    <w:nsid w:val="00000009"/>
    <w:multiLevelType w:val="singleLevel"/>
    <w:tmpl w:val="00000009"/>
    <w:name w:val="WW8Num15"/>
    <w:lvl w:ilvl="0">
      <w:start w:val="1"/>
      <w:numFmt w:val="bullet"/>
      <w:lvlText w:val=""/>
      <w:lvlJc w:val="left"/>
      <w:pPr>
        <w:tabs>
          <w:tab w:val="num" w:pos="0"/>
        </w:tabs>
        <w:ind w:left="720" w:hanging="360"/>
      </w:pPr>
      <w:rPr>
        <w:rFonts w:ascii="Wingdings" w:hAnsi="Wingdings" w:cs="Wingdings"/>
      </w:rPr>
    </w:lvl>
  </w:abstractNum>
  <w:abstractNum w:abstractNumId="8" w15:restartNumberingAfterBreak="0">
    <w:nsid w:val="00000011"/>
    <w:multiLevelType w:val="singleLevel"/>
    <w:tmpl w:val="00000011"/>
    <w:name w:val="WW8Num35"/>
    <w:lvl w:ilvl="0">
      <w:start w:val="1"/>
      <w:numFmt w:val="bullet"/>
      <w:lvlText w:val=""/>
      <w:lvlJc w:val="left"/>
      <w:pPr>
        <w:tabs>
          <w:tab w:val="num" w:pos="0"/>
        </w:tabs>
        <w:ind w:left="720" w:hanging="360"/>
      </w:pPr>
      <w:rPr>
        <w:rFonts w:ascii="Wingdings" w:hAnsi="Wingdings" w:cs="Wingdings"/>
      </w:rPr>
    </w:lvl>
  </w:abstractNum>
  <w:abstractNum w:abstractNumId="9" w15:restartNumberingAfterBreak="0">
    <w:nsid w:val="026C0505"/>
    <w:multiLevelType w:val="hybridMultilevel"/>
    <w:tmpl w:val="8B3846E6"/>
    <w:lvl w:ilvl="0" w:tplc="71A894CC">
      <w:numFmt w:val="bullet"/>
      <w:lvlText w:val=""/>
      <w:lvlJc w:val="left"/>
      <w:pPr>
        <w:ind w:left="937" w:hanging="360"/>
      </w:pPr>
      <w:rPr>
        <w:rFonts w:ascii="Symbol" w:eastAsia="Symbol" w:hAnsi="Symbol" w:cs="Symbol" w:hint="default"/>
        <w:w w:val="100"/>
        <w:sz w:val="24"/>
        <w:szCs w:val="24"/>
        <w:lang w:val="ru-RU" w:eastAsia="en-US" w:bidi="ar-SA"/>
      </w:rPr>
    </w:lvl>
    <w:lvl w:ilvl="1" w:tplc="E4EE3C6C">
      <w:numFmt w:val="bullet"/>
      <w:lvlText w:val="•"/>
      <w:lvlJc w:val="left"/>
      <w:pPr>
        <w:ind w:left="1856" w:hanging="360"/>
      </w:pPr>
      <w:rPr>
        <w:rFonts w:hint="default"/>
        <w:lang w:val="ru-RU" w:eastAsia="en-US" w:bidi="ar-SA"/>
      </w:rPr>
    </w:lvl>
    <w:lvl w:ilvl="2" w:tplc="8042D5D8">
      <w:numFmt w:val="bullet"/>
      <w:lvlText w:val="•"/>
      <w:lvlJc w:val="left"/>
      <w:pPr>
        <w:ind w:left="2773" w:hanging="360"/>
      </w:pPr>
      <w:rPr>
        <w:rFonts w:hint="default"/>
        <w:lang w:val="ru-RU" w:eastAsia="en-US" w:bidi="ar-SA"/>
      </w:rPr>
    </w:lvl>
    <w:lvl w:ilvl="3" w:tplc="7CDEC66C">
      <w:numFmt w:val="bullet"/>
      <w:lvlText w:val="•"/>
      <w:lvlJc w:val="left"/>
      <w:pPr>
        <w:ind w:left="3689" w:hanging="360"/>
      </w:pPr>
      <w:rPr>
        <w:rFonts w:hint="default"/>
        <w:lang w:val="ru-RU" w:eastAsia="en-US" w:bidi="ar-SA"/>
      </w:rPr>
    </w:lvl>
    <w:lvl w:ilvl="4" w:tplc="D1706B76">
      <w:numFmt w:val="bullet"/>
      <w:lvlText w:val="•"/>
      <w:lvlJc w:val="left"/>
      <w:pPr>
        <w:ind w:left="4606" w:hanging="360"/>
      </w:pPr>
      <w:rPr>
        <w:rFonts w:hint="default"/>
        <w:lang w:val="ru-RU" w:eastAsia="en-US" w:bidi="ar-SA"/>
      </w:rPr>
    </w:lvl>
    <w:lvl w:ilvl="5" w:tplc="034A8844">
      <w:numFmt w:val="bullet"/>
      <w:lvlText w:val="•"/>
      <w:lvlJc w:val="left"/>
      <w:pPr>
        <w:ind w:left="5523" w:hanging="360"/>
      </w:pPr>
      <w:rPr>
        <w:rFonts w:hint="default"/>
        <w:lang w:val="ru-RU" w:eastAsia="en-US" w:bidi="ar-SA"/>
      </w:rPr>
    </w:lvl>
    <w:lvl w:ilvl="6" w:tplc="06C86300">
      <w:numFmt w:val="bullet"/>
      <w:lvlText w:val="•"/>
      <w:lvlJc w:val="left"/>
      <w:pPr>
        <w:ind w:left="6439" w:hanging="360"/>
      </w:pPr>
      <w:rPr>
        <w:rFonts w:hint="default"/>
        <w:lang w:val="ru-RU" w:eastAsia="en-US" w:bidi="ar-SA"/>
      </w:rPr>
    </w:lvl>
    <w:lvl w:ilvl="7" w:tplc="5DDEA90E">
      <w:numFmt w:val="bullet"/>
      <w:lvlText w:val="•"/>
      <w:lvlJc w:val="left"/>
      <w:pPr>
        <w:ind w:left="7356" w:hanging="360"/>
      </w:pPr>
      <w:rPr>
        <w:rFonts w:hint="default"/>
        <w:lang w:val="ru-RU" w:eastAsia="en-US" w:bidi="ar-SA"/>
      </w:rPr>
    </w:lvl>
    <w:lvl w:ilvl="8" w:tplc="E7AC3BD8">
      <w:numFmt w:val="bullet"/>
      <w:lvlText w:val="•"/>
      <w:lvlJc w:val="left"/>
      <w:pPr>
        <w:ind w:left="8273" w:hanging="360"/>
      </w:pPr>
      <w:rPr>
        <w:rFonts w:hint="default"/>
        <w:lang w:val="ru-RU" w:eastAsia="en-US" w:bidi="ar-SA"/>
      </w:rPr>
    </w:lvl>
  </w:abstractNum>
  <w:abstractNum w:abstractNumId="10" w15:restartNumberingAfterBreak="0">
    <w:nsid w:val="046415F7"/>
    <w:multiLevelType w:val="hybridMultilevel"/>
    <w:tmpl w:val="A7CA8730"/>
    <w:lvl w:ilvl="0" w:tplc="6C020E54">
      <w:start w:val="1"/>
      <w:numFmt w:val="bullet"/>
      <w:pStyle w:val="list-bullet"/>
      <w:lvlText w:val=""/>
      <w:lvlJc w:val="left"/>
      <w:pPr>
        <w:ind w:left="9149" w:hanging="360"/>
      </w:pPr>
      <w:rPr>
        <w:rFonts w:ascii="Wingdings" w:hAnsi="Wingdings" w:hint="default"/>
      </w:rPr>
    </w:lvl>
    <w:lvl w:ilvl="1" w:tplc="04190003" w:tentative="1">
      <w:start w:val="1"/>
      <w:numFmt w:val="bullet"/>
      <w:lvlText w:val="o"/>
      <w:lvlJc w:val="left"/>
      <w:pPr>
        <w:ind w:left="1525" w:hanging="360"/>
      </w:pPr>
      <w:rPr>
        <w:rFonts w:ascii="Courier New" w:hAnsi="Courier New" w:cs="Courier New" w:hint="default"/>
      </w:rPr>
    </w:lvl>
    <w:lvl w:ilvl="2" w:tplc="04190005" w:tentative="1">
      <w:start w:val="1"/>
      <w:numFmt w:val="bullet"/>
      <w:lvlText w:val=""/>
      <w:lvlJc w:val="left"/>
      <w:pPr>
        <w:ind w:left="2245" w:hanging="360"/>
      </w:pPr>
      <w:rPr>
        <w:rFonts w:ascii="Wingdings" w:hAnsi="Wingdings" w:hint="default"/>
      </w:rPr>
    </w:lvl>
    <w:lvl w:ilvl="3" w:tplc="04190001" w:tentative="1">
      <w:start w:val="1"/>
      <w:numFmt w:val="bullet"/>
      <w:lvlText w:val=""/>
      <w:lvlJc w:val="left"/>
      <w:pPr>
        <w:ind w:left="2965" w:hanging="360"/>
      </w:pPr>
      <w:rPr>
        <w:rFonts w:ascii="Symbol" w:hAnsi="Symbol" w:hint="default"/>
      </w:rPr>
    </w:lvl>
    <w:lvl w:ilvl="4" w:tplc="04190003" w:tentative="1">
      <w:start w:val="1"/>
      <w:numFmt w:val="bullet"/>
      <w:lvlText w:val="o"/>
      <w:lvlJc w:val="left"/>
      <w:pPr>
        <w:ind w:left="3685" w:hanging="360"/>
      </w:pPr>
      <w:rPr>
        <w:rFonts w:ascii="Courier New" w:hAnsi="Courier New" w:cs="Courier New" w:hint="default"/>
      </w:rPr>
    </w:lvl>
    <w:lvl w:ilvl="5" w:tplc="04190005" w:tentative="1">
      <w:start w:val="1"/>
      <w:numFmt w:val="bullet"/>
      <w:lvlText w:val=""/>
      <w:lvlJc w:val="left"/>
      <w:pPr>
        <w:ind w:left="4405" w:hanging="360"/>
      </w:pPr>
      <w:rPr>
        <w:rFonts w:ascii="Wingdings" w:hAnsi="Wingdings" w:hint="default"/>
      </w:rPr>
    </w:lvl>
    <w:lvl w:ilvl="6" w:tplc="04190001" w:tentative="1">
      <w:start w:val="1"/>
      <w:numFmt w:val="bullet"/>
      <w:lvlText w:val=""/>
      <w:lvlJc w:val="left"/>
      <w:pPr>
        <w:ind w:left="5125" w:hanging="360"/>
      </w:pPr>
      <w:rPr>
        <w:rFonts w:ascii="Symbol" w:hAnsi="Symbol" w:hint="default"/>
      </w:rPr>
    </w:lvl>
    <w:lvl w:ilvl="7" w:tplc="04190003" w:tentative="1">
      <w:start w:val="1"/>
      <w:numFmt w:val="bullet"/>
      <w:lvlText w:val="o"/>
      <w:lvlJc w:val="left"/>
      <w:pPr>
        <w:ind w:left="5845" w:hanging="360"/>
      </w:pPr>
      <w:rPr>
        <w:rFonts w:ascii="Courier New" w:hAnsi="Courier New" w:cs="Courier New" w:hint="default"/>
      </w:rPr>
    </w:lvl>
    <w:lvl w:ilvl="8" w:tplc="04190005" w:tentative="1">
      <w:start w:val="1"/>
      <w:numFmt w:val="bullet"/>
      <w:lvlText w:val=""/>
      <w:lvlJc w:val="left"/>
      <w:pPr>
        <w:ind w:left="6565" w:hanging="360"/>
      </w:pPr>
      <w:rPr>
        <w:rFonts w:ascii="Wingdings" w:hAnsi="Wingdings" w:hint="default"/>
      </w:rPr>
    </w:lvl>
  </w:abstractNum>
  <w:abstractNum w:abstractNumId="11" w15:restartNumberingAfterBreak="0">
    <w:nsid w:val="09163F17"/>
    <w:multiLevelType w:val="hybridMultilevel"/>
    <w:tmpl w:val="07B05D44"/>
    <w:lvl w:ilvl="0" w:tplc="95DA6B58">
      <w:numFmt w:val="bullet"/>
      <w:lvlText w:val=""/>
      <w:lvlJc w:val="left"/>
      <w:pPr>
        <w:ind w:left="467" w:hanging="361"/>
      </w:pPr>
      <w:rPr>
        <w:rFonts w:hint="default"/>
        <w:w w:val="99"/>
        <w:lang w:val="ru-RU" w:eastAsia="en-US" w:bidi="ar-SA"/>
      </w:rPr>
    </w:lvl>
    <w:lvl w:ilvl="1" w:tplc="78C48AA8">
      <w:numFmt w:val="bullet"/>
      <w:lvlText w:val=""/>
      <w:lvlJc w:val="left"/>
      <w:pPr>
        <w:ind w:left="580" w:hanging="360"/>
      </w:pPr>
      <w:rPr>
        <w:rFonts w:hint="default"/>
        <w:w w:val="99"/>
        <w:lang w:val="ru-RU" w:eastAsia="en-US" w:bidi="ar-SA"/>
      </w:rPr>
    </w:lvl>
    <w:lvl w:ilvl="2" w:tplc="BCE2E1E4">
      <w:numFmt w:val="bullet"/>
      <w:lvlText w:val=""/>
      <w:lvlJc w:val="left"/>
      <w:pPr>
        <w:ind w:left="904" w:hanging="360"/>
      </w:pPr>
      <w:rPr>
        <w:rFonts w:ascii="Symbol" w:eastAsia="Symbol" w:hAnsi="Symbol" w:cs="Symbol" w:hint="default"/>
        <w:w w:val="100"/>
        <w:sz w:val="24"/>
        <w:szCs w:val="24"/>
        <w:lang w:val="ru-RU" w:eastAsia="en-US" w:bidi="ar-SA"/>
      </w:rPr>
    </w:lvl>
    <w:lvl w:ilvl="3" w:tplc="AD38B5F8">
      <w:numFmt w:val="bullet"/>
      <w:lvlText w:val="•"/>
      <w:lvlJc w:val="left"/>
      <w:pPr>
        <w:ind w:left="960" w:hanging="360"/>
      </w:pPr>
      <w:rPr>
        <w:rFonts w:hint="default"/>
        <w:lang w:val="ru-RU" w:eastAsia="en-US" w:bidi="ar-SA"/>
      </w:rPr>
    </w:lvl>
    <w:lvl w:ilvl="4" w:tplc="81FE76A0">
      <w:numFmt w:val="bullet"/>
      <w:lvlText w:val="•"/>
      <w:lvlJc w:val="left"/>
      <w:pPr>
        <w:ind w:left="2209" w:hanging="360"/>
      </w:pPr>
      <w:rPr>
        <w:rFonts w:hint="default"/>
        <w:lang w:val="ru-RU" w:eastAsia="en-US" w:bidi="ar-SA"/>
      </w:rPr>
    </w:lvl>
    <w:lvl w:ilvl="5" w:tplc="4A4EDFDA">
      <w:numFmt w:val="bullet"/>
      <w:lvlText w:val="•"/>
      <w:lvlJc w:val="left"/>
      <w:pPr>
        <w:ind w:left="3458" w:hanging="360"/>
      </w:pPr>
      <w:rPr>
        <w:rFonts w:hint="default"/>
        <w:lang w:val="ru-RU" w:eastAsia="en-US" w:bidi="ar-SA"/>
      </w:rPr>
    </w:lvl>
    <w:lvl w:ilvl="6" w:tplc="3564BEA6">
      <w:numFmt w:val="bullet"/>
      <w:lvlText w:val="•"/>
      <w:lvlJc w:val="left"/>
      <w:pPr>
        <w:ind w:left="4708" w:hanging="360"/>
      </w:pPr>
      <w:rPr>
        <w:rFonts w:hint="default"/>
        <w:lang w:val="ru-RU" w:eastAsia="en-US" w:bidi="ar-SA"/>
      </w:rPr>
    </w:lvl>
    <w:lvl w:ilvl="7" w:tplc="9FF637F0">
      <w:numFmt w:val="bullet"/>
      <w:lvlText w:val="•"/>
      <w:lvlJc w:val="left"/>
      <w:pPr>
        <w:ind w:left="5957" w:hanging="360"/>
      </w:pPr>
      <w:rPr>
        <w:rFonts w:hint="default"/>
        <w:lang w:val="ru-RU" w:eastAsia="en-US" w:bidi="ar-SA"/>
      </w:rPr>
    </w:lvl>
    <w:lvl w:ilvl="8" w:tplc="4F6C3C00">
      <w:numFmt w:val="bullet"/>
      <w:lvlText w:val="•"/>
      <w:lvlJc w:val="left"/>
      <w:pPr>
        <w:ind w:left="7207" w:hanging="360"/>
      </w:pPr>
      <w:rPr>
        <w:rFonts w:hint="default"/>
        <w:lang w:val="ru-RU" w:eastAsia="en-US" w:bidi="ar-SA"/>
      </w:rPr>
    </w:lvl>
  </w:abstractNum>
  <w:abstractNum w:abstractNumId="12" w15:restartNumberingAfterBreak="0">
    <w:nsid w:val="162A0FF8"/>
    <w:multiLevelType w:val="hybridMultilevel"/>
    <w:tmpl w:val="A112B766"/>
    <w:lvl w:ilvl="0" w:tplc="5CA6B0E8">
      <w:start w:val="1"/>
      <w:numFmt w:val="decimal"/>
      <w:lvlText w:val="%1."/>
      <w:lvlJc w:val="left"/>
      <w:pPr>
        <w:ind w:left="482" w:hanging="240"/>
      </w:pPr>
      <w:rPr>
        <w:rFonts w:ascii="Times New Roman" w:eastAsia="Times New Roman" w:hAnsi="Times New Roman" w:cs="Times New Roman" w:hint="default"/>
        <w:b/>
        <w:bCs/>
        <w:w w:val="100"/>
        <w:sz w:val="24"/>
        <w:szCs w:val="24"/>
        <w:lang w:val="ru-RU" w:eastAsia="en-US" w:bidi="ar-SA"/>
      </w:rPr>
    </w:lvl>
    <w:lvl w:ilvl="1" w:tplc="4F8E675E">
      <w:numFmt w:val="bullet"/>
      <w:lvlText w:val=""/>
      <w:lvlJc w:val="left"/>
      <w:pPr>
        <w:ind w:left="904" w:hanging="360"/>
      </w:pPr>
      <w:rPr>
        <w:rFonts w:ascii="Symbol" w:eastAsia="Symbol" w:hAnsi="Symbol" w:cs="Symbol" w:hint="default"/>
        <w:w w:val="100"/>
        <w:sz w:val="24"/>
        <w:szCs w:val="24"/>
        <w:lang w:val="ru-RU" w:eastAsia="en-US" w:bidi="ar-SA"/>
      </w:rPr>
    </w:lvl>
    <w:lvl w:ilvl="2" w:tplc="F9DE45E6">
      <w:numFmt w:val="bullet"/>
      <w:lvlText w:val="•"/>
      <w:lvlJc w:val="left"/>
      <w:pPr>
        <w:ind w:left="960" w:hanging="360"/>
      </w:pPr>
      <w:rPr>
        <w:rFonts w:hint="default"/>
        <w:lang w:val="ru-RU" w:eastAsia="en-US" w:bidi="ar-SA"/>
      </w:rPr>
    </w:lvl>
    <w:lvl w:ilvl="3" w:tplc="0A70BC40">
      <w:numFmt w:val="bullet"/>
      <w:lvlText w:val="•"/>
      <w:lvlJc w:val="left"/>
      <w:pPr>
        <w:ind w:left="2053" w:hanging="360"/>
      </w:pPr>
      <w:rPr>
        <w:rFonts w:hint="default"/>
        <w:lang w:val="ru-RU" w:eastAsia="en-US" w:bidi="ar-SA"/>
      </w:rPr>
    </w:lvl>
    <w:lvl w:ilvl="4" w:tplc="803011CE">
      <w:numFmt w:val="bullet"/>
      <w:lvlText w:val="•"/>
      <w:lvlJc w:val="left"/>
      <w:pPr>
        <w:ind w:left="3146" w:hanging="360"/>
      </w:pPr>
      <w:rPr>
        <w:rFonts w:hint="default"/>
        <w:lang w:val="ru-RU" w:eastAsia="en-US" w:bidi="ar-SA"/>
      </w:rPr>
    </w:lvl>
    <w:lvl w:ilvl="5" w:tplc="72B4D37E">
      <w:numFmt w:val="bullet"/>
      <w:lvlText w:val="•"/>
      <w:lvlJc w:val="left"/>
      <w:pPr>
        <w:ind w:left="4239" w:hanging="360"/>
      </w:pPr>
      <w:rPr>
        <w:rFonts w:hint="default"/>
        <w:lang w:val="ru-RU" w:eastAsia="en-US" w:bidi="ar-SA"/>
      </w:rPr>
    </w:lvl>
    <w:lvl w:ilvl="6" w:tplc="3D18268E">
      <w:numFmt w:val="bullet"/>
      <w:lvlText w:val="•"/>
      <w:lvlJc w:val="left"/>
      <w:pPr>
        <w:ind w:left="5333" w:hanging="360"/>
      </w:pPr>
      <w:rPr>
        <w:rFonts w:hint="default"/>
        <w:lang w:val="ru-RU" w:eastAsia="en-US" w:bidi="ar-SA"/>
      </w:rPr>
    </w:lvl>
    <w:lvl w:ilvl="7" w:tplc="A27615CC">
      <w:numFmt w:val="bullet"/>
      <w:lvlText w:val="•"/>
      <w:lvlJc w:val="left"/>
      <w:pPr>
        <w:ind w:left="6426" w:hanging="360"/>
      </w:pPr>
      <w:rPr>
        <w:rFonts w:hint="default"/>
        <w:lang w:val="ru-RU" w:eastAsia="en-US" w:bidi="ar-SA"/>
      </w:rPr>
    </w:lvl>
    <w:lvl w:ilvl="8" w:tplc="91D64A26">
      <w:numFmt w:val="bullet"/>
      <w:lvlText w:val="•"/>
      <w:lvlJc w:val="left"/>
      <w:pPr>
        <w:ind w:left="7519" w:hanging="360"/>
      </w:pPr>
      <w:rPr>
        <w:rFonts w:hint="default"/>
        <w:lang w:val="ru-RU" w:eastAsia="en-US" w:bidi="ar-SA"/>
      </w:rPr>
    </w:lvl>
  </w:abstractNum>
  <w:abstractNum w:abstractNumId="13" w15:restartNumberingAfterBreak="0">
    <w:nsid w:val="25252AE7"/>
    <w:multiLevelType w:val="hybridMultilevel"/>
    <w:tmpl w:val="41DA9606"/>
    <w:lvl w:ilvl="0" w:tplc="21E2313C">
      <w:start w:val="1"/>
      <w:numFmt w:val="bullet"/>
      <w:lvlText w:val=""/>
      <w:lvlJc w:val="left"/>
      <w:pPr>
        <w:ind w:left="947" w:hanging="360"/>
      </w:pPr>
      <w:rPr>
        <w:rFonts w:ascii="Symbol" w:hAnsi="Symbol" w:hint="default"/>
      </w:rPr>
    </w:lvl>
    <w:lvl w:ilvl="1" w:tplc="04190003" w:tentative="1">
      <w:start w:val="1"/>
      <w:numFmt w:val="bullet"/>
      <w:lvlText w:val="o"/>
      <w:lvlJc w:val="left"/>
      <w:pPr>
        <w:ind w:left="1667" w:hanging="360"/>
      </w:pPr>
      <w:rPr>
        <w:rFonts w:ascii="Courier New" w:hAnsi="Courier New" w:cs="Courier New" w:hint="default"/>
      </w:rPr>
    </w:lvl>
    <w:lvl w:ilvl="2" w:tplc="04190005" w:tentative="1">
      <w:start w:val="1"/>
      <w:numFmt w:val="bullet"/>
      <w:lvlText w:val=""/>
      <w:lvlJc w:val="left"/>
      <w:pPr>
        <w:ind w:left="2387" w:hanging="360"/>
      </w:pPr>
      <w:rPr>
        <w:rFonts w:ascii="Wingdings" w:hAnsi="Wingdings" w:hint="default"/>
      </w:rPr>
    </w:lvl>
    <w:lvl w:ilvl="3" w:tplc="04190001" w:tentative="1">
      <w:start w:val="1"/>
      <w:numFmt w:val="bullet"/>
      <w:lvlText w:val=""/>
      <w:lvlJc w:val="left"/>
      <w:pPr>
        <w:ind w:left="3107" w:hanging="360"/>
      </w:pPr>
      <w:rPr>
        <w:rFonts w:ascii="Symbol" w:hAnsi="Symbol" w:hint="default"/>
      </w:rPr>
    </w:lvl>
    <w:lvl w:ilvl="4" w:tplc="04190003" w:tentative="1">
      <w:start w:val="1"/>
      <w:numFmt w:val="bullet"/>
      <w:lvlText w:val="o"/>
      <w:lvlJc w:val="left"/>
      <w:pPr>
        <w:ind w:left="3827" w:hanging="360"/>
      </w:pPr>
      <w:rPr>
        <w:rFonts w:ascii="Courier New" w:hAnsi="Courier New" w:cs="Courier New" w:hint="default"/>
      </w:rPr>
    </w:lvl>
    <w:lvl w:ilvl="5" w:tplc="04190005" w:tentative="1">
      <w:start w:val="1"/>
      <w:numFmt w:val="bullet"/>
      <w:lvlText w:val=""/>
      <w:lvlJc w:val="left"/>
      <w:pPr>
        <w:ind w:left="4547" w:hanging="360"/>
      </w:pPr>
      <w:rPr>
        <w:rFonts w:ascii="Wingdings" w:hAnsi="Wingdings" w:hint="default"/>
      </w:rPr>
    </w:lvl>
    <w:lvl w:ilvl="6" w:tplc="04190001" w:tentative="1">
      <w:start w:val="1"/>
      <w:numFmt w:val="bullet"/>
      <w:lvlText w:val=""/>
      <w:lvlJc w:val="left"/>
      <w:pPr>
        <w:ind w:left="5267" w:hanging="360"/>
      </w:pPr>
      <w:rPr>
        <w:rFonts w:ascii="Symbol" w:hAnsi="Symbol" w:hint="default"/>
      </w:rPr>
    </w:lvl>
    <w:lvl w:ilvl="7" w:tplc="04190003" w:tentative="1">
      <w:start w:val="1"/>
      <w:numFmt w:val="bullet"/>
      <w:lvlText w:val="o"/>
      <w:lvlJc w:val="left"/>
      <w:pPr>
        <w:ind w:left="5987" w:hanging="360"/>
      </w:pPr>
      <w:rPr>
        <w:rFonts w:ascii="Courier New" w:hAnsi="Courier New" w:cs="Courier New" w:hint="default"/>
      </w:rPr>
    </w:lvl>
    <w:lvl w:ilvl="8" w:tplc="04190005" w:tentative="1">
      <w:start w:val="1"/>
      <w:numFmt w:val="bullet"/>
      <w:lvlText w:val=""/>
      <w:lvlJc w:val="left"/>
      <w:pPr>
        <w:ind w:left="6707" w:hanging="360"/>
      </w:pPr>
      <w:rPr>
        <w:rFonts w:ascii="Wingdings" w:hAnsi="Wingdings" w:hint="default"/>
      </w:rPr>
    </w:lvl>
  </w:abstractNum>
  <w:abstractNum w:abstractNumId="14" w15:restartNumberingAfterBreak="0">
    <w:nsid w:val="2BD70FCE"/>
    <w:multiLevelType w:val="hybridMultilevel"/>
    <w:tmpl w:val="05AC02F8"/>
    <w:lvl w:ilvl="0" w:tplc="43F2234E">
      <w:numFmt w:val="bullet"/>
      <w:lvlText w:val=""/>
      <w:lvlJc w:val="left"/>
      <w:pPr>
        <w:ind w:left="217" w:hanging="284"/>
      </w:pPr>
      <w:rPr>
        <w:rFonts w:ascii="Wingdings" w:eastAsia="Wingdings" w:hAnsi="Wingdings" w:cs="Wingdings" w:hint="default"/>
        <w:w w:val="100"/>
        <w:sz w:val="24"/>
        <w:szCs w:val="24"/>
        <w:lang w:val="ru-RU" w:eastAsia="en-US" w:bidi="ar-SA"/>
      </w:rPr>
    </w:lvl>
    <w:lvl w:ilvl="1" w:tplc="BAC825F8">
      <w:numFmt w:val="bullet"/>
      <w:lvlText w:val="•"/>
      <w:lvlJc w:val="left"/>
      <w:pPr>
        <w:ind w:left="1208" w:hanging="284"/>
      </w:pPr>
      <w:rPr>
        <w:rFonts w:hint="default"/>
        <w:lang w:val="ru-RU" w:eastAsia="en-US" w:bidi="ar-SA"/>
      </w:rPr>
    </w:lvl>
    <w:lvl w:ilvl="2" w:tplc="2286C766">
      <w:numFmt w:val="bullet"/>
      <w:lvlText w:val="•"/>
      <w:lvlJc w:val="left"/>
      <w:pPr>
        <w:ind w:left="2197" w:hanging="284"/>
      </w:pPr>
      <w:rPr>
        <w:rFonts w:hint="default"/>
        <w:lang w:val="ru-RU" w:eastAsia="en-US" w:bidi="ar-SA"/>
      </w:rPr>
    </w:lvl>
    <w:lvl w:ilvl="3" w:tplc="44BC3A76">
      <w:numFmt w:val="bullet"/>
      <w:lvlText w:val="•"/>
      <w:lvlJc w:val="left"/>
      <w:pPr>
        <w:ind w:left="3185" w:hanging="284"/>
      </w:pPr>
      <w:rPr>
        <w:rFonts w:hint="default"/>
        <w:lang w:val="ru-RU" w:eastAsia="en-US" w:bidi="ar-SA"/>
      </w:rPr>
    </w:lvl>
    <w:lvl w:ilvl="4" w:tplc="484AB55A">
      <w:numFmt w:val="bullet"/>
      <w:lvlText w:val="•"/>
      <w:lvlJc w:val="left"/>
      <w:pPr>
        <w:ind w:left="4174" w:hanging="284"/>
      </w:pPr>
      <w:rPr>
        <w:rFonts w:hint="default"/>
        <w:lang w:val="ru-RU" w:eastAsia="en-US" w:bidi="ar-SA"/>
      </w:rPr>
    </w:lvl>
    <w:lvl w:ilvl="5" w:tplc="CC5EC014">
      <w:numFmt w:val="bullet"/>
      <w:lvlText w:val="•"/>
      <w:lvlJc w:val="left"/>
      <w:pPr>
        <w:ind w:left="5163" w:hanging="284"/>
      </w:pPr>
      <w:rPr>
        <w:rFonts w:hint="default"/>
        <w:lang w:val="ru-RU" w:eastAsia="en-US" w:bidi="ar-SA"/>
      </w:rPr>
    </w:lvl>
    <w:lvl w:ilvl="6" w:tplc="7430CE52">
      <w:numFmt w:val="bullet"/>
      <w:lvlText w:val="•"/>
      <w:lvlJc w:val="left"/>
      <w:pPr>
        <w:ind w:left="6151" w:hanging="284"/>
      </w:pPr>
      <w:rPr>
        <w:rFonts w:hint="default"/>
        <w:lang w:val="ru-RU" w:eastAsia="en-US" w:bidi="ar-SA"/>
      </w:rPr>
    </w:lvl>
    <w:lvl w:ilvl="7" w:tplc="C1902B22">
      <w:numFmt w:val="bullet"/>
      <w:lvlText w:val="•"/>
      <w:lvlJc w:val="left"/>
      <w:pPr>
        <w:ind w:left="7140" w:hanging="284"/>
      </w:pPr>
      <w:rPr>
        <w:rFonts w:hint="default"/>
        <w:lang w:val="ru-RU" w:eastAsia="en-US" w:bidi="ar-SA"/>
      </w:rPr>
    </w:lvl>
    <w:lvl w:ilvl="8" w:tplc="176ABFAA">
      <w:numFmt w:val="bullet"/>
      <w:lvlText w:val="•"/>
      <w:lvlJc w:val="left"/>
      <w:pPr>
        <w:ind w:left="8129" w:hanging="284"/>
      </w:pPr>
      <w:rPr>
        <w:rFonts w:hint="default"/>
        <w:lang w:val="ru-RU" w:eastAsia="en-US" w:bidi="ar-SA"/>
      </w:rPr>
    </w:lvl>
  </w:abstractNum>
  <w:abstractNum w:abstractNumId="15" w15:restartNumberingAfterBreak="0">
    <w:nsid w:val="2E3613FF"/>
    <w:multiLevelType w:val="hybridMultilevel"/>
    <w:tmpl w:val="917E26B4"/>
    <w:lvl w:ilvl="0" w:tplc="5186EC42">
      <w:start w:val="1"/>
      <w:numFmt w:val="decimal"/>
      <w:lvlText w:val="%1."/>
      <w:lvlJc w:val="left"/>
      <w:pPr>
        <w:ind w:left="217" w:hanging="348"/>
      </w:pPr>
      <w:rPr>
        <w:rFonts w:ascii="Times New Roman" w:eastAsia="Times New Roman" w:hAnsi="Times New Roman" w:cs="Times New Roman" w:hint="default"/>
        <w:w w:val="100"/>
        <w:sz w:val="24"/>
        <w:szCs w:val="24"/>
        <w:lang w:val="ru-RU" w:eastAsia="en-US" w:bidi="ar-SA"/>
      </w:rPr>
    </w:lvl>
    <w:lvl w:ilvl="1" w:tplc="52DE8B54">
      <w:numFmt w:val="bullet"/>
      <w:lvlText w:val="•"/>
      <w:lvlJc w:val="left"/>
      <w:pPr>
        <w:ind w:left="1208" w:hanging="348"/>
      </w:pPr>
      <w:rPr>
        <w:rFonts w:hint="default"/>
        <w:lang w:val="ru-RU" w:eastAsia="en-US" w:bidi="ar-SA"/>
      </w:rPr>
    </w:lvl>
    <w:lvl w:ilvl="2" w:tplc="BB044222">
      <w:numFmt w:val="bullet"/>
      <w:lvlText w:val="•"/>
      <w:lvlJc w:val="left"/>
      <w:pPr>
        <w:ind w:left="2197" w:hanging="348"/>
      </w:pPr>
      <w:rPr>
        <w:rFonts w:hint="default"/>
        <w:lang w:val="ru-RU" w:eastAsia="en-US" w:bidi="ar-SA"/>
      </w:rPr>
    </w:lvl>
    <w:lvl w:ilvl="3" w:tplc="737619D8">
      <w:numFmt w:val="bullet"/>
      <w:lvlText w:val="•"/>
      <w:lvlJc w:val="left"/>
      <w:pPr>
        <w:ind w:left="3185" w:hanging="348"/>
      </w:pPr>
      <w:rPr>
        <w:rFonts w:hint="default"/>
        <w:lang w:val="ru-RU" w:eastAsia="en-US" w:bidi="ar-SA"/>
      </w:rPr>
    </w:lvl>
    <w:lvl w:ilvl="4" w:tplc="B5FC3BF2">
      <w:numFmt w:val="bullet"/>
      <w:lvlText w:val="•"/>
      <w:lvlJc w:val="left"/>
      <w:pPr>
        <w:ind w:left="4174" w:hanging="348"/>
      </w:pPr>
      <w:rPr>
        <w:rFonts w:hint="default"/>
        <w:lang w:val="ru-RU" w:eastAsia="en-US" w:bidi="ar-SA"/>
      </w:rPr>
    </w:lvl>
    <w:lvl w:ilvl="5" w:tplc="0D48BEF8">
      <w:numFmt w:val="bullet"/>
      <w:lvlText w:val="•"/>
      <w:lvlJc w:val="left"/>
      <w:pPr>
        <w:ind w:left="5163" w:hanging="348"/>
      </w:pPr>
      <w:rPr>
        <w:rFonts w:hint="default"/>
        <w:lang w:val="ru-RU" w:eastAsia="en-US" w:bidi="ar-SA"/>
      </w:rPr>
    </w:lvl>
    <w:lvl w:ilvl="6" w:tplc="DC42797C">
      <w:numFmt w:val="bullet"/>
      <w:lvlText w:val="•"/>
      <w:lvlJc w:val="left"/>
      <w:pPr>
        <w:ind w:left="6151" w:hanging="348"/>
      </w:pPr>
      <w:rPr>
        <w:rFonts w:hint="default"/>
        <w:lang w:val="ru-RU" w:eastAsia="en-US" w:bidi="ar-SA"/>
      </w:rPr>
    </w:lvl>
    <w:lvl w:ilvl="7" w:tplc="F20C3FEA">
      <w:numFmt w:val="bullet"/>
      <w:lvlText w:val="•"/>
      <w:lvlJc w:val="left"/>
      <w:pPr>
        <w:ind w:left="7140" w:hanging="348"/>
      </w:pPr>
      <w:rPr>
        <w:rFonts w:hint="default"/>
        <w:lang w:val="ru-RU" w:eastAsia="en-US" w:bidi="ar-SA"/>
      </w:rPr>
    </w:lvl>
    <w:lvl w:ilvl="8" w:tplc="4162D99C">
      <w:numFmt w:val="bullet"/>
      <w:lvlText w:val="•"/>
      <w:lvlJc w:val="left"/>
      <w:pPr>
        <w:ind w:left="8129" w:hanging="348"/>
      </w:pPr>
      <w:rPr>
        <w:rFonts w:hint="default"/>
        <w:lang w:val="ru-RU" w:eastAsia="en-US" w:bidi="ar-SA"/>
      </w:rPr>
    </w:lvl>
  </w:abstractNum>
  <w:abstractNum w:abstractNumId="16" w15:restartNumberingAfterBreak="0">
    <w:nsid w:val="36D96996"/>
    <w:multiLevelType w:val="hybridMultilevel"/>
    <w:tmpl w:val="E728880C"/>
    <w:lvl w:ilvl="0" w:tplc="D46CF392">
      <w:start w:val="1"/>
      <w:numFmt w:val="decimal"/>
      <w:lvlText w:val="%1)"/>
      <w:lvlJc w:val="left"/>
      <w:pPr>
        <w:ind w:left="217" w:hanging="331"/>
      </w:pPr>
      <w:rPr>
        <w:rFonts w:ascii="Times New Roman" w:eastAsia="Times New Roman" w:hAnsi="Times New Roman" w:cs="Times New Roman" w:hint="default"/>
        <w:w w:val="100"/>
        <w:sz w:val="24"/>
        <w:szCs w:val="24"/>
        <w:lang w:val="ru-RU" w:eastAsia="en-US" w:bidi="ar-SA"/>
      </w:rPr>
    </w:lvl>
    <w:lvl w:ilvl="1" w:tplc="EA6CCCAC">
      <w:numFmt w:val="bullet"/>
      <w:lvlText w:val="•"/>
      <w:lvlJc w:val="left"/>
      <w:pPr>
        <w:ind w:left="1208" w:hanging="331"/>
      </w:pPr>
      <w:rPr>
        <w:rFonts w:hint="default"/>
        <w:lang w:val="ru-RU" w:eastAsia="en-US" w:bidi="ar-SA"/>
      </w:rPr>
    </w:lvl>
    <w:lvl w:ilvl="2" w:tplc="6DDC1850">
      <w:numFmt w:val="bullet"/>
      <w:lvlText w:val="•"/>
      <w:lvlJc w:val="left"/>
      <w:pPr>
        <w:ind w:left="2197" w:hanging="331"/>
      </w:pPr>
      <w:rPr>
        <w:rFonts w:hint="default"/>
        <w:lang w:val="ru-RU" w:eastAsia="en-US" w:bidi="ar-SA"/>
      </w:rPr>
    </w:lvl>
    <w:lvl w:ilvl="3" w:tplc="01D23182">
      <w:numFmt w:val="bullet"/>
      <w:lvlText w:val="•"/>
      <w:lvlJc w:val="left"/>
      <w:pPr>
        <w:ind w:left="3185" w:hanging="331"/>
      </w:pPr>
      <w:rPr>
        <w:rFonts w:hint="default"/>
        <w:lang w:val="ru-RU" w:eastAsia="en-US" w:bidi="ar-SA"/>
      </w:rPr>
    </w:lvl>
    <w:lvl w:ilvl="4" w:tplc="C0FC0E96">
      <w:numFmt w:val="bullet"/>
      <w:lvlText w:val="•"/>
      <w:lvlJc w:val="left"/>
      <w:pPr>
        <w:ind w:left="4174" w:hanging="331"/>
      </w:pPr>
      <w:rPr>
        <w:rFonts w:hint="default"/>
        <w:lang w:val="ru-RU" w:eastAsia="en-US" w:bidi="ar-SA"/>
      </w:rPr>
    </w:lvl>
    <w:lvl w:ilvl="5" w:tplc="045A44B4">
      <w:numFmt w:val="bullet"/>
      <w:lvlText w:val="•"/>
      <w:lvlJc w:val="left"/>
      <w:pPr>
        <w:ind w:left="5163" w:hanging="331"/>
      </w:pPr>
      <w:rPr>
        <w:rFonts w:hint="default"/>
        <w:lang w:val="ru-RU" w:eastAsia="en-US" w:bidi="ar-SA"/>
      </w:rPr>
    </w:lvl>
    <w:lvl w:ilvl="6" w:tplc="0F626D10">
      <w:numFmt w:val="bullet"/>
      <w:lvlText w:val="•"/>
      <w:lvlJc w:val="left"/>
      <w:pPr>
        <w:ind w:left="6151" w:hanging="331"/>
      </w:pPr>
      <w:rPr>
        <w:rFonts w:hint="default"/>
        <w:lang w:val="ru-RU" w:eastAsia="en-US" w:bidi="ar-SA"/>
      </w:rPr>
    </w:lvl>
    <w:lvl w:ilvl="7" w:tplc="7FF0A528">
      <w:numFmt w:val="bullet"/>
      <w:lvlText w:val="•"/>
      <w:lvlJc w:val="left"/>
      <w:pPr>
        <w:ind w:left="7140" w:hanging="331"/>
      </w:pPr>
      <w:rPr>
        <w:rFonts w:hint="default"/>
        <w:lang w:val="ru-RU" w:eastAsia="en-US" w:bidi="ar-SA"/>
      </w:rPr>
    </w:lvl>
    <w:lvl w:ilvl="8" w:tplc="83468F20">
      <w:numFmt w:val="bullet"/>
      <w:lvlText w:val="•"/>
      <w:lvlJc w:val="left"/>
      <w:pPr>
        <w:ind w:left="8129" w:hanging="331"/>
      </w:pPr>
      <w:rPr>
        <w:rFonts w:hint="default"/>
        <w:lang w:val="ru-RU" w:eastAsia="en-US" w:bidi="ar-SA"/>
      </w:rPr>
    </w:lvl>
  </w:abstractNum>
  <w:abstractNum w:abstractNumId="17" w15:restartNumberingAfterBreak="0">
    <w:nsid w:val="4E084073"/>
    <w:multiLevelType w:val="hybridMultilevel"/>
    <w:tmpl w:val="6EECF2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8B320AC"/>
    <w:multiLevelType w:val="hybridMultilevel"/>
    <w:tmpl w:val="31DAF1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9167C91"/>
    <w:multiLevelType w:val="hybridMultilevel"/>
    <w:tmpl w:val="37C83D58"/>
    <w:lvl w:ilvl="0" w:tplc="DA044346">
      <w:start w:val="1"/>
      <w:numFmt w:val="decimal"/>
      <w:lvlText w:val="%1)"/>
      <w:lvlJc w:val="left"/>
      <w:pPr>
        <w:ind w:left="217" w:hanging="267"/>
      </w:pPr>
      <w:rPr>
        <w:rFonts w:ascii="Times New Roman" w:eastAsia="Times New Roman" w:hAnsi="Times New Roman" w:cs="Times New Roman" w:hint="default"/>
        <w:w w:val="100"/>
        <w:sz w:val="24"/>
        <w:szCs w:val="24"/>
        <w:lang w:val="ru-RU" w:eastAsia="en-US" w:bidi="ar-SA"/>
      </w:rPr>
    </w:lvl>
    <w:lvl w:ilvl="1" w:tplc="208041B0">
      <w:numFmt w:val="bullet"/>
      <w:lvlText w:val="•"/>
      <w:lvlJc w:val="left"/>
      <w:pPr>
        <w:ind w:left="1208" w:hanging="267"/>
      </w:pPr>
      <w:rPr>
        <w:rFonts w:hint="default"/>
        <w:lang w:val="ru-RU" w:eastAsia="en-US" w:bidi="ar-SA"/>
      </w:rPr>
    </w:lvl>
    <w:lvl w:ilvl="2" w:tplc="7EF883F8">
      <w:numFmt w:val="bullet"/>
      <w:lvlText w:val="•"/>
      <w:lvlJc w:val="left"/>
      <w:pPr>
        <w:ind w:left="2197" w:hanging="267"/>
      </w:pPr>
      <w:rPr>
        <w:rFonts w:hint="default"/>
        <w:lang w:val="ru-RU" w:eastAsia="en-US" w:bidi="ar-SA"/>
      </w:rPr>
    </w:lvl>
    <w:lvl w:ilvl="3" w:tplc="21C49E74">
      <w:numFmt w:val="bullet"/>
      <w:lvlText w:val="•"/>
      <w:lvlJc w:val="left"/>
      <w:pPr>
        <w:ind w:left="3185" w:hanging="267"/>
      </w:pPr>
      <w:rPr>
        <w:rFonts w:hint="default"/>
        <w:lang w:val="ru-RU" w:eastAsia="en-US" w:bidi="ar-SA"/>
      </w:rPr>
    </w:lvl>
    <w:lvl w:ilvl="4" w:tplc="55C6171E">
      <w:numFmt w:val="bullet"/>
      <w:lvlText w:val="•"/>
      <w:lvlJc w:val="left"/>
      <w:pPr>
        <w:ind w:left="4174" w:hanging="267"/>
      </w:pPr>
      <w:rPr>
        <w:rFonts w:hint="default"/>
        <w:lang w:val="ru-RU" w:eastAsia="en-US" w:bidi="ar-SA"/>
      </w:rPr>
    </w:lvl>
    <w:lvl w:ilvl="5" w:tplc="1D06D006">
      <w:numFmt w:val="bullet"/>
      <w:lvlText w:val="•"/>
      <w:lvlJc w:val="left"/>
      <w:pPr>
        <w:ind w:left="5163" w:hanging="267"/>
      </w:pPr>
      <w:rPr>
        <w:rFonts w:hint="default"/>
        <w:lang w:val="ru-RU" w:eastAsia="en-US" w:bidi="ar-SA"/>
      </w:rPr>
    </w:lvl>
    <w:lvl w:ilvl="6" w:tplc="2C2CFF0C">
      <w:numFmt w:val="bullet"/>
      <w:lvlText w:val="•"/>
      <w:lvlJc w:val="left"/>
      <w:pPr>
        <w:ind w:left="6151" w:hanging="267"/>
      </w:pPr>
      <w:rPr>
        <w:rFonts w:hint="default"/>
        <w:lang w:val="ru-RU" w:eastAsia="en-US" w:bidi="ar-SA"/>
      </w:rPr>
    </w:lvl>
    <w:lvl w:ilvl="7" w:tplc="358A49A2">
      <w:numFmt w:val="bullet"/>
      <w:lvlText w:val="•"/>
      <w:lvlJc w:val="left"/>
      <w:pPr>
        <w:ind w:left="7140" w:hanging="267"/>
      </w:pPr>
      <w:rPr>
        <w:rFonts w:hint="default"/>
        <w:lang w:val="ru-RU" w:eastAsia="en-US" w:bidi="ar-SA"/>
      </w:rPr>
    </w:lvl>
    <w:lvl w:ilvl="8" w:tplc="3A9E4FB6">
      <w:numFmt w:val="bullet"/>
      <w:lvlText w:val="•"/>
      <w:lvlJc w:val="left"/>
      <w:pPr>
        <w:ind w:left="8129" w:hanging="267"/>
      </w:pPr>
      <w:rPr>
        <w:rFonts w:hint="default"/>
        <w:lang w:val="ru-RU" w:eastAsia="en-US" w:bidi="ar-SA"/>
      </w:rPr>
    </w:lvl>
  </w:abstractNum>
  <w:abstractNum w:abstractNumId="20" w15:restartNumberingAfterBreak="0">
    <w:nsid w:val="5BDA7149"/>
    <w:multiLevelType w:val="hybridMultilevel"/>
    <w:tmpl w:val="EC3C596C"/>
    <w:lvl w:ilvl="0" w:tplc="B6848790">
      <w:start w:val="1"/>
      <w:numFmt w:val="bullet"/>
      <w:lvlText w:val="•"/>
      <w:lvlJc w:val="left"/>
      <w:pPr>
        <w:ind w:left="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009A6E14">
      <w:start w:val="1"/>
      <w:numFmt w:val="bullet"/>
      <w:lvlText w:val="o"/>
      <w:lvlJc w:val="left"/>
      <w:pPr>
        <w:ind w:left="111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94DC3ADA">
      <w:start w:val="1"/>
      <w:numFmt w:val="bullet"/>
      <w:lvlText w:val="▪"/>
      <w:lvlJc w:val="left"/>
      <w:pPr>
        <w:ind w:left="183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3" w:tplc="1CCC29FC">
      <w:start w:val="1"/>
      <w:numFmt w:val="bullet"/>
      <w:lvlText w:val="•"/>
      <w:lvlJc w:val="left"/>
      <w:pPr>
        <w:ind w:left="255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F4F87DC8">
      <w:start w:val="1"/>
      <w:numFmt w:val="bullet"/>
      <w:lvlText w:val="o"/>
      <w:lvlJc w:val="left"/>
      <w:pPr>
        <w:ind w:left="327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5" w:tplc="D7BC0454">
      <w:start w:val="1"/>
      <w:numFmt w:val="bullet"/>
      <w:lvlText w:val="▪"/>
      <w:lvlJc w:val="left"/>
      <w:pPr>
        <w:ind w:left="399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6" w:tplc="4C44542C">
      <w:start w:val="1"/>
      <w:numFmt w:val="bullet"/>
      <w:lvlText w:val="•"/>
      <w:lvlJc w:val="left"/>
      <w:pPr>
        <w:ind w:left="471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9140D3C2">
      <w:start w:val="1"/>
      <w:numFmt w:val="bullet"/>
      <w:lvlText w:val="o"/>
      <w:lvlJc w:val="left"/>
      <w:pPr>
        <w:ind w:left="543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8" w:tplc="7A00E4D0">
      <w:start w:val="1"/>
      <w:numFmt w:val="bullet"/>
      <w:lvlText w:val="▪"/>
      <w:lvlJc w:val="left"/>
      <w:pPr>
        <w:ind w:left="615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abstractNum>
  <w:num w:numId="1">
    <w:abstractNumId w:val="18"/>
  </w:num>
  <w:num w:numId="2">
    <w:abstractNumId w:val="0"/>
  </w:num>
  <w:num w:numId="3">
    <w:abstractNumId w:val="17"/>
  </w:num>
  <w:num w:numId="4">
    <w:abstractNumId w:val="20"/>
  </w:num>
  <w:num w:numId="5">
    <w:abstractNumId w:val="10"/>
  </w:num>
  <w:num w:numId="6">
    <w:abstractNumId w:val="13"/>
  </w:num>
  <w:num w:numId="7">
    <w:abstractNumId w:val="12"/>
  </w:num>
  <w:num w:numId="8">
    <w:abstractNumId w:val="9"/>
  </w:num>
  <w:num w:numId="9">
    <w:abstractNumId w:val="15"/>
  </w:num>
  <w:num w:numId="10">
    <w:abstractNumId w:val="19"/>
  </w:num>
  <w:num w:numId="11">
    <w:abstractNumId w:val="16"/>
  </w:num>
  <w:num w:numId="12">
    <w:abstractNumId w:val="14"/>
  </w:num>
  <w:num w:numId="13">
    <w:abstractNumId w:val="11"/>
  </w:num>
  <w:num w:numId="14">
    <w:abstractNumId w:val="6"/>
  </w:num>
  <w:num w:numId="15">
    <w:abstractNumId w:val="4"/>
  </w:num>
  <w:num w:numId="16">
    <w:abstractNumId w:val="3"/>
  </w:num>
  <w:num w:numId="17">
    <w:abstractNumId w:val="5"/>
  </w:num>
  <w:num w:numId="18">
    <w:abstractNumId w:val="2"/>
  </w:num>
  <w:num w:numId="19">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BD3"/>
    <w:rsid w:val="00075079"/>
    <w:rsid w:val="004642C5"/>
    <w:rsid w:val="00464BD3"/>
    <w:rsid w:val="00D14A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F096CE-8116-43EB-BEC3-E8FF95801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1">
    <w:name w:val="heading 1"/>
    <w:basedOn w:val="a"/>
    <w:next w:val="a"/>
    <w:link w:val="12"/>
    <w:uiPriority w:val="1"/>
    <w:qFormat/>
    <w:rsid w:val="00464BD3"/>
    <w:pPr>
      <w:keepNext/>
      <w:keepLines/>
      <w:spacing w:before="240" w:after="0"/>
      <w:outlineLvl w:val="0"/>
    </w:pPr>
    <w:rPr>
      <w:rFonts w:ascii="Cambria" w:eastAsia="Times New Roman" w:hAnsi="Cambria" w:cs="Times New Roman"/>
      <w:b/>
      <w:bCs/>
      <w:color w:val="365F91"/>
      <w:sz w:val="28"/>
      <w:szCs w:val="28"/>
    </w:rPr>
  </w:style>
  <w:style w:type="paragraph" w:styleId="2">
    <w:name w:val="heading 2"/>
    <w:basedOn w:val="a"/>
    <w:link w:val="20"/>
    <w:uiPriority w:val="1"/>
    <w:qFormat/>
    <w:rsid w:val="00464BD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1"/>
    <w:qFormat/>
    <w:rsid w:val="00464BD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464BD3"/>
    <w:pPr>
      <w:keepNext/>
      <w:keepLines/>
      <w:spacing w:before="40" w:after="0"/>
      <w:outlineLvl w:val="3"/>
    </w:pPr>
    <w:rPr>
      <w:rFonts w:ascii="Cambria" w:eastAsia="Times New Roman" w:hAnsi="Cambria" w:cs="Times New Roman"/>
      <w:b/>
      <w:bCs/>
      <w:i/>
      <w:iCs/>
      <w:color w:val="4F81BD"/>
    </w:rPr>
  </w:style>
  <w:style w:type="paragraph" w:styleId="5">
    <w:name w:val="heading 5"/>
    <w:basedOn w:val="a"/>
    <w:next w:val="a"/>
    <w:link w:val="50"/>
    <w:uiPriority w:val="9"/>
    <w:semiHidden/>
    <w:unhideWhenUsed/>
    <w:qFormat/>
    <w:rsid w:val="00464BD3"/>
    <w:pPr>
      <w:keepNext/>
      <w:keepLines/>
      <w:spacing w:before="40" w:after="0"/>
      <w:outlineLvl w:val="4"/>
    </w:pPr>
    <w:rPr>
      <w:rFonts w:ascii="Cambria" w:eastAsia="Times New Roman" w:hAnsi="Cambria" w:cs="Times New Roman"/>
      <w:color w:val="243F60"/>
    </w:rPr>
  </w:style>
  <w:style w:type="paragraph" w:styleId="6">
    <w:name w:val="heading 6"/>
    <w:basedOn w:val="a"/>
    <w:next w:val="a"/>
    <w:link w:val="60"/>
    <w:uiPriority w:val="9"/>
    <w:semiHidden/>
    <w:unhideWhenUsed/>
    <w:qFormat/>
    <w:rsid w:val="00464BD3"/>
    <w:pPr>
      <w:keepNext/>
      <w:keepLines/>
      <w:spacing w:before="40" w:after="0"/>
      <w:outlineLvl w:val="5"/>
    </w:pPr>
    <w:rPr>
      <w:rFonts w:ascii="Cambria" w:eastAsia="Times New Roman" w:hAnsi="Cambria" w:cs="Times New Roman"/>
      <w:i/>
      <w:iCs/>
      <w:color w:val="243F60"/>
    </w:rPr>
  </w:style>
  <w:style w:type="paragraph" w:styleId="7">
    <w:name w:val="heading 7"/>
    <w:basedOn w:val="a"/>
    <w:next w:val="a"/>
    <w:link w:val="70"/>
    <w:uiPriority w:val="9"/>
    <w:semiHidden/>
    <w:unhideWhenUsed/>
    <w:qFormat/>
    <w:rsid w:val="00464BD3"/>
    <w:pPr>
      <w:keepNext/>
      <w:keepLines/>
      <w:spacing w:before="40" w:after="0"/>
      <w:outlineLvl w:val="6"/>
    </w:pPr>
    <w:rPr>
      <w:rFonts w:ascii="Cambria" w:eastAsia="Times New Roman" w:hAnsi="Cambria" w:cs="Times New Roman"/>
      <w:i/>
      <w:iCs/>
      <w:color w:val="404040"/>
    </w:rPr>
  </w:style>
  <w:style w:type="paragraph" w:styleId="8">
    <w:name w:val="heading 8"/>
    <w:basedOn w:val="a"/>
    <w:next w:val="a"/>
    <w:link w:val="80"/>
    <w:uiPriority w:val="9"/>
    <w:semiHidden/>
    <w:unhideWhenUsed/>
    <w:qFormat/>
    <w:rsid w:val="00464BD3"/>
    <w:pPr>
      <w:keepNext/>
      <w:keepLines/>
      <w:spacing w:before="40" w:after="0"/>
      <w:outlineLvl w:val="7"/>
    </w:pPr>
    <w:rPr>
      <w:rFonts w:ascii="Cambria" w:eastAsia="Times New Roman" w:hAnsi="Cambria" w:cs="Times New Roman"/>
      <w:color w:val="4F81BD"/>
      <w:sz w:val="20"/>
      <w:szCs w:val="20"/>
    </w:rPr>
  </w:style>
  <w:style w:type="paragraph" w:styleId="9">
    <w:name w:val="heading 9"/>
    <w:basedOn w:val="a"/>
    <w:next w:val="a"/>
    <w:link w:val="90"/>
    <w:uiPriority w:val="9"/>
    <w:semiHidden/>
    <w:unhideWhenUsed/>
    <w:qFormat/>
    <w:rsid w:val="00464BD3"/>
    <w:pPr>
      <w:keepNext/>
      <w:keepLines/>
      <w:spacing w:before="40" w:after="0"/>
      <w:outlineLvl w:val="8"/>
    </w:pPr>
    <w:rPr>
      <w:rFonts w:ascii="Cambria" w:eastAsia="Times New Roman"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0">
    <w:name w:val="Заголовок 11"/>
    <w:basedOn w:val="a"/>
    <w:next w:val="a"/>
    <w:uiPriority w:val="9"/>
    <w:qFormat/>
    <w:rsid w:val="00464BD3"/>
    <w:pPr>
      <w:keepNext/>
      <w:keepLines/>
      <w:widowControl w:val="0"/>
      <w:autoSpaceDE w:val="0"/>
      <w:autoSpaceDN w:val="0"/>
      <w:spacing w:before="480" w:after="0" w:line="240" w:lineRule="auto"/>
      <w:outlineLvl w:val="0"/>
    </w:pPr>
    <w:rPr>
      <w:rFonts w:ascii="Cambria" w:eastAsia="Times New Roman" w:hAnsi="Cambria" w:cs="Times New Roman"/>
      <w:b/>
      <w:bCs/>
      <w:color w:val="365F91"/>
      <w:sz w:val="28"/>
      <w:szCs w:val="28"/>
    </w:rPr>
  </w:style>
  <w:style w:type="character" w:customStyle="1" w:styleId="20">
    <w:name w:val="Заголовок 2 Знак"/>
    <w:basedOn w:val="a0"/>
    <w:link w:val="2"/>
    <w:uiPriority w:val="1"/>
    <w:rsid w:val="00464BD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1"/>
    <w:rsid w:val="00464BD3"/>
    <w:rPr>
      <w:rFonts w:ascii="Times New Roman" w:eastAsia="Times New Roman" w:hAnsi="Times New Roman" w:cs="Times New Roman"/>
      <w:b/>
      <w:bCs/>
      <w:sz w:val="27"/>
      <w:szCs w:val="27"/>
      <w:lang w:eastAsia="ru-RU"/>
    </w:rPr>
  </w:style>
  <w:style w:type="paragraph" w:customStyle="1" w:styleId="41">
    <w:name w:val="Заголовок 41"/>
    <w:basedOn w:val="a"/>
    <w:next w:val="a"/>
    <w:uiPriority w:val="9"/>
    <w:unhideWhenUsed/>
    <w:qFormat/>
    <w:rsid w:val="00464BD3"/>
    <w:pPr>
      <w:keepNext/>
      <w:keepLines/>
      <w:spacing w:before="200" w:after="0" w:line="276" w:lineRule="auto"/>
      <w:outlineLvl w:val="3"/>
    </w:pPr>
    <w:rPr>
      <w:rFonts w:ascii="Cambria" w:eastAsia="Times New Roman" w:hAnsi="Cambria" w:cs="Times New Roman"/>
      <w:b/>
      <w:bCs/>
      <w:i/>
      <w:iCs/>
      <w:color w:val="4F81BD"/>
      <w:lang w:val="en-US"/>
    </w:rPr>
  </w:style>
  <w:style w:type="paragraph" w:customStyle="1" w:styleId="51">
    <w:name w:val="Заголовок 51"/>
    <w:basedOn w:val="a"/>
    <w:next w:val="a"/>
    <w:uiPriority w:val="9"/>
    <w:semiHidden/>
    <w:unhideWhenUsed/>
    <w:qFormat/>
    <w:rsid w:val="00464BD3"/>
    <w:pPr>
      <w:keepNext/>
      <w:keepLines/>
      <w:spacing w:before="200" w:after="0" w:line="276" w:lineRule="auto"/>
      <w:outlineLvl w:val="4"/>
    </w:pPr>
    <w:rPr>
      <w:rFonts w:ascii="Cambria" w:eastAsia="Times New Roman" w:hAnsi="Cambria" w:cs="Times New Roman"/>
      <w:color w:val="243F60"/>
      <w:lang w:val="en-US"/>
    </w:rPr>
  </w:style>
  <w:style w:type="paragraph" w:customStyle="1" w:styleId="61">
    <w:name w:val="Заголовок 61"/>
    <w:basedOn w:val="a"/>
    <w:next w:val="a"/>
    <w:uiPriority w:val="9"/>
    <w:semiHidden/>
    <w:unhideWhenUsed/>
    <w:qFormat/>
    <w:rsid w:val="00464BD3"/>
    <w:pPr>
      <w:keepNext/>
      <w:keepLines/>
      <w:spacing w:before="200" w:after="0" w:line="276" w:lineRule="auto"/>
      <w:outlineLvl w:val="5"/>
    </w:pPr>
    <w:rPr>
      <w:rFonts w:ascii="Cambria" w:eastAsia="Times New Roman" w:hAnsi="Cambria" w:cs="Times New Roman"/>
      <w:i/>
      <w:iCs/>
      <w:color w:val="243F60"/>
      <w:lang w:val="en-US"/>
    </w:rPr>
  </w:style>
  <w:style w:type="paragraph" w:customStyle="1" w:styleId="71">
    <w:name w:val="Заголовок 71"/>
    <w:basedOn w:val="a"/>
    <w:next w:val="a"/>
    <w:uiPriority w:val="9"/>
    <w:semiHidden/>
    <w:unhideWhenUsed/>
    <w:qFormat/>
    <w:rsid w:val="00464BD3"/>
    <w:pPr>
      <w:keepNext/>
      <w:keepLines/>
      <w:spacing w:before="200" w:after="0" w:line="276" w:lineRule="auto"/>
      <w:outlineLvl w:val="6"/>
    </w:pPr>
    <w:rPr>
      <w:rFonts w:ascii="Cambria" w:eastAsia="Times New Roman" w:hAnsi="Cambria" w:cs="Times New Roman"/>
      <w:i/>
      <w:iCs/>
      <w:color w:val="404040"/>
      <w:lang w:val="en-US"/>
    </w:rPr>
  </w:style>
  <w:style w:type="paragraph" w:customStyle="1" w:styleId="81">
    <w:name w:val="Заголовок 81"/>
    <w:basedOn w:val="a"/>
    <w:next w:val="a"/>
    <w:uiPriority w:val="9"/>
    <w:semiHidden/>
    <w:unhideWhenUsed/>
    <w:qFormat/>
    <w:rsid w:val="00464BD3"/>
    <w:pPr>
      <w:keepNext/>
      <w:keepLines/>
      <w:spacing w:before="200" w:after="0" w:line="276" w:lineRule="auto"/>
      <w:outlineLvl w:val="7"/>
    </w:pPr>
    <w:rPr>
      <w:rFonts w:ascii="Cambria" w:eastAsia="Times New Roman" w:hAnsi="Cambria" w:cs="Times New Roman"/>
      <w:color w:val="4F81BD"/>
      <w:sz w:val="20"/>
      <w:szCs w:val="20"/>
      <w:lang w:val="en-US"/>
    </w:rPr>
  </w:style>
  <w:style w:type="paragraph" w:customStyle="1" w:styleId="91">
    <w:name w:val="Заголовок 91"/>
    <w:basedOn w:val="a"/>
    <w:next w:val="a"/>
    <w:uiPriority w:val="9"/>
    <w:semiHidden/>
    <w:unhideWhenUsed/>
    <w:qFormat/>
    <w:rsid w:val="00464BD3"/>
    <w:pPr>
      <w:keepNext/>
      <w:keepLines/>
      <w:spacing w:before="200" w:after="0" w:line="276" w:lineRule="auto"/>
      <w:outlineLvl w:val="8"/>
    </w:pPr>
    <w:rPr>
      <w:rFonts w:ascii="Cambria" w:eastAsia="Times New Roman" w:hAnsi="Cambria" w:cs="Times New Roman"/>
      <w:i/>
      <w:iCs/>
      <w:color w:val="404040"/>
      <w:sz w:val="20"/>
      <w:szCs w:val="20"/>
      <w:lang w:val="en-US"/>
    </w:rPr>
  </w:style>
  <w:style w:type="numbering" w:customStyle="1" w:styleId="13">
    <w:name w:val="Нет списка1"/>
    <w:next w:val="a2"/>
    <w:uiPriority w:val="99"/>
    <w:semiHidden/>
    <w:unhideWhenUsed/>
    <w:rsid w:val="00464BD3"/>
  </w:style>
  <w:style w:type="character" w:customStyle="1" w:styleId="12">
    <w:name w:val="Заголовок 1 Знак"/>
    <w:basedOn w:val="a0"/>
    <w:link w:val="11"/>
    <w:uiPriority w:val="1"/>
    <w:rsid w:val="00464BD3"/>
    <w:rPr>
      <w:rFonts w:ascii="Cambria" w:eastAsia="Times New Roman" w:hAnsi="Cambria" w:cs="Times New Roman"/>
      <w:b/>
      <w:bCs/>
      <w:color w:val="365F91"/>
      <w:sz w:val="28"/>
      <w:szCs w:val="28"/>
      <w:lang w:val="ru-RU"/>
    </w:rPr>
  </w:style>
  <w:style w:type="character" w:customStyle="1" w:styleId="40">
    <w:name w:val="Заголовок 4 Знак"/>
    <w:basedOn w:val="a0"/>
    <w:link w:val="4"/>
    <w:uiPriority w:val="9"/>
    <w:rsid w:val="00464BD3"/>
    <w:rPr>
      <w:rFonts w:ascii="Cambria" w:eastAsia="Times New Roman" w:hAnsi="Cambria" w:cs="Times New Roman"/>
      <w:b/>
      <w:bCs/>
      <w:i/>
      <w:iCs/>
      <w:color w:val="4F81BD"/>
    </w:rPr>
  </w:style>
  <w:style w:type="character" w:customStyle="1" w:styleId="50">
    <w:name w:val="Заголовок 5 Знак"/>
    <w:basedOn w:val="a0"/>
    <w:link w:val="5"/>
    <w:uiPriority w:val="9"/>
    <w:semiHidden/>
    <w:rsid w:val="00464BD3"/>
    <w:rPr>
      <w:rFonts w:ascii="Cambria" w:eastAsia="Times New Roman" w:hAnsi="Cambria" w:cs="Times New Roman"/>
      <w:color w:val="243F60"/>
    </w:rPr>
  </w:style>
  <w:style w:type="character" w:customStyle="1" w:styleId="60">
    <w:name w:val="Заголовок 6 Знак"/>
    <w:basedOn w:val="a0"/>
    <w:link w:val="6"/>
    <w:uiPriority w:val="9"/>
    <w:semiHidden/>
    <w:rsid w:val="00464BD3"/>
    <w:rPr>
      <w:rFonts w:ascii="Cambria" w:eastAsia="Times New Roman" w:hAnsi="Cambria" w:cs="Times New Roman"/>
      <w:i/>
      <w:iCs/>
      <w:color w:val="243F60"/>
    </w:rPr>
  </w:style>
  <w:style w:type="character" w:customStyle="1" w:styleId="70">
    <w:name w:val="Заголовок 7 Знак"/>
    <w:basedOn w:val="a0"/>
    <w:link w:val="7"/>
    <w:uiPriority w:val="9"/>
    <w:semiHidden/>
    <w:rsid w:val="00464BD3"/>
    <w:rPr>
      <w:rFonts w:ascii="Cambria" w:eastAsia="Times New Roman" w:hAnsi="Cambria" w:cs="Times New Roman"/>
      <w:i/>
      <w:iCs/>
      <w:color w:val="404040"/>
    </w:rPr>
  </w:style>
  <w:style w:type="character" w:customStyle="1" w:styleId="80">
    <w:name w:val="Заголовок 8 Знак"/>
    <w:basedOn w:val="a0"/>
    <w:link w:val="8"/>
    <w:uiPriority w:val="9"/>
    <w:semiHidden/>
    <w:rsid w:val="00464BD3"/>
    <w:rPr>
      <w:rFonts w:ascii="Cambria" w:eastAsia="Times New Roman" w:hAnsi="Cambria" w:cs="Times New Roman"/>
      <w:color w:val="4F81BD"/>
      <w:sz w:val="20"/>
      <w:szCs w:val="20"/>
    </w:rPr>
  </w:style>
  <w:style w:type="character" w:customStyle="1" w:styleId="90">
    <w:name w:val="Заголовок 9 Знак"/>
    <w:basedOn w:val="a0"/>
    <w:link w:val="9"/>
    <w:uiPriority w:val="9"/>
    <w:semiHidden/>
    <w:rsid w:val="00464BD3"/>
    <w:rPr>
      <w:rFonts w:ascii="Cambria" w:eastAsia="Times New Roman" w:hAnsi="Cambria" w:cs="Times New Roman"/>
      <w:i/>
      <w:iCs/>
      <w:color w:val="404040"/>
      <w:sz w:val="20"/>
      <w:szCs w:val="20"/>
    </w:rPr>
  </w:style>
  <w:style w:type="table" w:customStyle="1" w:styleId="TableNormal">
    <w:name w:val="Table Normal"/>
    <w:uiPriority w:val="2"/>
    <w:semiHidden/>
    <w:unhideWhenUsed/>
    <w:qFormat/>
    <w:rsid w:val="00464BD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464BD3"/>
    <w:pPr>
      <w:widowControl w:val="0"/>
      <w:autoSpaceDE w:val="0"/>
      <w:autoSpaceDN w:val="0"/>
      <w:spacing w:after="0" w:line="240" w:lineRule="auto"/>
    </w:pPr>
    <w:rPr>
      <w:rFonts w:ascii="Times New Roman" w:eastAsia="Times New Roman" w:hAnsi="Times New Roman" w:cs="Times New Roman"/>
      <w:sz w:val="18"/>
      <w:szCs w:val="18"/>
    </w:rPr>
  </w:style>
  <w:style w:type="character" w:customStyle="1" w:styleId="a4">
    <w:name w:val="Основной текст Знак"/>
    <w:basedOn w:val="a0"/>
    <w:link w:val="a3"/>
    <w:uiPriority w:val="1"/>
    <w:rsid w:val="00464BD3"/>
    <w:rPr>
      <w:rFonts w:ascii="Times New Roman" w:eastAsia="Times New Roman" w:hAnsi="Times New Roman" w:cs="Times New Roman"/>
      <w:sz w:val="18"/>
      <w:szCs w:val="18"/>
    </w:rPr>
  </w:style>
  <w:style w:type="paragraph" w:styleId="a5">
    <w:name w:val="Title"/>
    <w:basedOn w:val="a"/>
    <w:link w:val="a6"/>
    <w:uiPriority w:val="10"/>
    <w:qFormat/>
    <w:rsid w:val="00464BD3"/>
    <w:pPr>
      <w:widowControl w:val="0"/>
      <w:autoSpaceDE w:val="0"/>
      <w:autoSpaceDN w:val="0"/>
      <w:spacing w:before="68" w:after="0" w:line="240" w:lineRule="auto"/>
      <w:ind w:left="3816" w:right="721" w:hanging="3189"/>
    </w:pPr>
    <w:rPr>
      <w:rFonts w:ascii="Times New Roman" w:eastAsia="Times New Roman" w:hAnsi="Times New Roman" w:cs="Times New Roman"/>
      <w:b/>
      <w:bCs/>
      <w:sz w:val="27"/>
      <w:szCs w:val="27"/>
    </w:rPr>
  </w:style>
  <w:style w:type="character" w:customStyle="1" w:styleId="a6">
    <w:name w:val="Заголовок Знак"/>
    <w:basedOn w:val="a0"/>
    <w:link w:val="a5"/>
    <w:uiPriority w:val="10"/>
    <w:rsid w:val="00464BD3"/>
    <w:rPr>
      <w:rFonts w:ascii="Times New Roman" w:eastAsia="Times New Roman" w:hAnsi="Times New Roman" w:cs="Times New Roman"/>
      <w:b/>
      <w:bCs/>
      <w:sz w:val="27"/>
      <w:szCs w:val="27"/>
    </w:rPr>
  </w:style>
  <w:style w:type="paragraph" w:styleId="a7">
    <w:name w:val="List Paragraph"/>
    <w:basedOn w:val="a"/>
    <w:uiPriority w:val="99"/>
    <w:qFormat/>
    <w:rsid w:val="00464BD3"/>
    <w:pPr>
      <w:widowControl w:val="0"/>
      <w:autoSpaceDE w:val="0"/>
      <w:autoSpaceDN w:val="0"/>
      <w:spacing w:after="0" w:line="240" w:lineRule="auto"/>
      <w:ind w:left="239" w:right="297" w:hanging="2"/>
      <w:jc w:val="both"/>
    </w:pPr>
    <w:rPr>
      <w:rFonts w:ascii="Times New Roman" w:eastAsia="Times New Roman" w:hAnsi="Times New Roman" w:cs="Times New Roman"/>
    </w:rPr>
  </w:style>
  <w:style w:type="paragraph" w:customStyle="1" w:styleId="TableParagraph">
    <w:name w:val="Table Paragraph"/>
    <w:basedOn w:val="a"/>
    <w:uiPriority w:val="1"/>
    <w:qFormat/>
    <w:rsid w:val="00464BD3"/>
    <w:pPr>
      <w:widowControl w:val="0"/>
      <w:autoSpaceDE w:val="0"/>
      <w:autoSpaceDN w:val="0"/>
      <w:spacing w:after="0" w:line="240" w:lineRule="auto"/>
      <w:ind w:left="120"/>
    </w:pPr>
    <w:rPr>
      <w:rFonts w:ascii="Times New Roman" w:eastAsia="Times New Roman" w:hAnsi="Times New Roman" w:cs="Times New Roman"/>
    </w:rPr>
  </w:style>
  <w:style w:type="paragraph" w:styleId="a8">
    <w:name w:val="header"/>
    <w:basedOn w:val="a"/>
    <w:link w:val="a9"/>
    <w:uiPriority w:val="99"/>
    <w:unhideWhenUsed/>
    <w:rsid w:val="00464BD3"/>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9">
    <w:name w:val="Верхний колонтитул Знак"/>
    <w:basedOn w:val="a0"/>
    <w:link w:val="a8"/>
    <w:uiPriority w:val="99"/>
    <w:rsid w:val="00464BD3"/>
    <w:rPr>
      <w:rFonts w:ascii="Times New Roman" w:eastAsia="Times New Roman" w:hAnsi="Times New Roman" w:cs="Times New Roman"/>
    </w:rPr>
  </w:style>
  <w:style w:type="paragraph" w:styleId="aa">
    <w:name w:val="footer"/>
    <w:basedOn w:val="a"/>
    <w:link w:val="ab"/>
    <w:uiPriority w:val="99"/>
    <w:unhideWhenUsed/>
    <w:rsid w:val="00464BD3"/>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b">
    <w:name w:val="Нижний колонтитул Знак"/>
    <w:basedOn w:val="a0"/>
    <w:link w:val="aa"/>
    <w:uiPriority w:val="99"/>
    <w:rsid w:val="00464BD3"/>
    <w:rPr>
      <w:rFonts w:ascii="Times New Roman" w:eastAsia="Times New Roman" w:hAnsi="Times New Roman" w:cs="Times New Roman"/>
    </w:rPr>
  </w:style>
  <w:style w:type="table" w:customStyle="1" w:styleId="14">
    <w:name w:val="Сетка таблицы1"/>
    <w:basedOn w:val="a1"/>
    <w:next w:val="ac"/>
    <w:uiPriority w:val="59"/>
    <w:rsid w:val="00464BD3"/>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Normal (Web) Char,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rsid w:val="00464B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0"/>
    <w:rsid w:val="00464BD3"/>
  </w:style>
  <w:style w:type="paragraph" w:customStyle="1" w:styleId="body">
    <w:name w:val="body"/>
    <w:basedOn w:val="a"/>
    <w:uiPriority w:val="99"/>
    <w:rsid w:val="00464BD3"/>
    <w:pPr>
      <w:autoSpaceDE w:val="0"/>
      <w:autoSpaceDN w:val="0"/>
      <w:adjustRightInd w:val="0"/>
      <w:spacing w:after="0" w:line="240" w:lineRule="atLeast"/>
      <w:ind w:firstLine="227"/>
      <w:jc w:val="both"/>
      <w:textAlignment w:val="center"/>
    </w:pPr>
    <w:rPr>
      <w:rFonts w:ascii="Times New Roman" w:eastAsia="Times New Roman" w:hAnsi="Times New Roman" w:cs="SchoolBookSanPin"/>
      <w:color w:val="000000"/>
      <w:sz w:val="20"/>
      <w:szCs w:val="20"/>
      <w:lang w:eastAsia="ru-RU"/>
    </w:rPr>
  </w:style>
  <w:style w:type="character" w:customStyle="1" w:styleId="Italic">
    <w:name w:val="Italic"/>
    <w:uiPriority w:val="99"/>
    <w:rsid w:val="00464BD3"/>
    <w:rPr>
      <w:i/>
      <w:iCs/>
    </w:rPr>
  </w:style>
  <w:style w:type="paragraph" w:customStyle="1" w:styleId="p11">
    <w:name w:val="p11"/>
    <w:basedOn w:val="a"/>
    <w:uiPriority w:val="99"/>
    <w:rsid w:val="00464B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footnote text"/>
    <w:basedOn w:val="a"/>
    <w:link w:val="af"/>
    <w:unhideWhenUsed/>
    <w:rsid w:val="00464BD3"/>
    <w:pPr>
      <w:spacing w:after="0" w:line="240" w:lineRule="auto"/>
    </w:pPr>
    <w:rPr>
      <w:rFonts w:ascii="Calibri" w:eastAsia="Calibri" w:hAnsi="Calibri" w:cs="Times New Roman"/>
      <w:sz w:val="20"/>
      <w:szCs w:val="20"/>
    </w:rPr>
  </w:style>
  <w:style w:type="character" w:customStyle="1" w:styleId="af">
    <w:name w:val="Текст сноски Знак"/>
    <w:basedOn w:val="a0"/>
    <w:link w:val="ae"/>
    <w:rsid w:val="00464BD3"/>
    <w:rPr>
      <w:rFonts w:ascii="Calibri" w:eastAsia="Calibri" w:hAnsi="Calibri" w:cs="Times New Roman"/>
      <w:sz w:val="20"/>
      <w:szCs w:val="20"/>
    </w:rPr>
  </w:style>
  <w:style w:type="character" w:styleId="af0">
    <w:name w:val="footnote reference"/>
    <w:basedOn w:val="a0"/>
    <w:uiPriority w:val="99"/>
    <w:unhideWhenUsed/>
    <w:rsid w:val="00464BD3"/>
    <w:rPr>
      <w:vertAlign w:val="superscript"/>
    </w:rPr>
  </w:style>
  <w:style w:type="paragraph" w:styleId="af1">
    <w:name w:val="Balloon Text"/>
    <w:basedOn w:val="a"/>
    <w:link w:val="af2"/>
    <w:uiPriority w:val="99"/>
    <w:semiHidden/>
    <w:unhideWhenUsed/>
    <w:rsid w:val="00464BD3"/>
    <w:pPr>
      <w:widowControl w:val="0"/>
      <w:autoSpaceDE w:val="0"/>
      <w:autoSpaceDN w:val="0"/>
      <w:spacing w:after="0" w:line="240" w:lineRule="auto"/>
    </w:pPr>
    <w:rPr>
      <w:rFonts w:ascii="Tahoma" w:eastAsia="Times New Roman" w:hAnsi="Tahoma" w:cs="Tahoma"/>
      <w:sz w:val="16"/>
      <w:szCs w:val="16"/>
    </w:rPr>
  </w:style>
  <w:style w:type="character" w:customStyle="1" w:styleId="af2">
    <w:name w:val="Текст выноски Знак"/>
    <w:basedOn w:val="a0"/>
    <w:link w:val="af1"/>
    <w:uiPriority w:val="99"/>
    <w:semiHidden/>
    <w:rsid w:val="00464BD3"/>
    <w:rPr>
      <w:rFonts w:ascii="Tahoma" w:eastAsia="Times New Roman" w:hAnsi="Tahoma" w:cs="Tahoma"/>
      <w:sz w:val="16"/>
      <w:szCs w:val="16"/>
    </w:rPr>
  </w:style>
  <w:style w:type="table" w:customStyle="1" w:styleId="TableGrid">
    <w:name w:val="TableGrid"/>
    <w:rsid w:val="00464BD3"/>
    <w:pPr>
      <w:spacing w:after="0" w:line="240" w:lineRule="auto"/>
    </w:pPr>
    <w:rPr>
      <w:rFonts w:eastAsia="Times New Roman"/>
      <w:lang w:eastAsia="ru-RU"/>
    </w:rPr>
    <w:tblPr>
      <w:tblCellMar>
        <w:top w:w="0" w:type="dxa"/>
        <w:left w:w="0" w:type="dxa"/>
        <w:bottom w:w="0" w:type="dxa"/>
        <w:right w:w="0" w:type="dxa"/>
      </w:tblCellMar>
    </w:tblPr>
  </w:style>
  <w:style w:type="paragraph" w:styleId="af3">
    <w:name w:val="No Spacing"/>
    <w:link w:val="af4"/>
    <w:uiPriority w:val="1"/>
    <w:qFormat/>
    <w:rsid w:val="00464BD3"/>
    <w:pPr>
      <w:spacing w:after="0" w:line="240" w:lineRule="auto"/>
    </w:pPr>
    <w:rPr>
      <w:rFonts w:ascii="Calibri" w:eastAsia="Calibri" w:hAnsi="Calibri" w:cs="Times New Roman"/>
    </w:rPr>
  </w:style>
  <w:style w:type="character" w:customStyle="1" w:styleId="af4">
    <w:name w:val="Без интервала Знак"/>
    <w:basedOn w:val="a0"/>
    <w:link w:val="af3"/>
    <w:uiPriority w:val="1"/>
    <w:rsid w:val="00464BD3"/>
    <w:rPr>
      <w:rFonts w:ascii="Calibri" w:eastAsia="Calibri" w:hAnsi="Calibri" w:cs="Times New Roman"/>
    </w:rPr>
  </w:style>
  <w:style w:type="paragraph" w:customStyle="1" w:styleId="ConsPlusNormal">
    <w:name w:val="ConsPlusNormal"/>
    <w:rsid w:val="00464BD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old">
    <w:name w:val="Bold"/>
    <w:uiPriority w:val="99"/>
    <w:rsid w:val="00464BD3"/>
    <w:rPr>
      <w:rFonts w:ascii="Times New Roman" w:hAnsi="Times New Roman"/>
      <w:b/>
      <w:bCs/>
    </w:rPr>
  </w:style>
  <w:style w:type="character" w:customStyle="1" w:styleId="CharAttribute501">
    <w:name w:val="CharAttribute501"/>
    <w:uiPriority w:val="99"/>
    <w:rsid w:val="00464BD3"/>
    <w:rPr>
      <w:rFonts w:ascii="Times New Roman" w:eastAsia="Times New Roman"/>
      <w:i/>
      <w:sz w:val="28"/>
      <w:u w:val="single"/>
    </w:rPr>
  </w:style>
  <w:style w:type="paragraph" w:customStyle="1" w:styleId="af5">
    <w:name w:val="Основной"/>
    <w:basedOn w:val="a"/>
    <w:link w:val="af6"/>
    <w:rsid w:val="00464BD3"/>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lang w:eastAsia="ru-RU"/>
    </w:rPr>
  </w:style>
  <w:style w:type="paragraph" w:customStyle="1" w:styleId="21">
    <w:name w:val="Средняя сетка 21"/>
    <w:basedOn w:val="a"/>
    <w:uiPriority w:val="1"/>
    <w:qFormat/>
    <w:rsid w:val="00464BD3"/>
    <w:pPr>
      <w:numPr>
        <w:numId w:val="2"/>
      </w:numPr>
      <w:spacing w:after="0" w:line="360" w:lineRule="auto"/>
      <w:contextualSpacing/>
      <w:jc w:val="both"/>
      <w:outlineLvl w:val="1"/>
    </w:pPr>
    <w:rPr>
      <w:rFonts w:ascii="Times New Roman" w:eastAsia="Times New Roman" w:hAnsi="Times New Roman" w:cs="Times New Roman"/>
      <w:sz w:val="28"/>
      <w:szCs w:val="24"/>
      <w:lang w:eastAsia="ru-RU"/>
    </w:rPr>
  </w:style>
  <w:style w:type="character" w:customStyle="1" w:styleId="af6">
    <w:name w:val="Основной Знак"/>
    <w:link w:val="af5"/>
    <w:rsid w:val="00464BD3"/>
    <w:rPr>
      <w:rFonts w:ascii="NewtonCSanPin" w:eastAsia="Times New Roman" w:hAnsi="NewtonCSanPin" w:cs="Times New Roman"/>
      <w:color w:val="000000"/>
      <w:sz w:val="21"/>
      <w:szCs w:val="21"/>
      <w:lang w:eastAsia="ru-RU"/>
    </w:rPr>
  </w:style>
  <w:style w:type="paragraph" w:customStyle="1" w:styleId="Body0">
    <w:name w:val="Body"/>
    <w:basedOn w:val="a"/>
    <w:next w:val="a"/>
    <w:uiPriority w:val="99"/>
    <w:rsid w:val="00464BD3"/>
    <w:pPr>
      <w:tabs>
        <w:tab w:val="left" w:pos="567"/>
      </w:tabs>
      <w:autoSpaceDE w:val="0"/>
      <w:autoSpaceDN w:val="0"/>
      <w:adjustRightInd w:val="0"/>
      <w:spacing w:after="0" w:line="240" w:lineRule="atLeast"/>
      <w:ind w:firstLine="227"/>
      <w:jc w:val="both"/>
      <w:textAlignment w:val="center"/>
    </w:pPr>
    <w:rPr>
      <w:rFonts w:ascii="Times New Roman" w:eastAsia="Times New Roman" w:hAnsi="Times New Roman" w:cs="SchoolBookSanPin"/>
      <w:color w:val="000000"/>
      <w:sz w:val="20"/>
      <w:szCs w:val="20"/>
      <w:lang w:eastAsia="ru-RU"/>
    </w:rPr>
  </w:style>
  <w:style w:type="character" w:customStyle="1" w:styleId="15">
    <w:name w:val="Гиперссылка1"/>
    <w:basedOn w:val="a0"/>
    <w:uiPriority w:val="99"/>
    <w:unhideWhenUsed/>
    <w:rsid w:val="00464BD3"/>
    <w:rPr>
      <w:color w:val="0000FF"/>
      <w:u w:val="single"/>
    </w:rPr>
  </w:style>
  <w:style w:type="paragraph" w:customStyle="1" w:styleId="af7">
    <w:name w:val="А_основной"/>
    <w:basedOn w:val="a"/>
    <w:link w:val="af8"/>
    <w:uiPriority w:val="99"/>
    <w:qFormat/>
    <w:rsid w:val="00464BD3"/>
    <w:pPr>
      <w:spacing w:before="120" w:after="120" w:line="240" w:lineRule="auto"/>
      <w:ind w:firstLine="454"/>
      <w:jc w:val="both"/>
    </w:pPr>
    <w:rPr>
      <w:rFonts w:ascii="Times New Roman" w:eastAsia="Calibri" w:hAnsi="Times New Roman" w:cs="Times New Roman"/>
      <w:sz w:val="28"/>
      <w:szCs w:val="20"/>
    </w:rPr>
  </w:style>
  <w:style w:type="character" w:customStyle="1" w:styleId="af8">
    <w:name w:val="А_основной Знак"/>
    <w:link w:val="af7"/>
    <w:uiPriority w:val="99"/>
    <w:locked/>
    <w:rsid w:val="00464BD3"/>
    <w:rPr>
      <w:rFonts w:ascii="Times New Roman" w:eastAsia="Calibri" w:hAnsi="Times New Roman" w:cs="Times New Roman"/>
      <w:sz w:val="28"/>
      <w:szCs w:val="20"/>
    </w:rPr>
  </w:style>
  <w:style w:type="paragraph" w:customStyle="1" w:styleId="16">
    <w:name w:val="Заголовок оглавления1"/>
    <w:basedOn w:val="11"/>
    <w:next w:val="a"/>
    <w:uiPriority w:val="39"/>
    <w:unhideWhenUsed/>
    <w:qFormat/>
    <w:rsid w:val="00464BD3"/>
  </w:style>
  <w:style w:type="paragraph" w:styleId="22">
    <w:name w:val="toc 2"/>
    <w:basedOn w:val="a"/>
    <w:next w:val="a"/>
    <w:autoRedefine/>
    <w:uiPriority w:val="1"/>
    <w:unhideWhenUsed/>
    <w:qFormat/>
    <w:rsid w:val="00464BD3"/>
    <w:pPr>
      <w:widowControl w:val="0"/>
      <w:autoSpaceDE w:val="0"/>
      <w:autoSpaceDN w:val="0"/>
      <w:spacing w:after="100" w:line="240" w:lineRule="auto"/>
      <w:ind w:left="220"/>
    </w:pPr>
    <w:rPr>
      <w:rFonts w:ascii="Times New Roman" w:eastAsia="Times New Roman" w:hAnsi="Times New Roman" w:cs="Times New Roman"/>
    </w:rPr>
  </w:style>
  <w:style w:type="paragraph" w:styleId="32">
    <w:name w:val="toc 3"/>
    <w:basedOn w:val="a"/>
    <w:next w:val="a"/>
    <w:autoRedefine/>
    <w:uiPriority w:val="39"/>
    <w:unhideWhenUsed/>
    <w:rsid w:val="00464BD3"/>
    <w:pPr>
      <w:widowControl w:val="0"/>
      <w:tabs>
        <w:tab w:val="right" w:leader="dot" w:pos="10042"/>
      </w:tabs>
      <w:autoSpaceDE w:val="0"/>
      <w:autoSpaceDN w:val="0"/>
      <w:spacing w:after="100" w:line="240" w:lineRule="auto"/>
      <w:ind w:left="284"/>
      <w:jc w:val="both"/>
    </w:pPr>
    <w:rPr>
      <w:rFonts w:ascii="Times New Roman" w:eastAsia="Times New Roman" w:hAnsi="Times New Roman" w:cs="Times New Roman"/>
    </w:rPr>
  </w:style>
  <w:style w:type="paragraph" w:customStyle="1" w:styleId="no-indent">
    <w:name w:val="no-indent"/>
    <w:basedOn w:val="a"/>
    <w:rsid w:val="00464B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431044b0447043d044b0439char1">
    <w:name w:val="dash041e_0431_044b_0447_043d_044b_0439__char1"/>
    <w:rsid w:val="00464BD3"/>
    <w:rPr>
      <w:rFonts w:ascii="Times New Roman" w:hAnsi="Times New Roman"/>
      <w:sz w:val="24"/>
      <w:u w:val="none"/>
      <w:effect w:val="none"/>
    </w:rPr>
  </w:style>
  <w:style w:type="paragraph" w:customStyle="1" w:styleId="NoParagraphStyle">
    <w:name w:val="[No Paragraph Style]"/>
    <w:rsid w:val="00464BD3"/>
    <w:pPr>
      <w:widowControl w:val="0"/>
      <w:autoSpaceDE w:val="0"/>
      <w:autoSpaceDN w:val="0"/>
      <w:adjustRightInd w:val="0"/>
      <w:spacing w:after="0" w:line="288" w:lineRule="auto"/>
      <w:textAlignment w:val="center"/>
    </w:pPr>
    <w:rPr>
      <w:rFonts w:ascii="Minion Pro" w:eastAsia="Times New Roman" w:hAnsi="Minion Pro" w:cs="Minion Pro"/>
      <w:color w:val="000000"/>
      <w:sz w:val="24"/>
      <w:szCs w:val="24"/>
      <w:lang w:val="en-GB" w:eastAsia="ru-RU"/>
    </w:rPr>
  </w:style>
  <w:style w:type="paragraph" w:customStyle="1" w:styleId="h3">
    <w:name w:val="h3"/>
    <w:basedOn w:val="a"/>
    <w:uiPriority w:val="99"/>
    <w:rsid w:val="00464BD3"/>
    <w:pPr>
      <w:keepNext/>
      <w:suppressAutoHyphens/>
      <w:autoSpaceDE w:val="0"/>
      <w:autoSpaceDN w:val="0"/>
      <w:adjustRightInd w:val="0"/>
      <w:spacing w:before="360" w:after="240" w:line="240" w:lineRule="atLeast"/>
      <w:textAlignment w:val="center"/>
    </w:pPr>
    <w:rPr>
      <w:rFonts w:ascii="Times New Roman" w:eastAsia="Times New Roman" w:hAnsi="Times New Roman" w:cs="OfficinaSansExtraBoldITC-Reg"/>
      <w:b/>
      <w:bCs/>
      <w:color w:val="000000"/>
      <w:position w:val="6"/>
      <w:lang w:eastAsia="ru-RU"/>
    </w:rPr>
  </w:style>
  <w:style w:type="paragraph" w:customStyle="1" w:styleId="list-bullet">
    <w:name w:val="list-bullet"/>
    <w:basedOn w:val="body"/>
    <w:uiPriority w:val="99"/>
    <w:rsid w:val="00464BD3"/>
    <w:pPr>
      <w:numPr>
        <w:numId w:val="5"/>
      </w:numPr>
      <w:ind w:left="567" w:hanging="340"/>
    </w:pPr>
  </w:style>
  <w:style w:type="paragraph" w:customStyle="1" w:styleId="table-head">
    <w:name w:val="table-head"/>
    <w:basedOn w:val="a"/>
    <w:uiPriority w:val="99"/>
    <w:rsid w:val="00464BD3"/>
    <w:pPr>
      <w:tabs>
        <w:tab w:val="left" w:pos="567"/>
      </w:tabs>
      <w:autoSpaceDE w:val="0"/>
      <w:autoSpaceDN w:val="0"/>
      <w:adjustRightInd w:val="0"/>
      <w:spacing w:after="100" w:line="200" w:lineRule="atLeast"/>
      <w:jc w:val="center"/>
      <w:textAlignment w:val="center"/>
    </w:pPr>
    <w:rPr>
      <w:rFonts w:ascii="SchoolBookSanPin-Bold" w:eastAsia="Times New Roman" w:hAnsi="SchoolBookSanPin-Bold" w:cs="SchoolBookSanPin-Bold"/>
      <w:b/>
      <w:bCs/>
      <w:color w:val="000000"/>
      <w:sz w:val="18"/>
      <w:szCs w:val="18"/>
      <w:lang w:eastAsia="ru-RU"/>
    </w:rPr>
  </w:style>
  <w:style w:type="paragraph" w:customStyle="1" w:styleId="table-body0mm">
    <w:name w:val="table-body_0mm"/>
    <w:basedOn w:val="body"/>
    <w:uiPriority w:val="99"/>
    <w:rsid w:val="00464BD3"/>
    <w:pPr>
      <w:tabs>
        <w:tab w:val="left" w:pos="567"/>
      </w:tabs>
      <w:spacing w:line="200" w:lineRule="atLeast"/>
      <w:ind w:firstLine="0"/>
      <w:jc w:val="left"/>
    </w:pPr>
    <w:rPr>
      <w:sz w:val="18"/>
      <w:szCs w:val="18"/>
    </w:rPr>
  </w:style>
  <w:style w:type="paragraph" w:customStyle="1" w:styleId="table-bodycentre">
    <w:name w:val="table-body_centre"/>
    <w:basedOn w:val="NoParagraphStyle"/>
    <w:uiPriority w:val="99"/>
    <w:rsid w:val="00464BD3"/>
    <w:pPr>
      <w:spacing w:after="100" w:line="200" w:lineRule="atLeast"/>
      <w:jc w:val="center"/>
    </w:pPr>
    <w:rPr>
      <w:rFonts w:ascii="SchoolBookSanPin" w:hAnsi="SchoolBookSanPin" w:cs="SchoolBookSanPin"/>
      <w:sz w:val="18"/>
      <w:szCs w:val="18"/>
      <w:lang w:val="ru-RU"/>
    </w:rPr>
  </w:style>
  <w:style w:type="paragraph" w:customStyle="1" w:styleId="ConsPlusTitle">
    <w:name w:val="ConsPlusTitle"/>
    <w:uiPriority w:val="99"/>
    <w:rsid w:val="00464BD3"/>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styleId="17">
    <w:name w:val="toc 1"/>
    <w:basedOn w:val="a"/>
    <w:next w:val="a"/>
    <w:autoRedefine/>
    <w:uiPriority w:val="1"/>
    <w:unhideWhenUsed/>
    <w:qFormat/>
    <w:rsid w:val="00464BD3"/>
    <w:pPr>
      <w:widowControl w:val="0"/>
      <w:autoSpaceDE w:val="0"/>
      <w:autoSpaceDN w:val="0"/>
      <w:spacing w:after="100" w:line="240" w:lineRule="auto"/>
    </w:pPr>
    <w:rPr>
      <w:rFonts w:ascii="Times New Roman" w:eastAsia="Times New Roman" w:hAnsi="Times New Roman" w:cs="Times New Roman"/>
    </w:rPr>
  </w:style>
  <w:style w:type="numbering" w:customStyle="1" w:styleId="111">
    <w:name w:val="Нет списка11"/>
    <w:next w:val="a2"/>
    <w:uiPriority w:val="99"/>
    <w:semiHidden/>
    <w:unhideWhenUsed/>
    <w:rsid w:val="00464BD3"/>
  </w:style>
  <w:style w:type="paragraph" w:customStyle="1" w:styleId="c4">
    <w:name w:val="c4"/>
    <w:basedOn w:val="a"/>
    <w:rsid w:val="00464B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464BD3"/>
  </w:style>
  <w:style w:type="paragraph" w:customStyle="1" w:styleId="c1">
    <w:name w:val="c1"/>
    <w:basedOn w:val="a"/>
    <w:uiPriority w:val="99"/>
    <w:rsid w:val="00464BD3"/>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46">
    <w:name w:val="Сетка таблицы46"/>
    <w:basedOn w:val="a1"/>
    <w:next w:val="ac"/>
    <w:uiPriority w:val="99"/>
    <w:rsid w:val="00464BD3"/>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
    <w:next w:val="a2"/>
    <w:uiPriority w:val="99"/>
    <w:semiHidden/>
    <w:unhideWhenUsed/>
    <w:rsid w:val="00464BD3"/>
  </w:style>
  <w:style w:type="table" w:customStyle="1" w:styleId="TableNormal1">
    <w:name w:val="Table Normal1"/>
    <w:uiPriority w:val="2"/>
    <w:semiHidden/>
    <w:unhideWhenUsed/>
    <w:qFormat/>
    <w:rsid w:val="00464BD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33">
    <w:name w:val="Нет списка3"/>
    <w:next w:val="a2"/>
    <w:uiPriority w:val="99"/>
    <w:semiHidden/>
    <w:unhideWhenUsed/>
    <w:rsid w:val="00464BD3"/>
  </w:style>
  <w:style w:type="table" w:customStyle="1" w:styleId="TableNormal2">
    <w:name w:val="Table Normal2"/>
    <w:uiPriority w:val="2"/>
    <w:semiHidden/>
    <w:unhideWhenUsed/>
    <w:qFormat/>
    <w:rsid w:val="00464BD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f9">
    <w:name w:val="Emphasis"/>
    <w:basedOn w:val="a0"/>
    <w:uiPriority w:val="20"/>
    <w:qFormat/>
    <w:rsid w:val="00464BD3"/>
    <w:rPr>
      <w:i/>
      <w:iCs/>
    </w:rPr>
  </w:style>
  <w:style w:type="character" w:styleId="afa">
    <w:name w:val="Strong"/>
    <w:basedOn w:val="a0"/>
    <w:uiPriority w:val="22"/>
    <w:qFormat/>
    <w:rsid w:val="00464BD3"/>
    <w:rPr>
      <w:b/>
      <w:bCs/>
    </w:rPr>
  </w:style>
  <w:style w:type="paragraph" w:customStyle="1" w:styleId="msonormal0">
    <w:name w:val="msonormal"/>
    <w:basedOn w:val="a"/>
    <w:rsid w:val="00464B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64BD3"/>
  </w:style>
  <w:style w:type="paragraph" w:customStyle="1" w:styleId="18">
    <w:name w:val="Подзаголовок1"/>
    <w:basedOn w:val="a"/>
    <w:next w:val="a"/>
    <w:uiPriority w:val="11"/>
    <w:qFormat/>
    <w:rsid w:val="00464BD3"/>
    <w:pPr>
      <w:numPr>
        <w:ilvl w:val="1"/>
      </w:numPr>
      <w:spacing w:after="200" w:line="276" w:lineRule="auto"/>
    </w:pPr>
    <w:rPr>
      <w:rFonts w:ascii="Cambria" w:eastAsia="Times New Roman" w:hAnsi="Cambria" w:cs="Times New Roman"/>
      <w:i/>
      <w:iCs/>
      <w:color w:val="4F81BD"/>
      <w:spacing w:val="15"/>
      <w:sz w:val="24"/>
      <w:szCs w:val="24"/>
      <w:lang w:val="en-US"/>
    </w:rPr>
  </w:style>
  <w:style w:type="character" w:customStyle="1" w:styleId="afb">
    <w:name w:val="Подзаголовок Знак"/>
    <w:basedOn w:val="a0"/>
    <w:link w:val="afc"/>
    <w:uiPriority w:val="11"/>
    <w:rsid w:val="00464BD3"/>
    <w:rPr>
      <w:rFonts w:ascii="Cambria" w:eastAsia="Times New Roman" w:hAnsi="Cambria" w:cs="Times New Roman"/>
      <w:i/>
      <w:iCs/>
      <w:color w:val="4F81BD"/>
      <w:spacing w:val="15"/>
      <w:sz w:val="24"/>
      <w:szCs w:val="24"/>
    </w:rPr>
  </w:style>
  <w:style w:type="paragraph" w:customStyle="1" w:styleId="212">
    <w:name w:val="Основной текст 21"/>
    <w:basedOn w:val="a"/>
    <w:next w:val="24"/>
    <w:link w:val="25"/>
    <w:uiPriority w:val="99"/>
    <w:unhideWhenUsed/>
    <w:rsid w:val="00464BD3"/>
    <w:pPr>
      <w:spacing w:after="120" w:line="480" w:lineRule="auto"/>
    </w:pPr>
    <w:rPr>
      <w:rFonts w:eastAsia="Times New Roman"/>
    </w:rPr>
  </w:style>
  <w:style w:type="character" w:customStyle="1" w:styleId="25">
    <w:name w:val="Основной текст 2 Знак"/>
    <w:basedOn w:val="a0"/>
    <w:link w:val="212"/>
    <w:uiPriority w:val="99"/>
    <w:rsid w:val="00464BD3"/>
    <w:rPr>
      <w:rFonts w:eastAsia="Times New Roman"/>
    </w:rPr>
  </w:style>
  <w:style w:type="paragraph" w:customStyle="1" w:styleId="311">
    <w:name w:val="Основной текст 31"/>
    <w:basedOn w:val="a"/>
    <w:next w:val="34"/>
    <w:link w:val="35"/>
    <w:uiPriority w:val="99"/>
    <w:unhideWhenUsed/>
    <w:rsid w:val="00464BD3"/>
    <w:pPr>
      <w:spacing w:after="120" w:line="276" w:lineRule="auto"/>
    </w:pPr>
    <w:rPr>
      <w:rFonts w:eastAsia="Times New Roman"/>
      <w:sz w:val="16"/>
      <w:szCs w:val="16"/>
    </w:rPr>
  </w:style>
  <w:style w:type="character" w:customStyle="1" w:styleId="35">
    <w:name w:val="Основной текст 3 Знак"/>
    <w:basedOn w:val="a0"/>
    <w:link w:val="311"/>
    <w:uiPriority w:val="99"/>
    <w:rsid w:val="00464BD3"/>
    <w:rPr>
      <w:rFonts w:eastAsia="Times New Roman"/>
      <w:sz w:val="16"/>
      <w:szCs w:val="16"/>
    </w:rPr>
  </w:style>
  <w:style w:type="paragraph" w:customStyle="1" w:styleId="19">
    <w:name w:val="Список1"/>
    <w:basedOn w:val="a"/>
    <w:next w:val="afd"/>
    <w:uiPriority w:val="99"/>
    <w:unhideWhenUsed/>
    <w:rsid w:val="00464BD3"/>
    <w:pPr>
      <w:spacing w:after="200" w:line="276" w:lineRule="auto"/>
      <w:ind w:left="360" w:hanging="360"/>
      <w:contextualSpacing/>
    </w:pPr>
    <w:rPr>
      <w:rFonts w:eastAsia="Times New Roman"/>
      <w:lang w:val="en-US"/>
    </w:rPr>
  </w:style>
  <w:style w:type="paragraph" w:customStyle="1" w:styleId="213">
    <w:name w:val="Список 21"/>
    <w:basedOn w:val="a"/>
    <w:next w:val="26"/>
    <w:uiPriority w:val="99"/>
    <w:unhideWhenUsed/>
    <w:rsid w:val="00464BD3"/>
    <w:pPr>
      <w:spacing w:after="200" w:line="276" w:lineRule="auto"/>
      <w:ind w:left="720" w:hanging="360"/>
      <w:contextualSpacing/>
    </w:pPr>
    <w:rPr>
      <w:rFonts w:eastAsia="Times New Roman"/>
      <w:lang w:val="en-US"/>
    </w:rPr>
  </w:style>
  <w:style w:type="paragraph" w:customStyle="1" w:styleId="312">
    <w:name w:val="Список 31"/>
    <w:basedOn w:val="a"/>
    <w:next w:val="36"/>
    <w:uiPriority w:val="99"/>
    <w:unhideWhenUsed/>
    <w:rsid w:val="00464BD3"/>
    <w:pPr>
      <w:spacing w:after="200" w:line="276" w:lineRule="auto"/>
      <w:ind w:left="1080" w:hanging="360"/>
      <w:contextualSpacing/>
    </w:pPr>
    <w:rPr>
      <w:rFonts w:eastAsia="Times New Roman"/>
      <w:lang w:val="en-US"/>
    </w:rPr>
  </w:style>
  <w:style w:type="paragraph" w:customStyle="1" w:styleId="10">
    <w:name w:val="Маркированный список1"/>
    <w:basedOn w:val="a"/>
    <w:next w:val="afe"/>
    <w:uiPriority w:val="99"/>
    <w:unhideWhenUsed/>
    <w:rsid w:val="00464BD3"/>
    <w:pPr>
      <w:numPr>
        <w:numId w:val="14"/>
      </w:numPr>
      <w:spacing w:after="200" w:line="276" w:lineRule="auto"/>
      <w:contextualSpacing/>
    </w:pPr>
    <w:rPr>
      <w:rFonts w:eastAsia="Times New Roman"/>
      <w:lang w:val="en-US"/>
    </w:rPr>
  </w:style>
  <w:style w:type="paragraph" w:customStyle="1" w:styleId="211">
    <w:name w:val="Маркированный список 21"/>
    <w:basedOn w:val="a"/>
    <w:next w:val="27"/>
    <w:uiPriority w:val="99"/>
    <w:unhideWhenUsed/>
    <w:rsid w:val="00464BD3"/>
    <w:pPr>
      <w:numPr>
        <w:numId w:val="15"/>
      </w:numPr>
      <w:spacing w:after="200" w:line="276" w:lineRule="auto"/>
      <w:contextualSpacing/>
    </w:pPr>
    <w:rPr>
      <w:rFonts w:eastAsia="Times New Roman"/>
      <w:lang w:val="en-US"/>
    </w:rPr>
  </w:style>
  <w:style w:type="paragraph" w:customStyle="1" w:styleId="310">
    <w:name w:val="Маркированный список 31"/>
    <w:basedOn w:val="a"/>
    <w:next w:val="37"/>
    <w:uiPriority w:val="99"/>
    <w:unhideWhenUsed/>
    <w:rsid w:val="00464BD3"/>
    <w:pPr>
      <w:numPr>
        <w:numId w:val="16"/>
      </w:numPr>
      <w:spacing w:after="200" w:line="276" w:lineRule="auto"/>
      <w:contextualSpacing/>
    </w:pPr>
    <w:rPr>
      <w:rFonts w:eastAsia="Times New Roman"/>
      <w:lang w:val="en-US"/>
    </w:rPr>
  </w:style>
  <w:style w:type="paragraph" w:customStyle="1" w:styleId="1">
    <w:name w:val="Нумерованный список1"/>
    <w:basedOn w:val="a"/>
    <w:next w:val="aff"/>
    <w:uiPriority w:val="99"/>
    <w:unhideWhenUsed/>
    <w:rsid w:val="00464BD3"/>
    <w:pPr>
      <w:numPr>
        <w:numId w:val="17"/>
      </w:numPr>
      <w:spacing w:after="200" w:line="276" w:lineRule="auto"/>
      <w:contextualSpacing/>
    </w:pPr>
    <w:rPr>
      <w:rFonts w:eastAsia="Times New Roman"/>
      <w:lang w:val="en-US"/>
    </w:rPr>
  </w:style>
  <w:style w:type="paragraph" w:customStyle="1" w:styleId="210">
    <w:name w:val="Нумерованный список 21"/>
    <w:basedOn w:val="a"/>
    <w:next w:val="28"/>
    <w:uiPriority w:val="99"/>
    <w:unhideWhenUsed/>
    <w:rsid w:val="00464BD3"/>
    <w:pPr>
      <w:numPr>
        <w:numId w:val="18"/>
      </w:numPr>
      <w:spacing w:after="200" w:line="276" w:lineRule="auto"/>
      <w:contextualSpacing/>
    </w:pPr>
    <w:rPr>
      <w:rFonts w:eastAsia="Times New Roman"/>
      <w:lang w:val="en-US"/>
    </w:rPr>
  </w:style>
  <w:style w:type="paragraph" w:customStyle="1" w:styleId="31">
    <w:name w:val="Нумерованный список 31"/>
    <w:basedOn w:val="a"/>
    <w:next w:val="38"/>
    <w:uiPriority w:val="99"/>
    <w:unhideWhenUsed/>
    <w:rsid w:val="00464BD3"/>
    <w:pPr>
      <w:numPr>
        <w:numId w:val="19"/>
      </w:numPr>
      <w:spacing w:after="200" w:line="276" w:lineRule="auto"/>
      <w:contextualSpacing/>
    </w:pPr>
    <w:rPr>
      <w:rFonts w:eastAsia="Times New Roman"/>
      <w:lang w:val="en-US"/>
    </w:rPr>
  </w:style>
  <w:style w:type="paragraph" w:customStyle="1" w:styleId="1a">
    <w:name w:val="Продолжение списка1"/>
    <w:basedOn w:val="a"/>
    <w:next w:val="aff0"/>
    <w:uiPriority w:val="99"/>
    <w:unhideWhenUsed/>
    <w:rsid w:val="00464BD3"/>
    <w:pPr>
      <w:spacing w:after="120" w:line="276" w:lineRule="auto"/>
      <w:ind w:left="360"/>
      <w:contextualSpacing/>
    </w:pPr>
    <w:rPr>
      <w:rFonts w:eastAsia="Times New Roman"/>
      <w:lang w:val="en-US"/>
    </w:rPr>
  </w:style>
  <w:style w:type="paragraph" w:customStyle="1" w:styleId="214">
    <w:name w:val="Продолжение списка 21"/>
    <w:basedOn w:val="a"/>
    <w:next w:val="29"/>
    <w:uiPriority w:val="99"/>
    <w:unhideWhenUsed/>
    <w:rsid w:val="00464BD3"/>
    <w:pPr>
      <w:spacing w:after="120" w:line="276" w:lineRule="auto"/>
      <w:ind w:left="720"/>
      <w:contextualSpacing/>
    </w:pPr>
    <w:rPr>
      <w:rFonts w:eastAsia="Times New Roman"/>
      <w:lang w:val="en-US"/>
    </w:rPr>
  </w:style>
  <w:style w:type="paragraph" w:customStyle="1" w:styleId="313">
    <w:name w:val="Продолжение списка 31"/>
    <w:basedOn w:val="a"/>
    <w:next w:val="39"/>
    <w:uiPriority w:val="99"/>
    <w:unhideWhenUsed/>
    <w:rsid w:val="00464BD3"/>
    <w:pPr>
      <w:spacing w:after="120" w:line="276" w:lineRule="auto"/>
      <w:ind w:left="1080"/>
      <w:contextualSpacing/>
    </w:pPr>
    <w:rPr>
      <w:rFonts w:eastAsia="Times New Roman"/>
      <w:lang w:val="en-US"/>
    </w:rPr>
  </w:style>
  <w:style w:type="paragraph" w:customStyle="1" w:styleId="1b">
    <w:name w:val="Текст макроса1"/>
    <w:next w:val="aff1"/>
    <w:link w:val="aff2"/>
    <w:uiPriority w:val="99"/>
    <w:unhideWhenUsed/>
    <w:rsid w:val="00464BD3"/>
    <w:pPr>
      <w:tabs>
        <w:tab w:val="left" w:pos="576"/>
        <w:tab w:val="left" w:pos="1152"/>
        <w:tab w:val="left" w:pos="1728"/>
        <w:tab w:val="left" w:pos="2304"/>
        <w:tab w:val="left" w:pos="2880"/>
        <w:tab w:val="left" w:pos="3456"/>
        <w:tab w:val="left" w:pos="4032"/>
      </w:tabs>
      <w:spacing w:after="200" w:line="276" w:lineRule="auto"/>
    </w:pPr>
    <w:rPr>
      <w:rFonts w:ascii="Courier" w:eastAsia="Times New Roman" w:hAnsi="Courier"/>
      <w:sz w:val="20"/>
      <w:szCs w:val="20"/>
    </w:rPr>
  </w:style>
  <w:style w:type="character" w:customStyle="1" w:styleId="aff2">
    <w:name w:val="Текст макроса Знак"/>
    <w:basedOn w:val="a0"/>
    <w:link w:val="1b"/>
    <w:uiPriority w:val="99"/>
    <w:rsid w:val="00464BD3"/>
    <w:rPr>
      <w:rFonts w:ascii="Courier" w:eastAsia="Times New Roman" w:hAnsi="Courier"/>
      <w:sz w:val="20"/>
      <w:szCs w:val="20"/>
    </w:rPr>
  </w:style>
  <w:style w:type="paragraph" w:customStyle="1" w:styleId="215">
    <w:name w:val="Цитата 21"/>
    <w:basedOn w:val="a"/>
    <w:next w:val="a"/>
    <w:uiPriority w:val="29"/>
    <w:qFormat/>
    <w:rsid w:val="00464BD3"/>
    <w:pPr>
      <w:spacing w:after="200" w:line="276" w:lineRule="auto"/>
    </w:pPr>
    <w:rPr>
      <w:rFonts w:eastAsia="Times New Roman"/>
      <w:i/>
      <w:iCs/>
      <w:color w:val="000000"/>
      <w:lang w:val="en-US"/>
    </w:rPr>
  </w:style>
  <w:style w:type="character" w:customStyle="1" w:styleId="2a">
    <w:name w:val="Цитата 2 Знак"/>
    <w:basedOn w:val="a0"/>
    <w:link w:val="2b"/>
    <w:uiPriority w:val="29"/>
    <w:rsid w:val="00464BD3"/>
    <w:rPr>
      <w:rFonts w:eastAsia="Times New Roman"/>
      <w:i/>
      <w:iCs/>
      <w:color w:val="000000"/>
    </w:rPr>
  </w:style>
  <w:style w:type="paragraph" w:customStyle="1" w:styleId="1c">
    <w:name w:val="Название объекта1"/>
    <w:basedOn w:val="a"/>
    <w:next w:val="a"/>
    <w:uiPriority w:val="35"/>
    <w:semiHidden/>
    <w:unhideWhenUsed/>
    <w:qFormat/>
    <w:rsid w:val="00464BD3"/>
    <w:pPr>
      <w:spacing w:after="200" w:line="240" w:lineRule="auto"/>
    </w:pPr>
    <w:rPr>
      <w:rFonts w:eastAsia="Times New Roman"/>
      <w:b/>
      <w:bCs/>
      <w:color w:val="4F81BD"/>
      <w:sz w:val="18"/>
      <w:szCs w:val="18"/>
      <w:lang w:val="en-US"/>
    </w:rPr>
  </w:style>
  <w:style w:type="paragraph" w:customStyle="1" w:styleId="1d">
    <w:name w:val="Выделенная цитата1"/>
    <w:basedOn w:val="a"/>
    <w:next w:val="a"/>
    <w:uiPriority w:val="30"/>
    <w:qFormat/>
    <w:rsid w:val="00464BD3"/>
    <w:pPr>
      <w:pBdr>
        <w:bottom w:val="single" w:sz="4" w:space="4" w:color="4F81BD"/>
      </w:pBdr>
      <w:spacing w:before="200" w:after="280" w:line="276" w:lineRule="auto"/>
      <w:ind w:left="936" w:right="936"/>
    </w:pPr>
    <w:rPr>
      <w:rFonts w:eastAsia="Times New Roman"/>
      <w:b/>
      <w:bCs/>
      <w:i/>
      <w:iCs/>
      <w:color w:val="4F81BD"/>
      <w:lang w:val="en-US"/>
    </w:rPr>
  </w:style>
  <w:style w:type="character" w:customStyle="1" w:styleId="aff3">
    <w:name w:val="Выделенная цитата Знак"/>
    <w:basedOn w:val="a0"/>
    <w:link w:val="aff4"/>
    <w:uiPriority w:val="30"/>
    <w:rsid w:val="00464BD3"/>
    <w:rPr>
      <w:rFonts w:eastAsia="Times New Roman"/>
      <w:b/>
      <w:bCs/>
      <w:i/>
      <w:iCs/>
      <w:color w:val="4F81BD"/>
    </w:rPr>
  </w:style>
  <w:style w:type="character" w:customStyle="1" w:styleId="1e">
    <w:name w:val="Слабое выделение1"/>
    <w:basedOn w:val="a0"/>
    <w:uiPriority w:val="19"/>
    <w:qFormat/>
    <w:rsid w:val="00464BD3"/>
    <w:rPr>
      <w:i/>
      <w:iCs/>
      <w:color w:val="808080"/>
    </w:rPr>
  </w:style>
  <w:style w:type="character" w:customStyle="1" w:styleId="1f">
    <w:name w:val="Сильное выделение1"/>
    <w:basedOn w:val="a0"/>
    <w:uiPriority w:val="21"/>
    <w:qFormat/>
    <w:rsid w:val="00464BD3"/>
    <w:rPr>
      <w:b/>
      <w:bCs/>
      <w:i/>
      <w:iCs/>
      <w:color w:val="4F81BD"/>
    </w:rPr>
  </w:style>
  <w:style w:type="character" w:customStyle="1" w:styleId="1f0">
    <w:name w:val="Слабая ссылка1"/>
    <w:basedOn w:val="a0"/>
    <w:uiPriority w:val="31"/>
    <w:qFormat/>
    <w:rsid w:val="00464BD3"/>
    <w:rPr>
      <w:smallCaps/>
      <w:color w:val="C0504D"/>
      <w:u w:val="single"/>
    </w:rPr>
  </w:style>
  <w:style w:type="character" w:customStyle="1" w:styleId="1f1">
    <w:name w:val="Сильная ссылка1"/>
    <w:basedOn w:val="a0"/>
    <w:uiPriority w:val="32"/>
    <w:qFormat/>
    <w:rsid w:val="00464BD3"/>
    <w:rPr>
      <w:b/>
      <w:bCs/>
      <w:smallCaps/>
      <w:color w:val="C0504D"/>
      <w:spacing w:val="5"/>
      <w:u w:val="single"/>
    </w:rPr>
  </w:style>
  <w:style w:type="character" w:styleId="aff5">
    <w:name w:val="Book Title"/>
    <w:basedOn w:val="a0"/>
    <w:uiPriority w:val="33"/>
    <w:qFormat/>
    <w:rsid w:val="00464BD3"/>
    <w:rPr>
      <w:b/>
      <w:bCs/>
      <w:smallCaps/>
      <w:spacing w:val="5"/>
    </w:rPr>
  </w:style>
  <w:style w:type="table" w:customStyle="1" w:styleId="1f2">
    <w:name w:val="Светлая заливка1"/>
    <w:basedOn w:val="a1"/>
    <w:next w:val="aff6"/>
    <w:uiPriority w:val="60"/>
    <w:rsid w:val="00464BD3"/>
    <w:pPr>
      <w:spacing w:after="0" w:line="240" w:lineRule="auto"/>
    </w:pPr>
    <w:rPr>
      <w:rFonts w:eastAsia="Times New Roman"/>
      <w:color w:val="00000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1"/>
    <w:next w:val="-1"/>
    <w:uiPriority w:val="60"/>
    <w:rsid w:val="00464BD3"/>
    <w:pPr>
      <w:spacing w:after="0" w:line="240" w:lineRule="auto"/>
    </w:pPr>
    <w:rPr>
      <w:rFonts w:eastAsia="Times New Roman"/>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Светлая заливка - Акцент 21"/>
    <w:basedOn w:val="a1"/>
    <w:next w:val="-2"/>
    <w:uiPriority w:val="60"/>
    <w:rsid w:val="00464BD3"/>
    <w:pPr>
      <w:spacing w:after="0" w:line="240" w:lineRule="auto"/>
    </w:pPr>
    <w:rPr>
      <w:rFonts w:eastAsia="Times New Roman"/>
      <w:color w:val="943634"/>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
    <w:name w:val="Светлая заливка - Акцент 31"/>
    <w:basedOn w:val="a1"/>
    <w:next w:val="-3"/>
    <w:uiPriority w:val="60"/>
    <w:rsid w:val="00464BD3"/>
    <w:pPr>
      <w:spacing w:after="0" w:line="240" w:lineRule="auto"/>
    </w:pPr>
    <w:rPr>
      <w:rFonts w:eastAsia="Times New Roman"/>
      <w:color w:val="76923C"/>
      <w:lang w:val="en-US"/>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
    <w:name w:val="Светлая заливка - Акцент 41"/>
    <w:basedOn w:val="a1"/>
    <w:next w:val="-4"/>
    <w:uiPriority w:val="60"/>
    <w:rsid w:val="00464BD3"/>
    <w:pPr>
      <w:spacing w:after="0" w:line="240" w:lineRule="auto"/>
    </w:pPr>
    <w:rPr>
      <w:rFonts w:eastAsia="Times New Roman"/>
      <w:color w:val="5F497A"/>
      <w:lang w:val="en-US"/>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
    <w:name w:val="Светлая заливка - Акцент 51"/>
    <w:basedOn w:val="a1"/>
    <w:next w:val="-5"/>
    <w:uiPriority w:val="60"/>
    <w:rsid w:val="00464BD3"/>
    <w:pPr>
      <w:spacing w:after="0" w:line="240" w:lineRule="auto"/>
    </w:pPr>
    <w:rPr>
      <w:rFonts w:eastAsia="Times New Roman"/>
      <w:color w:val="31849B"/>
      <w:lang w:val="en-U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
    <w:name w:val="Светлая заливка - Акцент 61"/>
    <w:basedOn w:val="a1"/>
    <w:next w:val="-6"/>
    <w:uiPriority w:val="60"/>
    <w:rsid w:val="00464BD3"/>
    <w:pPr>
      <w:spacing w:after="0" w:line="240" w:lineRule="auto"/>
    </w:pPr>
    <w:rPr>
      <w:rFonts w:eastAsia="Times New Roman"/>
      <w:color w:val="E36C0A"/>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f3">
    <w:name w:val="Светлый список1"/>
    <w:basedOn w:val="a1"/>
    <w:next w:val="aff7"/>
    <w:uiPriority w:val="61"/>
    <w:rsid w:val="00464BD3"/>
    <w:pPr>
      <w:spacing w:after="0" w:line="240" w:lineRule="auto"/>
    </w:pPr>
    <w:rPr>
      <w:rFonts w:eastAsia="Times New Roman"/>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Светлый список - Акцент 11"/>
    <w:basedOn w:val="a1"/>
    <w:next w:val="-10"/>
    <w:uiPriority w:val="61"/>
    <w:rsid w:val="00464BD3"/>
    <w:pPr>
      <w:spacing w:after="0" w:line="240" w:lineRule="auto"/>
    </w:pPr>
    <w:rPr>
      <w:rFonts w:eastAsia="Times New Roman"/>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Светлый список - Акцент 21"/>
    <w:basedOn w:val="a1"/>
    <w:next w:val="-20"/>
    <w:uiPriority w:val="61"/>
    <w:rsid w:val="00464BD3"/>
    <w:pPr>
      <w:spacing w:after="0" w:line="240" w:lineRule="auto"/>
    </w:pPr>
    <w:rPr>
      <w:rFonts w:eastAsia="Times New Roman"/>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0">
    <w:name w:val="Светлый список - Акцент 31"/>
    <w:basedOn w:val="a1"/>
    <w:next w:val="-30"/>
    <w:uiPriority w:val="61"/>
    <w:rsid w:val="00464BD3"/>
    <w:pPr>
      <w:spacing w:after="0" w:line="240" w:lineRule="auto"/>
    </w:pPr>
    <w:rPr>
      <w:rFonts w:eastAsia="Times New Roman"/>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0">
    <w:name w:val="Светлый список - Акцент 41"/>
    <w:basedOn w:val="a1"/>
    <w:next w:val="-40"/>
    <w:uiPriority w:val="61"/>
    <w:rsid w:val="00464BD3"/>
    <w:pPr>
      <w:spacing w:after="0" w:line="240" w:lineRule="auto"/>
    </w:pPr>
    <w:rPr>
      <w:rFonts w:eastAsia="Times New Roman"/>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0">
    <w:name w:val="Светлый список - Акцент 51"/>
    <w:basedOn w:val="a1"/>
    <w:next w:val="-50"/>
    <w:uiPriority w:val="61"/>
    <w:rsid w:val="00464BD3"/>
    <w:pPr>
      <w:spacing w:after="0" w:line="240" w:lineRule="auto"/>
    </w:pPr>
    <w:rPr>
      <w:rFonts w:eastAsia="Times New Roman"/>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0">
    <w:name w:val="Светлый список - Акцент 61"/>
    <w:basedOn w:val="a1"/>
    <w:next w:val="-60"/>
    <w:uiPriority w:val="61"/>
    <w:rsid w:val="00464BD3"/>
    <w:pPr>
      <w:spacing w:after="0" w:line="240" w:lineRule="auto"/>
    </w:pPr>
    <w:rPr>
      <w:rFonts w:eastAsia="Times New Roman"/>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f4">
    <w:name w:val="Светлая сетка1"/>
    <w:basedOn w:val="a1"/>
    <w:next w:val="aff8"/>
    <w:uiPriority w:val="62"/>
    <w:rsid w:val="00464BD3"/>
    <w:pPr>
      <w:spacing w:after="0" w:line="240" w:lineRule="auto"/>
    </w:pPr>
    <w:rPr>
      <w:rFonts w:eastAsia="Times New Roman"/>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Светлая сетка - Акцент 11"/>
    <w:basedOn w:val="a1"/>
    <w:next w:val="-12"/>
    <w:uiPriority w:val="62"/>
    <w:rsid w:val="00464BD3"/>
    <w:pPr>
      <w:spacing w:after="0" w:line="240" w:lineRule="auto"/>
    </w:pPr>
    <w:rPr>
      <w:rFonts w:eastAsia="Times New Roman"/>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1">
    <w:name w:val="Светлая сетка - Акцент 21"/>
    <w:basedOn w:val="a1"/>
    <w:next w:val="-22"/>
    <w:uiPriority w:val="62"/>
    <w:rsid w:val="00464BD3"/>
    <w:pPr>
      <w:spacing w:after="0" w:line="240" w:lineRule="auto"/>
    </w:pPr>
    <w:rPr>
      <w:rFonts w:eastAsia="Times New Roman"/>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1">
    <w:name w:val="Светлая сетка - Акцент 31"/>
    <w:basedOn w:val="a1"/>
    <w:next w:val="-32"/>
    <w:uiPriority w:val="62"/>
    <w:rsid w:val="00464BD3"/>
    <w:pPr>
      <w:spacing w:after="0" w:line="240" w:lineRule="auto"/>
    </w:pPr>
    <w:rPr>
      <w:rFonts w:eastAsia="Times New Roman"/>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
    <w:name w:val="Светлая сетка - Акцент 41"/>
    <w:basedOn w:val="a1"/>
    <w:next w:val="-42"/>
    <w:uiPriority w:val="62"/>
    <w:rsid w:val="00464BD3"/>
    <w:pPr>
      <w:spacing w:after="0" w:line="240" w:lineRule="auto"/>
    </w:pPr>
    <w:rPr>
      <w:rFonts w:eastAsia="Times New Roman"/>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1">
    <w:name w:val="Светлая сетка - Акцент 51"/>
    <w:basedOn w:val="a1"/>
    <w:next w:val="-52"/>
    <w:uiPriority w:val="62"/>
    <w:rsid w:val="00464BD3"/>
    <w:pPr>
      <w:spacing w:after="0" w:line="240" w:lineRule="auto"/>
    </w:pPr>
    <w:rPr>
      <w:rFonts w:eastAsia="Times New Roman"/>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1">
    <w:name w:val="Светлая сетка - Акцент 61"/>
    <w:basedOn w:val="a1"/>
    <w:next w:val="-62"/>
    <w:uiPriority w:val="62"/>
    <w:rsid w:val="00464BD3"/>
    <w:pPr>
      <w:spacing w:after="0" w:line="240" w:lineRule="auto"/>
    </w:pPr>
    <w:rPr>
      <w:rFonts w:eastAsia="Times New Roman"/>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2">
    <w:name w:val="Средняя заливка 11"/>
    <w:basedOn w:val="a1"/>
    <w:next w:val="1f5"/>
    <w:uiPriority w:val="63"/>
    <w:rsid w:val="00464BD3"/>
    <w:pPr>
      <w:spacing w:after="0" w:line="240" w:lineRule="auto"/>
    </w:pPr>
    <w:rPr>
      <w:rFonts w:eastAsia="Times New Roman"/>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Средняя заливка 1 - Акцент 11"/>
    <w:basedOn w:val="a1"/>
    <w:next w:val="1-1"/>
    <w:uiPriority w:val="63"/>
    <w:rsid w:val="00464BD3"/>
    <w:pPr>
      <w:spacing w:after="0" w:line="240" w:lineRule="auto"/>
    </w:pPr>
    <w:rPr>
      <w:rFonts w:eastAsia="Times New Roman"/>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
    <w:name w:val="Средняя заливка 1 - Акцент 21"/>
    <w:basedOn w:val="a1"/>
    <w:next w:val="1-2"/>
    <w:uiPriority w:val="63"/>
    <w:rsid w:val="00464BD3"/>
    <w:pPr>
      <w:spacing w:after="0" w:line="240" w:lineRule="auto"/>
    </w:pPr>
    <w:rPr>
      <w:rFonts w:eastAsia="Times New Roman"/>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
    <w:name w:val="Средняя заливка 1 - Акцент 31"/>
    <w:basedOn w:val="a1"/>
    <w:next w:val="1-3"/>
    <w:uiPriority w:val="63"/>
    <w:rsid w:val="00464BD3"/>
    <w:pPr>
      <w:spacing w:after="0" w:line="240" w:lineRule="auto"/>
    </w:pPr>
    <w:rPr>
      <w:rFonts w:eastAsia="Times New Roman"/>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
    <w:name w:val="Средняя заливка 1 - Акцент 41"/>
    <w:basedOn w:val="a1"/>
    <w:next w:val="1-4"/>
    <w:uiPriority w:val="63"/>
    <w:rsid w:val="00464BD3"/>
    <w:pPr>
      <w:spacing w:after="0" w:line="240" w:lineRule="auto"/>
    </w:pPr>
    <w:rPr>
      <w:rFonts w:eastAsia="Times New Roman"/>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
    <w:name w:val="Средняя заливка 1 - Акцент 51"/>
    <w:basedOn w:val="a1"/>
    <w:next w:val="1-5"/>
    <w:uiPriority w:val="63"/>
    <w:rsid w:val="00464BD3"/>
    <w:pPr>
      <w:spacing w:after="0" w:line="240" w:lineRule="auto"/>
    </w:pPr>
    <w:rPr>
      <w:rFonts w:eastAsia="Times New Roman"/>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
    <w:name w:val="Средняя заливка 1 - Акцент 61"/>
    <w:basedOn w:val="a1"/>
    <w:next w:val="1-6"/>
    <w:uiPriority w:val="63"/>
    <w:rsid w:val="00464BD3"/>
    <w:pPr>
      <w:spacing w:after="0" w:line="240" w:lineRule="auto"/>
    </w:pPr>
    <w:rPr>
      <w:rFonts w:eastAsia="Times New Roman"/>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6">
    <w:name w:val="Средняя заливка 21"/>
    <w:basedOn w:val="a1"/>
    <w:next w:val="2c"/>
    <w:uiPriority w:val="64"/>
    <w:rsid w:val="00464BD3"/>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Средняя заливка 2 - Акцент 11"/>
    <w:basedOn w:val="a1"/>
    <w:next w:val="2-1"/>
    <w:uiPriority w:val="64"/>
    <w:rsid w:val="00464BD3"/>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Средняя заливка 2 - Акцент 21"/>
    <w:basedOn w:val="a1"/>
    <w:next w:val="2-2"/>
    <w:uiPriority w:val="64"/>
    <w:rsid w:val="00464BD3"/>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Средняя заливка 2 - Акцент 31"/>
    <w:basedOn w:val="a1"/>
    <w:next w:val="2-3"/>
    <w:uiPriority w:val="64"/>
    <w:rsid w:val="00464BD3"/>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Средняя заливка 2 - Акцент 41"/>
    <w:basedOn w:val="a1"/>
    <w:next w:val="2-4"/>
    <w:uiPriority w:val="64"/>
    <w:rsid w:val="00464BD3"/>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Средняя заливка 2 - Акцент 51"/>
    <w:basedOn w:val="a1"/>
    <w:next w:val="2-5"/>
    <w:uiPriority w:val="64"/>
    <w:rsid w:val="00464BD3"/>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Средняя заливка 2 - Акцент 61"/>
    <w:basedOn w:val="a1"/>
    <w:next w:val="2-6"/>
    <w:uiPriority w:val="64"/>
    <w:rsid w:val="00464BD3"/>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
    <w:name w:val="Средний список 11"/>
    <w:basedOn w:val="a1"/>
    <w:next w:val="1f6"/>
    <w:uiPriority w:val="65"/>
    <w:rsid w:val="00464BD3"/>
    <w:pPr>
      <w:spacing w:after="0" w:line="240" w:lineRule="auto"/>
    </w:pPr>
    <w:rPr>
      <w:rFonts w:eastAsia="Times New Roman"/>
      <w:color w:val="000000"/>
      <w:lang w:val="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Средний список 1 - Акцент 11"/>
    <w:basedOn w:val="a1"/>
    <w:next w:val="1-10"/>
    <w:uiPriority w:val="65"/>
    <w:rsid w:val="00464BD3"/>
    <w:pPr>
      <w:spacing w:after="0" w:line="240" w:lineRule="auto"/>
    </w:pPr>
    <w:rPr>
      <w:rFonts w:eastAsia="Times New Roman"/>
      <w:color w:val="000000"/>
      <w:lang w:val="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0">
    <w:name w:val="Средний список 1 - Акцент 21"/>
    <w:basedOn w:val="a1"/>
    <w:next w:val="1-20"/>
    <w:uiPriority w:val="65"/>
    <w:rsid w:val="00464BD3"/>
    <w:pPr>
      <w:spacing w:after="0" w:line="240" w:lineRule="auto"/>
    </w:pPr>
    <w:rPr>
      <w:rFonts w:eastAsia="Times New Roman"/>
      <w:color w:val="000000"/>
      <w:lang w:val="en-US"/>
    </w:rPr>
    <w:tblPr>
      <w:tblStyleRowBandSize w:val="1"/>
      <w:tblStyleColBandSize w:val="1"/>
      <w:tblBorders>
        <w:top w:val="single" w:sz="8" w:space="0" w:color="C0504D"/>
        <w:bottom w:val="single" w:sz="8" w:space="0" w:color="C0504D"/>
      </w:tblBorders>
    </w:tblPr>
    <w:tblStylePr w:type="firstRow">
      <w:rPr>
        <w:rFonts w:ascii="Cambria" w:eastAsia="Times New Roman" w:hAnsi="Cambria"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0">
    <w:name w:val="Средний список 1 - Акцент 31"/>
    <w:basedOn w:val="a1"/>
    <w:next w:val="1-30"/>
    <w:uiPriority w:val="65"/>
    <w:rsid w:val="00464BD3"/>
    <w:pPr>
      <w:spacing w:after="0" w:line="240" w:lineRule="auto"/>
    </w:pPr>
    <w:rPr>
      <w:rFonts w:eastAsia="Times New Roman"/>
      <w:color w:val="000000"/>
      <w:lang w:val="en-US"/>
    </w:rPr>
    <w:tblPr>
      <w:tblStyleRowBandSize w:val="1"/>
      <w:tblStyleColBandSize w:val="1"/>
      <w:tblBorders>
        <w:top w:val="single" w:sz="8" w:space="0" w:color="9BBB59"/>
        <w:bottom w:val="single" w:sz="8" w:space="0" w:color="9BBB59"/>
      </w:tblBorders>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0">
    <w:name w:val="Средний список 1 - Акцент 41"/>
    <w:basedOn w:val="a1"/>
    <w:next w:val="1-40"/>
    <w:uiPriority w:val="65"/>
    <w:rsid w:val="00464BD3"/>
    <w:pPr>
      <w:spacing w:after="0" w:line="240" w:lineRule="auto"/>
    </w:pPr>
    <w:rPr>
      <w:rFonts w:eastAsia="Times New Roman"/>
      <w:color w:val="000000"/>
      <w:lang w:val="en-US"/>
    </w:rPr>
    <w:tblPr>
      <w:tblStyleRowBandSize w:val="1"/>
      <w:tblStyleColBandSize w:val="1"/>
      <w:tblBorders>
        <w:top w:val="single" w:sz="8" w:space="0" w:color="8064A2"/>
        <w:bottom w:val="single" w:sz="8" w:space="0" w:color="8064A2"/>
      </w:tblBorders>
    </w:tblPr>
    <w:tblStylePr w:type="firstRow">
      <w:rPr>
        <w:rFonts w:ascii="Cambria" w:eastAsia="Times New Roman" w:hAnsi="Cambria"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0">
    <w:name w:val="Средний список 1 - Акцент 51"/>
    <w:basedOn w:val="a1"/>
    <w:next w:val="1-50"/>
    <w:uiPriority w:val="65"/>
    <w:rsid w:val="00464BD3"/>
    <w:pPr>
      <w:spacing w:after="0" w:line="240" w:lineRule="auto"/>
    </w:pPr>
    <w:rPr>
      <w:rFonts w:eastAsia="Times New Roman"/>
      <w:color w:val="000000"/>
      <w:lang w:val="en-US"/>
    </w:rPr>
    <w:tblPr>
      <w:tblStyleRowBandSize w:val="1"/>
      <w:tblStyleColBandSize w:val="1"/>
      <w:tblBorders>
        <w:top w:val="single" w:sz="8" w:space="0" w:color="4BACC6"/>
        <w:bottom w:val="single" w:sz="8" w:space="0" w:color="4BACC6"/>
      </w:tblBorders>
    </w:tblPr>
    <w:tblStylePr w:type="firstRow">
      <w:rPr>
        <w:rFonts w:ascii="Cambria" w:eastAsia="Times New Roman"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0">
    <w:name w:val="Средний список 1 - Акцент 61"/>
    <w:basedOn w:val="a1"/>
    <w:next w:val="1-60"/>
    <w:uiPriority w:val="65"/>
    <w:rsid w:val="00464BD3"/>
    <w:pPr>
      <w:spacing w:after="0" w:line="240" w:lineRule="auto"/>
    </w:pPr>
    <w:rPr>
      <w:rFonts w:eastAsia="Times New Roman"/>
      <w:color w:val="000000"/>
      <w:lang w:val="en-US"/>
    </w:rPr>
    <w:tblPr>
      <w:tblStyleRowBandSize w:val="1"/>
      <w:tblStyleColBandSize w:val="1"/>
      <w:tblBorders>
        <w:top w:val="single" w:sz="8" w:space="0" w:color="F79646"/>
        <w:bottom w:val="single" w:sz="8" w:space="0" w:color="F79646"/>
      </w:tblBorders>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7">
    <w:name w:val="Средний список 21"/>
    <w:basedOn w:val="a1"/>
    <w:next w:val="2d"/>
    <w:uiPriority w:val="66"/>
    <w:rsid w:val="00464BD3"/>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Средний список 2 - Акцент 11"/>
    <w:basedOn w:val="a1"/>
    <w:next w:val="2-10"/>
    <w:uiPriority w:val="66"/>
    <w:rsid w:val="00464BD3"/>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0">
    <w:name w:val="Средний список 2 - Акцент 21"/>
    <w:basedOn w:val="a1"/>
    <w:next w:val="2-20"/>
    <w:uiPriority w:val="66"/>
    <w:rsid w:val="00464BD3"/>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0">
    <w:name w:val="Средний список 2 - Акцент 31"/>
    <w:basedOn w:val="a1"/>
    <w:next w:val="2-30"/>
    <w:uiPriority w:val="66"/>
    <w:rsid w:val="00464BD3"/>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0">
    <w:name w:val="Средний список 2 - Акцент 41"/>
    <w:basedOn w:val="a1"/>
    <w:next w:val="2-40"/>
    <w:uiPriority w:val="66"/>
    <w:rsid w:val="00464BD3"/>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0">
    <w:name w:val="Средний список 2 - Акцент 51"/>
    <w:basedOn w:val="a1"/>
    <w:next w:val="2-50"/>
    <w:uiPriority w:val="66"/>
    <w:rsid w:val="00464BD3"/>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0">
    <w:name w:val="Средний список 2 - Акцент 61"/>
    <w:basedOn w:val="a1"/>
    <w:next w:val="2-60"/>
    <w:uiPriority w:val="66"/>
    <w:rsid w:val="00464BD3"/>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4">
    <w:name w:val="Средняя сетка 11"/>
    <w:basedOn w:val="a1"/>
    <w:next w:val="1f7"/>
    <w:uiPriority w:val="67"/>
    <w:rsid w:val="00464BD3"/>
    <w:pPr>
      <w:spacing w:after="0" w:line="240" w:lineRule="auto"/>
    </w:pPr>
    <w:rPr>
      <w:rFonts w:eastAsia="Times New Roman"/>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Средняя сетка 1 - Акцент 11"/>
    <w:basedOn w:val="a1"/>
    <w:next w:val="1-12"/>
    <w:uiPriority w:val="67"/>
    <w:rsid w:val="00464BD3"/>
    <w:pPr>
      <w:spacing w:after="0" w:line="240" w:lineRule="auto"/>
    </w:pPr>
    <w:rPr>
      <w:rFonts w:eastAsia="Times New Roman"/>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1">
    <w:name w:val="Средняя сетка 1 - Акцент 21"/>
    <w:basedOn w:val="a1"/>
    <w:next w:val="1-22"/>
    <w:uiPriority w:val="67"/>
    <w:rsid w:val="00464BD3"/>
    <w:pPr>
      <w:spacing w:after="0" w:line="240" w:lineRule="auto"/>
    </w:pPr>
    <w:rPr>
      <w:rFonts w:eastAsia="Times New Roman"/>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1">
    <w:name w:val="Средняя сетка 1 - Акцент 31"/>
    <w:basedOn w:val="a1"/>
    <w:next w:val="1-32"/>
    <w:uiPriority w:val="67"/>
    <w:rsid w:val="00464BD3"/>
    <w:pPr>
      <w:spacing w:after="0" w:line="240" w:lineRule="auto"/>
    </w:pPr>
    <w:rPr>
      <w:rFonts w:eastAsia="Times New Roman"/>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1">
    <w:name w:val="Средняя сетка 1 - Акцент 41"/>
    <w:basedOn w:val="a1"/>
    <w:next w:val="1-42"/>
    <w:uiPriority w:val="67"/>
    <w:rsid w:val="00464BD3"/>
    <w:pPr>
      <w:spacing w:after="0" w:line="240" w:lineRule="auto"/>
    </w:pPr>
    <w:rPr>
      <w:rFonts w:eastAsia="Times New Roman"/>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1">
    <w:name w:val="Средняя сетка 1 - Акцент 51"/>
    <w:basedOn w:val="a1"/>
    <w:next w:val="1-52"/>
    <w:uiPriority w:val="67"/>
    <w:rsid w:val="00464BD3"/>
    <w:pPr>
      <w:spacing w:after="0" w:line="240" w:lineRule="auto"/>
    </w:pPr>
    <w:rPr>
      <w:rFonts w:eastAsia="Times New Roman"/>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1">
    <w:name w:val="Средняя сетка 1 - Акцент 61"/>
    <w:basedOn w:val="a1"/>
    <w:next w:val="1-62"/>
    <w:uiPriority w:val="67"/>
    <w:rsid w:val="00464BD3"/>
    <w:pPr>
      <w:spacing w:after="0" w:line="240" w:lineRule="auto"/>
    </w:pPr>
    <w:rPr>
      <w:rFonts w:eastAsia="Times New Roman"/>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20">
    <w:name w:val="Средняя сетка 22"/>
    <w:basedOn w:val="a1"/>
    <w:next w:val="2e"/>
    <w:uiPriority w:val="68"/>
    <w:rsid w:val="00464BD3"/>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Средняя сетка 2 - Акцент 11"/>
    <w:basedOn w:val="a1"/>
    <w:next w:val="2-12"/>
    <w:uiPriority w:val="68"/>
    <w:rsid w:val="00464BD3"/>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1">
    <w:name w:val="Средняя сетка 2 - Акцент 21"/>
    <w:basedOn w:val="a1"/>
    <w:next w:val="2-22"/>
    <w:uiPriority w:val="68"/>
    <w:rsid w:val="00464BD3"/>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1">
    <w:name w:val="Средняя сетка 2 - Акцент 31"/>
    <w:basedOn w:val="a1"/>
    <w:next w:val="2-32"/>
    <w:uiPriority w:val="68"/>
    <w:rsid w:val="00464BD3"/>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1">
    <w:name w:val="Средняя сетка 2 - Акцент 41"/>
    <w:basedOn w:val="a1"/>
    <w:next w:val="2-42"/>
    <w:uiPriority w:val="68"/>
    <w:rsid w:val="00464BD3"/>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1">
    <w:name w:val="Средняя сетка 2 - Акцент 51"/>
    <w:basedOn w:val="a1"/>
    <w:next w:val="2-52"/>
    <w:uiPriority w:val="68"/>
    <w:rsid w:val="00464BD3"/>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1">
    <w:name w:val="Средняя сетка 2 - Акцент 61"/>
    <w:basedOn w:val="a1"/>
    <w:next w:val="2-62"/>
    <w:uiPriority w:val="68"/>
    <w:rsid w:val="00464BD3"/>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4">
    <w:name w:val="Средняя сетка 31"/>
    <w:basedOn w:val="a1"/>
    <w:next w:val="3a"/>
    <w:uiPriority w:val="69"/>
    <w:rsid w:val="00464BD3"/>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Средняя сетка 3 - Акцент 11"/>
    <w:basedOn w:val="a1"/>
    <w:next w:val="3-1"/>
    <w:uiPriority w:val="69"/>
    <w:rsid w:val="00464BD3"/>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
    <w:name w:val="Средняя сетка 3 - Акцент 21"/>
    <w:basedOn w:val="a1"/>
    <w:next w:val="3-2"/>
    <w:uiPriority w:val="69"/>
    <w:rsid w:val="00464BD3"/>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
    <w:name w:val="Средняя сетка 3 - Акцент 31"/>
    <w:basedOn w:val="a1"/>
    <w:next w:val="3-3"/>
    <w:uiPriority w:val="69"/>
    <w:rsid w:val="00464BD3"/>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
    <w:name w:val="Средняя сетка 3 - Акцент 41"/>
    <w:basedOn w:val="a1"/>
    <w:next w:val="3-4"/>
    <w:uiPriority w:val="69"/>
    <w:rsid w:val="00464BD3"/>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
    <w:name w:val="Средняя сетка 3 - Акцент 51"/>
    <w:basedOn w:val="a1"/>
    <w:next w:val="3-5"/>
    <w:uiPriority w:val="69"/>
    <w:rsid w:val="00464BD3"/>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
    <w:name w:val="Средняя сетка 3 - Акцент 61"/>
    <w:basedOn w:val="a1"/>
    <w:next w:val="3-6"/>
    <w:uiPriority w:val="69"/>
    <w:rsid w:val="00464BD3"/>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f8">
    <w:name w:val="Темный список1"/>
    <w:basedOn w:val="a1"/>
    <w:next w:val="aff9"/>
    <w:uiPriority w:val="70"/>
    <w:rsid w:val="00464BD3"/>
    <w:pPr>
      <w:spacing w:after="0" w:line="240" w:lineRule="auto"/>
    </w:pPr>
    <w:rPr>
      <w:rFonts w:eastAsia="Times New Roman"/>
      <w:color w:val="FFFFFF"/>
      <w:lang w:val="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Темный список - Акцент 11"/>
    <w:basedOn w:val="a1"/>
    <w:next w:val="-13"/>
    <w:uiPriority w:val="70"/>
    <w:rsid w:val="00464BD3"/>
    <w:pPr>
      <w:spacing w:after="0" w:line="240" w:lineRule="auto"/>
    </w:pPr>
    <w:rPr>
      <w:rFonts w:eastAsia="Times New Roman"/>
      <w:color w:val="FFFFFF"/>
      <w:lang w:val="en-US"/>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2">
    <w:name w:val="Темный список - Акцент 21"/>
    <w:basedOn w:val="a1"/>
    <w:next w:val="-23"/>
    <w:uiPriority w:val="70"/>
    <w:rsid w:val="00464BD3"/>
    <w:pPr>
      <w:spacing w:after="0" w:line="240" w:lineRule="auto"/>
    </w:pPr>
    <w:rPr>
      <w:rFonts w:eastAsia="Times New Roman"/>
      <w:color w:val="FFFFFF"/>
      <w:lang w:val="en-US"/>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2">
    <w:name w:val="Темный список - Акцент 31"/>
    <w:basedOn w:val="a1"/>
    <w:next w:val="-33"/>
    <w:uiPriority w:val="70"/>
    <w:rsid w:val="00464BD3"/>
    <w:pPr>
      <w:spacing w:after="0" w:line="240" w:lineRule="auto"/>
    </w:pPr>
    <w:rPr>
      <w:rFonts w:eastAsia="Times New Roman"/>
      <w:color w:val="FFFFFF"/>
      <w:lang w:val="en-US"/>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2">
    <w:name w:val="Темный список - Акцент 41"/>
    <w:basedOn w:val="a1"/>
    <w:next w:val="-43"/>
    <w:uiPriority w:val="70"/>
    <w:rsid w:val="00464BD3"/>
    <w:pPr>
      <w:spacing w:after="0" w:line="240" w:lineRule="auto"/>
    </w:pPr>
    <w:rPr>
      <w:rFonts w:eastAsia="Times New Roman"/>
      <w:color w:val="FFFFFF"/>
      <w:lang w:val="en-US"/>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2">
    <w:name w:val="Темный список - Акцент 51"/>
    <w:basedOn w:val="a1"/>
    <w:next w:val="-53"/>
    <w:uiPriority w:val="70"/>
    <w:rsid w:val="00464BD3"/>
    <w:pPr>
      <w:spacing w:after="0" w:line="240" w:lineRule="auto"/>
    </w:pPr>
    <w:rPr>
      <w:rFonts w:eastAsia="Times New Roman"/>
      <w:color w:val="FFFFFF"/>
      <w:lang w:val="en-US"/>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2">
    <w:name w:val="Темный список - Акцент 61"/>
    <w:basedOn w:val="a1"/>
    <w:next w:val="-63"/>
    <w:uiPriority w:val="70"/>
    <w:rsid w:val="00464BD3"/>
    <w:pPr>
      <w:spacing w:after="0" w:line="240" w:lineRule="auto"/>
    </w:pPr>
    <w:rPr>
      <w:rFonts w:eastAsia="Times New Roman"/>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f9">
    <w:name w:val="Цветная заливка1"/>
    <w:basedOn w:val="a1"/>
    <w:next w:val="affa"/>
    <w:uiPriority w:val="71"/>
    <w:rsid w:val="00464BD3"/>
    <w:pPr>
      <w:spacing w:after="0" w:line="240" w:lineRule="auto"/>
    </w:pPr>
    <w:rPr>
      <w:rFonts w:eastAsia="Times New Roman"/>
      <w:color w:val="000000"/>
      <w:lang w:val="en-US"/>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Цветная заливка - Акцент 11"/>
    <w:basedOn w:val="a1"/>
    <w:next w:val="-14"/>
    <w:uiPriority w:val="71"/>
    <w:rsid w:val="00464BD3"/>
    <w:pPr>
      <w:spacing w:after="0" w:line="240" w:lineRule="auto"/>
    </w:pPr>
    <w:rPr>
      <w:rFonts w:eastAsia="Times New Roman"/>
      <w:color w:val="000000"/>
      <w:lang w:val="en-US"/>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3">
    <w:name w:val="Цветная заливка - Акцент 21"/>
    <w:basedOn w:val="a1"/>
    <w:next w:val="-24"/>
    <w:uiPriority w:val="71"/>
    <w:rsid w:val="00464BD3"/>
    <w:pPr>
      <w:spacing w:after="0" w:line="240" w:lineRule="auto"/>
    </w:pPr>
    <w:rPr>
      <w:rFonts w:eastAsia="Times New Roman"/>
      <w:color w:val="000000"/>
      <w:lang w:val="en-US"/>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3">
    <w:name w:val="Цветная заливка - Акцент 31"/>
    <w:basedOn w:val="a1"/>
    <w:next w:val="-34"/>
    <w:uiPriority w:val="71"/>
    <w:rsid w:val="00464BD3"/>
    <w:pPr>
      <w:spacing w:after="0" w:line="240" w:lineRule="auto"/>
    </w:pPr>
    <w:rPr>
      <w:rFonts w:eastAsia="Times New Roman"/>
      <w:color w:val="000000"/>
      <w:lang w:val="en-US"/>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3">
    <w:name w:val="Цветная заливка - Акцент 41"/>
    <w:basedOn w:val="a1"/>
    <w:next w:val="-44"/>
    <w:uiPriority w:val="71"/>
    <w:rsid w:val="00464BD3"/>
    <w:pPr>
      <w:spacing w:after="0" w:line="240" w:lineRule="auto"/>
    </w:pPr>
    <w:rPr>
      <w:rFonts w:eastAsia="Times New Roman"/>
      <w:color w:val="000000"/>
      <w:lang w:val="en-US"/>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3">
    <w:name w:val="Цветная заливка - Акцент 51"/>
    <w:basedOn w:val="a1"/>
    <w:next w:val="-54"/>
    <w:uiPriority w:val="71"/>
    <w:rsid w:val="00464BD3"/>
    <w:pPr>
      <w:spacing w:after="0" w:line="240" w:lineRule="auto"/>
    </w:pPr>
    <w:rPr>
      <w:rFonts w:eastAsia="Times New Roman"/>
      <w:color w:val="000000"/>
      <w:lang w:val="en-US"/>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3">
    <w:name w:val="Цветная заливка - Акцент 61"/>
    <w:basedOn w:val="a1"/>
    <w:next w:val="-64"/>
    <w:uiPriority w:val="71"/>
    <w:rsid w:val="00464BD3"/>
    <w:pPr>
      <w:spacing w:after="0" w:line="240" w:lineRule="auto"/>
    </w:pPr>
    <w:rPr>
      <w:rFonts w:eastAsia="Times New Roman"/>
      <w:color w:val="000000"/>
      <w:lang w:val="en-US"/>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fa">
    <w:name w:val="Цветной список1"/>
    <w:basedOn w:val="a1"/>
    <w:next w:val="affb"/>
    <w:uiPriority w:val="72"/>
    <w:rsid w:val="00464BD3"/>
    <w:pPr>
      <w:spacing w:after="0" w:line="240" w:lineRule="auto"/>
    </w:pPr>
    <w:rPr>
      <w:rFonts w:eastAsia="Times New Roman"/>
      <w:color w:val="000000"/>
      <w:lang w:val="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Цветной список - Акцент 11"/>
    <w:basedOn w:val="a1"/>
    <w:next w:val="-15"/>
    <w:uiPriority w:val="72"/>
    <w:rsid w:val="00464BD3"/>
    <w:pPr>
      <w:spacing w:after="0" w:line="240" w:lineRule="auto"/>
    </w:pPr>
    <w:rPr>
      <w:rFonts w:eastAsia="Times New Roman"/>
      <w:color w:val="000000"/>
      <w:lang w:val="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4">
    <w:name w:val="Цветной список - Акцент 21"/>
    <w:basedOn w:val="a1"/>
    <w:next w:val="-25"/>
    <w:uiPriority w:val="72"/>
    <w:rsid w:val="00464BD3"/>
    <w:pPr>
      <w:spacing w:after="0" w:line="240" w:lineRule="auto"/>
    </w:pPr>
    <w:rPr>
      <w:rFonts w:eastAsia="Times New Roman"/>
      <w:color w:val="000000"/>
      <w:lang w:val="en-US"/>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4">
    <w:name w:val="Цветной список - Акцент 31"/>
    <w:basedOn w:val="a1"/>
    <w:next w:val="-35"/>
    <w:uiPriority w:val="72"/>
    <w:rsid w:val="00464BD3"/>
    <w:pPr>
      <w:spacing w:after="0" w:line="240" w:lineRule="auto"/>
    </w:pPr>
    <w:rPr>
      <w:rFonts w:eastAsia="Times New Roman"/>
      <w:color w:val="000000"/>
      <w:lang w:val="en-US"/>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4">
    <w:name w:val="Цветной список - Акцент 41"/>
    <w:basedOn w:val="a1"/>
    <w:next w:val="-45"/>
    <w:uiPriority w:val="72"/>
    <w:rsid w:val="00464BD3"/>
    <w:pPr>
      <w:spacing w:after="0" w:line="240" w:lineRule="auto"/>
    </w:pPr>
    <w:rPr>
      <w:rFonts w:eastAsia="Times New Roman"/>
      <w:color w:val="000000"/>
      <w:lang w:val="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4">
    <w:name w:val="Цветной список - Акцент 51"/>
    <w:basedOn w:val="a1"/>
    <w:next w:val="-55"/>
    <w:uiPriority w:val="72"/>
    <w:rsid w:val="00464BD3"/>
    <w:pPr>
      <w:spacing w:after="0" w:line="240" w:lineRule="auto"/>
    </w:pPr>
    <w:rPr>
      <w:rFonts w:eastAsia="Times New Roman"/>
      <w:color w:val="000000"/>
      <w:lang w:val="en-US"/>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4">
    <w:name w:val="Цветной список - Акцент 61"/>
    <w:basedOn w:val="a1"/>
    <w:next w:val="-65"/>
    <w:uiPriority w:val="72"/>
    <w:rsid w:val="00464BD3"/>
    <w:pPr>
      <w:spacing w:after="0" w:line="240" w:lineRule="auto"/>
    </w:pPr>
    <w:rPr>
      <w:rFonts w:eastAsia="Times New Roman"/>
      <w:color w:val="000000"/>
      <w:lang w:val="en-U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fb">
    <w:name w:val="Цветная сетка1"/>
    <w:basedOn w:val="a1"/>
    <w:next w:val="affc"/>
    <w:uiPriority w:val="73"/>
    <w:rsid w:val="00464BD3"/>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Цветная сетка - Акцент 11"/>
    <w:basedOn w:val="a1"/>
    <w:next w:val="-16"/>
    <w:uiPriority w:val="73"/>
    <w:rsid w:val="00464BD3"/>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5">
    <w:name w:val="Цветная сетка - Акцент 21"/>
    <w:basedOn w:val="a1"/>
    <w:next w:val="-26"/>
    <w:uiPriority w:val="73"/>
    <w:rsid w:val="00464BD3"/>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5">
    <w:name w:val="Цветная сетка - Акцент 31"/>
    <w:basedOn w:val="a1"/>
    <w:next w:val="-36"/>
    <w:uiPriority w:val="73"/>
    <w:rsid w:val="00464BD3"/>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5">
    <w:name w:val="Цветная сетка - Акцент 41"/>
    <w:basedOn w:val="a1"/>
    <w:next w:val="-46"/>
    <w:uiPriority w:val="73"/>
    <w:rsid w:val="00464BD3"/>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5">
    <w:name w:val="Цветная сетка - Акцент 51"/>
    <w:basedOn w:val="a1"/>
    <w:next w:val="-56"/>
    <w:uiPriority w:val="73"/>
    <w:rsid w:val="00464BD3"/>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5">
    <w:name w:val="Цветная сетка - Акцент 61"/>
    <w:basedOn w:val="a1"/>
    <w:next w:val="-66"/>
    <w:uiPriority w:val="73"/>
    <w:rsid w:val="00464BD3"/>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affd">
    <w:name w:val="annotation reference"/>
    <w:basedOn w:val="a0"/>
    <w:uiPriority w:val="99"/>
    <w:semiHidden/>
    <w:unhideWhenUsed/>
    <w:rsid w:val="00464BD3"/>
    <w:rPr>
      <w:sz w:val="16"/>
      <w:szCs w:val="16"/>
    </w:rPr>
  </w:style>
  <w:style w:type="paragraph" w:customStyle="1" w:styleId="1fc">
    <w:name w:val="Текст примечания1"/>
    <w:basedOn w:val="a"/>
    <w:next w:val="affe"/>
    <w:link w:val="afff"/>
    <w:uiPriority w:val="99"/>
    <w:unhideWhenUsed/>
    <w:rsid w:val="00464BD3"/>
    <w:pPr>
      <w:spacing w:after="200" w:line="240" w:lineRule="auto"/>
    </w:pPr>
    <w:rPr>
      <w:rFonts w:eastAsia="Times New Roman"/>
      <w:sz w:val="20"/>
      <w:szCs w:val="20"/>
    </w:rPr>
  </w:style>
  <w:style w:type="character" w:customStyle="1" w:styleId="afff">
    <w:name w:val="Текст примечания Знак"/>
    <w:basedOn w:val="a0"/>
    <w:link w:val="1fc"/>
    <w:uiPriority w:val="99"/>
    <w:rsid w:val="00464BD3"/>
    <w:rPr>
      <w:rFonts w:eastAsia="Times New Roman"/>
      <w:sz w:val="20"/>
      <w:szCs w:val="20"/>
    </w:rPr>
  </w:style>
  <w:style w:type="paragraph" w:customStyle="1" w:styleId="1fd">
    <w:name w:val="Тема примечания1"/>
    <w:basedOn w:val="affe"/>
    <w:next w:val="affe"/>
    <w:uiPriority w:val="99"/>
    <w:semiHidden/>
    <w:unhideWhenUsed/>
    <w:rsid w:val="00464BD3"/>
    <w:pPr>
      <w:spacing w:after="200"/>
    </w:pPr>
    <w:rPr>
      <w:rFonts w:eastAsia="Times New Roman"/>
      <w:b/>
      <w:bCs/>
      <w:lang w:val="en-US"/>
    </w:rPr>
  </w:style>
  <w:style w:type="character" w:customStyle="1" w:styleId="afff0">
    <w:name w:val="Тема примечания Знак"/>
    <w:basedOn w:val="afff"/>
    <w:link w:val="afff1"/>
    <w:uiPriority w:val="99"/>
    <w:semiHidden/>
    <w:rsid w:val="00464BD3"/>
    <w:rPr>
      <w:rFonts w:eastAsia="Times New Roman"/>
      <w:b/>
      <w:bCs/>
      <w:sz w:val="20"/>
      <w:szCs w:val="20"/>
    </w:rPr>
  </w:style>
  <w:style w:type="numbering" w:customStyle="1" w:styleId="42">
    <w:name w:val="Нет списка4"/>
    <w:next w:val="a2"/>
    <w:uiPriority w:val="99"/>
    <w:semiHidden/>
    <w:unhideWhenUsed/>
    <w:rsid w:val="00464BD3"/>
  </w:style>
  <w:style w:type="table" w:customStyle="1" w:styleId="TableNormal3">
    <w:name w:val="Table Normal3"/>
    <w:uiPriority w:val="2"/>
    <w:semiHidden/>
    <w:unhideWhenUsed/>
    <w:qFormat/>
    <w:rsid w:val="00464BD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widgetinline">
    <w:name w:val="_widgetinline"/>
    <w:basedOn w:val="a0"/>
    <w:rsid w:val="00464BD3"/>
  </w:style>
  <w:style w:type="character" w:styleId="afff2">
    <w:name w:val="FollowedHyperlink"/>
    <w:basedOn w:val="a0"/>
    <w:uiPriority w:val="99"/>
    <w:semiHidden/>
    <w:unhideWhenUsed/>
    <w:rsid w:val="00464BD3"/>
    <w:rPr>
      <w:color w:val="800080"/>
      <w:u w:val="single"/>
    </w:rPr>
  </w:style>
  <w:style w:type="character" w:customStyle="1" w:styleId="afff3">
    <w:name w:val="Нет"/>
    <w:rsid w:val="00464BD3"/>
  </w:style>
  <w:style w:type="numbering" w:customStyle="1" w:styleId="1110">
    <w:name w:val="Нет списка111"/>
    <w:next w:val="a2"/>
    <w:uiPriority w:val="99"/>
    <w:semiHidden/>
    <w:unhideWhenUsed/>
    <w:rsid w:val="00464BD3"/>
  </w:style>
  <w:style w:type="numbering" w:customStyle="1" w:styleId="1111">
    <w:name w:val="Нет списка1111"/>
    <w:next w:val="a2"/>
    <w:uiPriority w:val="99"/>
    <w:semiHidden/>
    <w:unhideWhenUsed/>
    <w:rsid w:val="00464BD3"/>
  </w:style>
  <w:style w:type="character" w:customStyle="1" w:styleId="FontStyle19">
    <w:name w:val="Font Style19"/>
    <w:rsid w:val="00464BD3"/>
    <w:rPr>
      <w:rFonts w:ascii="Times New Roman" w:hAnsi="Times New Roman" w:cs="Times New Roman"/>
      <w:sz w:val="22"/>
      <w:szCs w:val="22"/>
    </w:rPr>
  </w:style>
  <w:style w:type="character" w:customStyle="1" w:styleId="c12">
    <w:name w:val="c12"/>
    <w:basedOn w:val="a0"/>
    <w:uiPriority w:val="99"/>
    <w:rsid w:val="00464BD3"/>
  </w:style>
  <w:style w:type="character" w:customStyle="1" w:styleId="FontStyle25">
    <w:name w:val="Font Style25"/>
    <w:uiPriority w:val="99"/>
    <w:rsid w:val="00464BD3"/>
    <w:rPr>
      <w:rFonts w:ascii="Franklin Gothic Demi" w:hAnsi="Franklin Gothic Demi" w:cs="Franklin Gothic Demi"/>
      <w:b/>
      <w:bCs/>
      <w:sz w:val="30"/>
      <w:szCs w:val="30"/>
    </w:rPr>
  </w:style>
  <w:style w:type="character" w:customStyle="1" w:styleId="FontStyle22">
    <w:name w:val="Font Style22"/>
    <w:uiPriority w:val="99"/>
    <w:rsid w:val="00464BD3"/>
    <w:rPr>
      <w:rFonts w:ascii="Times New Roman" w:hAnsi="Times New Roman" w:cs="Times New Roman"/>
      <w:b/>
      <w:bCs/>
      <w:sz w:val="22"/>
      <w:szCs w:val="22"/>
    </w:rPr>
  </w:style>
  <w:style w:type="paragraph" w:customStyle="1" w:styleId="1fe">
    <w:name w:val="Заголовок1"/>
    <w:basedOn w:val="a"/>
    <w:next w:val="a3"/>
    <w:rsid w:val="00464BD3"/>
    <w:pPr>
      <w:keepNext/>
      <w:spacing w:before="240" w:after="120" w:line="276" w:lineRule="auto"/>
    </w:pPr>
    <w:rPr>
      <w:rFonts w:ascii="Liberation Sans" w:eastAsia="Microsoft YaHei" w:hAnsi="Liberation Sans" w:cs="Liberation Sans"/>
      <w:sz w:val="28"/>
      <w:szCs w:val="28"/>
      <w:lang w:eastAsia="ru-RU"/>
    </w:rPr>
  </w:style>
  <w:style w:type="character" w:customStyle="1" w:styleId="1ff">
    <w:name w:val="Основной текст Знак1"/>
    <w:basedOn w:val="a0"/>
    <w:uiPriority w:val="99"/>
    <w:rsid w:val="00464BD3"/>
    <w:rPr>
      <w:rFonts w:ascii="Times New Roman" w:eastAsia="Times New Roman" w:hAnsi="Times New Roman" w:cs="Times New Roman"/>
      <w:sz w:val="24"/>
      <w:szCs w:val="24"/>
    </w:rPr>
  </w:style>
  <w:style w:type="paragraph" w:customStyle="1" w:styleId="Caption1">
    <w:name w:val="Caption1"/>
    <w:basedOn w:val="a"/>
    <w:uiPriority w:val="99"/>
    <w:rsid w:val="00464BD3"/>
    <w:pPr>
      <w:suppressLineNumbers/>
      <w:spacing w:before="120" w:after="120" w:line="276" w:lineRule="auto"/>
    </w:pPr>
    <w:rPr>
      <w:rFonts w:ascii="Calibri" w:eastAsia="Times New Roman" w:hAnsi="Calibri" w:cs="Calibri"/>
      <w:i/>
      <w:iCs/>
      <w:sz w:val="24"/>
      <w:szCs w:val="24"/>
      <w:lang w:eastAsia="ru-RU"/>
    </w:rPr>
  </w:style>
  <w:style w:type="paragraph" w:styleId="1ff0">
    <w:name w:val="index 1"/>
    <w:basedOn w:val="a"/>
    <w:next w:val="a"/>
    <w:autoRedefine/>
    <w:uiPriority w:val="99"/>
    <w:semiHidden/>
    <w:rsid w:val="00464BD3"/>
    <w:pPr>
      <w:spacing w:after="200" w:line="276" w:lineRule="auto"/>
      <w:ind w:left="220" w:hanging="220"/>
    </w:pPr>
    <w:rPr>
      <w:rFonts w:ascii="Calibri" w:eastAsia="Times New Roman" w:hAnsi="Calibri" w:cs="Calibri"/>
      <w:lang w:eastAsia="ru-RU"/>
    </w:rPr>
  </w:style>
  <w:style w:type="paragraph" w:styleId="afff4">
    <w:name w:val="index heading"/>
    <w:basedOn w:val="a"/>
    <w:uiPriority w:val="99"/>
    <w:semiHidden/>
    <w:rsid w:val="00464BD3"/>
    <w:pPr>
      <w:suppressLineNumbers/>
      <w:spacing w:after="200" w:line="276" w:lineRule="auto"/>
    </w:pPr>
    <w:rPr>
      <w:rFonts w:ascii="Calibri" w:eastAsia="Times New Roman" w:hAnsi="Calibri" w:cs="Calibri"/>
      <w:lang w:eastAsia="ru-RU"/>
    </w:rPr>
  </w:style>
  <w:style w:type="paragraph" w:customStyle="1" w:styleId="c23">
    <w:name w:val="c23"/>
    <w:basedOn w:val="a"/>
    <w:uiPriority w:val="99"/>
    <w:rsid w:val="00464BD3"/>
    <w:pPr>
      <w:spacing w:beforeAutospacing="1" w:after="200" w:afterAutospacing="1" w:line="240" w:lineRule="auto"/>
    </w:pPr>
    <w:rPr>
      <w:rFonts w:ascii="Calibri" w:eastAsia="Times New Roman" w:hAnsi="Calibri" w:cs="Times New Roman"/>
      <w:sz w:val="24"/>
      <w:szCs w:val="24"/>
      <w:lang w:eastAsia="ru-RU"/>
    </w:rPr>
  </w:style>
  <w:style w:type="paragraph" w:customStyle="1" w:styleId="Style1">
    <w:name w:val="Style1"/>
    <w:basedOn w:val="a"/>
    <w:uiPriority w:val="99"/>
    <w:rsid w:val="00464BD3"/>
    <w:pPr>
      <w:widowControl w:val="0"/>
      <w:spacing w:after="0" w:line="302" w:lineRule="exact"/>
      <w:jc w:val="both"/>
    </w:pPr>
    <w:rPr>
      <w:rFonts w:ascii="Franklin Gothic Demi" w:eastAsia="Times New Roman" w:hAnsi="Franklin Gothic Demi" w:cs="Franklin Gothic Demi"/>
      <w:sz w:val="24"/>
      <w:szCs w:val="24"/>
      <w:lang w:eastAsia="ru-RU"/>
    </w:rPr>
  </w:style>
  <w:style w:type="character" w:customStyle="1" w:styleId="afff5">
    <w:name w:val="Основной текст_"/>
    <w:link w:val="2f"/>
    <w:uiPriority w:val="99"/>
    <w:locked/>
    <w:rsid w:val="00464BD3"/>
    <w:rPr>
      <w:rFonts w:ascii="Times New Roman" w:hAnsi="Times New Roman"/>
      <w:sz w:val="27"/>
      <w:szCs w:val="27"/>
      <w:shd w:val="clear" w:color="auto" w:fill="FFFFFF"/>
    </w:rPr>
  </w:style>
  <w:style w:type="paragraph" w:customStyle="1" w:styleId="2f">
    <w:name w:val="Основной текст2"/>
    <w:basedOn w:val="a"/>
    <w:link w:val="afff5"/>
    <w:uiPriority w:val="99"/>
    <w:rsid w:val="00464BD3"/>
    <w:pPr>
      <w:widowControl w:val="0"/>
      <w:shd w:val="clear" w:color="auto" w:fill="FFFFFF"/>
      <w:spacing w:after="1320" w:line="317" w:lineRule="exact"/>
    </w:pPr>
    <w:rPr>
      <w:rFonts w:ascii="Times New Roman" w:hAnsi="Times New Roman"/>
      <w:sz w:val="27"/>
      <w:szCs w:val="27"/>
    </w:rPr>
  </w:style>
  <w:style w:type="character" w:customStyle="1" w:styleId="43">
    <w:name w:val="Основной текст (4)_"/>
    <w:link w:val="44"/>
    <w:uiPriority w:val="99"/>
    <w:locked/>
    <w:rsid w:val="00464BD3"/>
    <w:rPr>
      <w:rFonts w:ascii="Times New Roman" w:hAnsi="Times New Roman"/>
      <w:i/>
      <w:iCs/>
      <w:sz w:val="27"/>
      <w:szCs w:val="27"/>
      <w:shd w:val="clear" w:color="auto" w:fill="FFFFFF"/>
    </w:rPr>
  </w:style>
  <w:style w:type="character" w:customStyle="1" w:styleId="45">
    <w:name w:val="Основной текст (4) + Не курсив"/>
    <w:uiPriority w:val="99"/>
    <w:rsid w:val="00464BD3"/>
    <w:rPr>
      <w:rFonts w:ascii="Times New Roman" w:hAnsi="Times New Roman" w:cs="Times New Roman"/>
      <w:i/>
      <w:iCs/>
      <w:color w:val="000000"/>
      <w:spacing w:val="0"/>
      <w:w w:val="100"/>
      <w:position w:val="0"/>
      <w:sz w:val="27"/>
      <w:szCs w:val="27"/>
      <w:shd w:val="clear" w:color="auto" w:fill="FFFFFF"/>
      <w:lang w:val="ru-RU"/>
    </w:rPr>
  </w:style>
  <w:style w:type="paragraph" w:customStyle="1" w:styleId="44">
    <w:name w:val="Основной текст (4)"/>
    <w:basedOn w:val="a"/>
    <w:link w:val="43"/>
    <w:uiPriority w:val="99"/>
    <w:rsid w:val="00464BD3"/>
    <w:pPr>
      <w:widowControl w:val="0"/>
      <w:shd w:val="clear" w:color="auto" w:fill="FFFFFF"/>
      <w:spacing w:after="0" w:line="480" w:lineRule="exact"/>
      <w:ind w:hanging="580"/>
      <w:jc w:val="both"/>
    </w:pPr>
    <w:rPr>
      <w:rFonts w:ascii="Times New Roman" w:hAnsi="Times New Roman"/>
      <w:i/>
      <w:iCs/>
      <w:sz w:val="27"/>
      <w:szCs w:val="27"/>
    </w:rPr>
  </w:style>
  <w:style w:type="paragraph" w:customStyle="1" w:styleId="ParagraphStyle">
    <w:name w:val="Paragraph Style"/>
    <w:uiPriority w:val="99"/>
    <w:rsid w:val="00464BD3"/>
    <w:pPr>
      <w:autoSpaceDE w:val="0"/>
      <w:autoSpaceDN w:val="0"/>
      <w:adjustRightInd w:val="0"/>
      <w:spacing w:after="0" w:line="240" w:lineRule="auto"/>
    </w:pPr>
    <w:rPr>
      <w:rFonts w:ascii="Arial" w:eastAsia="Calibri" w:hAnsi="Arial" w:cs="Arial"/>
      <w:sz w:val="24"/>
      <w:szCs w:val="24"/>
    </w:rPr>
  </w:style>
  <w:style w:type="paragraph" w:customStyle="1" w:styleId="Zag2">
    <w:name w:val="Zag_2"/>
    <w:basedOn w:val="a"/>
    <w:uiPriority w:val="99"/>
    <w:rsid w:val="00464BD3"/>
    <w:pPr>
      <w:widowControl w:val="0"/>
      <w:autoSpaceDE w:val="0"/>
      <w:autoSpaceDN w:val="0"/>
      <w:adjustRightInd w:val="0"/>
      <w:spacing w:after="129" w:line="291" w:lineRule="exact"/>
      <w:jc w:val="center"/>
    </w:pPr>
    <w:rPr>
      <w:rFonts w:ascii="Times New Roman" w:eastAsia="Times New Roman" w:hAnsi="Times New Roman" w:cs="Times New Roman"/>
      <w:b/>
      <w:bCs/>
      <w:color w:val="000000"/>
      <w:sz w:val="24"/>
      <w:szCs w:val="24"/>
      <w:lang w:val="en-US" w:eastAsia="ru-RU"/>
    </w:rPr>
  </w:style>
  <w:style w:type="character" w:customStyle="1" w:styleId="Zag11">
    <w:name w:val="Zag_11"/>
    <w:uiPriority w:val="99"/>
    <w:rsid w:val="00464BD3"/>
  </w:style>
  <w:style w:type="paragraph" w:customStyle="1" w:styleId="u-2-msonormal">
    <w:name w:val="u-2-msonormal"/>
    <w:basedOn w:val="a"/>
    <w:uiPriority w:val="99"/>
    <w:rsid w:val="00464B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5">
    <w:name w:val="Style5"/>
    <w:basedOn w:val="a"/>
    <w:uiPriority w:val="99"/>
    <w:rsid w:val="00464BD3"/>
    <w:pPr>
      <w:widowControl w:val="0"/>
      <w:autoSpaceDE w:val="0"/>
      <w:autoSpaceDN w:val="0"/>
      <w:adjustRightInd w:val="0"/>
      <w:spacing w:after="0" w:line="240" w:lineRule="auto"/>
    </w:pPr>
    <w:rPr>
      <w:rFonts w:ascii="Century Schoolbook" w:eastAsia="Calibri" w:hAnsi="Century Schoolbook" w:cs="Times New Roman"/>
      <w:sz w:val="24"/>
      <w:szCs w:val="24"/>
      <w:lang w:eastAsia="ru-RU"/>
    </w:rPr>
  </w:style>
  <w:style w:type="paragraph" w:customStyle="1" w:styleId="msg-header-from">
    <w:name w:val="msg-header-from"/>
    <w:basedOn w:val="a"/>
    <w:uiPriority w:val="99"/>
    <w:rsid w:val="00464B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1">
    <w:name w:val="Абзац списка1"/>
    <w:basedOn w:val="a"/>
    <w:uiPriority w:val="99"/>
    <w:rsid w:val="00464BD3"/>
    <w:pPr>
      <w:spacing w:after="200" w:line="276" w:lineRule="auto"/>
      <w:ind w:left="720"/>
    </w:pPr>
    <w:rPr>
      <w:rFonts w:ascii="Calibri" w:eastAsia="Times New Roman" w:hAnsi="Calibri" w:cs="Times New Roman"/>
      <w:lang w:eastAsia="ru-RU"/>
    </w:rPr>
  </w:style>
  <w:style w:type="paragraph" w:customStyle="1" w:styleId="1ff2">
    <w:name w:val="Верхний колонтитул1"/>
    <w:basedOn w:val="a"/>
    <w:next w:val="a8"/>
    <w:uiPriority w:val="99"/>
    <w:unhideWhenUsed/>
    <w:rsid w:val="00464BD3"/>
    <w:pPr>
      <w:tabs>
        <w:tab w:val="center" w:pos="4677"/>
        <w:tab w:val="right" w:pos="9355"/>
      </w:tabs>
      <w:spacing w:after="0" w:line="240" w:lineRule="auto"/>
    </w:pPr>
    <w:rPr>
      <w:rFonts w:ascii="Calibri" w:eastAsia="Calibri" w:hAnsi="Calibri" w:cs="Times New Roman"/>
    </w:rPr>
  </w:style>
  <w:style w:type="paragraph" w:customStyle="1" w:styleId="1ff3">
    <w:name w:val="Нижний колонтитул1"/>
    <w:basedOn w:val="a"/>
    <w:next w:val="aa"/>
    <w:uiPriority w:val="99"/>
    <w:unhideWhenUsed/>
    <w:rsid w:val="00464BD3"/>
    <w:pPr>
      <w:tabs>
        <w:tab w:val="center" w:pos="4677"/>
        <w:tab w:val="right" w:pos="9355"/>
      </w:tabs>
      <w:spacing w:after="0" w:line="240" w:lineRule="auto"/>
    </w:pPr>
    <w:rPr>
      <w:rFonts w:ascii="Calibri" w:eastAsia="Calibri" w:hAnsi="Calibri" w:cs="Times New Roman"/>
    </w:rPr>
  </w:style>
  <w:style w:type="paragraph" w:customStyle="1" w:styleId="Style7">
    <w:name w:val="Style7"/>
    <w:basedOn w:val="a"/>
    <w:uiPriority w:val="99"/>
    <w:rsid w:val="00464B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4">
    <w:name w:val="Font Style44"/>
    <w:basedOn w:val="a0"/>
    <w:uiPriority w:val="99"/>
    <w:rsid w:val="00464BD3"/>
    <w:rPr>
      <w:rFonts w:ascii="Times New Roman" w:hAnsi="Times New Roman" w:cs="Times New Roman"/>
      <w:sz w:val="16"/>
      <w:szCs w:val="16"/>
    </w:rPr>
  </w:style>
  <w:style w:type="character" w:customStyle="1" w:styleId="FontStyle52">
    <w:name w:val="Font Style52"/>
    <w:basedOn w:val="a0"/>
    <w:uiPriority w:val="99"/>
    <w:rsid w:val="00464BD3"/>
    <w:rPr>
      <w:rFonts w:ascii="Times New Roman" w:hAnsi="Times New Roman" w:cs="Times New Roman"/>
      <w:b/>
      <w:bCs/>
      <w:sz w:val="16"/>
      <w:szCs w:val="16"/>
    </w:rPr>
  </w:style>
  <w:style w:type="character" w:customStyle="1" w:styleId="FontStyle43">
    <w:name w:val="Font Style43"/>
    <w:basedOn w:val="a0"/>
    <w:uiPriority w:val="99"/>
    <w:rsid w:val="00464BD3"/>
    <w:rPr>
      <w:rFonts w:ascii="Times New Roman" w:hAnsi="Times New Roman" w:cs="Times New Roman"/>
      <w:i/>
      <w:iCs/>
      <w:sz w:val="16"/>
      <w:szCs w:val="16"/>
    </w:rPr>
  </w:style>
  <w:style w:type="character" w:customStyle="1" w:styleId="FontStyle56">
    <w:name w:val="Font Style56"/>
    <w:basedOn w:val="a0"/>
    <w:uiPriority w:val="99"/>
    <w:rsid w:val="00464BD3"/>
    <w:rPr>
      <w:rFonts w:ascii="Times New Roman" w:hAnsi="Times New Roman" w:cs="Times New Roman"/>
      <w:b/>
      <w:bCs/>
      <w:sz w:val="18"/>
      <w:szCs w:val="18"/>
    </w:rPr>
  </w:style>
  <w:style w:type="paragraph" w:customStyle="1" w:styleId="Style9">
    <w:name w:val="Style9"/>
    <w:basedOn w:val="a"/>
    <w:uiPriority w:val="99"/>
    <w:rsid w:val="00464BD3"/>
    <w:pPr>
      <w:widowControl w:val="0"/>
      <w:autoSpaceDE w:val="0"/>
      <w:autoSpaceDN w:val="0"/>
      <w:adjustRightInd w:val="0"/>
      <w:spacing w:after="0" w:line="187" w:lineRule="exact"/>
      <w:jc w:val="both"/>
    </w:pPr>
    <w:rPr>
      <w:rFonts w:ascii="Times New Roman" w:eastAsia="Times New Roman" w:hAnsi="Times New Roman" w:cs="Times New Roman"/>
      <w:sz w:val="24"/>
      <w:szCs w:val="24"/>
      <w:lang w:eastAsia="ru-RU"/>
    </w:rPr>
  </w:style>
  <w:style w:type="paragraph" w:customStyle="1" w:styleId="Style10">
    <w:name w:val="Style10"/>
    <w:basedOn w:val="a"/>
    <w:uiPriority w:val="99"/>
    <w:rsid w:val="00464BD3"/>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3">
    <w:name w:val="Style13"/>
    <w:basedOn w:val="a"/>
    <w:uiPriority w:val="99"/>
    <w:rsid w:val="00464BD3"/>
    <w:pPr>
      <w:widowControl w:val="0"/>
      <w:autoSpaceDE w:val="0"/>
      <w:autoSpaceDN w:val="0"/>
      <w:adjustRightInd w:val="0"/>
      <w:spacing w:after="0" w:line="190" w:lineRule="exact"/>
    </w:pPr>
    <w:rPr>
      <w:rFonts w:ascii="Times New Roman" w:eastAsia="Times New Roman" w:hAnsi="Times New Roman" w:cs="Times New Roman"/>
      <w:sz w:val="24"/>
      <w:szCs w:val="24"/>
      <w:lang w:eastAsia="ru-RU"/>
    </w:rPr>
  </w:style>
  <w:style w:type="paragraph" w:customStyle="1" w:styleId="Style27">
    <w:name w:val="Style27"/>
    <w:basedOn w:val="a"/>
    <w:uiPriority w:val="99"/>
    <w:rsid w:val="00464B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5">
    <w:name w:val="Font Style45"/>
    <w:basedOn w:val="a0"/>
    <w:uiPriority w:val="99"/>
    <w:rsid w:val="00464BD3"/>
    <w:rPr>
      <w:rFonts w:ascii="Times New Roman" w:hAnsi="Times New Roman" w:cs="Times New Roman"/>
      <w:spacing w:val="-10"/>
      <w:sz w:val="20"/>
      <w:szCs w:val="20"/>
    </w:rPr>
  </w:style>
  <w:style w:type="paragraph" w:customStyle="1" w:styleId="Style21">
    <w:name w:val="Style21"/>
    <w:basedOn w:val="a"/>
    <w:uiPriority w:val="99"/>
    <w:rsid w:val="00464BD3"/>
    <w:pPr>
      <w:widowControl w:val="0"/>
      <w:autoSpaceDE w:val="0"/>
      <w:autoSpaceDN w:val="0"/>
      <w:adjustRightInd w:val="0"/>
      <w:spacing w:after="0" w:line="187" w:lineRule="exact"/>
    </w:pPr>
    <w:rPr>
      <w:rFonts w:ascii="Times New Roman" w:eastAsia="Times New Roman" w:hAnsi="Times New Roman" w:cs="Times New Roman"/>
      <w:sz w:val="24"/>
      <w:szCs w:val="24"/>
      <w:lang w:eastAsia="ru-RU"/>
    </w:rPr>
  </w:style>
  <w:style w:type="paragraph" w:customStyle="1" w:styleId="Style4">
    <w:name w:val="Style4"/>
    <w:basedOn w:val="a"/>
    <w:uiPriority w:val="99"/>
    <w:rsid w:val="00464BD3"/>
    <w:pPr>
      <w:widowControl w:val="0"/>
      <w:autoSpaceDE w:val="0"/>
      <w:autoSpaceDN w:val="0"/>
      <w:adjustRightInd w:val="0"/>
      <w:spacing w:after="0" w:line="192" w:lineRule="exact"/>
    </w:pPr>
    <w:rPr>
      <w:rFonts w:ascii="Times New Roman" w:eastAsia="Times New Roman" w:hAnsi="Times New Roman" w:cs="Times New Roman"/>
      <w:sz w:val="24"/>
      <w:szCs w:val="24"/>
      <w:lang w:eastAsia="ru-RU"/>
    </w:rPr>
  </w:style>
  <w:style w:type="paragraph" w:customStyle="1" w:styleId="Style25">
    <w:name w:val="Style25"/>
    <w:basedOn w:val="a"/>
    <w:uiPriority w:val="99"/>
    <w:rsid w:val="00464BD3"/>
    <w:pPr>
      <w:widowControl w:val="0"/>
      <w:autoSpaceDE w:val="0"/>
      <w:autoSpaceDN w:val="0"/>
      <w:adjustRightInd w:val="0"/>
      <w:spacing w:after="0" w:line="209" w:lineRule="exact"/>
    </w:pPr>
    <w:rPr>
      <w:rFonts w:ascii="Times New Roman" w:eastAsia="Times New Roman" w:hAnsi="Times New Roman" w:cs="Times New Roman"/>
      <w:sz w:val="24"/>
      <w:szCs w:val="24"/>
      <w:lang w:eastAsia="ru-RU"/>
    </w:rPr>
  </w:style>
  <w:style w:type="character" w:customStyle="1" w:styleId="FontStyle50">
    <w:name w:val="Font Style50"/>
    <w:basedOn w:val="a0"/>
    <w:uiPriority w:val="99"/>
    <w:rsid w:val="00464BD3"/>
    <w:rPr>
      <w:rFonts w:ascii="Times New Roman" w:hAnsi="Times New Roman" w:cs="Times New Roman"/>
      <w:b/>
      <w:bCs/>
      <w:i/>
      <w:iCs/>
      <w:sz w:val="18"/>
      <w:szCs w:val="18"/>
    </w:rPr>
  </w:style>
  <w:style w:type="paragraph" w:customStyle="1" w:styleId="Style20">
    <w:name w:val="Style20"/>
    <w:basedOn w:val="a"/>
    <w:uiPriority w:val="99"/>
    <w:rsid w:val="00464BD3"/>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0">
    <w:name w:val="Font Style40"/>
    <w:basedOn w:val="a0"/>
    <w:uiPriority w:val="99"/>
    <w:rsid w:val="00464BD3"/>
    <w:rPr>
      <w:rFonts w:ascii="Microsoft Sans Serif" w:hAnsi="Microsoft Sans Serif" w:cs="Microsoft Sans Serif"/>
      <w:b/>
      <w:bCs/>
      <w:sz w:val="14"/>
      <w:szCs w:val="14"/>
    </w:rPr>
  </w:style>
  <w:style w:type="character" w:customStyle="1" w:styleId="FontStyle58">
    <w:name w:val="Font Style58"/>
    <w:basedOn w:val="a0"/>
    <w:uiPriority w:val="99"/>
    <w:rsid w:val="00464BD3"/>
    <w:rPr>
      <w:rFonts w:ascii="Constantia" w:hAnsi="Constantia" w:cs="Constantia"/>
      <w:b/>
      <w:bCs/>
      <w:smallCaps/>
      <w:spacing w:val="20"/>
      <w:sz w:val="8"/>
      <w:szCs w:val="8"/>
    </w:rPr>
  </w:style>
  <w:style w:type="paragraph" w:customStyle="1" w:styleId="Style34">
    <w:name w:val="Style34"/>
    <w:basedOn w:val="a"/>
    <w:uiPriority w:val="99"/>
    <w:rsid w:val="00464BD3"/>
    <w:pPr>
      <w:widowControl w:val="0"/>
      <w:autoSpaceDE w:val="0"/>
      <w:autoSpaceDN w:val="0"/>
      <w:adjustRightInd w:val="0"/>
      <w:spacing w:after="0" w:line="331" w:lineRule="exact"/>
    </w:pPr>
    <w:rPr>
      <w:rFonts w:ascii="Times New Roman" w:eastAsia="Times New Roman" w:hAnsi="Times New Roman" w:cs="Times New Roman"/>
      <w:sz w:val="24"/>
      <w:szCs w:val="24"/>
      <w:lang w:eastAsia="ru-RU"/>
    </w:rPr>
  </w:style>
  <w:style w:type="paragraph" w:customStyle="1" w:styleId="Style23">
    <w:name w:val="Style23"/>
    <w:basedOn w:val="a"/>
    <w:uiPriority w:val="99"/>
    <w:rsid w:val="00464BD3"/>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5">
    <w:name w:val="Style15"/>
    <w:basedOn w:val="a"/>
    <w:uiPriority w:val="99"/>
    <w:rsid w:val="00464B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1">
    <w:name w:val="Style31"/>
    <w:basedOn w:val="a"/>
    <w:uiPriority w:val="99"/>
    <w:rsid w:val="00464BD3"/>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character" w:customStyle="1" w:styleId="FontStyle68">
    <w:name w:val="Font Style68"/>
    <w:basedOn w:val="a0"/>
    <w:uiPriority w:val="99"/>
    <w:rsid w:val="00464BD3"/>
    <w:rPr>
      <w:rFonts w:ascii="Times New Roman" w:hAnsi="Times New Roman" w:cs="Times New Roman"/>
      <w:sz w:val="16"/>
      <w:szCs w:val="16"/>
    </w:rPr>
  </w:style>
  <w:style w:type="character" w:customStyle="1" w:styleId="FontStyle71">
    <w:name w:val="Font Style71"/>
    <w:basedOn w:val="a0"/>
    <w:uiPriority w:val="99"/>
    <w:rsid w:val="00464BD3"/>
    <w:rPr>
      <w:rFonts w:ascii="Times New Roman" w:hAnsi="Times New Roman" w:cs="Times New Roman"/>
      <w:b/>
      <w:bCs/>
      <w:sz w:val="16"/>
      <w:szCs w:val="16"/>
    </w:rPr>
  </w:style>
  <w:style w:type="character" w:customStyle="1" w:styleId="FontStyle36">
    <w:name w:val="Font Style36"/>
    <w:basedOn w:val="a0"/>
    <w:uiPriority w:val="99"/>
    <w:rsid w:val="00464BD3"/>
    <w:rPr>
      <w:rFonts w:ascii="Bookman Old Style" w:hAnsi="Bookman Old Style" w:cs="Bookman Old Style"/>
      <w:i/>
      <w:iCs/>
      <w:sz w:val="14"/>
      <w:szCs w:val="14"/>
    </w:rPr>
  </w:style>
  <w:style w:type="character" w:customStyle="1" w:styleId="FontStyle41">
    <w:name w:val="Font Style41"/>
    <w:basedOn w:val="a0"/>
    <w:uiPriority w:val="99"/>
    <w:rsid w:val="00464BD3"/>
    <w:rPr>
      <w:rFonts w:ascii="Bookman Old Style" w:hAnsi="Bookman Old Style" w:cs="Bookman Old Style"/>
      <w:i/>
      <w:iCs/>
      <w:spacing w:val="-10"/>
      <w:sz w:val="16"/>
      <w:szCs w:val="16"/>
    </w:rPr>
  </w:style>
  <w:style w:type="paragraph" w:customStyle="1" w:styleId="Style8">
    <w:name w:val="Style8"/>
    <w:basedOn w:val="a"/>
    <w:uiPriority w:val="99"/>
    <w:rsid w:val="00464BD3"/>
    <w:pPr>
      <w:widowControl w:val="0"/>
      <w:autoSpaceDE w:val="0"/>
      <w:autoSpaceDN w:val="0"/>
      <w:adjustRightInd w:val="0"/>
      <w:spacing w:after="0" w:line="192" w:lineRule="exact"/>
      <w:jc w:val="both"/>
    </w:pPr>
    <w:rPr>
      <w:rFonts w:ascii="Bookman Old Style" w:eastAsia="Times New Roman" w:hAnsi="Bookman Old Style" w:cs="Times New Roman"/>
      <w:sz w:val="24"/>
      <w:szCs w:val="24"/>
      <w:lang w:eastAsia="ru-RU"/>
    </w:rPr>
  </w:style>
  <w:style w:type="paragraph" w:customStyle="1" w:styleId="Style11">
    <w:name w:val="Style11"/>
    <w:basedOn w:val="a"/>
    <w:uiPriority w:val="99"/>
    <w:rsid w:val="00464BD3"/>
    <w:pPr>
      <w:widowControl w:val="0"/>
      <w:autoSpaceDE w:val="0"/>
      <w:autoSpaceDN w:val="0"/>
      <w:adjustRightInd w:val="0"/>
      <w:spacing w:after="0" w:line="240" w:lineRule="auto"/>
      <w:jc w:val="both"/>
    </w:pPr>
    <w:rPr>
      <w:rFonts w:ascii="Bookman Old Style" w:eastAsia="Times New Roman" w:hAnsi="Bookman Old Style" w:cs="Times New Roman"/>
      <w:sz w:val="24"/>
      <w:szCs w:val="24"/>
      <w:lang w:eastAsia="ru-RU"/>
    </w:rPr>
  </w:style>
  <w:style w:type="character" w:customStyle="1" w:styleId="FontStyle62">
    <w:name w:val="Font Style62"/>
    <w:basedOn w:val="a0"/>
    <w:uiPriority w:val="99"/>
    <w:rsid w:val="00464BD3"/>
    <w:rPr>
      <w:rFonts w:ascii="Bookman Old Style" w:hAnsi="Bookman Old Style" w:cs="Bookman Old Style"/>
      <w:sz w:val="16"/>
      <w:szCs w:val="16"/>
    </w:rPr>
  </w:style>
  <w:style w:type="paragraph" w:customStyle="1" w:styleId="Style18">
    <w:name w:val="Style18"/>
    <w:basedOn w:val="a"/>
    <w:uiPriority w:val="99"/>
    <w:rsid w:val="00464BD3"/>
    <w:pPr>
      <w:widowControl w:val="0"/>
      <w:autoSpaceDE w:val="0"/>
      <w:autoSpaceDN w:val="0"/>
      <w:adjustRightInd w:val="0"/>
      <w:spacing w:after="0" w:line="192" w:lineRule="exact"/>
      <w:jc w:val="both"/>
    </w:pPr>
    <w:rPr>
      <w:rFonts w:ascii="Bookman Old Style" w:eastAsia="Times New Roman" w:hAnsi="Bookman Old Style" w:cs="Times New Roman"/>
      <w:sz w:val="24"/>
      <w:szCs w:val="24"/>
      <w:lang w:eastAsia="ru-RU"/>
    </w:rPr>
  </w:style>
  <w:style w:type="paragraph" w:customStyle="1" w:styleId="Style29">
    <w:name w:val="Style29"/>
    <w:basedOn w:val="a"/>
    <w:uiPriority w:val="99"/>
    <w:rsid w:val="00464BD3"/>
    <w:pPr>
      <w:widowControl w:val="0"/>
      <w:autoSpaceDE w:val="0"/>
      <w:autoSpaceDN w:val="0"/>
      <w:adjustRightInd w:val="0"/>
      <w:spacing w:after="0" w:line="317" w:lineRule="exact"/>
    </w:pPr>
    <w:rPr>
      <w:rFonts w:ascii="Bookman Old Style" w:eastAsia="Times New Roman" w:hAnsi="Bookman Old Style" w:cs="Times New Roman"/>
      <w:sz w:val="24"/>
      <w:szCs w:val="24"/>
      <w:lang w:eastAsia="ru-RU"/>
    </w:rPr>
  </w:style>
  <w:style w:type="paragraph" w:customStyle="1" w:styleId="Style30">
    <w:name w:val="Style30"/>
    <w:basedOn w:val="a"/>
    <w:uiPriority w:val="99"/>
    <w:rsid w:val="00464BD3"/>
    <w:pPr>
      <w:widowControl w:val="0"/>
      <w:autoSpaceDE w:val="0"/>
      <w:autoSpaceDN w:val="0"/>
      <w:adjustRightInd w:val="0"/>
      <w:spacing w:after="0" w:line="187" w:lineRule="exact"/>
      <w:jc w:val="both"/>
    </w:pPr>
    <w:rPr>
      <w:rFonts w:ascii="Bookman Old Style" w:eastAsia="Times New Roman" w:hAnsi="Bookman Old Style" w:cs="Times New Roman"/>
      <w:sz w:val="24"/>
      <w:szCs w:val="24"/>
      <w:lang w:eastAsia="ru-RU"/>
    </w:rPr>
  </w:style>
  <w:style w:type="character" w:customStyle="1" w:styleId="FontStyle48">
    <w:name w:val="Font Style48"/>
    <w:basedOn w:val="a0"/>
    <w:uiPriority w:val="99"/>
    <w:rsid w:val="00464BD3"/>
    <w:rPr>
      <w:rFonts w:ascii="Bookman Old Style" w:hAnsi="Bookman Old Style" w:cs="Bookman Old Style"/>
      <w:b/>
      <w:bCs/>
      <w:sz w:val="14"/>
      <w:szCs w:val="14"/>
    </w:rPr>
  </w:style>
  <w:style w:type="character" w:customStyle="1" w:styleId="FontStyle51">
    <w:name w:val="Font Style51"/>
    <w:basedOn w:val="a0"/>
    <w:rsid w:val="00464BD3"/>
    <w:rPr>
      <w:rFonts w:ascii="Bookman Old Style" w:hAnsi="Bookman Old Style" w:cs="Bookman Old Style"/>
      <w:i/>
      <w:iCs/>
      <w:sz w:val="14"/>
      <w:szCs w:val="14"/>
    </w:rPr>
  </w:style>
  <w:style w:type="paragraph" w:customStyle="1" w:styleId="Style26">
    <w:name w:val="Style26"/>
    <w:basedOn w:val="a"/>
    <w:uiPriority w:val="99"/>
    <w:rsid w:val="00464BD3"/>
    <w:pPr>
      <w:widowControl w:val="0"/>
      <w:autoSpaceDE w:val="0"/>
      <w:autoSpaceDN w:val="0"/>
      <w:adjustRightInd w:val="0"/>
      <w:spacing w:after="0" w:line="192" w:lineRule="exact"/>
    </w:pPr>
    <w:rPr>
      <w:rFonts w:ascii="Bookman Old Style" w:eastAsia="Times New Roman" w:hAnsi="Bookman Old Style" w:cs="Times New Roman"/>
      <w:sz w:val="24"/>
      <w:szCs w:val="24"/>
      <w:lang w:eastAsia="ru-RU"/>
    </w:rPr>
  </w:style>
  <w:style w:type="character" w:customStyle="1" w:styleId="FontStyle65">
    <w:name w:val="Font Style65"/>
    <w:basedOn w:val="a0"/>
    <w:uiPriority w:val="99"/>
    <w:rsid w:val="00464BD3"/>
    <w:rPr>
      <w:rFonts w:ascii="Bookman Old Style" w:hAnsi="Bookman Old Style" w:cs="Bookman Old Style"/>
      <w:smallCaps/>
      <w:spacing w:val="20"/>
      <w:sz w:val="10"/>
      <w:szCs w:val="10"/>
    </w:rPr>
  </w:style>
  <w:style w:type="paragraph" w:customStyle="1" w:styleId="Style22">
    <w:name w:val="Style22"/>
    <w:basedOn w:val="a"/>
    <w:uiPriority w:val="99"/>
    <w:rsid w:val="00464BD3"/>
    <w:pPr>
      <w:widowControl w:val="0"/>
      <w:autoSpaceDE w:val="0"/>
      <w:autoSpaceDN w:val="0"/>
      <w:adjustRightInd w:val="0"/>
      <w:spacing w:after="0" w:line="192" w:lineRule="exact"/>
    </w:pPr>
    <w:rPr>
      <w:rFonts w:ascii="Bookman Old Style" w:eastAsia="Times New Roman" w:hAnsi="Bookman Old Style" w:cs="Times New Roman"/>
      <w:sz w:val="24"/>
      <w:szCs w:val="24"/>
      <w:lang w:eastAsia="ru-RU"/>
    </w:rPr>
  </w:style>
  <w:style w:type="character" w:customStyle="1" w:styleId="FontStyle55">
    <w:name w:val="Font Style55"/>
    <w:basedOn w:val="a0"/>
    <w:uiPriority w:val="99"/>
    <w:rsid w:val="00464BD3"/>
    <w:rPr>
      <w:rFonts w:ascii="Bookman Old Style" w:hAnsi="Bookman Old Style" w:cs="Bookman Old Style"/>
      <w:b/>
      <w:bCs/>
      <w:i/>
      <w:iCs/>
      <w:sz w:val="14"/>
      <w:szCs w:val="14"/>
    </w:rPr>
  </w:style>
  <w:style w:type="paragraph" w:customStyle="1" w:styleId="Style12">
    <w:name w:val="Style12"/>
    <w:basedOn w:val="a"/>
    <w:uiPriority w:val="99"/>
    <w:rsid w:val="00464BD3"/>
    <w:pPr>
      <w:widowControl w:val="0"/>
      <w:autoSpaceDE w:val="0"/>
      <w:autoSpaceDN w:val="0"/>
      <w:adjustRightInd w:val="0"/>
      <w:spacing w:after="0" w:line="240" w:lineRule="auto"/>
      <w:jc w:val="both"/>
    </w:pPr>
    <w:rPr>
      <w:rFonts w:ascii="Bookman Old Style" w:eastAsia="Times New Roman" w:hAnsi="Bookman Old Style" w:cs="Times New Roman"/>
      <w:sz w:val="24"/>
      <w:szCs w:val="24"/>
      <w:lang w:eastAsia="ru-RU"/>
    </w:rPr>
  </w:style>
  <w:style w:type="character" w:customStyle="1" w:styleId="FontStyle70">
    <w:name w:val="Font Style70"/>
    <w:basedOn w:val="a0"/>
    <w:uiPriority w:val="99"/>
    <w:rsid w:val="00464BD3"/>
    <w:rPr>
      <w:rFonts w:ascii="Bookman Old Style" w:hAnsi="Bookman Old Style" w:cs="Bookman Old Style"/>
      <w:sz w:val="16"/>
      <w:szCs w:val="16"/>
    </w:rPr>
  </w:style>
  <w:style w:type="character" w:customStyle="1" w:styleId="FontStyle63">
    <w:name w:val="Font Style63"/>
    <w:basedOn w:val="a0"/>
    <w:uiPriority w:val="99"/>
    <w:rsid w:val="00464BD3"/>
    <w:rPr>
      <w:rFonts w:ascii="Bookman Old Style" w:hAnsi="Bookman Old Style" w:cs="Bookman Old Style"/>
      <w:b/>
      <w:bCs/>
      <w:spacing w:val="-20"/>
      <w:sz w:val="16"/>
      <w:szCs w:val="16"/>
    </w:rPr>
  </w:style>
  <w:style w:type="character" w:customStyle="1" w:styleId="FontStyle64">
    <w:name w:val="Font Style64"/>
    <w:basedOn w:val="a0"/>
    <w:uiPriority w:val="99"/>
    <w:rsid w:val="00464BD3"/>
    <w:rPr>
      <w:rFonts w:ascii="Arial Black" w:hAnsi="Arial Black" w:cs="Arial Black"/>
      <w:smallCaps/>
      <w:sz w:val="14"/>
      <w:szCs w:val="14"/>
    </w:rPr>
  </w:style>
  <w:style w:type="character" w:customStyle="1" w:styleId="FontStyle38">
    <w:name w:val="Font Style38"/>
    <w:basedOn w:val="a0"/>
    <w:uiPriority w:val="99"/>
    <w:rsid w:val="00464BD3"/>
    <w:rPr>
      <w:rFonts w:ascii="Arial Black" w:hAnsi="Arial Black" w:cs="Arial Black"/>
      <w:sz w:val="12"/>
      <w:szCs w:val="12"/>
    </w:rPr>
  </w:style>
  <w:style w:type="character" w:customStyle="1" w:styleId="FontStyle49">
    <w:name w:val="Font Style49"/>
    <w:rsid w:val="00464BD3"/>
    <w:rPr>
      <w:rFonts w:ascii="Arial Black" w:hAnsi="Arial Black" w:cs="Arial Black"/>
      <w:sz w:val="12"/>
      <w:szCs w:val="12"/>
    </w:rPr>
  </w:style>
  <w:style w:type="character" w:customStyle="1" w:styleId="115">
    <w:name w:val="Заголовок 1 Знак1"/>
    <w:basedOn w:val="a0"/>
    <w:uiPriority w:val="9"/>
    <w:rsid w:val="00464BD3"/>
    <w:rPr>
      <w:rFonts w:ascii="Calibri Light" w:eastAsia="Times New Roman" w:hAnsi="Calibri Light" w:cs="Times New Roman"/>
      <w:color w:val="2E74B5"/>
      <w:sz w:val="32"/>
      <w:szCs w:val="32"/>
    </w:rPr>
  </w:style>
  <w:style w:type="paragraph" w:customStyle="1" w:styleId="2f0">
    <w:name w:val="Верхний колонтитул2"/>
    <w:basedOn w:val="a"/>
    <w:next w:val="a8"/>
    <w:link w:val="1ff4"/>
    <w:uiPriority w:val="99"/>
    <w:semiHidden/>
    <w:unhideWhenUsed/>
    <w:rsid w:val="00464BD3"/>
    <w:pPr>
      <w:tabs>
        <w:tab w:val="center" w:pos="4677"/>
        <w:tab w:val="right" w:pos="9355"/>
      </w:tabs>
      <w:spacing w:after="0" w:line="240" w:lineRule="auto"/>
    </w:pPr>
    <w:rPr>
      <w:rFonts w:ascii="Calibri" w:eastAsia="Calibri" w:hAnsi="Calibri" w:cs="Times New Roman"/>
      <w:sz w:val="20"/>
      <w:szCs w:val="20"/>
      <w:lang w:eastAsia="ru-RU"/>
    </w:rPr>
  </w:style>
  <w:style w:type="character" w:customStyle="1" w:styleId="1ff4">
    <w:name w:val="Верхний колонтитул Знак1"/>
    <w:basedOn w:val="a0"/>
    <w:link w:val="2f0"/>
    <w:uiPriority w:val="99"/>
    <w:semiHidden/>
    <w:rsid w:val="00464BD3"/>
    <w:rPr>
      <w:rFonts w:ascii="Calibri" w:eastAsia="Calibri" w:hAnsi="Calibri" w:cs="Times New Roman"/>
      <w:sz w:val="20"/>
      <w:szCs w:val="20"/>
      <w:lang w:eastAsia="ru-RU"/>
    </w:rPr>
  </w:style>
  <w:style w:type="paragraph" w:customStyle="1" w:styleId="2f1">
    <w:name w:val="Нижний колонтитул2"/>
    <w:basedOn w:val="a"/>
    <w:next w:val="aa"/>
    <w:link w:val="1ff5"/>
    <w:uiPriority w:val="99"/>
    <w:semiHidden/>
    <w:unhideWhenUsed/>
    <w:rsid w:val="00464BD3"/>
    <w:pPr>
      <w:tabs>
        <w:tab w:val="center" w:pos="4677"/>
        <w:tab w:val="right" w:pos="9355"/>
      </w:tabs>
      <w:spacing w:after="0" w:line="240" w:lineRule="auto"/>
    </w:pPr>
    <w:rPr>
      <w:rFonts w:ascii="Calibri" w:eastAsia="Calibri" w:hAnsi="Calibri" w:cs="Times New Roman"/>
      <w:sz w:val="20"/>
      <w:szCs w:val="20"/>
      <w:lang w:eastAsia="ru-RU"/>
    </w:rPr>
  </w:style>
  <w:style w:type="character" w:customStyle="1" w:styleId="1ff5">
    <w:name w:val="Нижний колонтитул Знак1"/>
    <w:basedOn w:val="a0"/>
    <w:link w:val="2f1"/>
    <w:uiPriority w:val="99"/>
    <w:semiHidden/>
    <w:rsid w:val="00464BD3"/>
    <w:rPr>
      <w:rFonts w:ascii="Calibri" w:eastAsia="Calibri" w:hAnsi="Calibri" w:cs="Times New Roman"/>
      <w:sz w:val="20"/>
      <w:szCs w:val="20"/>
      <w:lang w:eastAsia="ru-RU"/>
    </w:rPr>
  </w:style>
  <w:style w:type="character" w:customStyle="1" w:styleId="2f2">
    <w:name w:val="Верхний колонтитул Знак2"/>
    <w:basedOn w:val="a0"/>
    <w:uiPriority w:val="99"/>
    <w:rsid w:val="00464BD3"/>
    <w:rPr>
      <w:rFonts w:ascii="Times New Roman" w:eastAsia="Times New Roman" w:hAnsi="Times New Roman" w:cs="Times New Roman"/>
    </w:rPr>
  </w:style>
  <w:style w:type="character" w:customStyle="1" w:styleId="2f3">
    <w:name w:val="Нижний колонтитул Знак2"/>
    <w:basedOn w:val="a0"/>
    <w:uiPriority w:val="99"/>
    <w:rsid w:val="00464BD3"/>
    <w:rPr>
      <w:rFonts w:ascii="Times New Roman" w:eastAsia="Times New Roman" w:hAnsi="Times New Roman" w:cs="Times New Roman"/>
    </w:rPr>
  </w:style>
  <w:style w:type="character" w:customStyle="1" w:styleId="afff6">
    <w:name w:val="пж"/>
    <w:rsid w:val="00464BD3"/>
    <w:rPr>
      <w:b/>
      <w:bCs/>
      <w:i w:val="0"/>
      <w:iCs w:val="0"/>
      <w:color w:val="000000"/>
      <w14:textOutline w14:w="0" w14:cap="rnd" w14:cmpd="sng" w14:algn="ctr">
        <w14:noFill/>
        <w14:prstDash w14:val="solid"/>
        <w14:bevel/>
      </w14:textOutline>
    </w:rPr>
  </w:style>
  <w:style w:type="character" w:customStyle="1" w:styleId="afff7">
    <w:name w:val="курсив"/>
    <w:rsid w:val="00464BD3"/>
    <w:rPr>
      <w:b w:val="0"/>
      <w:bCs w:val="0"/>
      <w:i/>
      <w:iCs/>
    </w:rPr>
  </w:style>
  <w:style w:type="character" w:customStyle="1" w:styleId="afff8">
    <w:name w:val="пж курсив"/>
    <w:rsid w:val="00464BD3"/>
    <w:rPr>
      <w:b/>
      <w:bCs/>
      <w:i/>
      <w:iCs/>
    </w:rPr>
  </w:style>
  <w:style w:type="character" w:customStyle="1" w:styleId="afff9">
    <w:name w:val="Символ сноски"/>
    <w:rsid w:val="00464BD3"/>
  </w:style>
  <w:style w:type="character" w:customStyle="1" w:styleId="afffa">
    <w:name w:val="трекинг сноски"/>
    <w:rsid w:val="00464BD3"/>
  </w:style>
  <w:style w:type="character" w:customStyle="1" w:styleId="afffb">
    <w:name w:val="трекинг"/>
    <w:rsid w:val="00464BD3"/>
  </w:style>
  <w:style w:type="character" w:styleId="afffc">
    <w:name w:val="endnote reference"/>
    <w:rsid w:val="00464BD3"/>
    <w:rPr>
      <w:vertAlign w:val="superscript"/>
    </w:rPr>
  </w:style>
  <w:style w:type="character" w:customStyle="1" w:styleId="afffd">
    <w:name w:val="Символы концевой сноски"/>
    <w:rsid w:val="00464BD3"/>
  </w:style>
  <w:style w:type="paragraph" w:customStyle="1" w:styleId="1ff6">
    <w:name w:val="Название1"/>
    <w:basedOn w:val="a"/>
    <w:uiPriority w:val="10"/>
    <w:qFormat/>
    <w:rsid w:val="00464BD3"/>
    <w:pPr>
      <w:widowControl w:val="0"/>
      <w:suppressLineNumbers/>
      <w:suppressAutoHyphens/>
      <w:spacing w:before="120" w:after="120" w:line="240" w:lineRule="auto"/>
    </w:pPr>
    <w:rPr>
      <w:rFonts w:ascii="Times New Roman" w:eastAsia="SimSun" w:hAnsi="Times New Roman" w:cs="Mangal"/>
      <w:i/>
      <w:iCs/>
      <w:kern w:val="1"/>
      <w:sz w:val="24"/>
      <w:szCs w:val="24"/>
      <w:lang w:eastAsia="hi-IN" w:bidi="hi-IN"/>
    </w:rPr>
  </w:style>
  <w:style w:type="paragraph" w:customStyle="1" w:styleId="1ff7">
    <w:name w:val="Указатель1"/>
    <w:basedOn w:val="a"/>
    <w:rsid w:val="00464BD3"/>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afffe">
    <w:name w:val="[Без стиля]"/>
    <w:link w:val="affff"/>
    <w:rsid w:val="00464BD3"/>
    <w:pPr>
      <w:widowControl w:val="0"/>
      <w:suppressAutoHyphens/>
      <w:autoSpaceDE w:val="0"/>
      <w:spacing w:after="0" w:line="288" w:lineRule="auto"/>
      <w:textAlignment w:val="center"/>
    </w:pPr>
    <w:rPr>
      <w:rFonts w:ascii="FreeSetC" w:eastAsia="FreeSetC" w:hAnsi="FreeSetC" w:cs="FreeSetC"/>
      <w:color w:val="000000"/>
      <w:kern w:val="1"/>
      <w:sz w:val="24"/>
      <w:szCs w:val="24"/>
      <w:lang w:val="en-GB" w:eastAsia="hi-IN" w:bidi="hi-IN"/>
    </w:rPr>
  </w:style>
  <w:style w:type="paragraph" w:customStyle="1" w:styleId="affff0">
    <w:name w:val="осн текст"/>
    <w:basedOn w:val="afffe"/>
    <w:rsid w:val="00464BD3"/>
    <w:pPr>
      <w:spacing w:line="213" w:lineRule="atLeast"/>
      <w:ind w:firstLine="340"/>
      <w:jc w:val="both"/>
    </w:pPr>
    <w:rPr>
      <w:rFonts w:ascii="SchoolBookCSanPin" w:eastAsia="SchoolBookCSanPin" w:hAnsi="SchoolBookCSanPin" w:cs="SchoolBookCSanPin"/>
      <w:sz w:val="21"/>
      <w:szCs w:val="21"/>
      <w:lang w:val="ru-RU"/>
    </w:rPr>
  </w:style>
  <w:style w:type="paragraph" w:customStyle="1" w:styleId="1ff8">
    <w:name w:val="заголовок 1"/>
    <w:basedOn w:val="afffe"/>
    <w:link w:val="1ff9"/>
    <w:rsid w:val="00464BD3"/>
    <w:pPr>
      <w:spacing w:after="227" w:line="344" w:lineRule="atLeast"/>
      <w:jc w:val="center"/>
    </w:pPr>
    <w:rPr>
      <w:b/>
      <w:bCs/>
      <w:caps/>
      <w:sz w:val="30"/>
      <w:szCs w:val="30"/>
      <w:lang w:val="ru-RU"/>
    </w:rPr>
  </w:style>
  <w:style w:type="paragraph" w:customStyle="1" w:styleId="affff1">
    <w:name w:val="осн текст отступ"/>
    <w:basedOn w:val="affff0"/>
    <w:uiPriority w:val="99"/>
    <w:rsid w:val="00464BD3"/>
    <w:pPr>
      <w:ind w:left="340" w:firstLine="0"/>
    </w:pPr>
  </w:style>
  <w:style w:type="paragraph" w:customStyle="1" w:styleId="2f4">
    <w:name w:val="заголовок 2"/>
    <w:basedOn w:val="afffe"/>
    <w:link w:val="2f5"/>
    <w:rsid w:val="00464BD3"/>
    <w:pPr>
      <w:spacing w:before="340" w:after="227" w:line="344" w:lineRule="atLeast"/>
      <w:jc w:val="center"/>
    </w:pPr>
    <w:rPr>
      <w:b/>
      <w:bCs/>
      <w:sz w:val="30"/>
      <w:szCs w:val="30"/>
      <w:lang w:val="ru-RU"/>
    </w:rPr>
  </w:style>
  <w:style w:type="paragraph" w:customStyle="1" w:styleId="affff2">
    <w:name w:val="мелкий кегель"/>
    <w:basedOn w:val="afffe"/>
    <w:uiPriority w:val="99"/>
    <w:rsid w:val="00464BD3"/>
    <w:pPr>
      <w:spacing w:line="180" w:lineRule="atLeast"/>
      <w:ind w:firstLine="340"/>
      <w:jc w:val="both"/>
    </w:pPr>
    <w:rPr>
      <w:rFonts w:ascii="SchoolBookCSanPin" w:eastAsia="SchoolBookCSanPin" w:hAnsi="SchoolBookCSanPin" w:cs="SchoolBookCSanPin"/>
      <w:sz w:val="17"/>
      <w:szCs w:val="17"/>
      <w:lang w:val="ru-RU"/>
    </w:rPr>
  </w:style>
  <w:style w:type="paragraph" w:customStyle="1" w:styleId="affff3">
    <w:name w:val="мелкий кегель отступ"/>
    <w:basedOn w:val="affff2"/>
    <w:uiPriority w:val="99"/>
    <w:rsid w:val="00464BD3"/>
    <w:pPr>
      <w:tabs>
        <w:tab w:val="left" w:pos="510"/>
      </w:tabs>
      <w:spacing w:line="194" w:lineRule="atLeast"/>
      <w:ind w:left="340" w:firstLine="0"/>
    </w:pPr>
  </w:style>
  <w:style w:type="paragraph" w:customStyle="1" w:styleId="affff4">
    <w:name w:val="сноски"/>
    <w:basedOn w:val="afffe"/>
    <w:uiPriority w:val="99"/>
    <w:rsid w:val="00464BD3"/>
    <w:pPr>
      <w:spacing w:before="57" w:line="174" w:lineRule="atLeast"/>
      <w:ind w:firstLine="340"/>
      <w:jc w:val="both"/>
    </w:pPr>
    <w:rPr>
      <w:rFonts w:ascii="SchoolBookCSanPin" w:eastAsia="SchoolBookCSanPin" w:hAnsi="SchoolBookCSanPin" w:cs="SchoolBookCSanPin"/>
      <w:sz w:val="17"/>
      <w:szCs w:val="17"/>
      <w:lang w:val="ru-RU"/>
    </w:rPr>
  </w:style>
  <w:style w:type="paragraph" w:customStyle="1" w:styleId="3b">
    <w:name w:val="заголовок 3"/>
    <w:basedOn w:val="afffe"/>
    <w:uiPriority w:val="99"/>
    <w:rsid w:val="00464BD3"/>
    <w:pPr>
      <w:spacing w:before="283" w:after="170" w:line="302" w:lineRule="atLeast"/>
      <w:jc w:val="center"/>
    </w:pPr>
    <w:rPr>
      <w:b/>
      <w:bCs/>
      <w:sz w:val="25"/>
      <w:szCs w:val="25"/>
      <w:lang w:val="ru-RU"/>
    </w:rPr>
  </w:style>
  <w:style w:type="paragraph" w:customStyle="1" w:styleId="affff5">
    <w:name w:val="[основной абзац]"/>
    <w:basedOn w:val="afffe"/>
    <w:rsid w:val="00464BD3"/>
  </w:style>
  <w:style w:type="paragraph" w:customStyle="1" w:styleId="affff6">
    <w:name w:val="доп текст таблица"/>
    <w:basedOn w:val="afffe"/>
    <w:uiPriority w:val="99"/>
    <w:rsid w:val="00464BD3"/>
    <w:pPr>
      <w:spacing w:line="213" w:lineRule="atLeast"/>
      <w:ind w:left="113" w:right="113"/>
      <w:jc w:val="both"/>
    </w:pPr>
    <w:rPr>
      <w:sz w:val="19"/>
      <w:szCs w:val="19"/>
      <w:lang w:val="ru-RU"/>
    </w:rPr>
  </w:style>
  <w:style w:type="paragraph" w:customStyle="1" w:styleId="affff7">
    <w:name w:val="Содержимое таблицы"/>
    <w:basedOn w:val="a"/>
    <w:rsid w:val="00464BD3"/>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affff8">
    <w:name w:val="Заголовок таблицы"/>
    <w:basedOn w:val="affff7"/>
    <w:rsid w:val="00464BD3"/>
    <w:pPr>
      <w:jc w:val="center"/>
    </w:pPr>
    <w:rPr>
      <w:b/>
      <w:bCs/>
    </w:rPr>
  </w:style>
  <w:style w:type="paragraph" w:customStyle="1" w:styleId="52">
    <w:name w:val="заголовок 5"/>
    <w:basedOn w:val="afffe"/>
    <w:uiPriority w:val="99"/>
    <w:rsid w:val="00464BD3"/>
    <w:pPr>
      <w:spacing w:line="213" w:lineRule="atLeast"/>
      <w:jc w:val="center"/>
    </w:pPr>
    <w:rPr>
      <w:rFonts w:ascii="SchoolBookCSanPin" w:eastAsia="SchoolBookCSanPin" w:hAnsi="SchoolBookCSanPin" w:cs="SchoolBookCSanPin"/>
      <w:sz w:val="21"/>
      <w:szCs w:val="21"/>
      <w:lang w:val="ru-RU"/>
    </w:rPr>
  </w:style>
  <w:style w:type="paragraph" w:customStyle="1" w:styleId="47">
    <w:name w:val="заголовок 4"/>
    <w:basedOn w:val="afffe"/>
    <w:uiPriority w:val="99"/>
    <w:rsid w:val="00464BD3"/>
    <w:pPr>
      <w:spacing w:before="340" w:after="227" w:line="213" w:lineRule="atLeast"/>
      <w:jc w:val="center"/>
    </w:pPr>
    <w:rPr>
      <w:rFonts w:ascii="SchoolBookCSanPin" w:eastAsia="SchoolBookCSanPin" w:hAnsi="SchoolBookCSanPin" w:cs="SchoolBookCSanPin"/>
      <w:b/>
      <w:bCs/>
      <w:sz w:val="21"/>
      <w:szCs w:val="21"/>
      <w:lang w:val="ru-RU"/>
    </w:rPr>
  </w:style>
  <w:style w:type="paragraph" w:customStyle="1" w:styleId="ParagraphStyle2">
    <w:name w:val="Paragraph Style 2"/>
    <w:basedOn w:val="affff6"/>
    <w:uiPriority w:val="99"/>
    <w:rsid w:val="00464BD3"/>
    <w:pPr>
      <w:spacing w:before="283"/>
    </w:pPr>
    <w:rPr>
      <w:spacing w:val="-4"/>
    </w:rPr>
  </w:style>
  <w:style w:type="paragraph" w:customStyle="1" w:styleId="affff9">
    <w:name w:val="галка мелкий кегель"/>
    <w:basedOn w:val="affff3"/>
    <w:uiPriority w:val="99"/>
    <w:rsid w:val="00464BD3"/>
    <w:pPr>
      <w:ind w:left="737"/>
    </w:pPr>
  </w:style>
  <w:style w:type="paragraph" w:customStyle="1" w:styleId="PreformattedText">
    <w:name w:val="Preformatted Text"/>
    <w:basedOn w:val="a"/>
    <w:rsid w:val="00464BD3"/>
    <w:pPr>
      <w:widowControl w:val="0"/>
      <w:suppressAutoHyphens/>
      <w:spacing w:after="0" w:line="240" w:lineRule="auto"/>
    </w:pPr>
    <w:rPr>
      <w:rFonts w:ascii="Liberation Mono" w:eastAsia="Droid Sans Fallback" w:hAnsi="Liberation Mono" w:cs="Liberation Mono"/>
      <w:sz w:val="20"/>
      <w:szCs w:val="20"/>
      <w:lang w:eastAsia="zh-CN" w:bidi="hi-IN"/>
    </w:rPr>
  </w:style>
  <w:style w:type="character" w:customStyle="1" w:styleId="TXT">
    <w:name w:val="TXT"/>
    <w:rsid w:val="00464BD3"/>
  </w:style>
  <w:style w:type="character" w:customStyle="1" w:styleId="Snoska">
    <w:name w:val="Snoska"/>
    <w:rsid w:val="00464BD3"/>
    <w:rPr>
      <w:rFonts w:ascii="SchoolBookCSanPin" w:eastAsia="SchoolBookCSanPin" w:hAnsi="SchoolBookCSanPin" w:cs="SchoolBookCSanPin"/>
      <w:sz w:val="17"/>
      <w:szCs w:val="17"/>
      <w:lang w:val="ru-RU"/>
    </w:rPr>
  </w:style>
  <w:style w:type="character" w:customStyle="1" w:styleId="TABLZAG">
    <w:name w:val="TABL_ZAG"/>
    <w:rsid w:val="00464BD3"/>
  </w:style>
  <w:style w:type="paragraph" w:customStyle="1" w:styleId="03">
    <w:name w:val="Стиль03"/>
    <w:basedOn w:val="a5"/>
    <w:link w:val="030"/>
    <w:qFormat/>
    <w:rsid w:val="00464BD3"/>
    <w:pPr>
      <w:suppressAutoHyphens/>
      <w:autoSpaceDE/>
      <w:autoSpaceDN/>
      <w:spacing w:before="0" w:line="360" w:lineRule="auto"/>
      <w:ind w:left="0" w:right="0" w:firstLine="0"/>
      <w:jc w:val="center"/>
      <w:outlineLvl w:val="0"/>
    </w:pPr>
    <w:rPr>
      <w:rFonts w:ascii="Calibri" w:hAnsi="Calibri" w:cs="Calibri"/>
      <w:kern w:val="28"/>
      <w:sz w:val="32"/>
      <w:szCs w:val="32"/>
      <w:lang w:eastAsia="hi-IN" w:bidi="hi-IN"/>
    </w:rPr>
  </w:style>
  <w:style w:type="paragraph" w:customStyle="1" w:styleId="1ffa">
    <w:name w:val="Стиль1"/>
    <w:basedOn w:val="1ff8"/>
    <w:link w:val="1ffb"/>
    <w:qFormat/>
    <w:rsid w:val="00464BD3"/>
    <w:pPr>
      <w:spacing w:after="0" w:line="360" w:lineRule="auto"/>
    </w:pPr>
    <w:rPr>
      <w:rFonts w:ascii="Calibri" w:hAnsi="Calibri" w:cs="Calibri"/>
      <w:color w:val="auto"/>
      <w:sz w:val="32"/>
      <w:szCs w:val="32"/>
    </w:rPr>
  </w:style>
  <w:style w:type="character" w:customStyle="1" w:styleId="030">
    <w:name w:val="Стиль03 Знак"/>
    <w:link w:val="03"/>
    <w:rsid w:val="00464BD3"/>
    <w:rPr>
      <w:rFonts w:ascii="Calibri" w:eastAsia="Times New Roman" w:hAnsi="Calibri" w:cs="Calibri"/>
      <w:b/>
      <w:bCs/>
      <w:kern w:val="28"/>
      <w:sz w:val="32"/>
      <w:szCs w:val="32"/>
      <w:lang w:eastAsia="hi-IN" w:bidi="hi-IN"/>
    </w:rPr>
  </w:style>
  <w:style w:type="paragraph" w:customStyle="1" w:styleId="2f6">
    <w:name w:val="Стиль2"/>
    <w:basedOn w:val="2f4"/>
    <w:link w:val="2f7"/>
    <w:qFormat/>
    <w:rsid w:val="00464BD3"/>
    <w:pPr>
      <w:spacing w:before="0" w:after="0" w:line="360" w:lineRule="auto"/>
    </w:pPr>
    <w:rPr>
      <w:rFonts w:ascii="Calibri" w:hAnsi="Calibri" w:cs="Calibri"/>
      <w:color w:val="595959"/>
      <w:sz w:val="28"/>
      <w:szCs w:val="28"/>
    </w:rPr>
  </w:style>
  <w:style w:type="character" w:customStyle="1" w:styleId="affff">
    <w:name w:val="[Без стиля] Знак"/>
    <w:link w:val="afffe"/>
    <w:rsid w:val="00464BD3"/>
    <w:rPr>
      <w:rFonts w:ascii="FreeSetC" w:eastAsia="FreeSetC" w:hAnsi="FreeSetC" w:cs="FreeSetC"/>
      <w:color w:val="000000"/>
      <w:kern w:val="1"/>
      <w:sz w:val="24"/>
      <w:szCs w:val="24"/>
      <w:lang w:val="en-GB" w:eastAsia="hi-IN" w:bidi="hi-IN"/>
    </w:rPr>
  </w:style>
  <w:style w:type="character" w:customStyle="1" w:styleId="1ff9">
    <w:name w:val="заголовок 1 Знак"/>
    <w:link w:val="1ff8"/>
    <w:rsid w:val="00464BD3"/>
    <w:rPr>
      <w:rFonts w:ascii="FreeSetC" w:eastAsia="FreeSetC" w:hAnsi="FreeSetC" w:cs="FreeSetC"/>
      <w:b/>
      <w:bCs/>
      <w:caps/>
      <w:color w:val="000000"/>
      <w:kern w:val="1"/>
      <w:sz w:val="30"/>
      <w:szCs w:val="30"/>
      <w:lang w:eastAsia="hi-IN" w:bidi="hi-IN"/>
    </w:rPr>
  </w:style>
  <w:style w:type="character" w:customStyle="1" w:styleId="1ffb">
    <w:name w:val="Стиль1 Знак"/>
    <w:link w:val="1ffa"/>
    <w:rsid w:val="00464BD3"/>
    <w:rPr>
      <w:rFonts w:ascii="Calibri" w:eastAsia="FreeSetC" w:hAnsi="Calibri" w:cs="Calibri"/>
      <w:b/>
      <w:bCs/>
      <w:caps/>
      <w:kern w:val="1"/>
      <w:sz w:val="32"/>
      <w:szCs w:val="32"/>
      <w:lang w:eastAsia="hi-IN" w:bidi="hi-IN"/>
    </w:rPr>
  </w:style>
  <w:style w:type="paragraph" w:customStyle="1" w:styleId="3c">
    <w:name w:val="Стиль3"/>
    <w:basedOn w:val="2f4"/>
    <w:link w:val="3d"/>
    <w:qFormat/>
    <w:rsid w:val="00464BD3"/>
    <w:pPr>
      <w:spacing w:before="0" w:after="0" w:line="360" w:lineRule="auto"/>
    </w:pPr>
    <w:rPr>
      <w:rFonts w:ascii="Calibri" w:hAnsi="Calibri" w:cs="Calibri"/>
      <w:color w:val="auto"/>
      <w:sz w:val="28"/>
      <w:szCs w:val="28"/>
    </w:rPr>
  </w:style>
  <w:style w:type="character" w:customStyle="1" w:styleId="2f5">
    <w:name w:val="заголовок 2 Знак"/>
    <w:link w:val="2f4"/>
    <w:rsid w:val="00464BD3"/>
    <w:rPr>
      <w:rFonts w:ascii="FreeSetC" w:eastAsia="FreeSetC" w:hAnsi="FreeSetC" w:cs="FreeSetC"/>
      <w:b/>
      <w:bCs/>
      <w:color w:val="000000"/>
      <w:kern w:val="1"/>
      <w:sz w:val="30"/>
      <w:szCs w:val="30"/>
      <w:lang w:eastAsia="hi-IN" w:bidi="hi-IN"/>
    </w:rPr>
  </w:style>
  <w:style w:type="character" w:customStyle="1" w:styleId="2f7">
    <w:name w:val="Стиль2 Знак"/>
    <w:link w:val="2f6"/>
    <w:rsid w:val="00464BD3"/>
    <w:rPr>
      <w:rFonts w:ascii="Calibri" w:eastAsia="FreeSetC" w:hAnsi="Calibri" w:cs="Calibri"/>
      <w:b/>
      <w:bCs/>
      <w:color w:val="595959"/>
      <w:kern w:val="1"/>
      <w:sz w:val="28"/>
      <w:szCs w:val="28"/>
      <w:lang w:eastAsia="hi-IN" w:bidi="hi-IN"/>
    </w:rPr>
  </w:style>
  <w:style w:type="character" w:customStyle="1" w:styleId="3d">
    <w:name w:val="Стиль3 Знак"/>
    <w:link w:val="3c"/>
    <w:rsid w:val="00464BD3"/>
    <w:rPr>
      <w:rFonts w:ascii="Calibri" w:eastAsia="FreeSetC" w:hAnsi="Calibri" w:cs="Calibri"/>
      <w:b/>
      <w:bCs/>
      <w:kern w:val="1"/>
      <w:sz w:val="28"/>
      <w:szCs w:val="28"/>
      <w:lang w:eastAsia="hi-IN" w:bidi="hi-IN"/>
    </w:rPr>
  </w:style>
  <w:style w:type="character" w:customStyle="1" w:styleId="1ffc">
    <w:name w:val="Просмотренная гиперссылка1"/>
    <w:basedOn w:val="a0"/>
    <w:uiPriority w:val="99"/>
    <w:semiHidden/>
    <w:unhideWhenUsed/>
    <w:rsid w:val="00464BD3"/>
    <w:rPr>
      <w:color w:val="800080"/>
      <w:u w:val="single"/>
    </w:rPr>
  </w:style>
  <w:style w:type="paragraph" w:customStyle="1" w:styleId="218">
    <w:name w:val="Заголовок 21"/>
    <w:basedOn w:val="a"/>
    <w:uiPriority w:val="9"/>
    <w:qFormat/>
    <w:rsid w:val="00464BD3"/>
    <w:pPr>
      <w:widowControl w:val="0"/>
      <w:autoSpaceDE w:val="0"/>
      <w:autoSpaceDN w:val="0"/>
      <w:spacing w:after="0" w:line="240" w:lineRule="auto"/>
      <w:ind w:left="534"/>
      <w:outlineLvl w:val="2"/>
    </w:pPr>
    <w:rPr>
      <w:rFonts w:ascii="Times New Roman" w:eastAsia="Times New Roman" w:hAnsi="Times New Roman" w:cs="Times New Roman"/>
      <w:b/>
      <w:bCs/>
      <w:sz w:val="25"/>
      <w:szCs w:val="25"/>
    </w:rPr>
  </w:style>
  <w:style w:type="paragraph" w:customStyle="1" w:styleId="affffa">
    <w:name w:val="Инна"/>
    <w:basedOn w:val="a"/>
    <w:qFormat/>
    <w:rsid w:val="00464BD3"/>
    <w:pPr>
      <w:spacing w:after="0" w:line="240" w:lineRule="auto"/>
      <w:jc w:val="center"/>
    </w:pPr>
    <w:rPr>
      <w:rFonts w:ascii="Times New Roman" w:eastAsia="Times New Roman" w:hAnsi="Times New Roman" w:cs="Times New Roman"/>
      <w:sz w:val="24"/>
      <w:szCs w:val="24"/>
    </w:rPr>
  </w:style>
  <w:style w:type="character" w:customStyle="1" w:styleId="Osnovnoytext">
    <w:name w:val="Osnovnoy_text Знак"/>
    <w:link w:val="Osnovnoytext0"/>
    <w:locked/>
    <w:rsid w:val="00464BD3"/>
    <w:rPr>
      <w:rFonts w:ascii="SchoolBookCSanPin" w:eastAsia="SchoolBookCSanPin" w:hAnsi="SchoolBookCSanPin" w:cs="SchoolBookCSanPin"/>
      <w:color w:val="000000"/>
      <w:kern w:val="2"/>
      <w:sz w:val="21"/>
      <w:szCs w:val="21"/>
      <w:lang w:eastAsia="hi-IN" w:bidi="hi-IN"/>
    </w:rPr>
  </w:style>
  <w:style w:type="paragraph" w:customStyle="1" w:styleId="Osnovnoytext0">
    <w:name w:val="Osnovnoy_text"/>
    <w:basedOn w:val="afffe"/>
    <w:link w:val="Osnovnoytext"/>
    <w:rsid w:val="00464BD3"/>
    <w:pPr>
      <w:tabs>
        <w:tab w:val="left" w:pos="510"/>
      </w:tabs>
      <w:spacing w:line="213" w:lineRule="atLeast"/>
      <w:ind w:firstLine="340"/>
      <w:jc w:val="both"/>
      <w:textAlignment w:val="auto"/>
    </w:pPr>
    <w:rPr>
      <w:rFonts w:ascii="SchoolBookCSanPin" w:eastAsia="SchoolBookCSanPin" w:hAnsi="SchoolBookCSanPin" w:cs="SchoolBookCSanPin"/>
      <w:kern w:val="2"/>
      <w:sz w:val="21"/>
      <w:szCs w:val="21"/>
      <w:lang w:val="ru-RU"/>
    </w:rPr>
  </w:style>
  <w:style w:type="character" w:customStyle="1" w:styleId="Zagolovok1">
    <w:name w:val="Zagolovok_1 Знак"/>
    <w:link w:val="Zagolovok10"/>
    <w:locked/>
    <w:rsid w:val="00464BD3"/>
    <w:rPr>
      <w:rFonts w:ascii="FreeSetC" w:eastAsia="FreeSetC" w:hAnsi="FreeSetC" w:cs="FreeSetC"/>
      <w:b/>
      <w:bCs/>
      <w:caps/>
      <w:color w:val="000000"/>
      <w:kern w:val="2"/>
      <w:sz w:val="30"/>
      <w:szCs w:val="30"/>
      <w:lang w:eastAsia="hi-IN" w:bidi="hi-IN"/>
    </w:rPr>
  </w:style>
  <w:style w:type="paragraph" w:customStyle="1" w:styleId="Zagolovok10">
    <w:name w:val="Zagolovok_1"/>
    <w:basedOn w:val="afffe"/>
    <w:link w:val="Zagolovok1"/>
    <w:rsid w:val="00464BD3"/>
    <w:pPr>
      <w:spacing w:after="227" w:line="344" w:lineRule="atLeast"/>
      <w:jc w:val="center"/>
      <w:textAlignment w:val="auto"/>
    </w:pPr>
    <w:rPr>
      <w:b/>
      <w:bCs/>
      <w:caps/>
      <w:kern w:val="2"/>
      <w:sz w:val="30"/>
      <w:szCs w:val="30"/>
      <w:lang w:val="ru-RU"/>
    </w:rPr>
  </w:style>
  <w:style w:type="paragraph" w:customStyle="1" w:styleId="Osnovnoytextvvv1">
    <w:name w:val="Osnovnoy_text vvv1"/>
    <w:basedOn w:val="afffe"/>
    <w:rsid w:val="00464BD3"/>
    <w:pPr>
      <w:tabs>
        <w:tab w:val="left" w:pos="510"/>
      </w:tabs>
      <w:spacing w:line="213" w:lineRule="atLeast"/>
      <w:ind w:left="340"/>
      <w:jc w:val="both"/>
      <w:textAlignment w:val="auto"/>
    </w:pPr>
    <w:rPr>
      <w:rFonts w:ascii="SchoolBookCSanPin" w:eastAsia="SchoolBookCSanPin" w:hAnsi="SchoolBookCSanPin" w:cs="SchoolBookCSanPin"/>
      <w:kern w:val="2"/>
      <w:sz w:val="21"/>
      <w:szCs w:val="21"/>
      <w:lang w:val="ru-RU"/>
    </w:rPr>
  </w:style>
  <w:style w:type="paragraph" w:customStyle="1" w:styleId="Zagolovok2">
    <w:name w:val="Zagolovok_2"/>
    <w:basedOn w:val="afffe"/>
    <w:rsid w:val="00464BD3"/>
    <w:pPr>
      <w:spacing w:before="397" w:after="227" w:line="344" w:lineRule="atLeast"/>
      <w:jc w:val="center"/>
      <w:textAlignment w:val="auto"/>
    </w:pPr>
    <w:rPr>
      <w:b/>
      <w:bCs/>
      <w:kern w:val="2"/>
      <w:sz w:val="30"/>
      <w:szCs w:val="30"/>
      <w:lang w:val="ru-RU"/>
    </w:rPr>
  </w:style>
  <w:style w:type="paragraph" w:customStyle="1" w:styleId="Osnovnoytextdop8">
    <w:name w:val="Osnovnoy_text dop 8"/>
    <w:basedOn w:val="afffe"/>
    <w:rsid w:val="00464BD3"/>
    <w:pPr>
      <w:tabs>
        <w:tab w:val="left" w:pos="510"/>
      </w:tabs>
      <w:spacing w:line="213" w:lineRule="atLeast"/>
      <w:ind w:firstLine="340"/>
      <w:jc w:val="both"/>
      <w:textAlignment w:val="auto"/>
    </w:pPr>
    <w:rPr>
      <w:rFonts w:ascii="SchoolBookCSanPin" w:eastAsia="SchoolBookCSanPin" w:hAnsi="SchoolBookCSanPin" w:cs="SchoolBookCSanPin"/>
      <w:kern w:val="2"/>
      <w:sz w:val="17"/>
      <w:szCs w:val="17"/>
      <w:lang w:val="ru-RU"/>
    </w:rPr>
  </w:style>
  <w:style w:type="paragraph" w:customStyle="1" w:styleId="Zagolovok3">
    <w:name w:val="Zagolovok_3"/>
    <w:basedOn w:val="afffe"/>
    <w:rsid w:val="00464BD3"/>
    <w:pPr>
      <w:spacing w:before="283" w:after="170" w:line="302" w:lineRule="atLeast"/>
      <w:jc w:val="center"/>
      <w:textAlignment w:val="auto"/>
    </w:pPr>
    <w:rPr>
      <w:b/>
      <w:bCs/>
      <w:kern w:val="2"/>
      <w:sz w:val="26"/>
      <w:szCs w:val="26"/>
      <w:lang w:val="ru-RU"/>
    </w:rPr>
  </w:style>
  <w:style w:type="paragraph" w:customStyle="1" w:styleId="Zagolovok4">
    <w:name w:val="Zagolovok_4"/>
    <w:basedOn w:val="afffe"/>
    <w:rsid w:val="00464BD3"/>
    <w:pPr>
      <w:spacing w:line="214" w:lineRule="atLeast"/>
      <w:jc w:val="center"/>
      <w:textAlignment w:val="auto"/>
    </w:pPr>
    <w:rPr>
      <w:rFonts w:ascii="SchoolBookCSanPin" w:eastAsia="SchoolBookCSanPin" w:hAnsi="SchoolBookCSanPin" w:cs="SchoolBookCSanPin"/>
      <w:b/>
      <w:bCs/>
      <w:caps/>
      <w:kern w:val="2"/>
      <w:sz w:val="21"/>
      <w:szCs w:val="21"/>
      <w:lang w:val="ru-RU"/>
    </w:rPr>
  </w:style>
  <w:style w:type="paragraph" w:customStyle="1" w:styleId="Osnovnoytextvvv1kursiv">
    <w:name w:val="Osnovnoy_text vvv1 kursiv"/>
    <w:basedOn w:val="afffe"/>
    <w:rsid w:val="00464BD3"/>
    <w:pPr>
      <w:tabs>
        <w:tab w:val="left" w:pos="510"/>
      </w:tabs>
      <w:spacing w:line="213" w:lineRule="atLeast"/>
      <w:ind w:left="340"/>
      <w:jc w:val="both"/>
      <w:textAlignment w:val="auto"/>
    </w:pPr>
    <w:rPr>
      <w:rFonts w:ascii="SchoolBookCSanPin" w:eastAsia="SchoolBookCSanPin" w:hAnsi="SchoolBookCSanPin" w:cs="SchoolBookCSanPin"/>
      <w:i/>
      <w:iCs/>
      <w:kern w:val="2"/>
      <w:sz w:val="21"/>
      <w:szCs w:val="21"/>
      <w:lang w:val="ru-RU"/>
    </w:rPr>
  </w:style>
  <w:style w:type="paragraph" w:customStyle="1" w:styleId="Osnovnoytextvvv1galka">
    <w:name w:val="Osnovnoy_text vvv1 galka"/>
    <w:basedOn w:val="afffe"/>
    <w:rsid w:val="00464BD3"/>
    <w:pPr>
      <w:tabs>
        <w:tab w:val="left" w:pos="510"/>
        <w:tab w:val="left" w:pos="680"/>
        <w:tab w:val="left" w:pos="907"/>
      </w:tabs>
      <w:spacing w:line="213" w:lineRule="atLeast"/>
      <w:ind w:left="510"/>
      <w:jc w:val="both"/>
      <w:textAlignment w:val="auto"/>
    </w:pPr>
    <w:rPr>
      <w:rFonts w:ascii="SchoolBookCSanPin" w:eastAsia="SchoolBookCSanPin" w:hAnsi="SchoolBookCSanPin" w:cs="SchoolBookCSanPin"/>
      <w:kern w:val="2"/>
      <w:sz w:val="21"/>
      <w:szCs w:val="21"/>
      <w:lang w:val="ru-RU"/>
    </w:rPr>
  </w:style>
  <w:style w:type="paragraph" w:customStyle="1" w:styleId="Snoski">
    <w:name w:val="Snoski"/>
    <w:basedOn w:val="afffe"/>
    <w:rsid w:val="00464BD3"/>
    <w:pPr>
      <w:tabs>
        <w:tab w:val="left" w:pos="794"/>
      </w:tabs>
      <w:spacing w:line="174" w:lineRule="atLeast"/>
      <w:ind w:left="227" w:firstLine="340"/>
      <w:jc w:val="both"/>
      <w:textAlignment w:val="auto"/>
    </w:pPr>
    <w:rPr>
      <w:rFonts w:ascii="SchoolBookCSanPin" w:eastAsia="SchoolBookCSanPin" w:hAnsi="SchoolBookCSanPin" w:cs="SchoolBookCSanPin"/>
      <w:kern w:val="2"/>
      <w:sz w:val="17"/>
      <w:szCs w:val="17"/>
      <w:lang w:val="ru-RU"/>
    </w:rPr>
  </w:style>
  <w:style w:type="paragraph" w:customStyle="1" w:styleId="Dopolnittekst">
    <w:name w:val="Dopolnit_tekst"/>
    <w:basedOn w:val="afffe"/>
    <w:rsid w:val="00464BD3"/>
    <w:pPr>
      <w:spacing w:line="213" w:lineRule="atLeast"/>
      <w:ind w:left="113" w:right="113"/>
      <w:jc w:val="both"/>
      <w:textAlignment w:val="auto"/>
    </w:pPr>
    <w:rPr>
      <w:kern w:val="2"/>
      <w:sz w:val="19"/>
      <w:szCs w:val="19"/>
      <w:lang w:val="ru-RU"/>
    </w:rPr>
  </w:style>
  <w:style w:type="character" w:customStyle="1" w:styleId="Hyperlink0">
    <w:name w:val="Hyperlink.0"/>
    <w:basedOn w:val="a0"/>
    <w:rsid w:val="00464BD3"/>
    <w:rPr>
      <w:color w:val="0070C0"/>
      <w:u w:val="single" w:color="0070C0"/>
      <w:lang w:val="en-US"/>
    </w:rPr>
  </w:style>
  <w:style w:type="character" w:customStyle="1" w:styleId="FontStyle46">
    <w:name w:val="Font Style46"/>
    <w:uiPriority w:val="99"/>
    <w:rsid w:val="00464BD3"/>
    <w:rPr>
      <w:rFonts w:ascii="Times New Roman" w:hAnsi="Times New Roman" w:cs="Times New Roman" w:hint="default"/>
      <w:color w:val="000000"/>
      <w:sz w:val="22"/>
      <w:szCs w:val="22"/>
    </w:rPr>
  </w:style>
  <w:style w:type="character" w:customStyle="1" w:styleId="snoskazifra">
    <w:name w:val="snoska zifra"/>
    <w:rsid w:val="00464BD3"/>
    <w:rPr>
      <w:position w:val="1"/>
      <w:sz w:val="22"/>
      <w:szCs w:val="22"/>
    </w:rPr>
  </w:style>
  <w:style w:type="character" w:customStyle="1" w:styleId="affffb">
    <w:name w:val="ч"/>
    <w:rsid w:val="00464BD3"/>
    <w:rPr>
      <w:caps w:val="0"/>
      <w:smallCaps w:val="0"/>
    </w:rPr>
  </w:style>
  <w:style w:type="paragraph" w:customStyle="1" w:styleId="315">
    <w:name w:val="Заголовок 31"/>
    <w:basedOn w:val="a"/>
    <w:next w:val="a"/>
    <w:uiPriority w:val="9"/>
    <w:qFormat/>
    <w:rsid w:val="00464BD3"/>
    <w:pPr>
      <w:keepNext/>
      <w:keepLines/>
      <w:spacing w:before="200" w:after="0" w:line="276" w:lineRule="auto"/>
      <w:outlineLvl w:val="2"/>
    </w:pPr>
    <w:rPr>
      <w:rFonts w:ascii="Calibri" w:eastAsia="MS Gothic" w:hAnsi="Calibri" w:cs="Times New Roman"/>
      <w:b/>
      <w:bCs/>
      <w:color w:val="4F81BD"/>
      <w:lang w:val="en-US"/>
    </w:rPr>
  </w:style>
  <w:style w:type="character" w:customStyle="1" w:styleId="2f8">
    <w:name w:val="Основной текст (2)_"/>
    <w:link w:val="2f9"/>
    <w:uiPriority w:val="99"/>
    <w:locked/>
    <w:rsid w:val="00464BD3"/>
    <w:rPr>
      <w:sz w:val="28"/>
      <w:shd w:val="clear" w:color="auto" w:fill="FFFFFF"/>
    </w:rPr>
  </w:style>
  <w:style w:type="paragraph" w:customStyle="1" w:styleId="2f9">
    <w:name w:val="Основной текст (2)"/>
    <w:basedOn w:val="a"/>
    <w:link w:val="2f8"/>
    <w:uiPriority w:val="99"/>
    <w:rsid w:val="00464BD3"/>
    <w:pPr>
      <w:widowControl w:val="0"/>
      <w:shd w:val="clear" w:color="auto" w:fill="FFFFFF"/>
      <w:spacing w:after="240" w:line="322" w:lineRule="exact"/>
    </w:pPr>
    <w:rPr>
      <w:sz w:val="28"/>
    </w:rPr>
  </w:style>
  <w:style w:type="character" w:customStyle="1" w:styleId="snippet-info">
    <w:name w:val="snippet-info"/>
    <w:basedOn w:val="a0"/>
    <w:rsid w:val="00464BD3"/>
  </w:style>
  <w:style w:type="character" w:customStyle="1" w:styleId="fontstyle01">
    <w:name w:val="fontstyle01"/>
    <w:basedOn w:val="a0"/>
    <w:rsid w:val="00464BD3"/>
    <w:rPr>
      <w:rFonts w:ascii="NewtonCSanPin-Regular" w:hAnsi="NewtonCSanPin-Regular" w:hint="default"/>
      <w:b w:val="0"/>
      <w:bCs w:val="0"/>
      <w:i w:val="0"/>
      <w:iCs w:val="0"/>
      <w:color w:val="242021"/>
      <w:sz w:val="18"/>
      <w:szCs w:val="18"/>
    </w:rPr>
  </w:style>
  <w:style w:type="character" w:customStyle="1" w:styleId="219">
    <w:name w:val="Заголовок 2 Знак1"/>
    <w:basedOn w:val="a0"/>
    <w:uiPriority w:val="9"/>
    <w:semiHidden/>
    <w:rsid w:val="00464BD3"/>
    <w:rPr>
      <w:rFonts w:ascii="Cambria" w:eastAsia="Times New Roman" w:hAnsi="Cambria" w:cs="Times New Roman" w:hint="default"/>
      <w:b/>
      <w:bCs/>
      <w:color w:val="4F81BD"/>
      <w:sz w:val="26"/>
      <w:szCs w:val="26"/>
    </w:rPr>
  </w:style>
  <w:style w:type="character" w:customStyle="1" w:styleId="316">
    <w:name w:val="Заголовок 3 Знак1"/>
    <w:basedOn w:val="a0"/>
    <w:uiPriority w:val="9"/>
    <w:semiHidden/>
    <w:rsid w:val="00464BD3"/>
    <w:rPr>
      <w:rFonts w:ascii="Cambria" w:eastAsia="Times New Roman" w:hAnsi="Cambria" w:cs="Times New Roman" w:hint="default"/>
      <w:b/>
      <w:bCs/>
      <w:color w:val="4F81BD"/>
    </w:rPr>
  </w:style>
  <w:style w:type="character" w:customStyle="1" w:styleId="1ffd">
    <w:name w:val="Название Знак1"/>
    <w:basedOn w:val="a0"/>
    <w:uiPriority w:val="10"/>
    <w:rsid w:val="00464BD3"/>
    <w:rPr>
      <w:rFonts w:ascii="Cambria" w:eastAsia="Times New Roman" w:hAnsi="Cambria" w:cs="Times New Roman" w:hint="default"/>
      <w:color w:val="17365D"/>
      <w:spacing w:val="5"/>
      <w:kern w:val="28"/>
      <w:sz w:val="52"/>
      <w:szCs w:val="52"/>
    </w:rPr>
  </w:style>
  <w:style w:type="character" w:customStyle="1" w:styleId="1ffe">
    <w:name w:val="Подзаголовок Знак1"/>
    <w:basedOn w:val="a0"/>
    <w:uiPriority w:val="11"/>
    <w:rsid w:val="00464BD3"/>
    <w:rPr>
      <w:rFonts w:ascii="Cambria" w:eastAsia="Times New Roman" w:hAnsi="Cambria" w:cs="Times New Roman" w:hint="default"/>
      <w:i/>
      <w:iCs/>
      <w:color w:val="4F81BD"/>
      <w:spacing w:val="15"/>
      <w:sz w:val="24"/>
      <w:szCs w:val="24"/>
    </w:rPr>
  </w:style>
  <w:style w:type="character" w:customStyle="1" w:styleId="21a">
    <w:name w:val="Цитата 2 Знак1"/>
    <w:basedOn w:val="a0"/>
    <w:uiPriority w:val="29"/>
    <w:rsid w:val="00464BD3"/>
    <w:rPr>
      <w:i/>
      <w:iCs/>
      <w:color w:val="000000"/>
    </w:rPr>
  </w:style>
  <w:style w:type="character" w:customStyle="1" w:styleId="410">
    <w:name w:val="Заголовок 4 Знак1"/>
    <w:basedOn w:val="a0"/>
    <w:uiPriority w:val="9"/>
    <w:semiHidden/>
    <w:rsid w:val="00464BD3"/>
    <w:rPr>
      <w:rFonts w:ascii="Cambria" w:eastAsia="Times New Roman" w:hAnsi="Cambria" w:cs="Times New Roman" w:hint="default"/>
      <w:b/>
      <w:bCs/>
      <w:i/>
      <w:iCs/>
      <w:color w:val="4F81BD"/>
    </w:rPr>
  </w:style>
  <w:style w:type="character" w:customStyle="1" w:styleId="510">
    <w:name w:val="Заголовок 5 Знак1"/>
    <w:basedOn w:val="a0"/>
    <w:uiPriority w:val="9"/>
    <w:semiHidden/>
    <w:rsid w:val="00464BD3"/>
    <w:rPr>
      <w:rFonts w:ascii="Cambria" w:eastAsia="Times New Roman" w:hAnsi="Cambria" w:cs="Times New Roman" w:hint="default"/>
      <w:color w:val="243F60"/>
    </w:rPr>
  </w:style>
  <w:style w:type="character" w:customStyle="1" w:styleId="610">
    <w:name w:val="Заголовок 6 Знак1"/>
    <w:basedOn w:val="a0"/>
    <w:uiPriority w:val="9"/>
    <w:semiHidden/>
    <w:rsid w:val="00464BD3"/>
    <w:rPr>
      <w:rFonts w:ascii="Cambria" w:eastAsia="Times New Roman" w:hAnsi="Cambria" w:cs="Times New Roman" w:hint="default"/>
      <w:i/>
      <w:iCs/>
      <w:color w:val="243F60"/>
    </w:rPr>
  </w:style>
  <w:style w:type="character" w:customStyle="1" w:styleId="710">
    <w:name w:val="Заголовок 7 Знак1"/>
    <w:basedOn w:val="a0"/>
    <w:uiPriority w:val="9"/>
    <w:semiHidden/>
    <w:rsid w:val="00464BD3"/>
    <w:rPr>
      <w:rFonts w:ascii="Cambria" w:eastAsia="Times New Roman" w:hAnsi="Cambria" w:cs="Times New Roman" w:hint="default"/>
      <w:i/>
      <w:iCs/>
      <w:color w:val="404040"/>
    </w:rPr>
  </w:style>
  <w:style w:type="character" w:customStyle="1" w:styleId="810">
    <w:name w:val="Заголовок 8 Знак1"/>
    <w:basedOn w:val="a0"/>
    <w:uiPriority w:val="9"/>
    <w:semiHidden/>
    <w:rsid w:val="00464BD3"/>
    <w:rPr>
      <w:rFonts w:ascii="Cambria" w:eastAsia="Times New Roman" w:hAnsi="Cambria" w:cs="Times New Roman" w:hint="default"/>
      <w:color w:val="404040"/>
      <w:sz w:val="20"/>
      <w:szCs w:val="20"/>
    </w:rPr>
  </w:style>
  <w:style w:type="character" w:customStyle="1" w:styleId="910">
    <w:name w:val="Заголовок 9 Знак1"/>
    <w:basedOn w:val="a0"/>
    <w:uiPriority w:val="9"/>
    <w:semiHidden/>
    <w:rsid w:val="00464BD3"/>
    <w:rPr>
      <w:rFonts w:ascii="Cambria" w:eastAsia="Times New Roman" w:hAnsi="Cambria" w:cs="Times New Roman" w:hint="default"/>
      <w:i/>
      <w:iCs/>
      <w:color w:val="404040"/>
      <w:sz w:val="20"/>
      <w:szCs w:val="20"/>
    </w:rPr>
  </w:style>
  <w:style w:type="character" w:customStyle="1" w:styleId="1fff">
    <w:name w:val="Выделенная цитата Знак1"/>
    <w:basedOn w:val="a0"/>
    <w:uiPriority w:val="30"/>
    <w:rsid w:val="00464BD3"/>
    <w:rPr>
      <w:b/>
      <w:bCs/>
      <w:i/>
      <w:iCs/>
      <w:color w:val="4F81BD"/>
    </w:rPr>
  </w:style>
  <w:style w:type="table" w:customStyle="1" w:styleId="116">
    <w:name w:val="Светлая заливка11"/>
    <w:basedOn w:val="a1"/>
    <w:uiPriority w:val="60"/>
    <w:rsid w:val="00464BD3"/>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 - Акцент 111"/>
    <w:basedOn w:val="a1"/>
    <w:uiPriority w:val="60"/>
    <w:rsid w:val="00464BD3"/>
    <w:pPr>
      <w:spacing w:after="0" w:line="240" w:lineRule="auto"/>
    </w:pPr>
    <w:rPr>
      <w:rFonts w:ascii="Calibri" w:eastAsia="MS Mincho" w:hAnsi="Calibri" w:cs="Times New Roman"/>
      <w:color w:val="365F91"/>
      <w:lang w:val="en-US"/>
    </w:rPr>
    <w:tblPr>
      <w:tblStyleRowBandSize w:val="1"/>
      <w:tblStyleColBandSize w:val="1"/>
      <w:tblInd w:w="0" w:type="nil"/>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10">
    <w:name w:val="Светлая заливка - Акцент 211"/>
    <w:basedOn w:val="a1"/>
    <w:uiPriority w:val="60"/>
    <w:rsid w:val="00464BD3"/>
    <w:pPr>
      <w:spacing w:after="0" w:line="240" w:lineRule="auto"/>
    </w:pPr>
    <w:rPr>
      <w:rFonts w:ascii="Calibri" w:eastAsia="MS Mincho" w:hAnsi="Calibri" w:cs="Times New Roman"/>
      <w:color w:val="943634"/>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10">
    <w:name w:val="Светлая заливка - Акцент 311"/>
    <w:basedOn w:val="a1"/>
    <w:uiPriority w:val="60"/>
    <w:rsid w:val="00464BD3"/>
    <w:pPr>
      <w:spacing w:after="0" w:line="240" w:lineRule="auto"/>
    </w:pPr>
    <w:rPr>
      <w:rFonts w:ascii="Calibri" w:eastAsia="MS Mincho" w:hAnsi="Calibri" w:cs="Times New Roman"/>
      <w:color w:val="76923C"/>
      <w:lang w:val="en-US"/>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10">
    <w:name w:val="Светлая заливка - Акцент 411"/>
    <w:basedOn w:val="a1"/>
    <w:uiPriority w:val="60"/>
    <w:rsid w:val="00464BD3"/>
    <w:pPr>
      <w:spacing w:after="0" w:line="240" w:lineRule="auto"/>
    </w:pPr>
    <w:rPr>
      <w:rFonts w:ascii="Calibri" w:eastAsia="MS Mincho" w:hAnsi="Calibri" w:cs="Times New Roman"/>
      <w:color w:val="5F497A"/>
      <w:lang w:val="en-US"/>
    </w:rPr>
    <w:tblPr>
      <w:tblStyleRowBandSize w:val="1"/>
      <w:tblStyleColBandSize w:val="1"/>
      <w:tblInd w:w="0" w:type="nil"/>
      <w:tblBorders>
        <w:top w:val="single" w:sz="8" w:space="0" w:color="8064A2"/>
        <w:bottom w:val="single" w:sz="8" w:space="0" w:color="8064A2"/>
      </w:tblBorders>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10">
    <w:name w:val="Светлая заливка - Акцент 511"/>
    <w:basedOn w:val="a1"/>
    <w:uiPriority w:val="60"/>
    <w:rsid w:val="00464BD3"/>
    <w:pPr>
      <w:spacing w:after="0" w:line="240" w:lineRule="auto"/>
    </w:pPr>
    <w:rPr>
      <w:rFonts w:ascii="Calibri" w:eastAsia="MS Mincho" w:hAnsi="Calibri" w:cs="Times New Roman"/>
      <w:color w:val="31849B"/>
      <w:lang w:val="en-US"/>
    </w:rPr>
    <w:tblPr>
      <w:tblStyleRowBandSize w:val="1"/>
      <w:tblStyleColBandSize w:val="1"/>
      <w:tblInd w:w="0" w:type="nil"/>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10">
    <w:name w:val="Светлая заливка - Акцент 611"/>
    <w:basedOn w:val="a1"/>
    <w:uiPriority w:val="60"/>
    <w:rsid w:val="00464BD3"/>
    <w:pPr>
      <w:spacing w:after="0" w:line="240" w:lineRule="auto"/>
    </w:pPr>
    <w:rPr>
      <w:rFonts w:ascii="Calibri" w:eastAsia="MS Mincho" w:hAnsi="Calibri" w:cs="Times New Roman"/>
      <w:color w:val="E36C0A"/>
      <w:lang w:val="en-US"/>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7">
    <w:name w:val="Светлый список11"/>
    <w:basedOn w:val="a1"/>
    <w:uiPriority w:val="61"/>
    <w:rsid w:val="00464BD3"/>
    <w:pPr>
      <w:spacing w:after="0" w:line="240" w:lineRule="auto"/>
    </w:pPr>
    <w:rPr>
      <w:rFonts w:ascii="Calibri" w:eastAsia="MS Mincho" w:hAnsi="Calibri" w:cs="Times New Roman"/>
      <w:lang w:val="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1">
    <w:name w:val="Светлый список - Акцент 111"/>
    <w:basedOn w:val="a1"/>
    <w:uiPriority w:val="61"/>
    <w:rsid w:val="00464BD3"/>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Светлый список - Акцент 211"/>
    <w:basedOn w:val="a1"/>
    <w:uiPriority w:val="61"/>
    <w:rsid w:val="00464BD3"/>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tblBorders>
    </w:tblPr>
    <w:tblStylePr w:type="firstRow">
      <w:pPr>
        <w:spacing w:beforeLines="0" w:before="0" w:beforeAutospacing="0" w:afterLines="0" w:after="0" w:afterAutospacing="0" w:line="240" w:lineRule="auto"/>
      </w:pPr>
      <w:rPr>
        <w:b/>
        <w:bCs/>
        <w:color w:val="FFFFFF"/>
      </w:rPr>
      <w:tblPr/>
      <w:tcPr>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11">
    <w:name w:val="Светлый список - Акцент 311"/>
    <w:basedOn w:val="a1"/>
    <w:uiPriority w:val="61"/>
    <w:rsid w:val="00464BD3"/>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11">
    <w:name w:val="Светлый список - Акцент 411"/>
    <w:basedOn w:val="a1"/>
    <w:uiPriority w:val="61"/>
    <w:rsid w:val="00464BD3"/>
    <w:pPr>
      <w:spacing w:after="0" w:line="240" w:lineRule="auto"/>
    </w:pPr>
    <w:rPr>
      <w:rFonts w:ascii="Calibri" w:eastAsia="MS Mincho" w:hAnsi="Calibri" w:cs="Times New Roman"/>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tblBorders>
    </w:tblPr>
    <w:tblStylePr w:type="firstRow">
      <w:pPr>
        <w:spacing w:beforeLines="0" w:before="0" w:beforeAutospacing="0" w:afterLines="0" w:after="0" w:afterAutospacing="0" w:line="240" w:lineRule="auto"/>
      </w:pPr>
      <w:rPr>
        <w:b/>
        <w:bCs/>
        <w:color w:val="FFFFFF"/>
      </w:rPr>
      <w:tblPr/>
      <w:tcPr>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11">
    <w:name w:val="Светлый список - Акцент 511"/>
    <w:basedOn w:val="a1"/>
    <w:uiPriority w:val="61"/>
    <w:rsid w:val="00464BD3"/>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tblBorders>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11">
    <w:name w:val="Светлый список - Акцент 611"/>
    <w:basedOn w:val="a1"/>
    <w:uiPriority w:val="61"/>
    <w:rsid w:val="00464BD3"/>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18">
    <w:name w:val="Светлая сетка11"/>
    <w:basedOn w:val="a1"/>
    <w:uiPriority w:val="62"/>
    <w:rsid w:val="00464BD3"/>
    <w:pPr>
      <w:spacing w:after="0" w:line="240" w:lineRule="auto"/>
    </w:pPr>
    <w:rPr>
      <w:rFonts w:ascii="Calibri" w:eastAsia="MS Mincho" w:hAnsi="Calibri" w:cs="Times New Roman"/>
      <w:lang w:val="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2">
    <w:name w:val="Светлая сетка - Акцент 111"/>
    <w:basedOn w:val="a1"/>
    <w:uiPriority w:val="62"/>
    <w:rsid w:val="00464BD3"/>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12">
    <w:name w:val="Светлая сетка - Акцент 211"/>
    <w:basedOn w:val="a1"/>
    <w:uiPriority w:val="62"/>
    <w:rsid w:val="00464BD3"/>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12">
    <w:name w:val="Светлая сетка - Акцент 311"/>
    <w:basedOn w:val="a1"/>
    <w:uiPriority w:val="62"/>
    <w:rsid w:val="00464BD3"/>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2">
    <w:name w:val="Светлая сетка - Акцент 411"/>
    <w:basedOn w:val="a1"/>
    <w:uiPriority w:val="62"/>
    <w:rsid w:val="00464BD3"/>
    <w:pPr>
      <w:spacing w:after="0" w:line="240" w:lineRule="auto"/>
    </w:pPr>
    <w:rPr>
      <w:rFonts w:ascii="Calibri" w:eastAsia="MS Mincho" w:hAnsi="Calibri" w:cs="Times New Roman"/>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12">
    <w:name w:val="Светлая сетка - Акцент 511"/>
    <w:basedOn w:val="a1"/>
    <w:uiPriority w:val="62"/>
    <w:rsid w:val="00464BD3"/>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12">
    <w:name w:val="Светлая сетка - Акцент 611"/>
    <w:basedOn w:val="a1"/>
    <w:uiPriority w:val="62"/>
    <w:rsid w:val="00464BD3"/>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12">
    <w:name w:val="Средняя заливка 111"/>
    <w:basedOn w:val="a1"/>
    <w:uiPriority w:val="63"/>
    <w:rsid w:val="00464BD3"/>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0">
    <w:name w:val="Средняя заливка 1 - Акцент 111"/>
    <w:basedOn w:val="a1"/>
    <w:uiPriority w:val="63"/>
    <w:rsid w:val="00464BD3"/>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0">
    <w:name w:val="Средняя заливка 1 - Акцент 211"/>
    <w:basedOn w:val="a1"/>
    <w:uiPriority w:val="63"/>
    <w:rsid w:val="00464BD3"/>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Lines="0" w:before="0" w:beforeAutospacing="0" w:afterLines="0" w:after="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10">
    <w:name w:val="Средняя заливка 1 - Акцент 311"/>
    <w:basedOn w:val="a1"/>
    <w:uiPriority w:val="63"/>
    <w:rsid w:val="00464BD3"/>
    <w:pPr>
      <w:spacing w:after="0" w:line="240" w:lineRule="auto"/>
    </w:pPr>
    <w:rPr>
      <w:rFonts w:ascii="Calibri" w:eastAsia="MS Mincho" w:hAnsi="Calibri" w:cs="Times New Roman"/>
      <w:lang w:val="en-US"/>
    </w:rPr>
    <w:tblPr>
      <w:tblStyleRowBandSize w:val="1"/>
      <w:tblStyleColBandSize w:val="1"/>
      <w:tblInd w:w="0" w:type="nil"/>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Lines="0" w:before="0" w:beforeAutospacing="0" w:afterLines="0" w:after="0" w:afterAutospacing="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10">
    <w:name w:val="Средняя заливка 1 - Акцент 411"/>
    <w:basedOn w:val="a1"/>
    <w:uiPriority w:val="63"/>
    <w:rsid w:val="00464BD3"/>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10">
    <w:name w:val="Средняя заливка 1 - Акцент 511"/>
    <w:basedOn w:val="a1"/>
    <w:uiPriority w:val="63"/>
    <w:rsid w:val="00464BD3"/>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10">
    <w:name w:val="Средняя заливка 1 - Акцент 611"/>
    <w:basedOn w:val="a1"/>
    <w:uiPriority w:val="63"/>
    <w:rsid w:val="00464BD3"/>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10">
    <w:name w:val="Средняя заливка 211"/>
    <w:basedOn w:val="a1"/>
    <w:uiPriority w:val="64"/>
    <w:rsid w:val="00464BD3"/>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10">
    <w:name w:val="Средняя заливка 2 - Акцент 111"/>
    <w:basedOn w:val="a1"/>
    <w:uiPriority w:val="64"/>
    <w:rsid w:val="00464BD3"/>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10">
    <w:name w:val="Средняя заливка 2 - Акцент 211"/>
    <w:basedOn w:val="a1"/>
    <w:uiPriority w:val="64"/>
    <w:rsid w:val="00464BD3"/>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10">
    <w:name w:val="Средняя заливка 2 - Акцент 311"/>
    <w:basedOn w:val="a1"/>
    <w:uiPriority w:val="64"/>
    <w:rsid w:val="00464BD3"/>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10">
    <w:name w:val="Средняя заливка 2 - Акцент 411"/>
    <w:basedOn w:val="a1"/>
    <w:uiPriority w:val="64"/>
    <w:rsid w:val="00464BD3"/>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10">
    <w:name w:val="Средняя заливка 2 - Акцент 511"/>
    <w:basedOn w:val="a1"/>
    <w:uiPriority w:val="64"/>
    <w:rsid w:val="00464BD3"/>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10">
    <w:name w:val="Средняя заливка 2 - Акцент 611"/>
    <w:basedOn w:val="a1"/>
    <w:uiPriority w:val="64"/>
    <w:rsid w:val="00464BD3"/>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Средний список 111"/>
    <w:basedOn w:val="a1"/>
    <w:uiPriority w:val="65"/>
    <w:rsid w:val="00464BD3"/>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000000"/>
        <w:bottom w:val="single" w:sz="8" w:space="0" w:color="000000"/>
      </w:tblBorders>
    </w:tblPr>
    <w:tblStylePr w:type="firstRow">
      <w:rPr>
        <w:rFonts w:ascii="Calibri" w:eastAsia="MS Gothic" w:hAnsi="Calibr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
    <w:basedOn w:val="a1"/>
    <w:uiPriority w:val="65"/>
    <w:rsid w:val="00464BD3"/>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4F81BD"/>
        <w:bottom w:val="single" w:sz="8" w:space="0" w:color="4F81BD"/>
      </w:tblBorders>
    </w:tblPr>
    <w:tblStylePr w:type="firstRow">
      <w:rPr>
        <w:rFonts w:ascii="Calibri" w:eastAsia="MS Gothic" w:hAnsi="Calibr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
    <w:name w:val="Средний список 1 - Акцент 211"/>
    <w:basedOn w:val="a1"/>
    <w:uiPriority w:val="65"/>
    <w:rsid w:val="00464BD3"/>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C0504D"/>
        <w:bottom w:val="single" w:sz="8" w:space="0" w:color="C0504D"/>
      </w:tblBorders>
    </w:tblPr>
    <w:tblStylePr w:type="firstRow">
      <w:rPr>
        <w:rFonts w:ascii="Calibri" w:eastAsia="MS Gothic" w:hAnsi="Calibri" w:cs="Times New Roman" w:hint="default"/>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11">
    <w:name w:val="Средний список 1 - Акцент 311"/>
    <w:basedOn w:val="a1"/>
    <w:uiPriority w:val="65"/>
    <w:rsid w:val="00464BD3"/>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9BBB59"/>
        <w:bottom w:val="single" w:sz="8" w:space="0" w:color="9BBB59"/>
      </w:tblBorders>
    </w:tblPr>
    <w:tblStylePr w:type="firstRow">
      <w:rPr>
        <w:rFonts w:ascii="Calibri" w:eastAsia="MS Gothic" w:hAnsi="Calibri" w:cs="Times New Roman" w:hint="defaul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11">
    <w:name w:val="Средний список 1 - Акцент 411"/>
    <w:basedOn w:val="a1"/>
    <w:uiPriority w:val="65"/>
    <w:rsid w:val="00464BD3"/>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8064A2"/>
        <w:bottom w:val="single" w:sz="8" w:space="0" w:color="8064A2"/>
      </w:tblBorders>
    </w:tblPr>
    <w:tblStylePr w:type="firstRow">
      <w:rPr>
        <w:rFonts w:ascii="Calibri" w:eastAsia="MS Gothic" w:hAnsi="Calibri"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11">
    <w:name w:val="Средний список 1 - Акцент 511"/>
    <w:basedOn w:val="a1"/>
    <w:uiPriority w:val="65"/>
    <w:rsid w:val="00464BD3"/>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4BACC6"/>
        <w:bottom w:val="single" w:sz="8" w:space="0" w:color="4BACC6"/>
      </w:tblBorders>
    </w:tblPr>
    <w:tblStylePr w:type="firstRow">
      <w:rPr>
        <w:rFonts w:ascii="Calibri" w:eastAsia="MS Gothic" w:hAnsi="Calibri" w:cs="Times New Roman" w:hint="default"/>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11">
    <w:name w:val="Средний список 1 - Акцент 611"/>
    <w:basedOn w:val="a1"/>
    <w:uiPriority w:val="65"/>
    <w:rsid w:val="00464BD3"/>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F79646"/>
        <w:bottom w:val="single" w:sz="8" w:space="0" w:color="F79646"/>
      </w:tblBorders>
    </w:tblPr>
    <w:tblStylePr w:type="firstRow">
      <w:rPr>
        <w:rFonts w:ascii="Calibri" w:eastAsia="MS Gothic" w:hAnsi="Calibri" w:cs="Times New Roman" w:hint="default"/>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11">
    <w:name w:val="Средний список 211"/>
    <w:basedOn w:val="a1"/>
    <w:uiPriority w:val="66"/>
    <w:rsid w:val="00464BD3"/>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11">
    <w:name w:val="Средний список 2 - Акцент 111"/>
    <w:basedOn w:val="a1"/>
    <w:uiPriority w:val="66"/>
    <w:rsid w:val="00464BD3"/>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11">
    <w:name w:val="Средний список 2 - Акцент 211"/>
    <w:basedOn w:val="a1"/>
    <w:uiPriority w:val="66"/>
    <w:rsid w:val="00464BD3"/>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11">
    <w:name w:val="Средний список 2 - Акцент 311"/>
    <w:basedOn w:val="a1"/>
    <w:uiPriority w:val="66"/>
    <w:rsid w:val="00464BD3"/>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11">
    <w:name w:val="Средний список 2 - Акцент 411"/>
    <w:basedOn w:val="a1"/>
    <w:uiPriority w:val="66"/>
    <w:rsid w:val="00464BD3"/>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11">
    <w:name w:val="Средний список 2 - Акцент 511"/>
    <w:basedOn w:val="a1"/>
    <w:uiPriority w:val="66"/>
    <w:rsid w:val="00464BD3"/>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11">
    <w:name w:val="Средний список 2 - Акцент 611"/>
    <w:basedOn w:val="a1"/>
    <w:uiPriority w:val="66"/>
    <w:rsid w:val="00464BD3"/>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14">
    <w:name w:val="Средняя сетка 111"/>
    <w:basedOn w:val="a1"/>
    <w:uiPriority w:val="67"/>
    <w:rsid w:val="00464BD3"/>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2">
    <w:name w:val="Средняя сетка 1 - Акцент 111"/>
    <w:basedOn w:val="a1"/>
    <w:uiPriority w:val="67"/>
    <w:rsid w:val="00464BD3"/>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12">
    <w:name w:val="Средняя сетка 1 - Акцент 211"/>
    <w:basedOn w:val="a1"/>
    <w:uiPriority w:val="67"/>
    <w:rsid w:val="00464BD3"/>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12">
    <w:name w:val="Средняя сетка 1 - Акцент 311"/>
    <w:basedOn w:val="a1"/>
    <w:uiPriority w:val="67"/>
    <w:rsid w:val="00464BD3"/>
    <w:pPr>
      <w:spacing w:after="0" w:line="240" w:lineRule="auto"/>
    </w:pPr>
    <w:rPr>
      <w:rFonts w:ascii="Calibri" w:eastAsia="MS Mincho" w:hAnsi="Calibri" w:cs="Times New Roman"/>
      <w:lang w:val="en-US"/>
    </w:rPr>
    <w:tblPr>
      <w:tblStyleRowBandSize w:val="1"/>
      <w:tblStyleColBandSize w:val="1"/>
      <w:tblInd w:w="0" w:type="nil"/>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12">
    <w:name w:val="Средняя сетка 1 - Акцент 411"/>
    <w:basedOn w:val="a1"/>
    <w:uiPriority w:val="67"/>
    <w:rsid w:val="00464BD3"/>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12">
    <w:name w:val="Средняя сетка 1 - Акцент 511"/>
    <w:basedOn w:val="a1"/>
    <w:uiPriority w:val="67"/>
    <w:rsid w:val="00464BD3"/>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12">
    <w:name w:val="Средняя сетка 1 - Акцент 611"/>
    <w:basedOn w:val="a1"/>
    <w:uiPriority w:val="67"/>
    <w:rsid w:val="00464BD3"/>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1112">
    <w:name w:val="Средняя сетка 2 - Акцент 111"/>
    <w:basedOn w:val="a1"/>
    <w:uiPriority w:val="68"/>
    <w:rsid w:val="00464BD3"/>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12">
    <w:name w:val="Средняя сетка 2 - Акцент 211"/>
    <w:basedOn w:val="a1"/>
    <w:uiPriority w:val="68"/>
    <w:rsid w:val="00464BD3"/>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12">
    <w:name w:val="Средняя сетка 2 - Акцент 311"/>
    <w:basedOn w:val="a1"/>
    <w:uiPriority w:val="68"/>
    <w:rsid w:val="00464BD3"/>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12">
    <w:name w:val="Средняя сетка 2 - Акцент 411"/>
    <w:basedOn w:val="a1"/>
    <w:uiPriority w:val="68"/>
    <w:rsid w:val="00464BD3"/>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12">
    <w:name w:val="Средняя сетка 2 - Акцент 511"/>
    <w:basedOn w:val="a1"/>
    <w:uiPriority w:val="68"/>
    <w:rsid w:val="00464BD3"/>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12">
    <w:name w:val="Средняя сетка 2 - Акцент 611"/>
    <w:basedOn w:val="a1"/>
    <w:uiPriority w:val="68"/>
    <w:rsid w:val="00464BD3"/>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10">
    <w:name w:val="Средняя сетка 311"/>
    <w:basedOn w:val="a1"/>
    <w:uiPriority w:val="69"/>
    <w:rsid w:val="00464BD3"/>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1">
    <w:name w:val="Средняя сетка 3 - Акцент 111"/>
    <w:basedOn w:val="a1"/>
    <w:uiPriority w:val="69"/>
    <w:rsid w:val="00464BD3"/>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1">
    <w:name w:val="Средняя сетка 3 - Акцент 211"/>
    <w:basedOn w:val="a1"/>
    <w:uiPriority w:val="69"/>
    <w:rsid w:val="00464BD3"/>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1">
    <w:name w:val="Средняя сетка 3 - Акцент 311"/>
    <w:basedOn w:val="a1"/>
    <w:uiPriority w:val="69"/>
    <w:rsid w:val="00464BD3"/>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1">
    <w:name w:val="Средняя сетка 3 - Акцент 411"/>
    <w:basedOn w:val="a1"/>
    <w:uiPriority w:val="69"/>
    <w:rsid w:val="00464BD3"/>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1">
    <w:name w:val="Средняя сетка 3 - Акцент 511"/>
    <w:basedOn w:val="a1"/>
    <w:uiPriority w:val="69"/>
    <w:rsid w:val="00464BD3"/>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1">
    <w:name w:val="Средняя сетка 3 - Акцент 611"/>
    <w:basedOn w:val="a1"/>
    <w:uiPriority w:val="69"/>
    <w:rsid w:val="00464BD3"/>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19">
    <w:name w:val="Темный список11"/>
    <w:basedOn w:val="a1"/>
    <w:uiPriority w:val="70"/>
    <w:rsid w:val="00464BD3"/>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13">
    <w:name w:val="Темный список - Акцент 111"/>
    <w:basedOn w:val="a1"/>
    <w:uiPriority w:val="70"/>
    <w:rsid w:val="00464BD3"/>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13">
    <w:name w:val="Темный список - Акцент 211"/>
    <w:basedOn w:val="a1"/>
    <w:uiPriority w:val="70"/>
    <w:rsid w:val="00464BD3"/>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13">
    <w:name w:val="Темный список - Акцент 311"/>
    <w:basedOn w:val="a1"/>
    <w:uiPriority w:val="70"/>
    <w:rsid w:val="00464BD3"/>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13">
    <w:name w:val="Темный список - Акцент 411"/>
    <w:basedOn w:val="a1"/>
    <w:uiPriority w:val="70"/>
    <w:rsid w:val="00464BD3"/>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13">
    <w:name w:val="Темный список - Акцент 511"/>
    <w:basedOn w:val="a1"/>
    <w:uiPriority w:val="70"/>
    <w:rsid w:val="00464BD3"/>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13">
    <w:name w:val="Темный список - Акцент 611"/>
    <w:basedOn w:val="a1"/>
    <w:uiPriority w:val="70"/>
    <w:rsid w:val="00464BD3"/>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a">
    <w:name w:val="Цветная заливка11"/>
    <w:basedOn w:val="a1"/>
    <w:uiPriority w:val="71"/>
    <w:rsid w:val="00464BD3"/>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14">
    <w:name w:val="Цветная заливка - Акцент 111"/>
    <w:basedOn w:val="a1"/>
    <w:uiPriority w:val="71"/>
    <w:rsid w:val="00464BD3"/>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14">
    <w:name w:val="Цветная заливка - Акцент 211"/>
    <w:basedOn w:val="a1"/>
    <w:uiPriority w:val="71"/>
    <w:rsid w:val="00464BD3"/>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14">
    <w:name w:val="Цветная заливка - Акцент 311"/>
    <w:basedOn w:val="a1"/>
    <w:uiPriority w:val="71"/>
    <w:rsid w:val="00464BD3"/>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14">
    <w:name w:val="Цветная заливка - Акцент 411"/>
    <w:basedOn w:val="a1"/>
    <w:uiPriority w:val="71"/>
    <w:rsid w:val="00464BD3"/>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14">
    <w:name w:val="Цветная заливка - Акцент 511"/>
    <w:basedOn w:val="a1"/>
    <w:uiPriority w:val="71"/>
    <w:rsid w:val="00464BD3"/>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14">
    <w:name w:val="Цветная заливка - Акцент 611"/>
    <w:basedOn w:val="a1"/>
    <w:uiPriority w:val="71"/>
    <w:rsid w:val="00464BD3"/>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1b">
    <w:name w:val="Цветной список11"/>
    <w:basedOn w:val="a1"/>
    <w:uiPriority w:val="72"/>
    <w:rsid w:val="00464BD3"/>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15">
    <w:name w:val="Цветной список - Акцент 111"/>
    <w:basedOn w:val="a1"/>
    <w:uiPriority w:val="72"/>
    <w:rsid w:val="00464BD3"/>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15">
    <w:name w:val="Цветной список - Акцент 211"/>
    <w:basedOn w:val="a1"/>
    <w:uiPriority w:val="72"/>
    <w:rsid w:val="00464BD3"/>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15">
    <w:name w:val="Цветной список - Акцент 311"/>
    <w:basedOn w:val="a1"/>
    <w:uiPriority w:val="72"/>
    <w:rsid w:val="00464BD3"/>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15">
    <w:name w:val="Цветной список - Акцент 411"/>
    <w:basedOn w:val="a1"/>
    <w:uiPriority w:val="72"/>
    <w:rsid w:val="00464BD3"/>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15">
    <w:name w:val="Цветной список - Акцент 511"/>
    <w:basedOn w:val="a1"/>
    <w:uiPriority w:val="72"/>
    <w:rsid w:val="00464BD3"/>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15">
    <w:name w:val="Цветной список - Акцент 611"/>
    <w:basedOn w:val="a1"/>
    <w:uiPriority w:val="72"/>
    <w:rsid w:val="00464BD3"/>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1c">
    <w:name w:val="Цветная сетка11"/>
    <w:basedOn w:val="a1"/>
    <w:uiPriority w:val="73"/>
    <w:rsid w:val="00464BD3"/>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16">
    <w:name w:val="Цветная сетка - Акцент 111"/>
    <w:basedOn w:val="a1"/>
    <w:uiPriority w:val="73"/>
    <w:rsid w:val="00464BD3"/>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16">
    <w:name w:val="Цветная сетка - Акцент 211"/>
    <w:basedOn w:val="a1"/>
    <w:uiPriority w:val="73"/>
    <w:rsid w:val="00464BD3"/>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16">
    <w:name w:val="Цветная сетка - Акцент 311"/>
    <w:basedOn w:val="a1"/>
    <w:uiPriority w:val="73"/>
    <w:rsid w:val="00464BD3"/>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16">
    <w:name w:val="Цветная сетка - Акцент 411"/>
    <w:basedOn w:val="a1"/>
    <w:uiPriority w:val="73"/>
    <w:rsid w:val="00464BD3"/>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16">
    <w:name w:val="Цветная сетка - Акцент 511"/>
    <w:basedOn w:val="a1"/>
    <w:uiPriority w:val="73"/>
    <w:rsid w:val="00464BD3"/>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16">
    <w:name w:val="Цветная сетка - Акцент 611"/>
    <w:basedOn w:val="a1"/>
    <w:uiPriority w:val="73"/>
    <w:rsid w:val="00464BD3"/>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numbering" w:customStyle="1" w:styleId="53">
    <w:name w:val="Нет списка5"/>
    <w:next w:val="a2"/>
    <w:uiPriority w:val="99"/>
    <w:semiHidden/>
    <w:unhideWhenUsed/>
    <w:rsid w:val="00464BD3"/>
  </w:style>
  <w:style w:type="table" w:customStyle="1" w:styleId="TableNormal4">
    <w:name w:val="Table Normal4"/>
    <w:uiPriority w:val="2"/>
    <w:semiHidden/>
    <w:unhideWhenUsed/>
    <w:qFormat/>
    <w:rsid w:val="00464BD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62">
    <w:name w:val="Нет списка6"/>
    <w:next w:val="a2"/>
    <w:uiPriority w:val="99"/>
    <w:semiHidden/>
    <w:unhideWhenUsed/>
    <w:rsid w:val="00464BD3"/>
  </w:style>
  <w:style w:type="table" w:customStyle="1" w:styleId="TableNormal5">
    <w:name w:val="Table Normal5"/>
    <w:uiPriority w:val="2"/>
    <w:semiHidden/>
    <w:unhideWhenUsed/>
    <w:qFormat/>
    <w:rsid w:val="00464BD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72">
    <w:name w:val="Нет списка7"/>
    <w:next w:val="a2"/>
    <w:uiPriority w:val="99"/>
    <w:semiHidden/>
    <w:unhideWhenUsed/>
    <w:rsid w:val="00464BD3"/>
  </w:style>
  <w:style w:type="table" w:customStyle="1" w:styleId="11d">
    <w:name w:val="Сетка таблицы11"/>
    <w:basedOn w:val="a1"/>
    <w:next w:val="ac"/>
    <w:uiPriority w:val="99"/>
    <w:rsid w:val="00464BD3"/>
    <w:pPr>
      <w:spacing w:after="0" w:line="240" w:lineRule="auto"/>
      <w:jc w:val="both"/>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Body Text Indent"/>
    <w:basedOn w:val="a"/>
    <w:link w:val="affffd"/>
    <w:uiPriority w:val="99"/>
    <w:semiHidden/>
    <w:rsid w:val="00464BD3"/>
    <w:pPr>
      <w:spacing w:after="0" w:line="240" w:lineRule="auto"/>
      <w:ind w:firstLine="720"/>
      <w:jc w:val="both"/>
    </w:pPr>
    <w:rPr>
      <w:rFonts w:ascii="Times New Roman" w:eastAsia="Times New Roman" w:hAnsi="Times New Roman" w:cs="Times New Roman"/>
      <w:color w:val="000000"/>
      <w:sz w:val="28"/>
      <w:szCs w:val="28"/>
      <w:lang w:eastAsia="ru-RU"/>
    </w:rPr>
  </w:style>
  <w:style w:type="character" w:customStyle="1" w:styleId="affffd">
    <w:name w:val="Основной текст с отступом Знак"/>
    <w:basedOn w:val="a0"/>
    <w:link w:val="affffc"/>
    <w:uiPriority w:val="99"/>
    <w:semiHidden/>
    <w:rsid w:val="00464BD3"/>
    <w:rPr>
      <w:rFonts w:ascii="Times New Roman" w:eastAsia="Times New Roman" w:hAnsi="Times New Roman" w:cs="Times New Roman"/>
      <w:color w:val="000000"/>
      <w:sz w:val="28"/>
      <w:szCs w:val="28"/>
      <w:lang w:eastAsia="ru-RU"/>
    </w:rPr>
  </w:style>
  <w:style w:type="character" w:customStyle="1" w:styleId="120">
    <w:name w:val="Заголовок 1 Знак2"/>
    <w:basedOn w:val="a0"/>
    <w:link w:val="11"/>
    <w:uiPriority w:val="9"/>
    <w:rsid w:val="00464BD3"/>
    <w:rPr>
      <w:rFonts w:asciiTheme="majorHAnsi" w:eastAsiaTheme="majorEastAsia" w:hAnsiTheme="majorHAnsi" w:cstheme="majorBidi"/>
      <w:color w:val="2E74B5" w:themeColor="accent1" w:themeShade="BF"/>
      <w:sz w:val="32"/>
      <w:szCs w:val="32"/>
    </w:rPr>
  </w:style>
  <w:style w:type="character" w:customStyle="1" w:styleId="420">
    <w:name w:val="Заголовок 4 Знак2"/>
    <w:basedOn w:val="a0"/>
    <w:link w:val="4"/>
    <w:uiPriority w:val="9"/>
    <w:semiHidden/>
    <w:rsid w:val="00464BD3"/>
    <w:rPr>
      <w:rFonts w:asciiTheme="majorHAnsi" w:eastAsiaTheme="majorEastAsia" w:hAnsiTheme="majorHAnsi" w:cstheme="majorBidi"/>
      <w:i/>
      <w:iCs/>
      <w:color w:val="2E74B5" w:themeColor="accent1" w:themeShade="BF"/>
    </w:rPr>
  </w:style>
  <w:style w:type="character" w:customStyle="1" w:styleId="520">
    <w:name w:val="Заголовок 5 Знак2"/>
    <w:basedOn w:val="a0"/>
    <w:link w:val="5"/>
    <w:uiPriority w:val="9"/>
    <w:semiHidden/>
    <w:rsid w:val="00464BD3"/>
    <w:rPr>
      <w:rFonts w:asciiTheme="majorHAnsi" w:eastAsiaTheme="majorEastAsia" w:hAnsiTheme="majorHAnsi" w:cstheme="majorBidi"/>
      <w:color w:val="2E74B5" w:themeColor="accent1" w:themeShade="BF"/>
    </w:rPr>
  </w:style>
  <w:style w:type="character" w:customStyle="1" w:styleId="620">
    <w:name w:val="Заголовок 6 Знак2"/>
    <w:basedOn w:val="a0"/>
    <w:link w:val="6"/>
    <w:uiPriority w:val="9"/>
    <w:semiHidden/>
    <w:rsid w:val="00464BD3"/>
    <w:rPr>
      <w:rFonts w:asciiTheme="majorHAnsi" w:eastAsiaTheme="majorEastAsia" w:hAnsiTheme="majorHAnsi" w:cstheme="majorBidi"/>
      <w:color w:val="1F4D78" w:themeColor="accent1" w:themeShade="7F"/>
    </w:rPr>
  </w:style>
  <w:style w:type="character" w:customStyle="1" w:styleId="720">
    <w:name w:val="Заголовок 7 Знак2"/>
    <w:basedOn w:val="a0"/>
    <w:link w:val="7"/>
    <w:uiPriority w:val="9"/>
    <w:semiHidden/>
    <w:rsid w:val="00464BD3"/>
    <w:rPr>
      <w:rFonts w:asciiTheme="majorHAnsi" w:eastAsiaTheme="majorEastAsia" w:hAnsiTheme="majorHAnsi" w:cstheme="majorBidi"/>
      <w:i/>
      <w:iCs/>
      <w:color w:val="1F4D78" w:themeColor="accent1" w:themeShade="7F"/>
    </w:rPr>
  </w:style>
  <w:style w:type="character" w:customStyle="1" w:styleId="82">
    <w:name w:val="Заголовок 8 Знак2"/>
    <w:basedOn w:val="a0"/>
    <w:link w:val="8"/>
    <w:uiPriority w:val="9"/>
    <w:semiHidden/>
    <w:rsid w:val="00464BD3"/>
    <w:rPr>
      <w:rFonts w:asciiTheme="majorHAnsi" w:eastAsiaTheme="majorEastAsia" w:hAnsiTheme="majorHAnsi" w:cstheme="majorBidi"/>
      <w:color w:val="272727" w:themeColor="text1" w:themeTint="D8"/>
      <w:sz w:val="21"/>
      <w:szCs w:val="21"/>
    </w:rPr>
  </w:style>
  <w:style w:type="character" w:customStyle="1" w:styleId="92">
    <w:name w:val="Заголовок 9 Знак2"/>
    <w:basedOn w:val="a0"/>
    <w:link w:val="9"/>
    <w:uiPriority w:val="9"/>
    <w:semiHidden/>
    <w:rsid w:val="00464BD3"/>
    <w:rPr>
      <w:rFonts w:asciiTheme="majorHAnsi" w:eastAsiaTheme="majorEastAsia" w:hAnsiTheme="majorHAnsi" w:cstheme="majorBidi"/>
      <w:i/>
      <w:iCs/>
      <w:color w:val="272727" w:themeColor="text1" w:themeTint="D8"/>
      <w:sz w:val="21"/>
      <w:szCs w:val="21"/>
    </w:rPr>
  </w:style>
  <w:style w:type="table" w:styleId="ac">
    <w:name w:val="Table Grid"/>
    <w:basedOn w:val="a1"/>
    <w:uiPriority w:val="39"/>
    <w:rsid w:val="00464B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Hyperlink"/>
    <w:basedOn w:val="a0"/>
    <w:uiPriority w:val="99"/>
    <w:semiHidden/>
    <w:unhideWhenUsed/>
    <w:rsid w:val="00464BD3"/>
    <w:rPr>
      <w:color w:val="0563C1" w:themeColor="hyperlink"/>
      <w:u w:val="single"/>
    </w:rPr>
  </w:style>
  <w:style w:type="paragraph" w:styleId="afc">
    <w:name w:val="Subtitle"/>
    <w:basedOn w:val="a"/>
    <w:next w:val="a"/>
    <w:link w:val="afb"/>
    <w:uiPriority w:val="11"/>
    <w:qFormat/>
    <w:rsid w:val="00464BD3"/>
    <w:pPr>
      <w:numPr>
        <w:ilvl w:val="1"/>
      </w:numPr>
    </w:pPr>
    <w:rPr>
      <w:rFonts w:ascii="Cambria" w:eastAsia="Times New Roman" w:hAnsi="Cambria" w:cs="Times New Roman"/>
      <w:i/>
      <w:iCs/>
      <w:color w:val="4F81BD"/>
      <w:spacing w:val="15"/>
      <w:sz w:val="24"/>
      <w:szCs w:val="24"/>
    </w:rPr>
  </w:style>
  <w:style w:type="character" w:customStyle="1" w:styleId="2fa">
    <w:name w:val="Подзаголовок Знак2"/>
    <w:basedOn w:val="a0"/>
    <w:link w:val="afc"/>
    <w:uiPriority w:val="11"/>
    <w:rsid w:val="00464BD3"/>
    <w:rPr>
      <w:rFonts w:eastAsiaTheme="minorEastAsia"/>
      <w:color w:val="5A5A5A" w:themeColor="text1" w:themeTint="A5"/>
      <w:spacing w:val="15"/>
    </w:rPr>
  </w:style>
  <w:style w:type="paragraph" w:styleId="24">
    <w:name w:val="Body Text 2"/>
    <w:basedOn w:val="a"/>
    <w:link w:val="21b"/>
    <w:uiPriority w:val="99"/>
    <w:semiHidden/>
    <w:unhideWhenUsed/>
    <w:rsid w:val="00464BD3"/>
    <w:pPr>
      <w:spacing w:after="120" w:line="480" w:lineRule="auto"/>
    </w:pPr>
  </w:style>
  <w:style w:type="character" w:customStyle="1" w:styleId="21b">
    <w:name w:val="Основной текст 2 Знак1"/>
    <w:basedOn w:val="a0"/>
    <w:link w:val="24"/>
    <w:uiPriority w:val="99"/>
    <w:semiHidden/>
    <w:rsid w:val="00464BD3"/>
  </w:style>
  <w:style w:type="paragraph" w:styleId="34">
    <w:name w:val="Body Text 3"/>
    <w:basedOn w:val="a"/>
    <w:link w:val="317"/>
    <w:uiPriority w:val="99"/>
    <w:semiHidden/>
    <w:unhideWhenUsed/>
    <w:rsid w:val="00464BD3"/>
    <w:pPr>
      <w:spacing w:after="120"/>
    </w:pPr>
    <w:rPr>
      <w:sz w:val="16"/>
      <w:szCs w:val="16"/>
    </w:rPr>
  </w:style>
  <w:style w:type="character" w:customStyle="1" w:styleId="317">
    <w:name w:val="Основной текст 3 Знак1"/>
    <w:basedOn w:val="a0"/>
    <w:link w:val="34"/>
    <w:uiPriority w:val="99"/>
    <w:semiHidden/>
    <w:rsid w:val="00464BD3"/>
    <w:rPr>
      <w:sz w:val="16"/>
      <w:szCs w:val="16"/>
    </w:rPr>
  </w:style>
  <w:style w:type="paragraph" w:styleId="afd">
    <w:name w:val="List"/>
    <w:basedOn w:val="a"/>
    <w:uiPriority w:val="99"/>
    <w:semiHidden/>
    <w:unhideWhenUsed/>
    <w:rsid w:val="00464BD3"/>
    <w:pPr>
      <w:ind w:left="283" w:hanging="283"/>
      <w:contextualSpacing/>
    </w:pPr>
  </w:style>
  <w:style w:type="paragraph" w:styleId="26">
    <w:name w:val="List 2"/>
    <w:basedOn w:val="a"/>
    <w:uiPriority w:val="99"/>
    <w:semiHidden/>
    <w:unhideWhenUsed/>
    <w:rsid w:val="00464BD3"/>
    <w:pPr>
      <w:ind w:left="566" w:hanging="283"/>
      <w:contextualSpacing/>
    </w:pPr>
  </w:style>
  <w:style w:type="paragraph" w:styleId="36">
    <w:name w:val="List 3"/>
    <w:basedOn w:val="a"/>
    <w:uiPriority w:val="99"/>
    <w:semiHidden/>
    <w:unhideWhenUsed/>
    <w:rsid w:val="00464BD3"/>
    <w:pPr>
      <w:ind w:left="849" w:hanging="283"/>
      <w:contextualSpacing/>
    </w:pPr>
  </w:style>
  <w:style w:type="paragraph" w:styleId="afe">
    <w:name w:val="List Bullet"/>
    <w:basedOn w:val="a"/>
    <w:uiPriority w:val="99"/>
    <w:semiHidden/>
    <w:unhideWhenUsed/>
    <w:rsid w:val="00464BD3"/>
    <w:pPr>
      <w:numPr>
        <w:numId w:val="1"/>
      </w:numPr>
      <w:contextualSpacing/>
    </w:pPr>
  </w:style>
  <w:style w:type="paragraph" w:styleId="27">
    <w:name w:val="List Bullet 2"/>
    <w:basedOn w:val="a"/>
    <w:uiPriority w:val="99"/>
    <w:semiHidden/>
    <w:unhideWhenUsed/>
    <w:rsid w:val="00464BD3"/>
    <w:pPr>
      <w:numPr>
        <w:numId w:val="2"/>
      </w:numPr>
      <w:contextualSpacing/>
    </w:pPr>
  </w:style>
  <w:style w:type="paragraph" w:styleId="37">
    <w:name w:val="List Bullet 3"/>
    <w:basedOn w:val="a"/>
    <w:uiPriority w:val="99"/>
    <w:semiHidden/>
    <w:unhideWhenUsed/>
    <w:rsid w:val="00464BD3"/>
    <w:pPr>
      <w:numPr>
        <w:numId w:val="3"/>
      </w:numPr>
      <w:contextualSpacing/>
    </w:pPr>
  </w:style>
  <w:style w:type="paragraph" w:styleId="aff">
    <w:name w:val="List Number"/>
    <w:basedOn w:val="a"/>
    <w:uiPriority w:val="99"/>
    <w:semiHidden/>
    <w:unhideWhenUsed/>
    <w:rsid w:val="00464BD3"/>
    <w:pPr>
      <w:numPr>
        <w:numId w:val="4"/>
      </w:numPr>
      <w:contextualSpacing/>
    </w:pPr>
  </w:style>
  <w:style w:type="paragraph" w:styleId="28">
    <w:name w:val="List Number 2"/>
    <w:basedOn w:val="a"/>
    <w:uiPriority w:val="99"/>
    <w:semiHidden/>
    <w:unhideWhenUsed/>
    <w:rsid w:val="00464BD3"/>
    <w:pPr>
      <w:numPr>
        <w:numId w:val="5"/>
      </w:numPr>
      <w:contextualSpacing/>
    </w:pPr>
  </w:style>
  <w:style w:type="paragraph" w:styleId="38">
    <w:name w:val="List Number 3"/>
    <w:basedOn w:val="a"/>
    <w:uiPriority w:val="99"/>
    <w:semiHidden/>
    <w:unhideWhenUsed/>
    <w:rsid w:val="00464BD3"/>
    <w:pPr>
      <w:numPr>
        <w:numId w:val="6"/>
      </w:numPr>
      <w:contextualSpacing/>
    </w:pPr>
  </w:style>
  <w:style w:type="paragraph" w:styleId="aff0">
    <w:name w:val="List Continue"/>
    <w:basedOn w:val="a"/>
    <w:uiPriority w:val="99"/>
    <w:semiHidden/>
    <w:unhideWhenUsed/>
    <w:rsid w:val="00464BD3"/>
    <w:pPr>
      <w:spacing w:after="120"/>
      <w:ind w:left="283"/>
      <w:contextualSpacing/>
    </w:pPr>
  </w:style>
  <w:style w:type="paragraph" w:styleId="29">
    <w:name w:val="List Continue 2"/>
    <w:basedOn w:val="a"/>
    <w:uiPriority w:val="99"/>
    <w:semiHidden/>
    <w:unhideWhenUsed/>
    <w:rsid w:val="00464BD3"/>
    <w:pPr>
      <w:spacing w:after="120"/>
      <w:ind w:left="566"/>
      <w:contextualSpacing/>
    </w:pPr>
  </w:style>
  <w:style w:type="paragraph" w:styleId="39">
    <w:name w:val="List Continue 3"/>
    <w:basedOn w:val="a"/>
    <w:uiPriority w:val="99"/>
    <w:semiHidden/>
    <w:unhideWhenUsed/>
    <w:rsid w:val="00464BD3"/>
    <w:pPr>
      <w:spacing w:after="120"/>
      <w:ind w:left="849"/>
      <w:contextualSpacing/>
    </w:pPr>
  </w:style>
  <w:style w:type="paragraph" w:styleId="aff1">
    <w:name w:val="macro"/>
    <w:link w:val="1fff0"/>
    <w:uiPriority w:val="99"/>
    <w:semiHidden/>
    <w:unhideWhenUsed/>
    <w:rsid w:val="00464BD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1fff0">
    <w:name w:val="Текст макроса Знак1"/>
    <w:basedOn w:val="a0"/>
    <w:link w:val="aff1"/>
    <w:uiPriority w:val="99"/>
    <w:semiHidden/>
    <w:rsid w:val="00464BD3"/>
    <w:rPr>
      <w:rFonts w:ascii="Consolas" w:hAnsi="Consolas"/>
      <w:sz w:val="20"/>
      <w:szCs w:val="20"/>
    </w:rPr>
  </w:style>
  <w:style w:type="paragraph" w:styleId="2b">
    <w:name w:val="Quote"/>
    <w:basedOn w:val="a"/>
    <w:next w:val="a"/>
    <w:link w:val="2a"/>
    <w:uiPriority w:val="29"/>
    <w:qFormat/>
    <w:rsid w:val="00464BD3"/>
    <w:pPr>
      <w:spacing w:before="200"/>
      <w:ind w:left="864" w:right="864"/>
      <w:jc w:val="center"/>
    </w:pPr>
    <w:rPr>
      <w:rFonts w:eastAsia="Times New Roman"/>
      <w:i/>
      <w:iCs/>
      <w:color w:val="000000"/>
    </w:rPr>
  </w:style>
  <w:style w:type="character" w:customStyle="1" w:styleId="221">
    <w:name w:val="Цитата 2 Знак2"/>
    <w:basedOn w:val="a0"/>
    <w:link w:val="2b"/>
    <w:uiPriority w:val="29"/>
    <w:rsid w:val="00464BD3"/>
    <w:rPr>
      <w:i/>
      <w:iCs/>
      <w:color w:val="404040" w:themeColor="text1" w:themeTint="BF"/>
    </w:rPr>
  </w:style>
  <w:style w:type="paragraph" w:styleId="aff4">
    <w:name w:val="Intense Quote"/>
    <w:basedOn w:val="a"/>
    <w:next w:val="a"/>
    <w:link w:val="aff3"/>
    <w:uiPriority w:val="30"/>
    <w:qFormat/>
    <w:rsid w:val="00464BD3"/>
    <w:pPr>
      <w:pBdr>
        <w:top w:val="single" w:sz="4" w:space="10" w:color="5B9BD5" w:themeColor="accent1"/>
        <w:bottom w:val="single" w:sz="4" w:space="10" w:color="5B9BD5" w:themeColor="accent1"/>
      </w:pBdr>
      <w:spacing w:before="360" w:after="360"/>
      <w:ind w:left="864" w:right="864"/>
      <w:jc w:val="center"/>
    </w:pPr>
    <w:rPr>
      <w:rFonts w:eastAsia="Times New Roman"/>
      <w:b/>
      <w:bCs/>
      <w:i/>
      <w:iCs/>
      <w:color w:val="4F81BD"/>
    </w:rPr>
  </w:style>
  <w:style w:type="character" w:customStyle="1" w:styleId="2fb">
    <w:name w:val="Выделенная цитата Знак2"/>
    <w:basedOn w:val="a0"/>
    <w:link w:val="aff4"/>
    <w:uiPriority w:val="30"/>
    <w:rsid w:val="00464BD3"/>
    <w:rPr>
      <w:i/>
      <w:iCs/>
      <w:color w:val="5B9BD5" w:themeColor="accent1"/>
    </w:rPr>
  </w:style>
  <w:style w:type="character" w:styleId="afffff">
    <w:name w:val="Subtle Emphasis"/>
    <w:basedOn w:val="a0"/>
    <w:uiPriority w:val="19"/>
    <w:qFormat/>
    <w:rsid w:val="00464BD3"/>
    <w:rPr>
      <w:i/>
      <w:iCs/>
      <w:color w:val="404040" w:themeColor="text1" w:themeTint="BF"/>
    </w:rPr>
  </w:style>
  <w:style w:type="character" w:styleId="afffff0">
    <w:name w:val="Intense Emphasis"/>
    <w:basedOn w:val="a0"/>
    <w:uiPriority w:val="21"/>
    <w:qFormat/>
    <w:rsid w:val="00464BD3"/>
    <w:rPr>
      <w:i/>
      <w:iCs/>
      <w:color w:val="5B9BD5" w:themeColor="accent1"/>
    </w:rPr>
  </w:style>
  <w:style w:type="character" w:styleId="afffff1">
    <w:name w:val="Subtle Reference"/>
    <w:basedOn w:val="a0"/>
    <w:uiPriority w:val="31"/>
    <w:qFormat/>
    <w:rsid w:val="00464BD3"/>
    <w:rPr>
      <w:smallCaps/>
      <w:color w:val="5A5A5A" w:themeColor="text1" w:themeTint="A5"/>
    </w:rPr>
  </w:style>
  <w:style w:type="character" w:styleId="afffff2">
    <w:name w:val="Intense Reference"/>
    <w:basedOn w:val="a0"/>
    <w:uiPriority w:val="32"/>
    <w:qFormat/>
    <w:rsid w:val="00464BD3"/>
    <w:rPr>
      <w:b/>
      <w:bCs/>
      <w:smallCaps/>
      <w:color w:val="5B9BD5" w:themeColor="accent1"/>
      <w:spacing w:val="5"/>
    </w:rPr>
  </w:style>
  <w:style w:type="table" w:styleId="aff6">
    <w:name w:val="Light Shading"/>
    <w:basedOn w:val="a1"/>
    <w:uiPriority w:val="60"/>
    <w:semiHidden/>
    <w:unhideWhenUsed/>
    <w:rsid w:val="00464BD3"/>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464BD3"/>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
    <w:name w:val="Light Shading Accent 2"/>
    <w:basedOn w:val="a1"/>
    <w:uiPriority w:val="60"/>
    <w:semiHidden/>
    <w:unhideWhenUsed/>
    <w:rsid w:val="00464BD3"/>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1"/>
    <w:uiPriority w:val="60"/>
    <w:semiHidden/>
    <w:unhideWhenUsed/>
    <w:rsid w:val="00464BD3"/>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1"/>
    <w:uiPriority w:val="60"/>
    <w:semiHidden/>
    <w:unhideWhenUsed/>
    <w:rsid w:val="00464BD3"/>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1"/>
    <w:uiPriority w:val="60"/>
    <w:semiHidden/>
    <w:unhideWhenUsed/>
    <w:rsid w:val="00464BD3"/>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
    <w:name w:val="Light Shading Accent 6"/>
    <w:basedOn w:val="a1"/>
    <w:uiPriority w:val="60"/>
    <w:semiHidden/>
    <w:unhideWhenUsed/>
    <w:rsid w:val="00464BD3"/>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f7">
    <w:name w:val="Light List"/>
    <w:basedOn w:val="a1"/>
    <w:uiPriority w:val="61"/>
    <w:semiHidden/>
    <w:unhideWhenUsed/>
    <w:rsid w:val="00464BD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464BD3"/>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0">
    <w:name w:val="Light List Accent 2"/>
    <w:basedOn w:val="a1"/>
    <w:uiPriority w:val="61"/>
    <w:semiHidden/>
    <w:unhideWhenUsed/>
    <w:rsid w:val="00464BD3"/>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0">
    <w:name w:val="Light List Accent 3"/>
    <w:basedOn w:val="a1"/>
    <w:uiPriority w:val="61"/>
    <w:semiHidden/>
    <w:unhideWhenUsed/>
    <w:rsid w:val="00464BD3"/>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0">
    <w:name w:val="Light List Accent 4"/>
    <w:basedOn w:val="a1"/>
    <w:uiPriority w:val="61"/>
    <w:semiHidden/>
    <w:unhideWhenUsed/>
    <w:rsid w:val="00464BD3"/>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0">
    <w:name w:val="Light List Accent 5"/>
    <w:basedOn w:val="a1"/>
    <w:uiPriority w:val="61"/>
    <w:semiHidden/>
    <w:unhideWhenUsed/>
    <w:rsid w:val="00464BD3"/>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0">
    <w:name w:val="Light List Accent 6"/>
    <w:basedOn w:val="a1"/>
    <w:uiPriority w:val="61"/>
    <w:semiHidden/>
    <w:unhideWhenUsed/>
    <w:rsid w:val="00464BD3"/>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f8">
    <w:name w:val="Light Grid"/>
    <w:basedOn w:val="a1"/>
    <w:uiPriority w:val="62"/>
    <w:semiHidden/>
    <w:unhideWhenUsed/>
    <w:rsid w:val="00464BD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464BD3"/>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22">
    <w:name w:val="Light Grid Accent 2"/>
    <w:basedOn w:val="a1"/>
    <w:uiPriority w:val="62"/>
    <w:semiHidden/>
    <w:unhideWhenUsed/>
    <w:rsid w:val="00464BD3"/>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2">
    <w:name w:val="Light Grid Accent 3"/>
    <w:basedOn w:val="a1"/>
    <w:uiPriority w:val="62"/>
    <w:semiHidden/>
    <w:unhideWhenUsed/>
    <w:rsid w:val="00464BD3"/>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2">
    <w:name w:val="Light Grid Accent 4"/>
    <w:basedOn w:val="a1"/>
    <w:uiPriority w:val="62"/>
    <w:semiHidden/>
    <w:unhideWhenUsed/>
    <w:rsid w:val="00464BD3"/>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2">
    <w:name w:val="Light Grid Accent 5"/>
    <w:basedOn w:val="a1"/>
    <w:uiPriority w:val="62"/>
    <w:semiHidden/>
    <w:unhideWhenUsed/>
    <w:rsid w:val="00464BD3"/>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62">
    <w:name w:val="Light Grid Accent 6"/>
    <w:basedOn w:val="a1"/>
    <w:uiPriority w:val="62"/>
    <w:semiHidden/>
    <w:unhideWhenUsed/>
    <w:rsid w:val="00464BD3"/>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1f5">
    <w:name w:val="Medium Shading 1"/>
    <w:basedOn w:val="a1"/>
    <w:uiPriority w:val="63"/>
    <w:semiHidden/>
    <w:unhideWhenUsed/>
    <w:rsid w:val="00464BD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464BD3"/>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464BD3"/>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464BD3"/>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464BD3"/>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464BD3"/>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464BD3"/>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c">
    <w:name w:val="Medium Shading 2"/>
    <w:basedOn w:val="a1"/>
    <w:uiPriority w:val="64"/>
    <w:semiHidden/>
    <w:unhideWhenUsed/>
    <w:rsid w:val="00464BD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1"/>
    <w:uiPriority w:val="64"/>
    <w:semiHidden/>
    <w:unhideWhenUsed/>
    <w:rsid w:val="00464BD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1"/>
    <w:uiPriority w:val="64"/>
    <w:semiHidden/>
    <w:unhideWhenUsed/>
    <w:rsid w:val="00464BD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1"/>
    <w:uiPriority w:val="64"/>
    <w:semiHidden/>
    <w:unhideWhenUsed/>
    <w:rsid w:val="00464BD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
    <w:name w:val="Medium Shading 2 Accent 4"/>
    <w:basedOn w:val="a1"/>
    <w:uiPriority w:val="64"/>
    <w:semiHidden/>
    <w:unhideWhenUsed/>
    <w:rsid w:val="00464BD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1"/>
    <w:uiPriority w:val="64"/>
    <w:semiHidden/>
    <w:unhideWhenUsed/>
    <w:rsid w:val="00464BD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1"/>
    <w:uiPriority w:val="64"/>
    <w:semiHidden/>
    <w:unhideWhenUsed/>
    <w:rsid w:val="00464BD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f6">
    <w:name w:val="Medium List 1"/>
    <w:basedOn w:val="a1"/>
    <w:uiPriority w:val="65"/>
    <w:semiHidden/>
    <w:unhideWhenUsed/>
    <w:rsid w:val="00464BD3"/>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464BD3"/>
    <w:pPr>
      <w:spacing w:after="0" w:line="240" w:lineRule="auto"/>
    </w:pPr>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0">
    <w:name w:val="Medium List 1 Accent 2"/>
    <w:basedOn w:val="a1"/>
    <w:uiPriority w:val="65"/>
    <w:semiHidden/>
    <w:unhideWhenUsed/>
    <w:rsid w:val="00464BD3"/>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1"/>
    <w:uiPriority w:val="65"/>
    <w:semiHidden/>
    <w:unhideWhenUsed/>
    <w:rsid w:val="00464BD3"/>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1"/>
    <w:uiPriority w:val="65"/>
    <w:semiHidden/>
    <w:unhideWhenUsed/>
    <w:rsid w:val="00464BD3"/>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1"/>
    <w:uiPriority w:val="65"/>
    <w:semiHidden/>
    <w:unhideWhenUsed/>
    <w:rsid w:val="00464BD3"/>
    <w:pPr>
      <w:spacing w:after="0" w:line="240" w:lineRule="auto"/>
    </w:pPr>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0">
    <w:name w:val="Medium List 1 Accent 6"/>
    <w:basedOn w:val="a1"/>
    <w:uiPriority w:val="65"/>
    <w:semiHidden/>
    <w:unhideWhenUsed/>
    <w:rsid w:val="00464BD3"/>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d">
    <w:name w:val="Medium List 2"/>
    <w:basedOn w:val="a1"/>
    <w:uiPriority w:val="66"/>
    <w:semiHidden/>
    <w:unhideWhenUsed/>
    <w:rsid w:val="00464BD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464BD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464BD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464BD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464BD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464BD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464BD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7">
    <w:name w:val="Medium Grid 1"/>
    <w:basedOn w:val="a1"/>
    <w:uiPriority w:val="67"/>
    <w:semiHidden/>
    <w:unhideWhenUsed/>
    <w:rsid w:val="00464BD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464BD3"/>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2">
    <w:name w:val="Medium Grid 1 Accent 2"/>
    <w:basedOn w:val="a1"/>
    <w:uiPriority w:val="67"/>
    <w:semiHidden/>
    <w:unhideWhenUsed/>
    <w:rsid w:val="00464BD3"/>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2">
    <w:name w:val="Medium Grid 1 Accent 3"/>
    <w:basedOn w:val="a1"/>
    <w:uiPriority w:val="67"/>
    <w:semiHidden/>
    <w:unhideWhenUsed/>
    <w:rsid w:val="00464BD3"/>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2">
    <w:name w:val="Medium Grid 1 Accent 4"/>
    <w:basedOn w:val="a1"/>
    <w:uiPriority w:val="67"/>
    <w:semiHidden/>
    <w:unhideWhenUsed/>
    <w:rsid w:val="00464BD3"/>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2">
    <w:name w:val="Medium Grid 1 Accent 5"/>
    <w:basedOn w:val="a1"/>
    <w:uiPriority w:val="67"/>
    <w:semiHidden/>
    <w:unhideWhenUsed/>
    <w:rsid w:val="00464BD3"/>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2">
    <w:name w:val="Medium Grid 1 Accent 6"/>
    <w:basedOn w:val="a1"/>
    <w:uiPriority w:val="67"/>
    <w:semiHidden/>
    <w:unhideWhenUsed/>
    <w:rsid w:val="00464BD3"/>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e">
    <w:name w:val="Medium Grid 2"/>
    <w:basedOn w:val="a1"/>
    <w:uiPriority w:val="68"/>
    <w:semiHidden/>
    <w:unhideWhenUsed/>
    <w:rsid w:val="00464BD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464BD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464BD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464BD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464BD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464BD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464BD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a">
    <w:name w:val="Medium Grid 3"/>
    <w:basedOn w:val="a1"/>
    <w:uiPriority w:val="69"/>
    <w:semiHidden/>
    <w:unhideWhenUsed/>
    <w:rsid w:val="00464BD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464BD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3-2">
    <w:name w:val="Medium Grid 3 Accent 2"/>
    <w:basedOn w:val="a1"/>
    <w:uiPriority w:val="69"/>
    <w:semiHidden/>
    <w:unhideWhenUsed/>
    <w:rsid w:val="00464BD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
    <w:name w:val="Medium Grid 3 Accent 3"/>
    <w:basedOn w:val="a1"/>
    <w:uiPriority w:val="69"/>
    <w:semiHidden/>
    <w:unhideWhenUsed/>
    <w:rsid w:val="00464BD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
    <w:name w:val="Medium Grid 3 Accent 4"/>
    <w:basedOn w:val="a1"/>
    <w:uiPriority w:val="69"/>
    <w:semiHidden/>
    <w:unhideWhenUsed/>
    <w:rsid w:val="00464BD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
    <w:name w:val="Medium Grid 3 Accent 5"/>
    <w:basedOn w:val="a1"/>
    <w:uiPriority w:val="69"/>
    <w:semiHidden/>
    <w:unhideWhenUsed/>
    <w:rsid w:val="00464BD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3-6">
    <w:name w:val="Medium Grid 3 Accent 6"/>
    <w:basedOn w:val="a1"/>
    <w:uiPriority w:val="69"/>
    <w:semiHidden/>
    <w:unhideWhenUsed/>
    <w:rsid w:val="00464BD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aff9">
    <w:name w:val="Dark List"/>
    <w:basedOn w:val="a1"/>
    <w:uiPriority w:val="70"/>
    <w:semiHidden/>
    <w:unhideWhenUsed/>
    <w:rsid w:val="00464BD3"/>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64BD3"/>
    <w:pPr>
      <w:spacing w:after="0" w:line="240" w:lineRule="auto"/>
    </w:pPr>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3">
    <w:name w:val="Dark List Accent 2"/>
    <w:basedOn w:val="a1"/>
    <w:uiPriority w:val="70"/>
    <w:semiHidden/>
    <w:unhideWhenUsed/>
    <w:rsid w:val="00464BD3"/>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3">
    <w:name w:val="Dark List Accent 3"/>
    <w:basedOn w:val="a1"/>
    <w:uiPriority w:val="70"/>
    <w:semiHidden/>
    <w:unhideWhenUsed/>
    <w:rsid w:val="00464BD3"/>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3">
    <w:name w:val="Dark List Accent 4"/>
    <w:basedOn w:val="a1"/>
    <w:uiPriority w:val="70"/>
    <w:semiHidden/>
    <w:unhideWhenUsed/>
    <w:rsid w:val="00464BD3"/>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3">
    <w:name w:val="Dark List Accent 5"/>
    <w:basedOn w:val="a1"/>
    <w:uiPriority w:val="70"/>
    <w:semiHidden/>
    <w:unhideWhenUsed/>
    <w:rsid w:val="00464BD3"/>
    <w:pPr>
      <w:spacing w:after="0" w:line="240" w:lineRule="auto"/>
    </w:pPr>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3">
    <w:name w:val="Dark List Accent 6"/>
    <w:basedOn w:val="a1"/>
    <w:uiPriority w:val="70"/>
    <w:semiHidden/>
    <w:unhideWhenUsed/>
    <w:rsid w:val="00464BD3"/>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affa">
    <w:name w:val="Colorful Shading"/>
    <w:basedOn w:val="a1"/>
    <w:uiPriority w:val="71"/>
    <w:semiHidden/>
    <w:unhideWhenUsed/>
    <w:rsid w:val="00464BD3"/>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464BD3"/>
    <w:pPr>
      <w:spacing w:after="0" w:line="240" w:lineRule="auto"/>
    </w:pPr>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464BD3"/>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464BD3"/>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4">
    <w:name w:val="Colorful Shading Accent 4"/>
    <w:basedOn w:val="a1"/>
    <w:uiPriority w:val="71"/>
    <w:semiHidden/>
    <w:unhideWhenUsed/>
    <w:rsid w:val="00464BD3"/>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464BD3"/>
    <w:pPr>
      <w:spacing w:after="0" w:line="240" w:lineRule="auto"/>
    </w:pPr>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464BD3"/>
    <w:pPr>
      <w:spacing w:after="0" w:line="240" w:lineRule="auto"/>
    </w:pPr>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b">
    <w:name w:val="Colorful List"/>
    <w:basedOn w:val="a1"/>
    <w:uiPriority w:val="72"/>
    <w:semiHidden/>
    <w:unhideWhenUsed/>
    <w:rsid w:val="00464BD3"/>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464BD3"/>
    <w:pPr>
      <w:spacing w:after="0" w:line="240" w:lineRule="auto"/>
    </w:pPr>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5">
    <w:name w:val="Colorful List Accent 2"/>
    <w:basedOn w:val="a1"/>
    <w:uiPriority w:val="72"/>
    <w:semiHidden/>
    <w:unhideWhenUsed/>
    <w:rsid w:val="00464BD3"/>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5">
    <w:name w:val="Colorful List Accent 3"/>
    <w:basedOn w:val="a1"/>
    <w:uiPriority w:val="72"/>
    <w:semiHidden/>
    <w:unhideWhenUsed/>
    <w:rsid w:val="00464BD3"/>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5">
    <w:name w:val="Colorful List Accent 4"/>
    <w:basedOn w:val="a1"/>
    <w:uiPriority w:val="72"/>
    <w:semiHidden/>
    <w:unhideWhenUsed/>
    <w:rsid w:val="00464BD3"/>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5">
    <w:name w:val="Colorful List Accent 5"/>
    <w:basedOn w:val="a1"/>
    <w:uiPriority w:val="72"/>
    <w:semiHidden/>
    <w:unhideWhenUsed/>
    <w:rsid w:val="00464BD3"/>
    <w:pPr>
      <w:spacing w:after="0" w:line="240" w:lineRule="auto"/>
    </w:pPr>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5">
    <w:name w:val="Colorful List Accent 6"/>
    <w:basedOn w:val="a1"/>
    <w:uiPriority w:val="72"/>
    <w:semiHidden/>
    <w:unhideWhenUsed/>
    <w:rsid w:val="00464BD3"/>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c">
    <w:name w:val="Colorful Grid"/>
    <w:basedOn w:val="a1"/>
    <w:uiPriority w:val="73"/>
    <w:semiHidden/>
    <w:unhideWhenUsed/>
    <w:rsid w:val="00464BD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464BD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6">
    <w:name w:val="Colorful Grid Accent 2"/>
    <w:basedOn w:val="a1"/>
    <w:uiPriority w:val="73"/>
    <w:semiHidden/>
    <w:unhideWhenUsed/>
    <w:rsid w:val="00464BD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6">
    <w:name w:val="Colorful Grid Accent 3"/>
    <w:basedOn w:val="a1"/>
    <w:uiPriority w:val="73"/>
    <w:semiHidden/>
    <w:unhideWhenUsed/>
    <w:rsid w:val="00464BD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6">
    <w:name w:val="Colorful Grid Accent 4"/>
    <w:basedOn w:val="a1"/>
    <w:uiPriority w:val="73"/>
    <w:semiHidden/>
    <w:unhideWhenUsed/>
    <w:rsid w:val="00464BD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6">
    <w:name w:val="Colorful Grid Accent 5"/>
    <w:basedOn w:val="a1"/>
    <w:uiPriority w:val="73"/>
    <w:semiHidden/>
    <w:unhideWhenUsed/>
    <w:rsid w:val="00464BD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6">
    <w:name w:val="Colorful Grid Accent 6"/>
    <w:basedOn w:val="a1"/>
    <w:uiPriority w:val="73"/>
    <w:semiHidden/>
    <w:unhideWhenUsed/>
    <w:rsid w:val="00464BD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affe">
    <w:name w:val="annotation text"/>
    <w:basedOn w:val="a"/>
    <w:link w:val="1fff1"/>
    <w:uiPriority w:val="99"/>
    <w:semiHidden/>
    <w:unhideWhenUsed/>
    <w:rsid w:val="00464BD3"/>
    <w:pPr>
      <w:spacing w:line="240" w:lineRule="auto"/>
    </w:pPr>
    <w:rPr>
      <w:sz w:val="20"/>
      <w:szCs w:val="20"/>
    </w:rPr>
  </w:style>
  <w:style w:type="character" w:customStyle="1" w:styleId="1fff1">
    <w:name w:val="Текст примечания Знак1"/>
    <w:basedOn w:val="a0"/>
    <w:link w:val="affe"/>
    <w:uiPriority w:val="99"/>
    <w:semiHidden/>
    <w:rsid w:val="00464BD3"/>
    <w:rPr>
      <w:sz w:val="20"/>
      <w:szCs w:val="20"/>
    </w:rPr>
  </w:style>
  <w:style w:type="paragraph" w:styleId="afff1">
    <w:name w:val="annotation subject"/>
    <w:basedOn w:val="affe"/>
    <w:next w:val="affe"/>
    <w:link w:val="afff0"/>
    <w:uiPriority w:val="99"/>
    <w:semiHidden/>
    <w:unhideWhenUsed/>
    <w:rsid w:val="00464BD3"/>
    <w:rPr>
      <w:rFonts w:eastAsia="Times New Roman"/>
      <w:b/>
      <w:bCs/>
    </w:rPr>
  </w:style>
  <w:style w:type="character" w:customStyle="1" w:styleId="1fff2">
    <w:name w:val="Тема примечания Знак1"/>
    <w:basedOn w:val="1fff1"/>
    <w:link w:val="afff1"/>
    <w:uiPriority w:val="99"/>
    <w:semiHidden/>
    <w:rsid w:val="00464BD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4.xml"/><Relationship Id="rId13" Type="http://schemas.openxmlformats.org/officeDocument/2006/relationships/hyperlink" Target="https://mosmetod.ru/" TargetMode="External"/><Relationship Id="rId18" Type="http://schemas.openxmlformats.org/officeDocument/2006/relationships/hyperlink" Target="https://mosmetod.ru/" TargetMode="External"/><Relationship Id="rId3" Type="http://schemas.openxmlformats.org/officeDocument/2006/relationships/settings" Target="settings.xml"/><Relationship Id="rId21" Type="http://schemas.openxmlformats.org/officeDocument/2006/relationships/hyperlink" Target="https://mosmetod.ru/" TargetMode="External"/><Relationship Id="rId7" Type="http://schemas.openxmlformats.org/officeDocument/2006/relationships/footer" Target="footer3.xml"/><Relationship Id="rId12" Type="http://schemas.openxmlformats.org/officeDocument/2006/relationships/hyperlink" Target="https://mosmetod.ru/" TargetMode="External"/><Relationship Id="rId17" Type="http://schemas.openxmlformats.org/officeDocument/2006/relationships/hyperlink" Target="https://mosmetod.ru/" TargetMode="External"/><Relationship Id="rId2" Type="http://schemas.openxmlformats.org/officeDocument/2006/relationships/styles" Target="styles.xml"/><Relationship Id="rId16" Type="http://schemas.openxmlformats.org/officeDocument/2006/relationships/hyperlink" Target="https://mosmetod.ru/" TargetMode="External"/><Relationship Id="rId20" Type="http://schemas.openxmlformats.org/officeDocument/2006/relationships/hyperlink" Target="https://mosmetod.ru/" TargetMode="External"/><Relationship Id="rId1" Type="http://schemas.openxmlformats.org/officeDocument/2006/relationships/numbering" Target="numbering.xml"/><Relationship Id="rId6" Type="http://schemas.openxmlformats.org/officeDocument/2006/relationships/footer" Target="footer2.xml"/><Relationship Id="rId11" Type="http://schemas.openxmlformats.org/officeDocument/2006/relationships/footer" Target="footer7.xml"/><Relationship Id="rId5" Type="http://schemas.openxmlformats.org/officeDocument/2006/relationships/footer" Target="footer1.xml"/><Relationship Id="rId15" Type="http://schemas.openxmlformats.org/officeDocument/2006/relationships/hyperlink" Target="https://mosmetod.ru/" TargetMode="External"/><Relationship Id="rId23" Type="http://schemas.openxmlformats.org/officeDocument/2006/relationships/theme" Target="theme/theme1.xml"/><Relationship Id="rId10" Type="http://schemas.openxmlformats.org/officeDocument/2006/relationships/footer" Target="footer6.xml"/><Relationship Id="rId19" Type="http://schemas.openxmlformats.org/officeDocument/2006/relationships/footer" Target="footer9.xml"/><Relationship Id="rId4" Type="http://schemas.openxmlformats.org/officeDocument/2006/relationships/webSettings" Target="webSettings.xml"/><Relationship Id="rId9" Type="http://schemas.openxmlformats.org/officeDocument/2006/relationships/footer" Target="footer5.xml"/><Relationship Id="rId14" Type="http://schemas.openxmlformats.org/officeDocument/2006/relationships/footer" Target="footer8.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39</Pages>
  <Words>12454</Words>
  <Characters>70992</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Ученик(ца)</dc:creator>
  <cp:keywords/>
  <dc:description/>
  <cp:lastModifiedBy>Ученик(ца)</cp:lastModifiedBy>
  <cp:revision>1</cp:revision>
  <dcterms:created xsi:type="dcterms:W3CDTF">2023-03-30T22:52:00Z</dcterms:created>
  <dcterms:modified xsi:type="dcterms:W3CDTF">2023-03-30T22:53:00Z</dcterms:modified>
</cp:coreProperties>
</file>